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0C8E" w:rsidRPr="00365321" w:rsidRDefault="00FB0C8E" w:rsidP="00FB0C8E">
      <w:pPr>
        <w:contextualSpacing/>
        <w:jc w:val="center"/>
        <w:rPr>
          <w:b/>
          <w:sz w:val="28"/>
          <w:szCs w:val="28"/>
        </w:rPr>
      </w:pPr>
      <w:r w:rsidRPr="00365321">
        <w:rPr>
          <w:b/>
          <w:sz w:val="28"/>
          <w:szCs w:val="28"/>
        </w:rPr>
        <w:t>Автономная некоммерческая организация высшего образования</w:t>
      </w:r>
    </w:p>
    <w:p w:rsidR="00FB0C8E" w:rsidRPr="00365321" w:rsidRDefault="00FB0C8E" w:rsidP="00FB0C8E">
      <w:pPr>
        <w:contextualSpacing/>
        <w:jc w:val="center"/>
        <w:rPr>
          <w:b/>
          <w:sz w:val="28"/>
          <w:szCs w:val="28"/>
        </w:rPr>
      </w:pPr>
      <w:r w:rsidRPr="00365321">
        <w:rPr>
          <w:b/>
          <w:sz w:val="28"/>
          <w:szCs w:val="28"/>
        </w:rPr>
        <w:t>«Открытый университет экономики, управления и права»</w:t>
      </w:r>
    </w:p>
    <w:p w:rsidR="00FB0C8E" w:rsidRPr="00365321" w:rsidRDefault="00FB0C8E" w:rsidP="00FB0C8E">
      <w:pPr>
        <w:contextualSpacing/>
        <w:jc w:val="center"/>
        <w:rPr>
          <w:sz w:val="28"/>
          <w:szCs w:val="28"/>
        </w:rPr>
      </w:pPr>
      <w:r w:rsidRPr="00365321">
        <w:rPr>
          <w:b/>
          <w:sz w:val="28"/>
          <w:szCs w:val="28"/>
        </w:rPr>
        <w:t>(АНО ВО ОУЭП)</w:t>
      </w:r>
    </w:p>
    <w:p w:rsidR="00FB0C8E" w:rsidRPr="00365321" w:rsidRDefault="00FB0C8E" w:rsidP="00FB0C8E">
      <w:pPr>
        <w:tabs>
          <w:tab w:val="left" w:pos="900"/>
          <w:tab w:val="left" w:pos="1080"/>
        </w:tabs>
        <w:suppressAutoHyphens/>
        <w:ind w:firstLine="709"/>
        <w:contextualSpacing/>
        <w:jc w:val="both"/>
        <w:rPr>
          <w:b/>
          <w:sz w:val="20"/>
        </w:rPr>
      </w:pPr>
    </w:p>
    <w:p w:rsidR="00FB0C8E" w:rsidRPr="00365321" w:rsidRDefault="00FB0C8E" w:rsidP="00FB0C8E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</w:p>
    <w:p w:rsidR="00FB0C8E" w:rsidRPr="00664516" w:rsidRDefault="00FB0C8E" w:rsidP="00FB0C8E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  <w:r w:rsidRPr="00664516">
        <w:rPr>
          <w:b/>
          <w:sz w:val="20"/>
        </w:rPr>
        <w:t>УТВЕРЖДАЮ:</w:t>
      </w:r>
    </w:p>
    <w:p w:rsidR="00FB0C8E" w:rsidRPr="00664516" w:rsidRDefault="00FB0C8E" w:rsidP="00FB0C8E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Ректор АНО ВО ОУЭП, Фокина В.Н.</w:t>
      </w:r>
    </w:p>
    <w:p w:rsidR="00FB0C8E" w:rsidRPr="00664516" w:rsidRDefault="00FB0C8E" w:rsidP="00FB0C8E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</w:p>
    <w:p w:rsidR="00FB0C8E" w:rsidRPr="00664516" w:rsidRDefault="00FB0C8E" w:rsidP="00FB0C8E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  <w:r w:rsidRPr="00664516">
        <w:rPr>
          <w:b/>
          <w:noProof/>
          <w:sz w:val="20"/>
        </w:rPr>
        <w:drawing>
          <wp:inline distT="0" distB="0" distL="0" distR="0" wp14:anchorId="55DA0FE9" wp14:editId="29A13F21">
            <wp:extent cx="3616657" cy="1099464"/>
            <wp:effectExtent l="0" t="0" r="3175" b="571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Фокина Валерия Николаевна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4483" cy="1120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0C8E" w:rsidRPr="00664516" w:rsidRDefault="00FB0C8E" w:rsidP="00FB0C8E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19 апреля 2023 г.</w:t>
      </w:r>
    </w:p>
    <w:p w:rsidR="00FB0C8E" w:rsidRPr="00664516" w:rsidRDefault="00FB0C8E" w:rsidP="00FB0C8E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</w:p>
    <w:p w:rsidR="00FB0C8E" w:rsidRPr="00664516" w:rsidRDefault="00FB0C8E" w:rsidP="00FB0C8E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Решение Ученого совета АНО ВО ОУЭП,</w:t>
      </w:r>
    </w:p>
    <w:p w:rsidR="00FB0C8E" w:rsidRPr="00664516" w:rsidRDefault="00FB0C8E" w:rsidP="00FB0C8E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 xml:space="preserve">Протокол N 9 от 19.04.2023 </w:t>
      </w:r>
    </w:p>
    <w:p w:rsidR="00FB0C8E" w:rsidRPr="00C96620" w:rsidRDefault="00FB0C8E" w:rsidP="00FB0C8E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</w:p>
    <w:p w:rsidR="00FB0C8E" w:rsidRPr="00637460" w:rsidRDefault="00FB0C8E" w:rsidP="00FB0C8E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contextualSpacing/>
        <w:jc w:val="right"/>
        <w:rPr>
          <w:color w:val="000000" w:themeColor="text1"/>
          <w:sz w:val="20"/>
        </w:rPr>
      </w:pPr>
    </w:p>
    <w:p w:rsidR="00FB0C8E" w:rsidRPr="00637460" w:rsidRDefault="00FB0C8E" w:rsidP="00FB0C8E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contextualSpacing/>
        <w:jc w:val="center"/>
        <w:rPr>
          <w:color w:val="000000" w:themeColor="text1"/>
          <w:sz w:val="20"/>
        </w:rPr>
      </w:pPr>
    </w:p>
    <w:p w:rsidR="007D7AD6" w:rsidRPr="00637460" w:rsidRDefault="007D7AD6" w:rsidP="007D7AD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color w:val="000000" w:themeColor="text1"/>
          <w:sz w:val="20"/>
        </w:rPr>
      </w:pPr>
    </w:p>
    <w:p w:rsidR="007D7AD6" w:rsidRPr="00637460" w:rsidRDefault="007D7AD6" w:rsidP="007D7AD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  <w:r w:rsidRPr="00637460">
        <w:rPr>
          <w:b/>
          <w:color w:val="000000" w:themeColor="text1"/>
          <w:szCs w:val="24"/>
        </w:rPr>
        <w:t>РАБОЧАЯ ПРОГРАММА</w:t>
      </w:r>
    </w:p>
    <w:p w:rsidR="007D7AD6" w:rsidRPr="00637460" w:rsidRDefault="007D7AD6" w:rsidP="007D7AD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</w:p>
    <w:p w:rsidR="007D7AD6" w:rsidRPr="00637460" w:rsidRDefault="007D7AD6" w:rsidP="007D7AD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  <w:r w:rsidRPr="00637460">
        <w:rPr>
          <w:b/>
          <w:color w:val="000000" w:themeColor="text1"/>
          <w:szCs w:val="24"/>
        </w:rPr>
        <w:t>по дисциплине</w:t>
      </w:r>
    </w:p>
    <w:p w:rsidR="007D7AD6" w:rsidRPr="00637460" w:rsidRDefault="007D7AD6" w:rsidP="007D7AD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</w:p>
    <w:p w:rsidR="007D7AD6" w:rsidRPr="00637460" w:rsidRDefault="007D7AD6" w:rsidP="007D7AD6">
      <w:pPr>
        <w:tabs>
          <w:tab w:val="left" w:pos="900"/>
          <w:tab w:val="left" w:pos="1080"/>
        </w:tabs>
        <w:suppressAutoHyphens/>
        <w:spacing w:before="0" w:after="0"/>
        <w:ind w:firstLine="709"/>
        <w:rPr>
          <w:color w:val="000000" w:themeColor="text1"/>
        </w:rPr>
      </w:pPr>
      <w:r w:rsidRPr="00637460">
        <w:rPr>
          <w:color w:val="000000" w:themeColor="text1"/>
          <w:szCs w:val="24"/>
        </w:rPr>
        <w:t xml:space="preserve">Наименование дисциплины Б1.В.ДВ.03.01 </w:t>
      </w:r>
      <w:r w:rsidRPr="00637460">
        <w:rPr>
          <w:bCs/>
          <w:color w:val="000000" w:themeColor="text1"/>
          <w:spacing w:val="4"/>
          <w:szCs w:val="24"/>
        </w:rPr>
        <w:t>«</w:t>
      </w:r>
      <w:r w:rsidRPr="00637460">
        <w:rPr>
          <w:color w:val="000000" w:themeColor="text1"/>
        </w:rPr>
        <w:t>Эконометрика»</w:t>
      </w:r>
    </w:p>
    <w:p w:rsidR="007D7AD6" w:rsidRPr="00637460" w:rsidRDefault="007D7AD6" w:rsidP="007D7AD6">
      <w:pPr>
        <w:tabs>
          <w:tab w:val="left" w:pos="900"/>
          <w:tab w:val="left" w:pos="1080"/>
        </w:tabs>
        <w:suppressAutoHyphens/>
        <w:spacing w:before="0" w:after="0"/>
        <w:ind w:firstLine="709"/>
        <w:rPr>
          <w:color w:val="000000" w:themeColor="text1"/>
        </w:rPr>
      </w:pPr>
      <w:r w:rsidRPr="00637460">
        <w:rPr>
          <w:color w:val="000000" w:themeColor="text1"/>
        </w:rPr>
        <w:t>Образовательная программа направления подготовки 38.03.01 «Экономика», направленность (профиль): Финансы и кредит</w:t>
      </w:r>
    </w:p>
    <w:p w:rsidR="007D7AD6" w:rsidRPr="00637460" w:rsidRDefault="007D7AD6" w:rsidP="007D7AD6">
      <w:pPr>
        <w:tabs>
          <w:tab w:val="left" w:pos="900"/>
          <w:tab w:val="left" w:pos="1080"/>
        </w:tabs>
        <w:suppressAutoHyphens/>
        <w:spacing w:before="0" w:after="0"/>
        <w:ind w:firstLine="709"/>
        <w:rPr>
          <w:b/>
          <w:color w:val="000000" w:themeColor="text1"/>
        </w:rPr>
      </w:pPr>
    </w:p>
    <w:p w:rsidR="007D7AD6" w:rsidRPr="00637460" w:rsidRDefault="007D7AD6" w:rsidP="007D7AD6">
      <w:pPr>
        <w:tabs>
          <w:tab w:val="left" w:pos="900"/>
          <w:tab w:val="left" w:pos="1080"/>
        </w:tabs>
        <w:suppressAutoHyphens/>
        <w:spacing w:before="0" w:after="0"/>
        <w:ind w:firstLine="709"/>
        <w:jc w:val="right"/>
        <w:rPr>
          <w:color w:val="000000" w:themeColor="text1"/>
          <w:sz w:val="20"/>
        </w:rPr>
      </w:pPr>
    </w:p>
    <w:p w:rsidR="007D7AD6" w:rsidRPr="00637460" w:rsidRDefault="007D7AD6" w:rsidP="007D7AD6">
      <w:pPr>
        <w:tabs>
          <w:tab w:val="left" w:pos="900"/>
          <w:tab w:val="left" w:pos="1080"/>
        </w:tabs>
        <w:suppressAutoHyphens/>
        <w:spacing w:before="0" w:after="0"/>
        <w:ind w:firstLine="709"/>
        <w:jc w:val="right"/>
        <w:rPr>
          <w:color w:val="000000" w:themeColor="text1"/>
          <w:sz w:val="20"/>
        </w:rPr>
      </w:pPr>
    </w:p>
    <w:p w:rsidR="007D7AD6" w:rsidRPr="00637460" w:rsidRDefault="007D7AD6" w:rsidP="007D7AD6">
      <w:pPr>
        <w:tabs>
          <w:tab w:val="left" w:pos="900"/>
          <w:tab w:val="left" w:pos="1080"/>
        </w:tabs>
        <w:suppressAutoHyphens/>
        <w:spacing w:before="0" w:after="0"/>
        <w:ind w:firstLine="709"/>
        <w:jc w:val="right"/>
        <w:rPr>
          <w:color w:val="000000" w:themeColor="text1"/>
          <w:sz w:val="20"/>
        </w:rPr>
      </w:pPr>
    </w:p>
    <w:p w:rsidR="007D7AD6" w:rsidRPr="00637460" w:rsidRDefault="007D7AD6" w:rsidP="007D7AD6">
      <w:pPr>
        <w:tabs>
          <w:tab w:val="left" w:pos="900"/>
          <w:tab w:val="left" w:pos="1080"/>
        </w:tabs>
        <w:suppressAutoHyphens/>
        <w:spacing w:before="0" w:after="0"/>
        <w:ind w:firstLine="709"/>
        <w:jc w:val="right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 </w:t>
      </w:r>
    </w:p>
    <w:p w:rsidR="007D7AD6" w:rsidRPr="00637460" w:rsidRDefault="00FB0C8E" w:rsidP="007D7AD6">
      <w:pPr>
        <w:tabs>
          <w:tab w:val="left" w:pos="900"/>
          <w:tab w:val="left" w:pos="1080"/>
        </w:tabs>
        <w:suppressAutoHyphens/>
        <w:spacing w:before="0" w:after="0"/>
        <w:ind w:firstLine="709"/>
        <w:jc w:val="right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t xml:space="preserve"> </w:t>
      </w:r>
    </w:p>
    <w:p w:rsidR="007D7AD6" w:rsidRPr="00637460" w:rsidRDefault="007D7AD6" w:rsidP="007D7AD6">
      <w:pPr>
        <w:tabs>
          <w:tab w:val="left" w:pos="900"/>
          <w:tab w:val="left" w:pos="1080"/>
        </w:tabs>
        <w:suppressAutoHyphens/>
        <w:spacing w:before="0" w:after="0"/>
        <w:ind w:firstLine="709"/>
        <w:rPr>
          <w:color w:val="000000" w:themeColor="text1"/>
          <w:sz w:val="20"/>
        </w:rPr>
      </w:pPr>
    </w:p>
    <w:p w:rsidR="007D7AD6" w:rsidRPr="00637460" w:rsidRDefault="007D7AD6" w:rsidP="007D7AD6">
      <w:pPr>
        <w:tabs>
          <w:tab w:val="left" w:pos="900"/>
          <w:tab w:val="left" w:pos="1080"/>
        </w:tabs>
        <w:suppressAutoHyphens/>
        <w:spacing w:before="0" w:after="0"/>
        <w:ind w:firstLine="709"/>
        <w:rPr>
          <w:color w:val="000000" w:themeColor="text1"/>
          <w:sz w:val="20"/>
        </w:rPr>
      </w:pPr>
    </w:p>
    <w:p w:rsidR="007D7AD6" w:rsidRPr="00637460" w:rsidRDefault="007D7AD6" w:rsidP="007D7AD6">
      <w:pPr>
        <w:tabs>
          <w:tab w:val="left" w:pos="900"/>
          <w:tab w:val="left" w:pos="1080"/>
        </w:tabs>
        <w:suppressAutoHyphens/>
        <w:spacing w:before="0" w:after="0"/>
        <w:ind w:firstLine="709"/>
        <w:rPr>
          <w:color w:val="000000" w:themeColor="text1"/>
        </w:rPr>
      </w:pPr>
    </w:p>
    <w:p w:rsidR="007D7AD6" w:rsidRPr="00637460" w:rsidRDefault="007D7AD6" w:rsidP="007D7AD6">
      <w:pPr>
        <w:tabs>
          <w:tab w:val="left" w:pos="900"/>
          <w:tab w:val="left" w:pos="1080"/>
        </w:tabs>
        <w:suppressAutoHyphens/>
        <w:spacing w:before="0" w:after="0"/>
        <w:ind w:firstLine="709"/>
        <w:rPr>
          <w:color w:val="000000" w:themeColor="text1"/>
          <w:u w:val="single"/>
        </w:rPr>
      </w:pPr>
      <w:r w:rsidRPr="00637460">
        <w:rPr>
          <w:color w:val="000000" w:themeColor="text1"/>
        </w:rPr>
        <w:t>Квалификация - бакалавр</w:t>
      </w:r>
    </w:p>
    <w:p w:rsidR="007D7AD6" w:rsidRPr="00637460" w:rsidRDefault="007D7AD6" w:rsidP="007D7AD6">
      <w:pPr>
        <w:tabs>
          <w:tab w:val="left" w:pos="900"/>
          <w:tab w:val="left" w:pos="1080"/>
        </w:tabs>
        <w:suppressAutoHyphens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7D7AD6" w:rsidRPr="00637460" w:rsidRDefault="007D7AD6" w:rsidP="007D7AD6">
      <w:pPr>
        <w:tabs>
          <w:tab w:val="left" w:pos="900"/>
          <w:tab w:val="left" w:pos="1080"/>
        </w:tabs>
        <w:suppressAutoHyphens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7D7AD6" w:rsidRPr="00637460" w:rsidRDefault="007D7AD6" w:rsidP="007D7AD6">
      <w:pPr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Разработчик:</w:t>
      </w:r>
    </w:p>
    <w:p w:rsidR="007D7AD6" w:rsidRPr="00637460" w:rsidRDefault="007D7AD6" w:rsidP="007D7AD6">
      <w:pPr>
        <w:tabs>
          <w:tab w:val="left" w:pos="900"/>
          <w:tab w:val="left" w:pos="1080"/>
        </w:tabs>
        <w:suppressAutoHyphens/>
        <w:spacing w:before="0" w:after="0"/>
        <w:ind w:firstLine="709"/>
        <w:rPr>
          <w:color w:val="000000" w:themeColor="text1"/>
          <w:sz w:val="20"/>
          <w:u w:val="single"/>
        </w:rPr>
      </w:pPr>
      <w:r w:rsidRPr="00637460">
        <w:rPr>
          <w:color w:val="000000" w:themeColor="text1"/>
          <w:sz w:val="20"/>
        </w:rPr>
        <w:t>Соловьев Ю.П., д.э.н., проф.</w:t>
      </w:r>
    </w:p>
    <w:p w:rsidR="007D7AD6" w:rsidRPr="00637460" w:rsidRDefault="007D7AD6" w:rsidP="007D7AD6">
      <w:pPr>
        <w:tabs>
          <w:tab w:val="left" w:pos="900"/>
          <w:tab w:val="left" w:pos="1080"/>
        </w:tabs>
        <w:suppressAutoHyphens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7D7AD6" w:rsidRPr="00637460" w:rsidRDefault="007D7AD6" w:rsidP="007D7AD6">
      <w:pPr>
        <w:tabs>
          <w:tab w:val="left" w:pos="900"/>
          <w:tab w:val="left" w:pos="1080"/>
        </w:tabs>
        <w:suppressAutoHyphens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7D7AD6" w:rsidRPr="00637460" w:rsidRDefault="007D7AD6" w:rsidP="007D7AD6">
      <w:pPr>
        <w:tabs>
          <w:tab w:val="left" w:pos="900"/>
          <w:tab w:val="left" w:pos="1080"/>
        </w:tabs>
        <w:suppressAutoHyphens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7D7AD6" w:rsidRPr="00637460" w:rsidRDefault="007D7AD6" w:rsidP="007D7AD6">
      <w:pPr>
        <w:tabs>
          <w:tab w:val="left" w:pos="900"/>
          <w:tab w:val="left" w:pos="1080"/>
        </w:tabs>
        <w:suppressAutoHyphens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7D7AD6" w:rsidRPr="00637460" w:rsidRDefault="007D7AD6" w:rsidP="007D7AD6">
      <w:pPr>
        <w:tabs>
          <w:tab w:val="left" w:pos="900"/>
          <w:tab w:val="left" w:pos="1080"/>
        </w:tabs>
        <w:suppressAutoHyphens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7D7AD6" w:rsidRPr="00637460" w:rsidRDefault="007D7AD6" w:rsidP="007D7AD6">
      <w:pPr>
        <w:tabs>
          <w:tab w:val="left" w:pos="900"/>
          <w:tab w:val="left" w:pos="1080"/>
        </w:tabs>
        <w:suppressAutoHyphens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7D7AD6" w:rsidRPr="00637460" w:rsidRDefault="007D7AD6" w:rsidP="007D7AD6">
      <w:pPr>
        <w:tabs>
          <w:tab w:val="left" w:pos="900"/>
          <w:tab w:val="left" w:pos="1080"/>
        </w:tabs>
        <w:suppressAutoHyphens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7D7AD6" w:rsidRPr="00637460" w:rsidRDefault="007D7AD6" w:rsidP="007D7AD6">
      <w:pPr>
        <w:tabs>
          <w:tab w:val="left" w:pos="900"/>
          <w:tab w:val="left" w:pos="1080"/>
        </w:tabs>
        <w:suppressAutoHyphens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7D7AD6" w:rsidRPr="00637460" w:rsidRDefault="007D7AD6" w:rsidP="007D7AD6">
      <w:pPr>
        <w:tabs>
          <w:tab w:val="left" w:pos="900"/>
          <w:tab w:val="left" w:pos="1080"/>
        </w:tabs>
        <w:suppressAutoHyphens/>
        <w:spacing w:before="0" w:after="0"/>
        <w:ind w:firstLine="709"/>
        <w:jc w:val="center"/>
        <w:rPr>
          <w:rStyle w:val="ab"/>
          <w:b/>
          <w:color w:val="000000" w:themeColor="text1"/>
        </w:rPr>
      </w:pPr>
      <w:r w:rsidRPr="00637460">
        <w:rPr>
          <w:color w:val="000000" w:themeColor="text1"/>
          <w:sz w:val="20"/>
        </w:rPr>
        <w:t>Москва 202</w:t>
      </w:r>
      <w:r w:rsidR="00FB0C8E">
        <w:rPr>
          <w:color w:val="000000" w:themeColor="text1"/>
          <w:sz w:val="20"/>
        </w:rPr>
        <w:t>3</w:t>
      </w:r>
      <w:bookmarkStart w:id="0" w:name="_GoBack"/>
      <w:bookmarkEnd w:id="0"/>
    </w:p>
    <w:p w:rsidR="007D7AD6" w:rsidRPr="00637460" w:rsidRDefault="007D7AD6" w:rsidP="007D7AD6">
      <w:pPr>
        <w:spacing w:before="0" w:after="0"/>
        <w:ind w:firstLine="709"/>
        <w:rPr>
          <w:b/>
          <w:color w:val="000000" w:themeColor="text1"/>
          <w:sz w:val="20"/>
        </w:rPr>
      </w:pPr>
      <w:r w:rsidRPr="00637460">
        <w:rPr>
          <w:color w:val="000000" w:themeColor="text1"/>
        </w:rPr>
        <w:br w:type="page"/>
      </w:r>
      <w:r w:rsidRPr="00637460">
        <w:rPr>
          <w:b/>
          <w:color w:val="000000" w:themeColor="text1"/>
          <w:sz w:val="20"/>
        </w:rPr>
        <w:lastRenderedPageBreak/>
        <w:t>1. Цели и задачи дисциплины</w:t>
      </w:r>
    </w:p>
    <w:p w:rsidR="007D7AD6" w:rsidRPr="00637460" w:rsidRDefault="007D7AD6" w:rsidP="007D7AD6">
      <w:pPr>
        <w:spacing w:before="0" w:after="0"/>
        <w:ind w:firstLine="709"/>
        <w:rPr>
          <w:color w:val="000000" w:themeColor="text1"/>
          <w:sz w:val="20"/>
        </w:rPr>
      </w:pPr>
      <w:r w:rsidRPr="0067616C">
        <w:rPr>
          <w:b/>
          <w:i/>
          <w:color w:val="000000" w:themeColor="text1"/>
          <w:sz w:val="20"/>
        </w:rPr>
        <w:t>Цель дисциплины</w:t>
      </w:r>
      <w:r w:rsidRPr="00637460">
        <w:rPr>
          <w:color w:val="000000" w:themeColor="text1"/>
          <w:sz w:val="20"/>
        </w:rPr>
        <w:t xml:space="preserve"> - обучение методологии и методике создания и применения эконометрических моделей экономических процессов, явлений, позволяющих установить экономические закономерности, конкретные числовые характеристики прогнозируемых событий, оценки перспектив развития экономических и социальных систем.</w:t>
      </w:r>
    </w:p>
    <w:p w:rsidR="007D7AD6" w:rsidRPr="00637460" w:rsidRDefault="007D7AD6" w:rsidP="007D7AD6">
      <w:pPr>
        <w:spacing w:before="0" w:after="0"/>
        <w:ind w:firstLine="709"/>
        <w:rPr>
          <w:i/>
          <w:color w:val="000000" w:themeColor="text1"/>
          <w:sz w:val="20"/>
        </w:rPr>
      </w:pPr>
      <w:r w:rsidRPr="0067616C">
        <w:rPr>
          <w:b/>
          <w:i/>
          <w:color w:val="000000" w:themeColor="text1"/>
          <w:sz w:val="20"/>
        </w:rPr>
        <w:t>Задачи дисциплины</w:t>
      </w:r>
      <w:r w:rsidRPr="00637460">
        <w:rPr>
          <w:i/>
          <w:color w:val="000000" w:themeColor="text1"/>
          <w:sz w:val="20"/>
        </w:rPr>
        <w:t>:</w:t>
      </w:r>
    </w:p>
    <w:p w:rsidR="007D7AD6" w:rsidRPr="00637460" w:rsidRDefault="007D7AD6" w:rsidP="007D7AD6">
      <w:pPr>
        <w:spacing w:before="0" w:after="0"/>
        <w:ind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расширение и углубление теоретических знаний о качественных особенностях экономических систем и процессов, количественных взаимосвязях и закономерностях их развития;</w:t>
      </w:r>
    </w:p>
    <w:p w:rsidR="007D7AD6" w:rsidRPr="00637460" w:rsidRDefault="007D7AD6" w:rsidP="007D7AD6">
      <w:pPr>
        <w:spacing w:before="0" w:after="0"/>
        <w:ind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подготовка к прикладным исследованиям в области экономики;</w:t>
      </w:r>
    </w:p>
    <w:p w:rsidR="007D7AD6" w:rsidRPr="00637460" w:rsidRDefault="007D7AD6" w:rsidP="007D7AD6">
      <w:pPr>
        <w:spacing w:before="0" w:after="0"/>
        <w:ind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овладение методологией и методикой построения и применения эконометрических моделей для проведения количественного анализа реальных экономических явлений, получения содержательных оценок и выводов о перспективах развития изучаемых систем;</w:t>
      </w:r>
    </w:p>
    <w:p w:rsidR="007D7AD6" w:rsidRPr="00637460" w:rsidRDefault="007D7AD6" w:rsidP="007D7AD6">
      <w:pPr>
        <w:spacing w:before="0" w:after="0"/>
        <w:ind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изучение наиболее типичных эконометрических моделей, получение практических навыков работы с ними.</w:t>
      </w:r>
    </w:p>
    <w:p w:rsidR="007D7AD6" w:rsidRPr="00637460" w:rsidRDefault="007D7AD6" w:rsidP="007D7AD6">
      <w:pPr>
        <w:spacing w:before="0" w:after="0"/>
        <w:ind w:firstLine="709"/>
        <w:rPr>
          <w:color w:val="000000" w:themeColor="text1"/>
          <w:sz w:val="20"/>
        </w:rPr>
      </w:pPr>
    </w:p>
    <w:p w:rsidR="007D7AD6" w:rsidRPr="00637460" w:rsidRDefault="007D7AD6" w:rsidP="007D7AD6">
      <w:pPr>
        <w:spacing w:before="0" w:after="0"/>
        <w:ind w:firstLine="709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2 Место дисциплины в структуре ОП</w:t>
      </w:r>
    </w:p>
    <w:p w:rsidR="007D7AD6" w:rsidRPr="00637460" w:rsidRDefault="007D7AD6" w:rsidP="007D7AD6">
      <w:pPr>
        <w:spacing w:before="0" w:after="0"/>
        <w:ind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Дисциплина «Эконометрика» относится к дисциплинам по выбору. </w:t>
      </w:r>
    </w:p>
    <w:p w:rsidR="007D7AD6" w:rsidRPr="00637460" w:rsidRDefault="007D7AD6" w:rsidP="007D7AD6">
      <w:pPr>
        <w:spacing w:before="0" w:after="0"/>
        <w:ind w:firstLine="709"/>
        <w:rPr>
          <w:color w:val="000000" w:themeColor="text1"/>
          <w:sz w:val="20"/>
        </w:rPr>
      </w:pPr>
    </w:p>
    <w:p w:rsidR="007D7AD6" w:rsidRPr="00637460" w:rsidRDefault="007D7AD6" w:rsidP="007D7AD6">
      <w:pPr>
        <w:spacing w:before="0" w:after="0"/>
        <w:ind w:firstLine="709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3. Планируемые результаты обучения по дисциплине</w:t>
      </w:r>
    </w:p>
    <w:p w:rsidR="007D7AD6" w:rsidRPr="00637460" w:rsidRDefault="007D7AD6" w:rsidP="007D7AD6">
      <w:pPr>
        <w:spacing w:before="0" w:after="0"/>
        <w:ind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 результате изучения дисциплины обучающийся должен освоить:</w:t>
      </w:r>
    </w:p>
    <w:p w:rsidR="00A73811" w:rsidRPr="00637460" w:rsidRDefault="00A73811" w:rsidP="00A73811">
      <w:pPr>
        <w:spacing w:before="0" w:after="0"/>
        <w:ind w:firstLine="709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профессиональную компетенцию</w:t>
      </w:r>
    </w:p>
    <w:p w:rsidR="00A73811" w:rsidRPr="00637460" w:rsidRDefault="00A73811" w:rsidP="00A73811">
      <w:pPr>
        <w:spacing w:before="0" w:after="0"/>
        <w:ind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ПК-1. Способен использовать современные информационные технологии и программные средства при решении профессиональных задач</w:t>
      </w:r>
    </w:p>
    <w:p w:rsidR="00A73811" w:rsidRPr="00637460" w:rsidRDefault="00A73811" w:rsidP="00A73811">
      <w:pPr>
        <w:spacing w:before="0" w:after="0"/>
        <w:ind w:firstLine="709"/>
        <w:rPr>
          <w:color w:val="000000" w:themeColor="text1"/>
          <w:sz w:val="20"/>
        </w:rPr>
      </w:pPr>
    </w:p>
    <w:p w:rsidR="00A73811" w:rsidRPr="00637460" w:rsidRDefault="00A73811" w:rsidP="00A73811">
      <w:pPr>
        <w:tabs>
          <w:tab w:val="left" w:pos="900"/>
        </w:tabs>
        <w:suppressAutoHyphens/>
        <w:spacing w:before="0" w:after="0"/>
        <w:ind w:firstLine="709"/>
        <w:jc w:val="both"/>
        <w:rPr>
          <w:b/>
          <w:i/>
          <w:color w:val="000000" w:themeColor="text1"/>
          <w:sz w:val="20"/>
        </w:rPr>
      </w:pPr>
      <w:r w:rsidRPr="00637460">
        <w:rPr>
          <w:b/>
          <w:i/>
          <w:color w:val="000000" w:themeColor="text1"/>
          <w:sz w:val="20"/>
        </w:rPr>
        <w:t>Результаты освоения дисциплины, установленные индикаторы достижения компетенций</w:t>
      </w:r>
    </w:p>
    <w:p w:rsidR="00A73811" w:rsidRPr="00637460" w:rsidRDefault="00A73811" w:rsidP="00A73811">
      <w:pPr>
        <w:tabs>
          <w:tab w:val="left" w:pos="900"/>
          <w:tab w:val="left" w:pos="1134"/>
        </w:tabs>
        <w:autoSpaceDE w:val="0"/>
        <w:autoSpaceDN w:val="0"/>
        <w:adjustRightInd w:val="0"/>
        <w:spacing w:before="0" w:after="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 </w:t>
      </w:r>
    </w:p>
    <w:tbl>
      <w:tblPr>
        <w:tblW w:w="985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4"/>
        <w:gridCol w:w="3779"/>
        <w:gridCol w:w="4110"/>
      </w:tblGrid>
      <w:tr w:rsidR="00A73811" w:rsidRPr="00637460" w:rsidTr="00365A08">
        <w:trPr>
          <w:tblHeader/>
        </w:trPr>
        <w:tc>
          <w:tcPr>
            <w:tcW w:w="1964" w:type="dxa"/>
          </w:tcPr>
          <w:p w:rsidR="00A73811" w:rsidRPr="00637460" w:rsidRDefault="00A73811" w:rsidP="00365A08">
            <w:pPr>
              <w:tabs>
                <w:tab w:val="left" w:pos="108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Наименование </w:t>
            </w:r>
            <w:r w:rsidRPr="00637460">
              <w:rPr>
                <w:b/>
                <w:color w:val="000000" w:themeColor="text1"/>
                <w:sz w:val="20"/>
              </w:rPr>
              <w:br/>
              <w:t>компетенции</w:t>
            </w:r>
          </w:p>
        </w:tc>
        <w:tc>
          <w:tcPr>
            <w:tcW w:w="3779" w:type="dxa"/>
          </w:tcPr>
          <w:p w:rsidR="00A73811" w:rsidRPr="00637460" w:rsidRDefault="00A73811" w:rsidP="00365A08">
            <w:pPr>
              <w:tabs>
                <w:tab w:val="left" w:pos="234"/>
                <w:tab w:val="left" w:pos="108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Индикаторы достижения компетенции</w:t>
            </w:r>
          </w:p>
        </w:tc>
        <w:tc>
          <w:tcPr>
            <w:tcW w:w="4110" w:type="dxa"/>
          </w:tcPr>
          <w:p w:rsidR="00A73811" w:rsidRPr="00637460" w:rsidRDefault="00A73811" w:rsidP="00365A08">
            <w:pPr>
              <w:tabs>
                <w:tab w:val="left" w:pos="108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Показатели (планируемые) результаты </w:t>
            </w:r>
            <w:r w:rsidRPr="00637460">
              <w:rPr>
                <w:b/>
                <w:color w:val="000000" w:themeColor="text1"/>
                <w:sz w:val="20"/>
              </w:rPr>
              <w:br/>
              <w:t>обучения</w:t>
            </w:r>
          </w:p>
        </w:tc>
      </w:tr>
      <w:tr w:rsidR="00A73811" w:rsidRPr="00637460" w:rsidTr="00365A08">
        <w:tc>
          <w:tcPr>
            <w:tcW w:w="1964" w:type="dxa"/>
            <w:vMerge w:val="restart"/>
          </w:tcPr>
          <w:p w:rsidR="00A73811" w:rsidRPr="00637460" w:rsidRDefault="00A73811" w:rsidP="00365A08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ПК-1. Способен использовать современные информационные технологии и программные средства при решении профессиональных задач</w:t>
            </w:r>
          </w:p>
          <w:p w:rsidR="00A73811" w:rsidRPr="00637460" w:rsidRDefault="00A73811" w:rsidP="00365A08">
            <w:pPr>
              <w:spacing w:before="0" w:after="0"/>
              <w:rPr>
                <w:color w:val="000000" w:themeColor="text1"/>
                <w:sz w:val="20"/>
              </w:rPr>
            </w:pPr>
          </w:p>
        </w:tc>
        <w:tc>
          <w:tcPr>
            <w:tcW w:w="3779" w:type="dxa"/>
            <w:vMerge w:val="restart"/>
          </w:tcPr>
          <w:p w:rsidR="00A73811" w:rsidRPr="00637460" w:rsidRDefault="00A73811" w:rsidP="00365A08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ПК-1.2. Применяет современные методы и информационные технологии для выявления тенденций развития финансовых рынков</w:t>
            </w:r>
          </w:p>
          <w:p w:rsidR="00A73811" w:rsidRPr="00637460" w:rsidRDefault="00A73811" w:rsidP="00365A08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ПК-1.3. Использует полученные данные о состоянии и тенденциях развития финансовых рынков для обеспечения эффективной деятельности экономических субъектов</w:t>
            </w:r>
          </w:p>
        </w:tc>
        <w:tc>
          <w:tcPr>
            <w:tcW w:w="4110" w:type="dxa"/>
          </w:tcPr>
          <w:p w:rsidR="00A73811" w:rsidRPr="00637460" w:rsidRDefault="00A73811" w:rsidP="00365A08">
            <w:pPr>
              <w:tabs>
                <w:tab w:val="left" w:pos="1080"/>
              </w:tabs>
              <w:spacing w:before="0" w:after="0"/>
              <w:rPr>
                <w:b/>
                <w:bCs/>
                <w:color w:val="000000" w:themeColor="text1"/>
                <w:sz w:val="20"/>
                <w:u w:val="single"/>
              </w:rPr>
            </w:pPr>
            <w:r w:rsidRPr="00637460">
              <w:rPr>
                <w:b/>
                <w:bCs/>
                <w:color w:val="000000" w:themeColor="text1"/>
                <w:sz w:val="20"/>
                <w:u w:val="single"/>
              </w:rPr>
              <w:t>Знать:</w:t>
            </w:r>
          </w:p>
          <w:p w:rsidR="00A73811" w:rsidRPr="00637460" w:rsidRDefault="00A73811" w:rsidP="00365A08">
            <w:pPr>
              <w:widowControl/>
              <w:numPr>
                <w:ilvl w:val="0"/>
                <w:numId w:val="12"/>
              </w:numPr>
              <w:tabs>
                <w:tab w:val="clear" w:pos="437"/>
                <w:tab w:val="left" w:pos="247"/>
                <w:tab w:val="left" w:pos="7807"/>
              </w:tabs>
              <w:autoSpaceDE w:val="0"/>
              <w:autoSpaceDN w:val="0"/>
              <w:adjustRightInd w:val="0"/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основы построения, расчета и анализа современной системы показателей, характеризующих деятельность хозяйствующих субъектов на микро- и макроуровне;</w:t>
            </w:r>
          </w:p>
          <w:p w:rsidR="00A73811" w:rsidRPr="00637460" w:rsidRDefault="00A73811" w:rsidP="00365A08">
            <w:pPr>
              <w:widowControl/>
              <w:numPr>
                <w:ilvl w:val="0"/>
                <w:numId w:val="12"/>
              </w:numPr>
              <w:tabs>
                <w:tab w:val="clear" w:pos="437"/>
                <w:tab w:val="left" w:pos="252"/>
              </w:tabs>
              <w:snapToGrid/>
              <w:spacing w:before="0" w:after="0"/>
              <w:ind w:left="0" w:firstLine="0"/>
              <w:rPr>
                <w:b/>
                <w:bCs/>
                <w:color w:val="000000" w:themeColor="text1"/>
                <w:sz w:val="20"/>
                <w:u w:val="single"/>
              </w:rPr>
            </w:pPr>
            <w:r w:rsidRPr="00637460">
              <w:rPr>
                <w:color w:val="000000" w:themeColor="text1"/>
                <w:sz w:val="20"/>
              </w:rPr>
              <w:t>эконометрическими методами и практическими навыками расчетов.</w:t>
            </w:r>
          </w:p>
        </w:tc>
      </w:tr>
      <w:tr w:rsidR="00A73811" w:rsidRPr="00637460" w:rsidTr="00365A08">
        <w:tc>
          <w:tcPr>
            <w:tcW w:w="1964" w:type="dxa"/>
            <w:vMerge/>
          </w:tcPr>
          <w:p w:rsidR="00A73811" w:rsidRPr="00637460" w:rsidRDefault="00A73811" w:rsidP="00365A08">
            <w:pPr>
              <w:tabs>
                <w:tab w:val="left" w:pos="1080"/>
              </w:tabs>
              <w:spacing w:before="0" w:after="0"/>
              <w:rPr>
                <w:b/>
                <w:bCs/>
                <w:color w:val="000000" w:themeColor="text1"/>
                <w:sz w:val="20"/>
              </w:rPr>
            </w:pPr>
          </w:p>
        </w:tc>
        <w:tc>
          <w:tcPr>
            <w:tcW w:w="3779" w:type="dxa"/>
            <w:vMerge/>
          </w:tcPr>
          <w:p w:rsidR="00A73811" w:rsidRPr="00637460" w:rsidRDefault="00A73811" w:rsidP="00365A08">
            <w:pPr>
              <w:tabs>
                <w:tab w:val="left" w:pos="1080"/>
              </w:tabs>
              <w:spacing w:before="0" w:after="0"/>
              <w:rPr>
                <w:b/>
                <w:bCs/>
                <w:color w:val="000000" w:themeColor="text1"/>
                <w:sz w:val="20"/>
                <w:u w:val="single"/>
              </w:rPr>
            </w:pPr>
          </w:p>
        </w:tc>
        <w:tc>
          <w:tcPr>
            <w:tcW w:w="4110" w:type="dxa"/>
          </w:tcPr>
          <w:p w:rsidR="00A73811" w:rsidRPr="00637460" w:rsidRDefault="00A73811" w:rsidP="00365A08">
            <w:pPr>
              <w:tabs>
                <w:tab w:val="left" w:pos="1080"/>
              </w:tabs>
              <w:spacing w:before="0" w:after="0"/>
              <w:rPr>
                <w:b/>
                <w:bCs/>
                <w:color w:val="000000" w:themeColor="text1"/>
                <w:sz w:val="20"/>
                <w:u w:val="single"/>
              </w:rPr>
            </w:pPr>
            <w:r w:rsidRPr="00637460">
              <w:rPr>
                <w:b/>
                <w:bCs/>
                <w:color w:val="000000" w:themeColor="text1"/>
                <w:sz w:val="20"/>
                <w:u w:val="single"/>
              </w:rPr>
              <w:t>Уметь:</w:t>
            </w:r>
          </w:p>
          <w:p w:rsidR="00A73811" w:rsidRPr="00637460" w:rsidRDefault="00A73811" w:rsidP="00365A08">
            <w:pPr>
              <w:pStyle w:val="aff8"/>
              <w:widowControl/>
              <w:numPr>
                <w:ilvl w:val="0"/>
                <w:numId w:val="13"/>
              </w:numPr>
              <w:tabs>
                <w:tab w:val="clear" w:pos="540"/>
                <w:tab w:val="left" w:pos="247"/>
                <w:tab w:val="left" w:pos="427"/>
                <w:tab w:val="left" w:pos="787"/>
              </w:tabs>
              <w:suppressAutoHyphens/>
              <w:snapToGrid/>
              <w:spacing w:before="0" w:after="0"/>
              <w:ind w:left="0" w:hanging="67"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на практике организовывать сбор и предварительный анализ информации; </w:t>
            </w:r>
          </w:p>
          <w:p w:rsidR="00A73811" w:rsidRPr="00637460" w:rsidRDefault="00A73811" w:rsidP="00365A08">
            <w:pPr>
              <w:pStyle w:val="aff8"/>
              <w:widowControl/>
              <w:numPr>
                <w:ilvl w:val="0"/>
                <w:numId w:val="13"/>
              </w:numPr>
              <w:tabs>
                <w:tab w:val="clear" w:pos="540"/>
                <w:tab w:val="left" w:pos="247"/>
                <w:tab w:val="left" w:pos="427"/>
                <w:tab w:val="left" w:pos="787"/>
              </w:tabs>
              <w:suppressAutoHyphens/>
              <w:snapToGrid/>
              <w:spacing w:before="0" w:after="0"/>
              <w:ind w:left="0" w:hanging="67"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оценивать качество информации;</w:t>
            </w:r>
          </w:p>
          <w:p w:rsidR="00A73811" w:rsidRPr="00637460" w:rsidRDefault="00A73811" w:rsidP="00365A08">
            <w:pPr>
              <w:widowControl/>
              <w:numPr>
                <w:ilvl w:val="0"/>
                <w:numId w:val="13"/>
              </w:numPr>
              <w:tabs>
                <w:tab w:val="clear" w:pos="540"/>
                <w:tab w:val="left" w:pos="247"/>
                <w:tab w:val="left" w:pos="427"/>
                <w:tab w:val="left" w:pos="787"/>
              </w:tabs>
              <w:autoSpaceDE w:val="0"/>
              <w:autoSpaceDN w:val="0"/>
              <w:adjustRightInd w:val="0"/>
              <w:snapToGrid/>
              <w:spacing w:before="0" w:after="0"/>
              <w:ind w:left="0" w:hanging="67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анализировать результаты исследований, вырабатывать практические рекомендации по их применению;</w:t>
            </w:r>
          </w:p>
          <w:p w:rsidR="00A73811" w:rsidRPr="00637460" w:rsidRDefault="00A73811" w:rsidP="00365A08">
            <w:pPr>
              <w:widowControl/>
              <w:numPr>
                <w:ilvl w:val="0"/>
                <w:numId w:val="13"/>
              </w:numPr>
              <w:tabs>
                <w:tab w:val="clear" w:pos="540"/>
                <w:tab w:val="left" w:pos="252"/>
                <w:tab w:val="left" w:pos="1134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осуществлять выбор инструментальных средств для обработки экономических данных в соответствии с поставленной задачей, анализировать результаты расчетов и обосновывать полученные выводы;</w:t>
            </w:r>
          </w:p>
        </w:tc>
      </w:tr>
      <w:tr w:rsidR="00A73811" w:rsidRPr="00637460" w:rsidTr="00365A08">
        <w:tc>
          <w:tcPr>
            <w:tcW w:w="1964" w:type="dxa"/>
            <w:vMerge/>
          </w:tcPr>
          <w:p w:rsidR="00A73811" w:rsidRPr="00637460" w:rsidRDefault="00A73811" w:rsidP="00365A08">
            <w:pPr>
              <w:tabs>
                <w:tab w:val="left" w:pos="1080"/>
              </w:tabs>
              <w:spacing w:before="0" w:after="0"/>
              <w:rPr>
                <w:b/>
                <w:bCs/>
                <w:color w:val="000000" w:themeColor="text1"/>
                <w:sz w:val="20"/>
              </w:rPr>
            </w:pPr>
          </w:p>
        </w:tc>
        <w:tc>
          <w:tcPr>
            <w:tcW w:w="3779" w:type="dxa"/>
            <w:vMerge/>
          </w:tcPr>
          <w:p w:rsidR="00A73811" w:rsidRPr="00637460" w:rsidRDefault="00A73811" w:rsidP="00365A08">
            <w:pPr>
              <w:tabs>
                <w:tab w:val="left" w:pos="1080"/>
              </w:tabs>
              <w:spacing w:before="0" w:after="0"/>
              <w:rPr>
                <w:b/>
                <w:bCs/>
                <w:color w:val="000000" w:themeColor="text1"/>
                <w:sz w:val="20"/>
                <w:u w:val="single"/>
              </w:rPr>
            </w:pPr>
          </w:p>
        </w:tc>
        <w:tc>
          <w:tcPr>
            <w:tcW w:w="4110" w:type="dxa"/>
          </w:tcPr>
          <w:p w:rsidR="00A73811" w:rsidRPr="00637460" w:rsidRDefault="00A73811" w:rsidP="00365A08">
            <w:pPr>
              <w:tabs>
                <w:tab w:val="left" w:pos="1080"/>
              </w:tabs>
              <w:spacing w:before="0" w:after="0"/>
              <w:rPr>
                <w:b/>
                <w:bCs/>
                <w:color w:val="000000" w:themeColor="text1"/>
                <w:sz w:val="20"/>
                <w:u w:val="single"/>
              </w:rPr>
            </w:pPr>
            <w:r w:rsidRPr="00637460">
              <w:rPr>
                <w:b/>
                <w:bCs/>
                <w:color w:val="000000" w:themeColor="text1"/>
                <w:sz w:val="20"/>
                <w:u w:val="single"/>
              </w:rPr>
              <w:t>Владеть:</w:t>
            </w:r>
          </w:p>
          <w:p w:rsidR="00A73811" w:rsidRPr="00637460" w:rsidRDefault="00A73811" w:rsidP="00365A08">
            <w:pPr>
              <w:tabs>
                <w:tab w:val="left" w:pos="252"/>
              </w:tabs>
              <w:spacing w:before="0" w:after="0"/>
              <w:rPr>
                <w:b/>
                <w:bCs/>
                <w:color w:val="000000" w:themeColor="text1"/>
                <w:sz w:val="20"/>
                <w:u w:val="single"/>
              </w:rPr>
            </w:pPr>
            <w:r w:rsidRPr="00637460">
              <w:rPr>
                <w:color w:val="000000" w:themeColor="text1"/>
                <w:sz w:val="20"/>
              </w:rPr>
              <w:t>- современной методикой построения эконометрических моделей.</w:t>
            </w:r>
          </w:p>
        </w:tc>
      </w:tr>
    </w:tbl>
    <w:p w:rsidR="00A73811" w:rsidRPr="00637460" w:rsidRDefault="00A73811" w:rsidP="00A73811">
      <w:pPr>
        <w:tabs>
          <w:tab w:val="left" w:pos="900"/>
          <w:tab w:val="left" w:pos="1080"/>
        </w:tabs>
        <w:suppressAutoHyphens/>
        <w:spacing w:before="0" w:after="0"/>
        <w:ind w:firstLine="709"/>
        <w:jc w:val="both"/>
        <w:rPr>
          <w:color w:val="000000" w:themeColor="text1"/>
          <w:sz w:val="20"/>
        </w:rPr>
      </w:pPr>
    </w:p>
    <w:p w:rsidR="007D7AD6" w:rsidRPr="00637460" w:rsidRDefault="007D7AD6" w:rsidP="007D7AD6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 xml:space="preserve">4. Объем дисциплины и виды учебной работы </w:t>
      </w:r>
    </w:p>
    <w:p w:rsidR="007D7AD6" w:rsidRPr="00637460" w:rsidRDefault="007D7AD6" w:rsidP="007D7AD6">
      <w:pPr>
        <w:spacing w:before="0" w:after="0"/>
        <w:ind w:firstLine="680"/>
        <w:rPr>
          <w:b/>
          <w:color w:val="000000" w:themeColor="text1"/>
          <w:sz w:val="20"/>
        </w:rPr>
      </w:pPr>
    </w:p>
    <w:p w:rsidR="007D7AD6" w:rsidRPr="00637460" w:rsidRDefault="007D7AD6" w:rsidP="007D7AD6">
      <w:pPr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Учебным планом предусматриваются следующие виды работы по дисциплине:</w:t>
      </w:r>
    </w:p>
    <w:p w:rsidR="007D7AD6" w:rsidRPr="00637460" w:rsidRDefault="007D7AD6" w:rsidP="007D7AD6">
      <w:pPr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1028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9"/>
        <w:gridCol w:w="4537"/>
        <w:gridCol w:w="720"/>
        <w:gridCol w:w="900"/>
        <w:gridCol w:w="720"/>
        <w:gridCol w:w="933"/>
        <w:gridCol w:w="687"/>
        <w:gridCol w:w="900"/>
      </w:tblGrid>
      <w:tr w:rsidR="007D7AD6" w:rsidRPr="00637460" w:rsidTr="004A57FA">
        <w:tc>
          <w:tcPr>
            <w:tcW w:w="889" w:type="dxa"/>
            <w:vMerge w:val="restart"/>
            <w:vAlign w:val="center"/>
          </w:tcPr>
          <w:p w:rsidR="007D7AD6" w:rsidRPr="00637460" w:rsidRDefault="007D7AD6" w:rsidP="007D7AD6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4537" w:type="dxa"/>
            <w:vMerge w:val="restart"/>
            <w:vAlign w:val="center"/>
          </w:tcPr>
          <w:p w:rsidR="007D7AD6" w:rsidRPr="00637460" w:rsidRDefault="007D7AD6" w:rsidP="007D7AD6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Виды учебных занятий</w:t>
            </w:r>
          </w:p>
        </w:tc>
        <w:tc>
          <w:tcPr>
            <w:tcW w:w="4860" w:type="dxa"/>
            <w:gridSpan w:val="6"/>
          </w:tcPr>
          <w:p w:rsidR="007D7AD6" w:rsidRPr="00637460" w:rsidRDefault="007D7AD6" w:rsidP="007D7AD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Всего часов по формам обучения,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 ч</w:t>
            </w:r>
          </w:p>
        </w:tc>
      </w:tr>
      <w:tr w:rsidR="007D7AD6" w:rsidRPr="00637460" w:rsidTr="004A57FA">
        <w:tc>
          <w:tcPr>
            <w:tcW w:w="889" w:type="dxa"/>
            <w:vMerge/>
          </w:tcPr>
          <w:p w:rsidR="007D7AD6" w:rsidRPr="00637460" w:rsidRDefault="007D7AD6" w:rsidP="007D7AD6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7D7AD6" w:rsidRPr="00637460" w:rsidRDefault="007D7AD6" w:rsidP="007D7AD6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1620" w:type="dxa"/>
            <w:gridSpan w:val="2"/>
          </w:tcPr>
          <w:p w:rsidR="007D7AD6" w:rsidRPr="00637460" w:rsidRDefault="007D7AD6" w:rsidP="007D7AD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Очная</w:t>
            </w:r>
          </w:p>
        </w:tc>
        <w:tc>
          <w:tcPr>
            <w:tcW w:w="1653" w:type="dxa"/>
            <w:gridSpan w:val="2"/>
          </w:tcPr>
          <w:p w:rsidR="007D7AD6" w:rsidRPr="00637460" w:rsidRDefault="007D7AD6" w:rsidP="007D7AD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Очно-заочная</w:t>
            </w:r>
          </w:p>
        </w:tc>
        <w:tc>
          <w:tcPr>
            <w:tcW w:w="1587" w:type="dxa"/>
            <w:gridSpan w:val="2"/>
          </w:tcPr>
          <w:p w:rsidR="007D7AD6" w:rsidRPr="00637460" w:rsidRDefault="007D7AD6" w:rsidP="007D7AD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Заочная</w:t>
            </w:r>
          </w:p>
        </w:tc>
      </w:tr>
      <w:tr w:rsidR="007D7AD6" w:rsidRPr="00637460" w:rsidTr="004A57FA">
        <w:tc>
          <w:tcPr>
            <w:tcW w:w="889" w:type="dxa"/>
            <w:vMerge/>
          </w:tcPr>
          <w:p w:rsidR="007D7AD6" w:rsidRPr="00637460" w:rsidRDefault="007D7AD6" w:rsidP="007D7AD6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7D7AD6" w:rsidRPr="00637460" w:rsidRDefault="007D7AD6" w:rsidP="007D7AD6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7D7AD6" w:rsidRPr="00637460" w:rsidRDefault="007D7AD6" w:rsidP="007D7AD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00" w:type="dxa"/>
            <w:vAlign w:val="center"/>
          </w:tcPr>
          <w:p w:rsidR="007D7AD6" w:rsidRPr="00637460" w:rsidRDefault="007D7AD6" w:rsidP="007D7AD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  <w:tc>
          <w:tcPr>
            <w:tcW w:w="720" w:type="dxa"/>
            <w:vAlign w:val="center"/>
          </w:tcPr>
          <w:p w:rsidR="007D7AD6" w:rsidRPr="00637460" w:rsidRDefault="007D7AD6" w:rsidP="007D7AD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33" w:type="dxa"/>
            <w:vAlign w:val="center"/>
          </w:tcPr>
          <w:p w:rsidR="007D7AD6" w:rsidRPr="00637460" w:rsidRDefault="007D7AD6" w:rsidP="007D7AD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  <w:tc>
          <w:tcPr>
            <w:tcW w:w="687" w:type="dxa"/>
            <w:vAlign w:val="center"/>
          </w:tcPr>
          <w:p w:rsidR="007D7AD6" w:rsidRPr="00637460" w:rsidRDefault="007D7AD6" w:rsidP="007D7AD6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00" w:type="dxa"/>
            <w:vAlign w:val="center"/>
          </w:tcPr>
          <w:p w:rsidR="007D7AD6" w:rsidRPr="00637460" w:rsidRDefault="007D7AD6" w:rsidP="007D7AD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</w:tr>
      <w:tr w:rsidR="000C2F38" w:rsidRPr="00637460" w:rsidTr="004A57FA">
        <w:tc>
          <w:tcPr>
            <w:tcW w:w="889" w:type="dxa"/>
            <w:vMerge w:val="restart"/>
          </w:tcPr>
          <w:p w:rsidR="000C2F38" w:rsidRPr="00637460" w:rsidRDefault="000C2F38" w:rsidP="007D7AD6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</w:t>
            </w:r>
          </w:p>
        </w:tc>
        <w:tc>
          <w:tcPr>
            <w:tcW w:w="4537" w:type="dxa"/>
          </w:tcPr>
          <w:p w:rsidR="000C2F38" w:rsidRPr="00637460" w:rsidRDefault="000C2F38" w:rsidP="007D7AD6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Контактная работа (объем работы обучающихся во взаимодействии с </w:t>
            </w:r>
            <w:r w:rsidRPr="00637460">
              <w:rPr>
                <w:b/>
                <w:color w:val="000000" w:themeColor="text1"/>
                <w:sz w:val="20"/>
              </w:rPr>
              <w:lastRenderedPageBreak/>
              <w:t>преподавателем) (всего)</w:t>
            </w:r>
          </w:p>
        </w:tc>
        <w:tc>
          <w:tcPr>
            <w:tcW w:w="720" w:type="dxa"/>
          </w:tcPr>
          <w:p w:rsidR="000C2F38" w:rsidRPr="00637460" w:rsidRDefault="000C2F38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lastRenderedPageBreak/>
              <w:t>18,2</w:t>
            </w:r>
          </w:p>
        </w:tc>
        <w:tc>
          <w:tcPr>
            <w:tcW w:w="900" w:type="dxa"/>
          </w:tcPr>
          <w:p w:rsidR="000C2F38" w:rsidRPr="00637460" w:rsidRDefault="000C2F38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0C2F38" w:rsidRPr="00637460" w:rsidRDefault="000C2F38" w:rsidP="007D7AD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18,2</w:t>
            </w:r>
          </w:p>
        </w:tc>
        <w:tc>
          <w:tcPr>
            <w:tcW w:w="933" w:type="dxa"/>
          </w:tcPr>
          <w:p w:rsidR="000C2F38" w:rsidRPr="00637460" w:rsidRDefault="000C2F38" w:rsidP="007D7AD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0C2F38" w:rsidRPr="00637460" w:rsidRDefault="000C2F38" w:rsidP="007D7AD6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  <w:lang w:val="en-US"/>
              </w:rPr>
              <w:t>10</w:t>
            </w:r>
            <w:r w:rsidRPr="00637460">
              <w:rPr>
                <w:b/>
                <w:color w:val="000000" w:themeColor="text1"/>
                <w:sz w:val="20"/>
                <w:szCs w:val="20"/>
              </w:rPr>
              <w:t>,2</w:t>
            </w:r>
          </w:p>
        </w:tc>
        <w:tc>
          <w:tcPr>
            <w:tcW w:w="900" w:type="dxa"/>
          </w:tcPr>
          <w:p w:rsidR="000C2F38" w:rsidRPr="00637460" w:rsidRDefault="000C2F38" w:rsidP="007D7AD6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0C2F38" w:rsidRPr="00637460" w:rsidTr="004A57FA">
        <w:tc>
          <w:tcPr>
            <w:tcW w:w="889" w:type="dxa"/>
            <w:vMerge/>
          </w:tcPr>
          <w:p w:rsidR="000C2F38" w:rsidRPr="00637460" w:rsidRDefault="000C2F38" w:rsidP="007D7AD6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</w:tcPr>
          <w:p w:rsidR="000C2F38" w:rsidRPr="00637460" w:rsidRDefault="000C2F38" w:rsidP="007D7AD6">
            <w:pPr>
              <w:suppressAutoHyphens/>
              <w:spacing w:before="0" w:after="0"/>
              <w:rPr>
                <w:b/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В том числе в форме практической подготовки</w:t>
            </w:r>
          </w:p>
        </w:tc>
        <w:tc>
          <w:tcPr>
            <w:tcW w:w="720" w:type="dxa"/>
          </w:tcPr>
          <w:p w:rsidR="000C2F38" w:rsidRPr="00637460" w:rsidRDefault="000C2F38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0C2F38" w:rsidRPr="00637460" w:rsidRDefault="000C2F38" w:rsidP="00C84E1D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4</w:t>
            </w:r>
          </w:p>
        </w:tc>
        <w:tc>
          <w:tcPr>
            <w:tcW w:w="720" w:type="dxa"/>
          </w:tcPr>
          <w:p w:rsidR="000C2F38" w:rsidRPr="00637460" w:rsidRDefault="000C2F38" w:rsidP="007D7AD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0C2F38" w:rsidRPr="00637460" w:rsidRDefault="000C2F38" w:rsidP="007D7AD6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4</w:t>
            </w:r>
          </w:p>
        </w:tc>
        <w:tc>
          <w:tcPr>
            <w:tcW w:w="687" w:type="dxa"/>
          </w:tcPr>
          <w:p w:rsidR="000C2F38" w:rsidRPr="00637460" w:rsidRDefault="000C2F38" w:rsidP="007D7AD6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:rsidR="000C2F38" w:rsidRPr="00637460" w:rsidRDefault="000C2F38" w:rsidP="007D7AD6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637460">
              <w:rPr>
                <w:i/>
                <w:color w:val="000000" w:themeColor="text1"/>
                <w:sz w:val="20"/>
                <w:szCs w:val="20"/>
              </w:rPr>
              <w:t>2</w:t>
            </w:r>
          </w:p>
        </w:tc>
      </w:tr>
      <w:tr w:rsidR="000C2F38" w:rsidRPr="00637460" w:rsidTr="00D62189">
        <w:tc>
          <w:tcPr>
            <w:tcW w:w="889" w:type="dxa"/>
          </w:tcPr>
          <w:p w:rsidR="000C2F38" w:rsidRPr="00637460" w:rsidRDefault="000C2F38" w:rsidP="007D7AD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1.1</w:t>
            </w:r>
          </w:p>
        </w:tc>
        <w:tc>
          <w:tcPr>
            <w:tcW w:w="4537" w:type="dxa"/>
          </w:tcPr>
          <w:p w:rsidR="000C2F38" w:rsidRPr="00637460" w:rsidRDefault="000C2F38" w:rsidP="007D7AD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занятия лекционного типа (лекции)</w:t>
            </w:r>
          </w:p>
        </w:tc>
        <w:tc>
          <w:tcPr>
            <w:tcW w:w="720" w:type="dxa"/>
            <w:vAlign w:val="center"/>
          </w:tcPr>
          <w:p w:rsidR="000C2F38" w:rsidRPr="00637460" w:rsidRDefault="000C2F38" w:rsidP="00C84E1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900" w:type="dxa"/>
          </w:tcPr>
          <w:p w:rsidR="000C2F38" w:rsidRPr="00637460" w:rsidRDefault="000C2F38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0C2F38" w:rsidRPr="00637460" w:rsidRDefault="000C2F38" w:rsidP="007D7AD6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933" w:type="dxa"/>
          </w:tcPr>
          <w:p w:rsidR="000C2F38" w:rsidRPr="00637460" w:rsidRDefault="000C2F38" w:rsidP="007D7AD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0C2F38" w:rsidRPr="00637460" w:rsidRDefault="000C2F38" w:rsidP="007D7AD6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00" w:type="dxa"/>
          </w:tcPr>
          <w:p w:rsidR="000C2F38" w:rsidRPr="00637460" w:rsidRDefault="000C2F38" w:rsidP="007D7AD6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0C2F38" w:rsidRPr="00637460" w:rsidTr="00D62189">
        <w:tc>
          <w:tcPr>
            <w:tcW w:w="889" w:type="dxa"/>
          </w:tcPr>
          <w:p w:rsidR="000C2F38" w:rsidRPr="00637460" w:rsidRDefault="000C2F38" w:rsidP="007D7AD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</w:t>
            </w:r>
          </w:p>
        </w:tc>
        <w:tc>
          <w:tcPr>
            <w:tcW w:w="4537" w:type="dxa"/>
          </w:tcPr>
          <w:p w:rsidR="000C2F38" w:rsidRPr="00637460" w:rsidRDefault="000C2F38" w:rsidP="007D7AD6">
            <w:pPr>
              <w:suppressAutoHyphens/>
              <w:spacing w:before="0" w:after="0"/>
              <w:rPr>
                <w:rFonts w:eastAsia="Times New Roman"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занятия семинарского типа (практические)*, </w:t>
            </w:r>
          </w:p>
          <w:p w:rsidR="000C2F38" w:rsidRPr="00637460" w:rsidRDefault="000C2F38" w:rsidP="007D7AD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в том числе: </w:t>
            </w:r>
          </w:p>
        </w:tc>
        <w:tc>
          <w:tcPr>
            <w:tcW w:w="720" w:type="dxa"/>
            <w:vAlign w:val="center"/>
          </w:tcPr>
          <w:p w:rsidR="000C2F38" w:rsidRPr="00637460" w:rsidRDefault="000C2F38" w:rsidP="00C84E1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  <w:lang w:val="en-US"/>
              </w:rPr>
            </w:pPr>
            <w:r w:rsidRPr="00637460">
              <w:rPr>
                <w:color w:val="000000" w:themeColor="text1"/>
                <w:sz w:val="20"/>
                <w:lang w:val="en-US"/>
              </w:rPr>
              <w:t>12</w:t>
            </w:r>
          </w:p>
        </w:tc>
        <w:tc>
          <w:tcPr>
            <w:tcW w:w="900" w:type="dxa"/>
          </w:tcPr>
          <w:p w:rsidR="000C2F38" w:rsidRPr="00637460" w:rsidRDefault="000C2F38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0C2F38" w:rsidRPr="00637460" w:rsidRDefault="000C2F38" w:rsidP="007D7AD6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  <w:lang w:val="en-US"/>
              </w:rPr>
            </w:pPr>
            <w:r w:rsidRPr="00637460">
              <w:rPr>
                <w:color w:val="000000" w:themeColor="text1"/>
                <w:sz w:val="20"/>
                <w:lang w:val="en-US"/>
              </w:rPr>
              <w:t>12</w:t>
            </w:r>
          </w:p>
        </w:tc>
        <w:tc>
          <w:tcPr>
            <w:tcW w:w="933" w:type="dxa"/>
          </w:tcPr>
          <w:p w:rsidR="000C2F38" w:rsidRPr="00637460" w:rsidRDefault="000C2F38" w:rsidP="007D7AD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0C2F38" w:rsidRPr="00637460" w:rsidRDefault="000C2F38" w:rsidP="007D7AD6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00" w:type="dxa"/>
          </w:tcPr>
          <w:p w:rsidR="000C2F38" w:rsidRPr="00637460" w:rsidRDefault="000C2F38" w:rsidP="007D7AD6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0C2F38" w:rsidRPr="00637460" w:rsidTr="004A57FA">
        <w:tc>
          <w:tcPr>
            <w:tcW w:w="889" w:type="dxa"/>
            <w:vMerge w:val="restart"/>
          </w:tcPr>
          <w:p w:rsidR="000C2F38" w:rsidRPr="00637460" w:rsidRDefault="000C2F38" w:rsidP="007D7AD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1.2.1</w:t>
            </w:r>
          </w:p>
        </w:tc>
        <w:tc>
          <w:tcPr>
            <w:tcW w:w="4537" w:type="dxa"/>
          </w:tcPr>
          <w:p w:rsidR="000C2F38" w:rsidRPr="00637460" w:rsidRDefault="000C2F38" w:rsidP="007D7AD6">
            <w:pPr>
              <w:suppressAutoHyphens/>
              <w:spacing w:before="0" w:after="0"/>
              <w:rPr>
                <w:rFonts w:eastAsia="Times New Roman"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семинар-дискуссия, </w:t>
            </w:r>
          </w:p>
          <w:p w:rsidR="000C2F38" w:rsidRPr="00637460" w:rsidRDefault="000C2F38" w:rsidP="007D7AD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практические занятия</w:t>
            </w:r>
          </w:p>
        </w:tc>
        <w:tc>
          <w:tcPr>
            <w:tcW w:w="720" w:type="dxa"/>
          </w:tcPr>
          <w:p w:rsidR="000C2F38" w:rsidRPr="00637460" w:rsidRDefault="000C2F38" w:rsidP="00C84E1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0C2F38" w:rsidRPr="00637460" w:rsidRDefault="000C2F38" w:rsidP="00C84E1D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0C2F38" w:rsidRPr="00637460" w:rsidRDefault="000C2F38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  <w:lang w:val="en-US"/>
              </w:rPr>
            </w:pPr>
            <w:r w:rsidRPr="00637460">
              <w:rPr>
                <w:color w:val="000000" w:themeColor="text1"/>
                <w:sz w:val="20"/>
                <w:lang w:val="en-US"/>
              </w:rPr>
              <w:t>12</w:t>
            </w:r>
          </w:p>
        </w:tc>
        <w:tc>
          <w:tcPr>
            <w:tcW w:w="720" w:type="dxa"/>
          </w:tcPr>
          <w:p w:rsidR="000C2F38" w:rsidRPr="00637460" w:rsidRDefault="000C2F38" w:rsidP="007D7AD6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0C2F38" w:rsidRPr="00637460" w:rsidRDefault="000C2F38" w:rsidP="007D7AD6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0C2F38" w:rsidRPr="00637460" w:rsidRDefault="000C2F38" w:rsidP="007D7AD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  <w:lang w:val="en-US"/>
              </w:rPr>
            </w:pPr>
            <w:r w:rsidRPr="00637460">
              <w:rPr>
                <w:color w:val="000000" w:themeColor="text1"/>
                <w:sz w:val="20"/>
                <w:lang w:val="en-US"/>
              </w:rPr>
              <w:t>12</w:t>
            </w:r>
          </w:p>
        </w:tc>
        <w:tc>
          <w:tcPr>
            <w:tcW w:w="687" w:type="dxa"/>
          </w:tcPr>
          <w:p w:rsidR="000C2F38" w:rsidRPr="00637460" w:rsidRDefault="000C2F38" w:rsidP="007D7AD6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0C2F38" w:rsidRPr="00637460" w:rsidRDefault="000C2F38" w:rsidP="007D7AD6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0C2F38" w:rsidRPr="00637460" w:rsidRDefault="000C2F38" w:rsidP="007D7AD6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0C2F38" w:rsidRPr="00637460" w:rsidRDefault="000C2F38" w:rsidP="007D7AD6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6</w:t>
            </w:r>
          </w:p>
        </w:tc>
      </w:tr>
      <w:tr w:rsidR="000C2F38" w:rsidRPr="00637460" w:rsidTr="00D62189">
        <w:tc>
          <w:tcPr>
            <w:tcW w:w="889" w:type="dxa"/>
            <w:vMerge/>
          </w:tcPr>
          <w:p w:rsidR="000C2F38" w:rsidRPr="00637460" w:rsidRDefault="000C2F38" w:rsidP="007D7AD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</w:p>
        </w:tc>
        <w:tc>
          <w:tcPr>
            <w:tcW w:w="4537" w:type="dxa"/>
          </w:tcPr>
          <w:p w:rsidR="000C2F38" w:rsidRPr="00637460" w:rsidRDefault="000C2F38" w:rsidP="007D7AD6">
            <w:pPr>
              <w:suppressAutoHyphens/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в форме практической подготовки</w:t>
            </w:r>
          </w:p>
        </w:tc>
        <w:tc>
          <w:tcPr>
            <w:tcW w:w="720" w:type="dxa"/>
            <w:vAlign w:val="center"/>
          </w:tcPr>
          <w:p w:rsidR="000C2F38" w:rsidRPr="00637460" w:rsidRDefault="000C2F38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0C2F38" w:rsidRPr="00637460" w:rsidRDefault="000C2F38" w:rsidP="00C84E1D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4</w:t>
            </w:r>
          </w:p>
        </w:tc>
        <w:tc>
          <w:tcPr>
            <w:tcW w:w="720" w:type="dxa"/>
            <w:vAlign w:val="center"/>
          </w:tcPr>
          <w:p w:rsidR="000C2F38" w:rsidRPr="00637460" w:rsidRDefault="000C2F38" w:rsidP="007D7AD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0C2F38" w:rsidRPr="00637460" w:rsidRDefault="000C2F38" w:rsidP="007D7AD6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4</w:t>
            </w:r>
          </w:p>
        </w:tc>
        <w:tc>
          <w:tcPr>
            <w:tcW w:w="687" w:type="dxa"/>
          </w:tcPr>
          <w:p w:rsidR="000C2F38" w:rsidRPr="00637460" w:rsidRDefault="000C2F38" w:rsidP="007D7AD6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0C2F38" w:rsidRPr="00637460" w:rsidRDefault="000C2F38" w:rsidP="007D7AD6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637460">
              <w:rPr>
                <w:i/>
                <w:color w:val="000000" w:themeColor="text1"/>
                <w:sz w:val="20"/>
                <w:szCs w:val="20"/>
              </w:rPr>
              <w:t>2</w:t>
            </w:r>
          </w:p>
        </w:tc>
      </w:tr>
      <w:tr w:rsidR="000C2F38" w:rsidRPr="00637460" w:rsidTr="004A57FA">
        <w:tc>
          <w:tcPr>
            <w:tcW w:w="889" w:type="dxa"/>
          </w:tcPr>
          <w:p w:rsidR="000C2F38" w:rsidRPr="00637460" w:rsidRDefault="000C2F38" w:rsidP="007D7AD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1.2.2</w:t>
            </w:r>
          </w:p>
        </w:tc>
        <w:tc>
          <w:tcPr>
            <w:tcW w:w="4537" w:type="dxa"/>
          </w:tcPr>
          <w:p w:rsidR="000C2F38" w:rsidRPr="00637460" w:rsidRDefault="000C2F38" w:rsidP="007D7AD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занятия семинарского типа: лабораторные работы  (лабораторные практикумы)</w:t>
            </w:r>
          </w:p>
        </w:tc>
        <w:tc>
          <w:tcPr>
            <w:tcW w:w="720" w:type="dxa"/>
          </w:tcPr>
          <w:p w:rsidR="000C2F38" w:rsidRPr="00637460" w:rsidRDefault="000C2F38" w:rsidP="00C84E1D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0C2F38" w:rsidRPr="00637460" w:rsidRDefault="000C2F38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0C2F38" w:rsidRPr="00637460" w:rsidRDefault="000C2F38" w:rsidP="007D7AD6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0C2F38" w:rsidRPr="00637460" w:rsidRDefault="000C2F38" w:rsidP="007D7AD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0C2F38" w:rsidRPr="00637460" w:rsidRDefault="000C2F38" w:rsidP="007D7AD6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0C2F38" w:rsidRPr="00637460" w:rsidRDefault="000C2F38" w:rsidP="007D7AD6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0C2F38" w:rsidRPr="00637460" w:rsidTr="004A57FA">
        <w:tc>
          <w:tcPr>
            <w:tcW w:w="889" w:type="dxa"/>
          </w:tcPr>
          <w:p w:rsidR="000C2F38" w:rsidRPr="00637460" w:rsidRDefault="000C2F38" w:rsidP="007D7AD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1.2.3</w:t>
            </w:r>
          </w:p>
        </w:tc>
        <w:tc>
          <w:tcPr>
            <w:tcW w:w="4537" w:type="dxa"/>
          </w:tcPr>
          <w:p w:rsidR="000C2F38" w:rsidRPr="00637460" w:rsidRDefault="000C2F38" w:rsidP="007D7AD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курсовое проектирование (выполнение курсовой работы) </w:t>
            </w:r>
          </w:p>
        </w:tc>
        <w:tc>
          <w:tcPr>
            <w:tcW w:w="720" w:type="dxa"/>
          </w:tcPr>
          <w:p w:rsidR="000C2F38" w:rsidRPr="00637460" w:rsidRDefault="000C2F38" w:rsidP="00C84E1D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  <w:p w:rsidR="000C2F38" w:rsidRPr="00637460" w:rsidRDefault="000C2F38" w:rsidP="00C84E1D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0C2F38" w:rsidRPr="00637460" w:rsidRDefault="000C2F38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0C2F38" w:rsidRPr="00637460" w:rsidRDefault="000C2F38" w:rsidP="007D7AD6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  <w:p w:rsidR="000C2F38" w:rsidRPr="00637460" w:rsidRDefault="000C2F38" w:rsidP="007D7AD6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3" w:type="dxa"/>
          </w:tcPr>
          <w:p w:rsidR="000C2F38" w:rsidRPr="00637460" w:rsidRDefault="000C2F38" w:rsidP="007D7AD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0C2F38" w:rsidRPr="00637460" w:rsidRDefault="000C2F38" w:rsidP="007D7AD6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  <w:p w:rsidR="000C2F38" w:rsidRPr="00637460" w:rsidRDefault="000C2F38" w:rsidP="007D7AD6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0C2F38" w:rsidRPr="00637460" w:rsidRDefault="000C2F38" w:rsidP="007D7AD6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0C2F38" w:rsidRPr="00637460" w:rsidTr="004A57FA">
        <w:tc>
          <w:tcPr>
            <w:tcW w:w="889" w:type="dxa"/>
          </w:tcPr>
          <w:p w:rsidR="000C2F38" w:rsidRPr="00637460" w:rsidRDefault="000C2F38" w:rsidP="007D7AD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</w:t>
            </w:r>
          </w:p>
        </w:tc>
        <w:tc>
          <w:tcPr>
            <w:tcW w:w="4537" w:type="dxa"/>
          </w:tcPr>
          <w:p w:rsidR="000C2F38" w:rsidRPr="00637460" w:rsidRDefault="000C2F38" w:rsidP="007D7AD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контроль промежуточной аттестации и оценивание ее результатов, в том числе:</w:t>
            </w:r>
          </w:p>
        </w:tc>
        <w:tc>
          <w:tcPr>
            <w:tcW w:w="720" w:type="dxa"/>
          </w:tcPr>
          <w:p w:rsidR="000C2F38" w:rsidRPr="00637460" w:rsidRDefault="000C2F38" w:rsidP="00C84E1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00" w:type="dxa"/>
          </w:tcPr>
          <w:p w:rsidR="000C2F38" w:rsidRPr="00637460" w:rsidRDefault="000C2F38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0C2F38" w:rsidRPr="00637460" w:rsidRDefault="000C2F38" w:rsidP="007D7AD6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33" w:type="dxa"/>
          </w:tcPr>
          <w:p w:rsidR="000C2F38" w:rsidRPr="00637460" w:rsidRDefault="000C2F38" w:rsidP="007D7AD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0C2F38" w:rsidRPr="00637460" w:rsidRDefault="000C2F38" w:rsidP="007D7AD6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00" w:type="dxa"/>
          </w:tcPr>
          <w:p w:rsidR="000C2F38" w:rsidRPr="00637460" w:rsidRDefault="000C2F38" w:rsidP="007D7AD6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0C2F38" w:rsidRPr="00637460" w:rsidTr="00D62189">
        <w:tc>
          <w:tcPr>
            <w:tcW w:w="889" w:type="dxa"/>
          </w:tcPr>
          <w:p w:rsidR="000C2F38" w:rsidRPr="00637460" w:rsidRDefault="000C2F38" w:rsidP="007D7AD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1.3.1</w:t>
            </w:r>
          </w:p>
        </w:tc>
        <w:tc>
          <w:tcPr>
            <w:tcW w:w="4537" w:type="dxa"/>
          </w:tcPr>
          <w:p w:rsidR="000C2F38" w:rsidRPr="00637460" w:rsidRDefault="000C2F38" w:rsidP="007D7AD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консультации групповые </w:t>
            </w:r>
          </w:p>
        </w:tc>
        <w:tc>
          <w:tcPr>
            <w:tcW w:w="720" w:type="dxa"/>
            <w:vAlign w:val="center"/>
          </w:tcPr>
          <w:p w:rsidR="000C2F38" w:rsidRPr="00637460" w:rsidRDefault="000C2F38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0C2F38" w:rsidRPr="00637460" w:rsidRDefault="000C2F38" w:rsidP="00C84E1D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720" w:type="dxa"/>
            <w:vAlign w:val="center"/>
          </w:tcPr>
          <w:p w:rsidR="000C2F38" w:rsidRPr="00637460" w:rsidRDefault="000C2F38" w:rsidP="007D7AD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0C2F38" w:rsidRPr="00637460" w:rsidRDefault="000C2F38" w:rsidP="007D7AD6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687" w:type="dxa"/>
          </w:tcPr>
          <w:p w:rsidR="000C2F38" w:rsidRPr="00637460" w:rsidRDefault="000C2F38" w:rsidP="007D7AD6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0C2F38" w:rsidRPr="00637460" w:rsidRDefault="000C2F38" w:rsidP="007D7AD6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</w:tr>
      <w:tr w:rsidR="000C2F38" w:rsidRPr="00637460" w:rsidTr="00D62189">
        <w:tc>
          <w:tcPr>
            <w:tcW w:w="889" w:type="dxa"/>
          </w:tcPr>
          <w:p w:rsidR="000C2F38" w:rsidRPr="00637460" w:rsidRDefault="000C2F38" w:rsidP="007D7AD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1.3.2</w:t>
            </w:r>
          </w:p>
        </w:tc>
        <w:tc>
          <w:tcPr>
            <w:tcW w:w="4537" w:type="dxa"/>
          </w:tcPr>
          <w:p w:rsidR="000C2F38" w:rsidRPr="00637460" w:rsidRDefault="000C2F38" w:rsidP="007D7AD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прохождение промежуточной аттестации </w:t>
            </w:r>
          </w:p>
        </w:tc>
        <w:tc>
          <w:tcPr>
            <w:tcW w:w="720" w:type="dxa"/>
            <w:vAlign w:val="center"/>
          </w:tcPr>
          <w:p w:rsidR="000C2F38" w:rsidRPr="00637460" w:rsidRDefault="000C2F38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0C2F38" w:rsidRPr="00637460" w:rsidRDefault="000C2F38" w:rsidP="00C84E1D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0,2</w:t>
            </w:r>
          </w:p>
        </w:tc>
        <w:tc>
          <w:tcPr>
            <w:tcW w:w="720" w:type="dxa"/>
            <w:vAlign w:val="center"/>
          </w:tcPr>
          <w:p w:rsidR="000C2F38" w:rsidRPr="00637460" w:rsidRDefault="000C2F38" w:rsidP="007D7AD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0C2F38" w:rsidRPr="00637460" w:rsidRDefault="000C2F38" w:rsidP="007D7AD6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0,2</w:t>
            </w:r>
          </w:p>
        </w:tc>
        <w:tc>
          <w:tcPr>
            <w:tcW w:w="687" w:type="dxa"/>
          </w:tcPr>
          <w:p w:rsidR="000C2F38" w:rsidRPr="00637460" w:rsidRDefault="000C2F38" w:rsidP="007D7AD6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0C2F38" w:rsidRPr="00637460" w:rsidRDefault="000C2F38" w:rsidP="007D7AD6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0,2</w:t>
            </w:r>
          </w:p>
        </w:tc>
      </w:tr>
      <w:tr w:rsidR="000C2F38" w:rsidRPr="00637460" w:rsidTr="00D62189">
        <w:tc>
          <w:tcPr>
            <w:tcW w:w="889" w:type="dxa"/>
          </w:tcPr>
          <w:p w:rsidR="000C2F38" w:rsidRPr="00637460" w:rsidRDefault="000C2F38" w:rsidP="007D7AD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</w:t>
            </w:r>
          </w:p>
        </w:tc>
        <w:tc>
          <w:tcPr>
            <w:tcW w:w="4537" w:type="dxa"/>
          </w:tcPr>
          <w:p w:rsidR="000C2F38" w:rsidRPr="00637460" w:rsidRDefault="000C2F38" w:rsidP="007D7AD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Самостоятельная работа (всего)</w:t>
            </w:r>
          </w:p>
        </w:tc>
        <w:tc>
          <w:tcPr>
            <w:tcW w:w="720" w:type="dxa"/>
            <w:vAlign w:val="center"/>
          </w:tcPr>
          <w:p w:rsidR="000C2F38" w:rsidRPr="00637460" w:rsidRDefault="000C2F38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110</w:t>
            </w:r>
          </w:p>
        </w:tc>
        <w:tc>
          <w:tcPr>
            <w:tcW w:w="900" w:type="dxa"/>
          </w:tcPr>
          <w:p w:rsidR="000C2F38" w:rsidRPr="00637460" w:rsidRDefault="000C2F38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0C2F38" w:rsidRPr="00637460" w:rsidRDefault="000C2F38" w:rsidP="007D7AD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110</w:t>
            </w:r>
          </w:p>
        </w:tc>
        <w:tc>
          <w:tcPr>
            <w:tcW w:w="933" w:type="dxa"/>
          </w:tcPr>
          <w:p w:rsidR="000C2F38" w:rsidRPr="00637460" w:rsidRDefault="000C2F38" w:rsidP="007D7AD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0C2F38" w:rsidRPr="00637460" w:rsidRDefault="000C2F38" w:rsidP="007D7AD6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  <w:lang w:val="en-US"/>
              </w:rPr>
            </w:pPr>
            <w:r w:rsidRPr="00637460">
              <w:rPr>
                <w:color w:val="000000" w:themeColor="text1"/>
                <w:sz w:val="20"/>
                <w:lang w:val="en-US"/>
              </w:rPr>
              <w:t>127</w:t>
            </w:r>
          </w:p>
        </w:tc>
        <w:tc>
          <w:tcPr>
            <w:tcW w:w="900" w:type="dxa"/>
          </w:tcPr>
          <w:p w:rsidR="000C2F38" w:rsidRPr="00637460" w:rsidRDefault="000C2F38" w:rsidP="007D7AD6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0C2F38" w:rsidRPr="00637460" w:rsidTr="004A57FA">
        <w:tc>
          <w:tcPr>
            <w:tcW w:w="889" w:type="dxa"/>
          </w:tcPr>
          <w:p w:rsidR="000C2F38" w:rsidRPr="00637460" w:rsidRDefault="000C2F38" w:rsidP="007D7AD6">
            <w:pPr>
              <w:tabs>
                <w:tab w:val="center" w:pos="4677"/>
                <w:tab w:val="right" w:pos="9355"/>
              </w:tabs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2.1</w:t>
            </w:r>
          </w:p>
        </w:tc>
        <w:tc>
          <w:tcPr>
            <w:tcW w:w="4537" w:type="dxa"/>
          </w:tcPr>
          <w:p w:rsidR="000C2F38" w:rsidRPr="00637460" w:rsidRDefault="000C2F38" w:rsidP="007D7AD6">
            <w:pPr>
              <w:tabs>
                <w:tab w:val="center" w:pos="4677"/>
                <w:tab w:val="right" w:pos="9355"/>
              </w:tabs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146C56">
              <w:rPr>
                <w:sz w:val="20"/>
              </w:rPr>
              <w:t>работа в электронной информационно-образовательной среде с образовательными ресурсами учебной библиотеки, компьютерными средствами обучения для подготовки к текущему контролю успеваемости  и промежуточной аттестации, к курсовому проектированию (выполнению курсовых работ)</w:t>
            </w:r>
          </w:p>
        </w:tc>
        <w:tc>
          <w:tcPr>
            <w:tcW w:w="720" w:type="dxa"/>
          </w:tcPr>
          <w:p w:rsidR="000C2F38" w:rsidRPr="00637460" w:rsidRDefault="000C2F38" w:rsidP="00C84E1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110</w:t>
            </w:r>
          </w:p>
        </w:tc>
        <w:tc>
          <w:tcPr>
            <w:tcW w:w="900" w:type="dxa"/>
          </w:tcPr>
          <w:p w:rsidR="000C2F38" w:rsidRPr="00637460" w:rsidRDefault="000C2F38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0C2F38" w:rsidRPr="00637460" w:rsidRDefault="000C2F38" w:rsidP="007D7AD6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110</w:t>
            </w:r>
          </w:p>
        </w:tc>
        <w:tc>
          <w:tcPr>
            <w:tcW w:w="933" w:type="dxa"/>
          </w:tcPr>
          <w:p w:rsidR="000C2F38" w:rsidRPr="00637460" w:rsidRDefault="000C2F38" w:rsidP="007D7AD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0C2F38" w:rsidRPr="00637460" w:rsidRDefault="000C2F38" w:rsidP="007D7AD6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  <w:lang w:val="en-US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  <w:lang w:val="en-US"/>
              </w:rPr>
              <w:t>127</w:t>
            </w:r>
          </w:p>
        </w:tc>
        <w:tc>
          <w:tcPr>
            <w:tcW w:w="900" w:type="dxa"/>
          </w:tcPr>
          <w:p w:rsidR="000C2F38" w:rsidRPr="00637460" w:rsidRDefault="000C2F38" w:rsidP="007D7AD6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0C2F38" w:rsidRPr="00637460" w:rsidTr="00D62189">
        <w:tc>
          <w:tcPr>
            <w:tcW w:w="889" w:type="dxa"/>
          </w:tcPr>
          <w:p w:rsidR="000C2F38" w:rsidRPr="00637460" w:rsidRDefault="000C2F38" w:rsidP="007D7AD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2.2</w:t>
            </w:r>
          </w:p>
        </w:tc>
        <w:tc>
          <w:tcPr>
            <w:tcW w:w="4537" w:type="dxa"/>
          </w:tcPr>
          <w:p w:rsidR="000C2F38" w:rsidRPr="00637460" w:rsidRDefault="000C2F38" w:rsidP="007D7AD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самостоятельная работа при подготовке к промежуточной аттестации</w:t>
            </w:r>
          </w:p>
        </w:tc>
        <w:tc>
          <w:tcPr>
            <w:tcW w:w="720" w:type="dxa"/>
            <w:vAlign w:val="center"/>
          </w:tcPr>
          <w:p w:rsidR="000C2F38" w:rsidRPr="00637460" w:rsidRDefault="000C2F38" w:rsidP="00C84E1D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15,8</w:t>
            </w:r>
          </w:p>
          <w:p w:rsidR="000C2F38" w:rsidRPr="00637460" w:rsidRDefault="000C2F38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  <w:vAlign w:val="center"/>
          </w:tcPr>
          <w:p w:rsidR="000C2F38" w:rsidRPr="00637460" w:rsidRDefault="000C2F38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0C2F38" w:rsidRPr="00637460" w:rsidRDefault="000C2F38" w:rsidP="007D7AD6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15,8</w:t>
            </w:r>
          </w:p>
          <w:p w:rsidR="000C2F38" w:rsidRPr="00637460" w:rsidRDefault="000C2F38" w:rsidP="007D7AD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  <w:vAlign w:val="center"/>
          </w:tcPr>
          <w:p w:rsidR="000C2F38" w:rsidRPr="00637460" w:rsidRDefault="000C2F38" w:rsidP="007D7AD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0C2F38" w:rsidRPr="00637460" w:rsidRDefault="000C2F38" w:rsidP="007D7AD6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6,8</w:t>
            </w:r>
          </w:p>
        </w:tc>
        <w:tc>
          <w:tcPr>
            <w:tcW w:w="900" w:type="dxa"/>
          </w:tcPr>
          <w:p w:rsidR="000C2F38" w:rsidRPr="00637460" w:rsidRDefault="000C2F38" w:rsidP="007D7AD6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0C2F38" w:rsidRPr="00637460" w:rsidTr="00D62189">
        <w:tc>
          <w:tcPr>
            <w:tcW w:w="889" w:type="dxa"/>
            <w:vMerge w:val="restart"/>
          </w:tcPr>
          <w:p w:rsidR="000C2F38" w:rsidRPr="00637460" w:rsidRDefault="000C2F38" w:rsidP="007D7AD6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3</w:t>
            </w:r>
          </w:p>
        </w:tc>
        <w:tc>
          <w:tcPr>
            <w:tcW w:w="4537" w:type="dxa"/>
            <w:vMerge w:val="restart"/>
          </w:tcPr>
          <w:p w:rsidR="000C2F38" w:rsidRPr="00637460" w:rsidRDefault="000C2F38" w:rsidP="007D7AD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Общая трудоемкость</w:t>
            </w:r>
            <w:r w:rsidRPr="00637460">
              <w:rPr>
                <w:color w:val="000000" w:themeColor="text1"/>
                <w:sz w:val="20"/>
              </w:rPr>
              <w:t xml:space="preserve">                                   часы</w:t>
            </w:r>
          </w:p>
          <w:p w:rsidR="000C2F38" w:rsidRPr="00637460" w:rsidRDefault="000C2F38" w:rsidP="007D7AD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дисциплины</w:t>
            </w:r>
            <w:r w:rsidRPr="00637460">
              <w:rPr>
                <w:color w:val="000000" w:themeColor="text1"/>
                <w:sz w:val="20"/>
              </w:rPr>
              <w:t xml:space="preserve">                           зачетные единицы</w:t>
            </w:r>
          </w:p>
          <w:p w:rsidR="000C2F38" w:rsidRPr="00637460" w:rsidRDefault="000C2F38" w:rsidP="007D7AD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форма промежуточной аттестации</w:t>
            </w:r>
          </w:p>
        </w:tc>
        <w:tc>
          <w:tcPr>
            <w:tcW w:w="720" w:type="dxa"/>
            <w:vAlign w:val="center"/>
          </w:tcPr>
          <w:p w:rsidR="000C2F38" w:rsidRPr="00637460" w:rsidRDefault="000C2F38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144</w:t>
            </w:r>
          </w:p>
        </w:tc>
        <w:tc>
          <w:tcPr>
            <w:tcW w:w="900" w:type="dxa"/>
            <w:vAlign w:val="center"/>
          </w:tcPr>
          <w:p w:rsidR="000C2F38" w:rsidRPr="00637460" w:rsidRDefault="000C2F38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0C2F38" w:rsidRPr="00637460" w:rsidRDefault="000C2F38" w:rsidP="007D7AD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144</w:t>
            </w:r>
          </w:p>
        </w:tc>
        <w:tc>
          <w:tcPr>
            <w:tcW w:w="933" w:type="dxa"/>
            <w:vAlign w:val="center"/>
          </w:tcPr>
          <w:p w:rsidR="000C2F38" w:rsidRPr="00637460" w:rsidRDefault="000C2F38" w:rsidP="007D7AD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  <w:vAlign w:val="center"/>
          </w:tcPr>
          <w:p w:rsidR="000C2F38" w:rsidRPr="00637460" w:rsidRDefault="000C2F38" w:rsidP="007D7AD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144</w:t>
            </w:r>
          </w:p>
        </w:tc>
        <w:tc>
          <w:tcPr>
            <w:tcW w:w="900" w:type="dxa"/>
            <w:vAlign w:val="center"/>
          </w:tcPr>
          <w:p w:rsidR="000C2F38" w:rsidRPr="00637460" w:rsidRDefault="000C2F38" w:rsidP="007D7AD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0C2F38" w:rsidRPr="00637460" w:rsidTr="00D62189">
        <w:tc>
          <w:tcPr>
            <w:tcW w:w="889" w:type="dxa"/>
            <w:vMerge/>
          </w:tcPr>
          <w:p w:rsidR="000C2F38" w:rsidRPr="00637460" w:rsidRDefault="000C2F38" w:rsidP="007D7AD6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0C2F38" w:rsidRPr="00637460" w:rsidRDefault="000C2F38" w:rsidP="007D7AD6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0C2F38" w:rsidRPr="00637460" w:rsidRDefault="000C2F38" w:rsidP="00C84E1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900" w:type="dxa"/>
            <w:vAlign w:val="center"/>
          </w:tcPr>
          <w:p w:rsidR="000C2F38" w:rsidRPr="00637460" w:rsidRDefault="000C2F38" w:rsidP="00C84E1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0C2F38" w:rsidRPr="00637460" w:rsidRDefault="000C2F38" w:rsidP="007D7AD6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933" w:type="dxa"/>
            <w:vAlign w:val="center"/>
          </w:tcPr>
          <w:p w:rsidR="000C2F38" w:rsidRPr="00637460" w:rsidRDefault="000C2F38" w:rsidP="007D7AD6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7" w:type="dxa"/>
            <w:vAlign w:val="center"/>
          </w:tcPr>
          <w:p w:rsidR="000C2F38" w:rsidRPr="00637460" w:rsidRDefault="000C2F38" w:rsidP="007D7AD6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900" w:type="dxa"/>
            <w:vAlign w:val="center"/>
          </w:tcPr>
          <w:p w:rsidR="000C2F38" w:rsidRPr="00637460" w:rsidRDefault="000C2F38" w:rsidP="007D7AD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7D7AD6" w:rsidRPr="00637460" w:rsidTr="004A57FA">
        <w:tc>
          <w:tcPr>
            <w:tcW w:w="889" w:type="dxa"/>
            <w:vMerge/>
          </w:tcPr>
          <w:p w:rsidR="007D7AD6" w:rsidRPr="00637460" w:rsidRDefault="007D7AD6" w:rsidP="007D7AD6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7D7AD6" w:rsidRPr="00637460" w:rsidRDefault="007D7AD6" w:rsidP="007D7AD6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860" w:type="dxa"/>
            <w:gridSpan w:val="6"/>
            <w:vAlign w:val="center"/>
          </w:tcPr>
          <w:p w:rsidR="007D7AD6" w:rsidRPr="00637460" w:rsidRDefault="007D7AD6" w:rsidP="007D7AD6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экзамен</w:t>
            </w:r>
          </w:p>
        </w:tc>
      </w:tr>
    </w:tbl>
    <w:p w:rsidR="007D7AD6" w:rsidRPr="00637460" w:rsidRDefault="007D7AD6" w:rsidP="007D7AD6">
      <w:pPr>
        <w:spacing w:before="0" w:after="0"/>
        <w:contextualSpacing/>
        <w:rPr>
          <w:color w:val="000000" w:themeColor="text1"/>
        </w:rPr>
      </w:pPr>
    </w:p>
    <w:p w:rsidR="007D7AD6" w:rsidRPr="00637460" w:rsidRDefault="007D7AD6" w:rsidP="007D7AD6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>5. Содержание дисциплины</w:t>
      </w:r>
    </w:p>
    <w:p w:rsidR="007D7AD6" w:rsidRPr="00637460" w:rsidRDefault="007D7AD6" w:rsidP="007D7AD6">
      <w:pPr>
        <w:spacing w:before="0" w:after="0"/>
        <w:ind w:firstLine="680"/>
        <w:contextualSpacing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5.1. Содержание разделов и тем</w:t>
      </w:r>
    </w:p>
    <w:p w:rsidR="007D7AD6" w:rsidRPr="00637460" w:rsidRDefault="007D7AD6" w:rsidP="007D7AD6">
      <w:pPr>
        <w:spacing w:before="0" w:after="0"/>
        <w:ind w:firstLine="680"/>
        <w:contextualSpacing/>
        <w:rPr>
          <w:b/>
          <w:color w:val="000000" w:themeColor="text1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"/>
        <w:gridCol w:w="2190"/>
        <w:gridCol w:w="7117"/>
      </w:tblGrid>
      <w:tr w:rsidR="007D7AD6" w:rsidRPr="00637460" w:rsidTr="004A57FA">
        <w:trPr>
          <w:tblHeader/>
        </w:trPr>
        <w:tc>
          <w:tcPr>
            <w:tcW w:w="278" w:type="pct"/>
            <w:vAlign w:val="center"/>
          </w:tcPr>
          <w:p w:rsidR="007D7AD6" w:rsidRPr="00637460" w:rsidRDefault="007D7AD6" w:rsidP="007D7AD6">
            <w:pPr>
              <w:suppressAutoHyphens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№ п/п</w:t>
            </w:r>
          </w:p>
        </w:tc>
        <w:tc>
          <w:tcPr>
            <w:tcW w:w="1111" w:type="pct"/>
            <w:vAlign w:val="center"/>
          </w:tcPr>
          <w:p w:rsidR="007D7AD6" w:rsidRPr="00637460" w:rsidRDefault="007D7AD6" w:rsidP="007D7AD6">
            <w:pPr>
              <w:suppressAutoHyphens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Наименование раздела дисциплины</w:t>
            </w:r>
          </w:p>
        </w:tc>
        <w:tc>
          <w:tcPr>
            <w:tcW w:w="3611" w:type="pct"/>
            <w:vAlign w:val="center"/>
          </w:tcPr>
          <w:p w:rsidR="007D7AD6" w:rsidRPr="00637460" w:rsidRDefault="007D7AD6" w:rsidP="007D7AD6">
            <w:pPr>
              <w:suppressAutoHyphens/>
              <w:spacing w:before="0" w:after="0"/>
              <w:contextualSpacing/>
              <w:jc w:val="center"/>
              <w:rPr>
                <w:bCs/>
                <w:color w:val="000000" w:themeColor="text1"/>
                <w:sz w:val="20"/>
              </w:rPr>
            </w:pPr>
            <w:r w:rsidRPr="00637460">
              <w:rPr>
                <w:bCs/>
                <w:color w:val="000000" w:themeColor="text1"/>
                <w:sz w:val="20"/>
              </w:rPr>
              <w:t xml:space="preserve">Содержание раздела дисциплины </w:t>
            </w:r>
          </w:p>
        </w:tc>
      </w:tr>
      <w:tr w:rsidR="007D7AD6" w:rsidRPr="00637460" w:rsidTr="004A57FA">
        <w:tc>
          <w:tcPr>
            <w:tcW w:w="278" w:type="pct"/>
          </w:tcPr>
          <w:p w:rsidR="007D7AD6" w:rsidRPr="00637460" w:rsidRDefault="007D7AD6" w:rsidP="007D7AD6">
            <w:pPr>
              <w:suppressAutoHyphens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1111" w:type="pct"/>
          </w:tcPr>
          <w:p w:rsidR="007D7AD6" w:rsidRPr="00637460" w:rsidRDefault="007D7AD6" w:rsidP="007D7AD6">
            <w:pPr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Парная регрессия</w:t>
            </w:r>
          </w:p>
        </w:tc>
        <w:tc>
          <w:tcPr>
            <w:tcW w:w="3611" w:type="pct"/>
          </w:tcPr>
          <w:p w:rsidR="007D7AD6" w:rsidRPr="00637460" w:rsidRDefault="007D7AD6" w:rsidP="007D7AD6">
            <w:pPr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Эконометрика и математическая статистика</w:t>
            </w:r>
            <w:r w:rsidRPr="00637460">
              <w:rPr>
                <w:color w:val="000000" w:themeColor="text1"/>
                <w:sz w:val="20"/>
              </w:rPr>
              <w:t xml:space="preserve"> (особенности статистических данных. Источники информации. Эконометрические методы и эконометрические модели. Выборка и генеральная совокупность. Выборочные и теоретические величины. Оценки как случайные величины. Несмещенные, эффективные, состоятельные оценки. Оценки математического ожидания и дисперсии и их свойства).</w:t>
            </w:r>
          </w:p>
          <w:p w:rsidR="007D7AD6" w:rsidRPr="00637460" w:rsidRDefault="007D7AD6" w:rsidP="007D7AD6">
            <w:pPr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Модель парной регрессии</w:t>
            </w:r>
            <w:r w:rsidRPr="00637460">
              <w:rPr>
                <w:color w:val="000000" w:themeColor="text1"/>
                <w:sz w:val="20"/>
              </w:rPr>
              <w:t xml:space="preserve"> (постановка задачи. Подгонка кривой. Метод наименьших квадратов. Уравнение в отклонениях. Геометрическая интерпретация. Линейная регрессивная модель с двумя переменными. Случайный член регрессии. Уравнение линейной регрессии. Оценки параметров регрессии. (МНК-оценки). Коэффициенты корреляции и детерминации для модели парной регрессии: метод расчета, свойства, экономическая значимость)</w:t>
            </w:r>
          </w:p>
        </w:tc>
      </w:tr>
      <w:tr w:rsidR="007D7AD6" w:rsidRPr="00637460" w:rsidTr="004A57FA">
        <w:tc>
          <w:tcPr>
            <w:tcW w:w="278" w:type="pct"/>
          </w:tcPr>
          <w:p w:rsidR="007D7AD6" w:rsidRPr="00637460" w:rsidRDefault="007D7AD6" w:rsidP="007D7AD6">
            <w:pPr>
              <w:suppressAutoHyphens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1111" w:type="pct"/>
          </w:tcPr>
          <w:p w:rsidR="007D7AD6" w:rsidRPr="00637460" w:rsidRDefault="007D7AD6" w:rsidP="007D7AD6">
            <w:pPr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Методы наименьших квадратов</w:t>
            </w:r>
          </w:p>
        </w:tc>
        <w:tc>
          <w:tcPr>
            <w:tcW w:w="3611" w:type="pct"/>
          </w:tcPr>
          <w:p w:rsidR="007D7AD6" w:rsidRPr="00637460" w:rsidRDefault="007D7AD6" w:rsidP="007D7AD6">
            <w:pPr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Модель нормальной линейной регрессии </w:t>
            </w:r>
            <w:r w:rsidRPr="00637460">
              <w:rPr>
                <w:color w:val="000000" w:themeColor="text1"/>
                <w:sz w:val="20"/>
              </w:rPr>
              <w:t xml:space="preserve">(основные гипотезы нормальной линейной регрессии. Теорема Гаусса – Маркова. Статистический смысл условий теоремы. Оценка дисперсии ошибок </w:t>
            </w:r>
            <w:r w:rsidRPr="00637460">
              <w:rPr>
                <w:color w:val="000000" w:themeColor="text1"/>
                <w:sz w:val="20"/>
              </w:rPr>
              <w:sym w:font="Symbol" w:char="F073"/>
            </w:r>
            <w:r w:rsidRPr="00637460">
              <w:rPr>
                <w:color w:val="000000" w:themeColor="text1"/>
                <w:sz w:val="20"/>
              </w:rPr>
              <w:t>2).</w:t>
            </w:r>
          </w:p>
          <w:p w:rsidR="007D7AD6" w:rsidRPr="00637460" w:rsidRDefault="007D7AD6" w:rsidP="007D7AD6">
            <w:pPr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Свойства МНК-оценок</w:t>
            </w:r>
            <w:r w:rsidRPr="00637460">
              <w:rPr>
                <w:color w:val="000000" w:themeColor="text1"/>
                <w:sz w:val="20"/>
              </w:rPr>
              <w:t xml:space="preserve">. Показатели качества регрессии (распределение оценки дисперсии ошибок S2. Независимость S2 и МНК–оценок </w:t>
            </w:r>
            <w:r>
              <w:rPr>
                <w:noProof/>
                <w:color w:val="000000" w:themeColor="text1"/>
                <w:position w:val="-4"/>
                <w:sz w:val="20"/>
              </w:rPr>
              <w:drawing>
                <wp:inline distT="0" distB="0" distL="0" distR="0">
                  <wp:extent cx="106045" cy="170180"/>
                  <wp:effectExtent l="19050" t="0" r="825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045" cy="1701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7460">
              <w:rPr>
                <w:color w:val="000000" w:themeColor="text1"/>
                <w:sz w:val="20"/>
              </w:rPr>
              <w:t>,</w:t>
            </w:r>
            <w:r>
              <w:rPr>
                <w:noProof/>
                <w:color w:val="000000" w:themeColor="text1"/>
                <w:position w:val="-6"/>
                <w:sz w:val="20"/>
              </w:rPr>
              <w:drawing>
                <wp:inline distT="0" distB="0" distL="0" distR="0">
                  <wp:extent cx="138430" cy="223520"/>
                  <wp:effectExtent l="1905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430" cy="223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7460">
              <w:rPr>
                <w:color w:val="000000" w:themeColor="text1"/>
                <w:sz w:val="20"/>
              </w:rPr>
              <w:t>. Проверка гипотезы b = b0. Уровень значимости и доверительные интервалы для коэффициентов регрессии. Тест Стьюдента (Т-тест) для коэффициентов регрессии. Тест Фишера (F-тест) на состоятельность регрессии. Т-тест для выборочного коэффициента корреляции).</w:t>
            </w:r>
          </w:p>
          <w:p w:rsidR="007D7AD6" w:rsidRPr="00637460" w:rsidRDefault="007D7AD6" w:rsidP="007D7AD6">
            <w:pPr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pacing w:val="-2"/>
                <w:sz w:val="20"/>
              </w:rPr>
              <w:t xml:space="preserve">Нелинейные модели регрессии и их линеаризация </w:t>
            </w:r>
            <w:r w:rsidRPr="00637460">
              <w:rPr>
                <w:color w:val="000000" w:themeColor="text1"/>
                <w:spacing w:val="-2"/>
                <w:sz w:val="20"/>
              </w:rPr>
              <w:t>(нелинейность</w:t>
            </w:r>
            <w:r w:rsidRPr="00637460">
              <w:rPr>
                <w:color w:val="000000" w:themeColor="text1"/>
                <w:sz w:val="20"/>
              </w:rPr>
              <w:t xml:space="preserve"> по переменным. Нелинейность по параметрам. Нелинейность по переменным и параметрам. Логарифмическое преобразование как метод линеаризации. Эластичность. Тест Бокса- Кокса. Подбор функции методом </w:t>
            </w:r>
            <w:proofErr w:type="spellStart"/>
            <w:r w:rsidRPr="00637460">
              <w:rPr>
                <w:color w:val="000000" w:themeColor="text1"/>
                <w:sz w:val="20"/>
              </w:rPr>
              <w:t>Зарембки</w:t>
            </w:r>
            <w:proofErr w:type="spellEnd"/>
            <w:r w:rsidRPr="00637460">
              <w:rPr>
                <w:color w:val="000000" w:themeColor="text1"/>
                <w:sz w:val="20"/>
              </w:rPr>
              <w:t>)</w:t>
            </w:r>
          </w:p>
        </w:tc>
      </w:tr>
      <w:tr w:rsidR="007D7AD6" w:rsidRPr="00637460" w:rsidTr="004A57FA">
        <w:tc>
          <w:tcPr>
            <w:tcW w:w="278" w:type="pct"/>
          </w:tcPr>
          <w:p w:rsidR="007D7AD6" w:rsidRPr="00637460" w:rsidRDefault="007D7AD6" w:rsidP="007D7AD6">
            <w:pPr>
              <w:suppressAutoHyphens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lastRenderedPageBreak/>
              <w:t>3</w:t>
            </w:r>
          </w:p>
        </w:tc>
        <w:tc>
          <w:tcPr>
            <w:tcW w:w="1111" w:type="pct"/>
          </w:tcPr>
          <w:p w:rsidR="007D7AD6" w:rsidRPr="00637460" w:rsidRDefault="007D7AD6" w:rsidP="007D7AD6">
            <w:pPr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Нелинейные эконометрические модели</w:t>
            </w:r>
          </w:p>
        </w:tc>
        <w:tc>
          <w:tcPr>
            <w:tcW w:w="3611" w:type="pct"/>
          </w:tcPr>
          <w:p w:rsidR="007D7AD6" w:rsidRPr="00637460" w:rsidRDefault="007D7AD6" w:rsidP="007D7AD6">
            <w:pPr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pacing w:val="-2"/>
                <w:sz w:val="20"/>
              </w:rPr>
              <w:t>Линейная модель множественной регрессии</w:t>
            </w:r>
            <w:r w:rsidRPr="00637460">
              <w:rPr>
                <w:color w:val="000000" w:themeColor="text1"/>
                <w:spacing w:val="-2"/>
                <w:sz w:val="20"/>
              </w:rPr>
              <w:t xml:space="preserve"> (постановка задачи</w:t>
            </w:r>
            <w:r w:rsidRPr="00637460">
              <w:rPr>
                <w:color w:val="000000" w:themeColor="text1"/>
                <w:sz w:val="20"/>
              </w:rPr>
              <w:t>. Матричная запись модели. Пример-модель с двумя независимыми переменными. Экономическая значимость. Основные гипотезы. Теорема Гаусса – Маркова. Метод наименьших квадратов. Статистические свойства МНК-оценок. Анализ вариации зависимой переменной в регрессии. Коэффициенты детерминации).</w:t>
            </w:r>
          </w:p>
          <w:p w:rsidR="007D7AD6" w:rsidRPr="00637460" w:rsidRDefault="007D7AD6" w:rsidP="007D7AD6">
            <w:pPr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Линейные регрессионные модели с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гетероскедастичными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 xml:space="preserve"> и </w:t>
            </w:r>
            <w:proofErr w:type="spellStart"/>
            <w:r w:rsidRPr="00637460">
              <w:rPr>
                <w:b/>
                <w:color w:val="000000" w:themeColor="text1"/>
                <w:spacing w:val="-4"/>
                <w:sz w:val="20"/>
              </w:rPr>
              <w:t>автокоррелированными</w:t>
            </w:r>
            <w:proofErr w:type="spellEnd"/>
            <w:r w:rsidRPr="00637460">
              <w:rPr>
                <w:b/>
                <w:color w:val="000000" w:themeColor="text1"/>
                <w:spacing w:val="-4"/>
                <w:sz w:val="20"/>
              </w:rPr>
              <w:t xml:space="preserve"> остатками</w:t>
            </w:r>
            <w:r w:rsidRPr="00637460">
              <w:rPr>
                <w:color w:val="000000" w:themeColor="text1"/>
                <w:spacing w:val="-4"/>
                <w:sz w:val="20"/>
              </w:rPr>
              <w:t xml:space="preserve"> (условие гомоскедастичности</w:t>
            </w:r>
            <w:r w:rsidRPr="00637460">
              <w:rPr>
                <w:color w:val="000000" w:themeColor="text1"/>
                <w:sz w:val="20"/>
              </w:rPr>
              <w:t xml:space="preserve">. </w:t>
            </w:r>
            <w:proofErr w:type="spellStart"/>
            <w:r w:rsidRPr="00637460">
              <w:rPr>
                <w:color w:val="000000" w:themeColor="text1"/>
                <w:sz w:val="20"/>
              </w:rPr>
              <w:t>Гетероскедастичность</w:t>
            </w:r>
            <w:proofErr w:type="spellEnd"/>
            <w:r w:rsidRPr="00637460">
              <w:rPr>
                <w:color w:val="000000" w:themeColor="text1"/>
                <w:sz w:val="20"/>
              </w:rPr>
              <w:t xml:space="preserve">. Экономические причины </w:t>
            </w:r>
            <w:proofErr w:type="spellStart"/>
            <w:r w:rsidRPr="00637460">
              <w:rPr>
                <w:color w:val="000000" w:themeColor="text1"/>
                <w:sz w:val="20"/>
              </w:rPr>
              <w:t>гетероскедастичности</w:t>
            </w:r>
            <w:proofErr w:type="spellEnd"/>
            <w:r w:rsidRPr="00637460">
              <w:rPr>
                <w:color w:val="000000" w:themeColor="text1"/>
                <w:sz w:val="20"/>
              </w:rPr>
              <w:t xml:space="preserve">. Тест Уайта. Тест </w:t>
            </w:r>
            <w:proofErr w:type="spellStart"/>
            <w:r w:rsidRPr="00637460">
              <w:rPr>
                <w:color w:val="000000" w:themeColor="text1"/>
                <w:sz w:val="20"/>
              </w:rPr>
              <w:t>Голдфелда</w:t>
            </w:r>
            <w:proofErr w:type="spellEnd"/>
            <w:r w:rsidRPr="00637460">
              <w:rPr>
                <w:color w:val="000000" w:themeColor="text1"/>
                <w:sz w:val="20"/>
              </w:rPr>
              <w:t xml:space="preserve"> - </w:t>
            </w:r>
            <w:proofErr w:type="spellStart"/>
            <w:r w:rsidRPr="00637460">
              <w:rPr>
                <w:color w:val="000000" w:themeColor="text1"/>
                <w:sz w:val="20"/>
              </w:rPr>
              <w:t>Куандта</w:t>
            </w:r>
            <w:proofErr w:type="spellEnd"/>
            <w:r w:rsidRPr="00637460">
              <w:rPr>
                <w:color w:val="000000" w:themeColor="text1"/>
                <w:sz w:val="20"/>
              </w:rPr>
              <w:t xml:space="preserve">. Автокорреляция. Типичные графики наблюдений в случае автокорреляции. Автокорреляция первого порядка. Оценивание в модели с авторегрессией. Процедура </w:t>
            </w:r>
            <w:proofErr w:type="spellStart"/>
            <w:r w:rsidRPr="00637460">
              <w:rPr>
                <w:color w:val="000000" w:themeColor="text1"/>
                <w:sz w:val="20"/>
              </w:rPr>
              <w:t>Кохрейна-Оркатта</w:t>
            </w:r>
            <w:proofErr w:type="spellEnd"/>
            <w:r w:rsidRPr="00637460">
              <w:rPr>
                <w:color w:val="000000" w:themeColor="text1"/>
                <w:sz w:val="20"/>
              </w:rPr>
              <w:t xml:space="preserve">. Критерий </w:t>
            </w:r>
            <w:proofErr w:type="spellStart"/>
            <w:r w:rsidRPr="00637460">
              <w:rPr>
                <w:color w:val="000000" w:themeColor="text1"/>
                <w:sz w:val="20"/>
              </w:rPr>
              <w:t>Дарбина</w:t>
            </w:r>
            <w:proofErr w:type="spellEnd"/>
            <w:r w:rsidRPr="00637460">
              <w:rPr>
                <w:color w:val="000000" w:themeColor="text1"/>
                <w:sz w:val="20"/>
              </w:rPr>
              <w:t>-Уотсона)</w:t>
            </w:r>
          </w:p>
        </w:tc>
      </w:tr>
      <w:tr w:rsidR="007D7AD6" w:rsidRPr="00637460" w:rsidTr="004A57FA">
        <w:tc>
          <w:tcPr>
            <w:tcW w:w="278" w:type="pct"/>
          </w:tcPr>
          <w:p w:rsidR="007D7AD6" w:rsidRPr="00637460" w:rsidRDefault="007D7AD6" w:rsidP="007D7AD6">
            <w:pPr>
              <w:suppressAutoHyphens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1111" w:type="pct"/>
          </w:tcPr>
          <w:p w:rsidR="007D7AD6" w:rsidRPr="00637460" w:rsidRDefault="007D7AD6" w:rsidP="007D7AD6">
            <w:pPr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Модели множественной регрессии. Временные ряды и динамические модели</w:t>
            </w:r>
          </w:p>
        </w:tc>
        <w:tc>
          <w:tcPr>
            <w:tcW w:w="3611" w:type="pct"/>
          </w:tcPr>
          <w:p w:rsidR="007D7AD6" w:rsidRPr="00637460" w:rsidRDefault="007D7AD6" w:rsidP="007D7AD6">
            <w:pPr>
              <w:spacing w:before="0" w:after="0"/>
              <w:contextualSpacing/>
              <w:jc w:val="both"/>
              <w:rPr>
                <w:color w:val="000000" w:themeColor="text1"/>
                <w:spacing w:val="-6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Обобщенный метод наименьших квадратов (ОМНК)</w:t>
            </w:r>
            <w:r w:rsidRPr="00637460">
              <w:rPr>
                <w:color w:val="000000" w:themeColor="text1"/>
                <w:sz w:val="20"/>
              </w:rPr>
              <w:t xml:space="preserve"> (обобщенная регрессионная модель: постановка, основные предположения. Неэффективность МНК в случае </w:t>
            </w:r>
            <w:proofErr w:type="spellStart"/>
            <w:r w:rsidRPr="00637460">
              <w:rPr>
                <w:color w:val="000000" w:themeColor="text1"/>
                <w:sz w:val="20"/>
              </w:rPr>
              <w:t>гетероскедастичности</w:t>
            </w:r>
            <w:proofErr w:type="spellEnd"/>
            <w:r w:rsidRPr="00637460">
              <w:rPr>
                <w:color w:val="000000" w:themeColor="text1"/>
                <w:sz w:val="20"/>
              </w:rPr>
              <w:t xml:space="preserve">. Обобщенный метод наименьших квадратов (ОМНК). Теорема </w:t>
            </w:r>
            <w:proofErr w:type="spellStart"/>
            <w:r w:rsidRPr="00637460">
              <w:rPr>
                <w:color w:val="000000" w:themeColor="text1"/>
                <w:spacing w:val="-6"/>
                <w:sz w:val="20"/>
              </w:rPr>
              <w:t>Айткена</w:t>
            </w:r>
            <w:proofErr w:type="spellEnd"/>
            <w:r w:rsidRPr="00637460">
              <w:rPr>
                <w:color w:val="000000" w:themeColor="text1"/>
                <w:spacing w:val="-6"/>
                <w:sz w:val="20"/>
              </w:rPr>
              <w:t>. Доступный обобщенный метод наименьших квадратов).</w:t>
            </w:r>
          </w:p>
          <w:p w:rsidR="007D7AD6" w:rsidRPr="00637460" w:rsidRDefault="007D7AD6" w:rsidP="007D7AD6">
            <w:pPr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Множественная регрессия</w:t>
            </w:r>
            <w:r w:rsidRPr="00637460">
              <w:rPr>
                <w:color w:val="000000" w:themeColor="text1"/>
                <w:sz w:val="20"/>
              </w:rPr>
              <w:t xml:space="preserve"> (модели множественной регрессии. Оценивание параметров производственной функции </w:t>
            </w:r>
            <w:proofErr w:type="spellStart"/>
            <w:r w:rsidRPr="00637460">
              <w:rPr>
                <w:color w:val="000000" w:themeColor="text1"/>
                <w:sz w:val="20"/>
              </w:rPr>
              <w:t>Кобба</w:t>
            </w:r>
            <w:proofErr w:type="spellEnd"/>
            <w:r w:rsidRPr="00637460">
              <w:rPr>
                <w:color w:val="000000" w:themeColor="text1"/>
                <w:sz w:val="20"/>
              </w:rPr>
              <w:t xml:space="preserve">-Дугласа. Частная корреляция. Ранговая корреляция. Коэффициент ранговой корреляции </w:t>
            </w:r>
            <w:proofErr w:type="spellStart"/>
            <w:r w:rsidRPr="00637460">
              <w:rPr>
                <w:color w:val="000000" w:themeColor="text1"/>
                <w:sz w:val="20"/>
              </w:rPr>
              <w:t>Спирмена</w:t>
            </w:r>
            <w:proofErr w:type="spellEnd"/>
            <w:r w:rsidRPr="00637460">
              <w:rPr>
                <w:color w:val="000000" w:themeColor="text1"/>
                <w:sz w:val="20"/>
              </w:rPr>
              <w:t xml:space="preserve">. </w:t>
            </w:r>
            <w:proofErr w:type="spellStart"/>
            <w:r w:rsidRPr="00637460">
              <w:rPr>
                <w:color w:val="000000" w:themeColor="text1"/>
                <w:sz w:val="20"/>
              </w:rPr>
              <w:t>Мультиколлинеарность</w:t>
            </w:r>
            <w:proofErr w:type="spellEnd"/>
            <w:r w:rsidRPr="00637460">
              <w:rPr>
                <w:color w:val="000000" w:themeColor="text1"/>
                <w:sz w:val="20"/>
              </w:rPr>
              <w:t xml:space="preserve">. Причины </w:t>
            </w:r>
            <w:proofErr w:type="spellStart"/>
            <w:r w:rsidRPr="00637460">
              <w:rPr>
                <w:color w:val="000000" w:themeColor="text1"/>
                <w:sz w:val="20"/>
              </w:rPr>
              <w:t>мультиколлинеарности</w:t>
            </w:r>
            <w:proofErr w:type="spellEnd"/>
            <w:r w:rsidRPr="00637460">
              <w:rPr>
                <w:color w:val="000000" w:themeColor="text1"/>
                <w:sz w:val="20"/>
              </w:rPr>
              <w:t xml:space="preserve">. Признаки </w:t>
            </w:r>
            <w:proofErr w:type="spellStart"/>
            <w:r w:rsidRPr="00637460">
              <w:rPr>
                <w:color w:val="000000" w:themeColor="text1"/>
                <w:sz w:val="20"/>
              </w:rPr>
              <w:t>мультиколлинеарности</w:t>
            </w:r>
            <w:proofErr w:type="spellEnd"/>
            <w:r w:rsidRPr="00637460">
              <w:rPr>
                <w:color w:val="000000" w:themeColor="text1"/>
                <w:sz w:val="20"/>
              </w:rPr>
              <w:t xml:space="preserve">. Влияние </w:t>
            </w:r>
            <w:proofErr w:type="spellStart"/>
            <w:r w:rsidRPr="00637460">
              <w:rPr>
                <w:color w:val="000000" w:themeColor="text1"/>
                <w:sz w:val="20"/>
              </w:rPr>
              <w:t>мультиколлинеарности</w:t>
            </w:r>
            <w:proofErr w:type="spellEnd"/>
            <w:r w:rsidRPr="00637460">
              <w:rPr>
                <w:color w:val="000000" w:themeColor="text1"/>
                <w:sz w:val="20"/>
              </w:rPr>
              <w:t xml:space="preserve"> на R2).</w:t>
            </w:r>
          </w:p>
          <w:p w:rsidR="007D7AD6" w:rsidRPr="00637460" w:rsidRDefault="007D7AD6" w:rsidP="007D7AD6">
            <w:pPr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Регрессионные модели с переменной структурой</w:t>
            </w:r>
            <w:r w:rsidRPr="00637460">
              <w:rPr>
                <w:color w:val="000000" w:themeColor="text1"/>
                <w:sz w:val="20"/>
              </w:rPr>
              <w:t xml:space="preserve"> (фиктивные переменные. Сезонные фиктивные переменные. Взаимодействие фиктивных переменных. Зависимая фиктивная переменная. Процедура пошагового отбора переменных. Процедура присоединения – удаления. Спецификация модели. Исключение существенных переменных. Включение несущественных переменных). </w:t>
            </w:r>
            <w:r w:rsidRPr="00637460">
              <w:rPr>
                <w:b/>
                <w:color w:val="000000" w:themeColor="text1"/>
                <w:sz w:val="20"/>
              </w:rPr>
              <w:t>Модели временных рядов</w:t>
            </w:r>
            <w:r w:rsidRPr="00637460">
              <w:rPr>
                <w:color w:val="000000" w:themeColor="text1"/>
                <w:sz w:val="20"/>
              </w:rPr>
              <w:t xml:space="preserve"> (статистические данные во времени. Одномерный временной ряд. Временной ряд и случайная выборка. Тренд. Сезонные, циклические и случайные факторы. Стационарные временные ряды в широком и узком смысле. Нестационарный временной ряд).</w:t>
            </w:r>
          </w:p>
          <w:p w:rsidR="007D7AD6" w:rsidRPr="00637460" w:rsidRDefault="007D7AD6" w:rsidP="007D7AD6">
            <w:pPr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Характеристики временных рядов</w:t>
            </w:r>
            <w:r w:rsidRPr="00637460">
              <w:rPr>
                <w:color w:val="000000" w:themeColor="text1"/>
                <w:sz w:val="20"/>
              </w:rPr>
              <w:t xml:space="preserve"> (ковариационная и автокорреляционная функция для стационарного в узком смысле временного ряда. </w:t>
            </w:r>
            <w:proofErr w:type="spellStart"/>
            <w:r w:rsidRPr="00637460">
              <w:rPr>
                <w:color w:val="000000" w:themeColor="text1"/>
                <w:sz w:val="20"/>
              </w:rPr>
              <w:t>Коррелограммы</w:t>
            </w:r>
            <w:proofErr w:type="spellEnd"/>
            <w:r w:rsidRPr="00637460">
              <w:rPr>
                <w:color w:val="000000" w:themeColor="text1"/>
                <w:sz w:val="20"/>
              </w:rPr>
              <w:t>. Свойства автокорреляционной функции. Частная автокорреляционная функция. Спектральная плотность временного ряда. Спектральный анализ. Поиск частоты колебаний с помощью спектрального анализа. Неслучайная составляющая временного ряда. Гипотеза о неизменности среднего значения. Методы выявления неслучайной составляющей).</w:t>
            </w:r>
          </w:p>
          <w:p w:rsidR="007D7AD6" w:rsidRPr="00637460" w:rsidRDefault="007D7AD6" w:rsidP="007D7AD6">
            <w:pPr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Модели стационарных временных рядов и их идентификация</w:t>
            </w:r>
            <w:r w:rsidRPr="00637460">
              <w:rPr>
                <w:color w:val="000000" w:themeColor="text1"/>
                <w:sz w:val="20"/>
              </w:rPr>
              <w:t xml:space="preserve"> (белый шум. Модели авторегрессии 1-го и 2-го порядка. Модели скользящего среднего. Условия стационарности. Формулы идентификации).</w:t>
            </w:r>
          </w:p>
          <w:p w:rsidR="007D7AD6" w:rsidRPr="00637460" w:rsidRDefault="007D7AD6" w:rsidP="007D7AD6">
            <w:pPr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Модели нестационарных временных рядов и их идентификация</w:t>
            </w:r>
            <w:r w:rsidRPr="00637460">
              <w:rPr>
                <w:color w:val="000000" w:themeColor="text1"/>
                <w:sz w:val="20"/>
              </w:rPr>
              <w:t xml:space="preserve"> (модели Бокса-Дженкинса. Регрессионные модели с распределенными лагами. Лаговая структура Ш. </w:t>
            </w:r>
            <w:proofErr w:type="spellStart"/>
            <w:r w:rsidRPr="00637460">
              <w:rPr>
                <w:color w:val="000000" w:themeColor="text1"/>
                <w:sz w:val="20"/>
              </w:rPr>
              <w:t>Алмон</w:t>
            </w:r>
            <w:proofErr w:type="spellEnd"/>
            <w:r w:rsidRPr="00637460">
              <w:rPr>
                <w:color w:val="000000" w:themeColor="text1"/>
                <w:sz w:val="20"/>
              </w:rPr>
              <w:t xml:space="preserve">. Лаговая структура Койка. Модель адаптивных ожиданий. Модель гиперинфляции </w:t>
            </w:r>
            <w:proofErr w:type="spellStart"/>
            <w:r w:rsidRPr="00637460">
              <w:rPr>
                <w:color w:val="000000" w:themeColor="text1"/>
                <w:sz w:val="20"/>
              </w:rPr>
              <w:t>Кейгана</w:t>
            </w:r>
            <w:proofErr w:type="spellEnd"/>
            <w:r w:rsidRPr="00637460">
              <w:rPr>
                <w:color w:val="000000" w:themeColor="text1"/>
                <w:sz w:val="20"/>
              </w:rPr>
              <w:t>. Идентификация модели).</w:t>
            </w:r>
          </w:p>
          <w:p w:rsidR="007D7AD6" w:rsidRPr="00637460" w:rsidRDefault="007D7AD6" w:rsidP="007D7AD6">
            <w:pPr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Системы линейных одновременных уравнений</w:t>
            </w:r>
            <w:r w:rsidRPr="00637460">
              <w:rPr>
                <w:color w:val="000000" w:themeColor="text1"/>
                <w:sz w:val="20"/>
              </w:rPr>
              <w:t xml:space="preserve"> (экономические модели, описываемые системой уравнений. Проблемы оценивания параметров системы уравнений. Внешне не связанные уравнения. Основные определения и предположения системы линейных одновременных уравнений. Косвенный метод наименьших квадратов. Системы одновременных уравнений в матричной форме. Проблемы идентификации. Оценивание </w:t>
            </w:r>
            <w:r w:rsidRPr="00637460">
              <w:rPr>
                <w:color w:val="000000" w:themeColor="text1"/>
                <w:spacing w:val="-2"/>
                <w:sz w:val="20"/>
              </w:rPr>
              <w:t xml:space="preserve">систем одновременных уравнений. </w:t>
            </w:r>
            <w:proofErr w:type="spellStart"/>
            <w:r w:rsidRPr="00637460">
              <w:rPr>
                <w:color w:val="000000" w:themeColor="text1"/>
                <w:spacing w:val="-2"/>
                <w:sz w:val="20"/>
              </w:rPr>
              <w:t>Двухшаговый</w:t>
            </w:r>
            <w:proofErr w:type="spellEnd"/>
            <w:r w:rsidRPr="00637460">
              <w:rPr>
                <w:color w:val="000000" w:themeColor="text1"/>
                <w:spacing w:val="-2"/>
                <w:sz w:val="20"/>
              </w:rPr>
              <w:t xml:space="preserve"> метод наимень</w:t>
            </w:r>
            <w:r w:rsidRPr="00637460">
              <w:rPr>
                <w:color w:val="000000" w:themeColor="text1"/>
                <w:sz w:val="20"/>
              </w:rPr>
              <w:t xml:space="preserve">ших квадратов. </w:t>
            </w:r>
            <w:proofErr w:type="spellStart"/>
            <w:r w:rsidRPr="00637460">
              <w:rPr>
                <w:color w:val="000000" w:themeColor="text1"/>
                <w:sz w:val="20"/>
              </w:rPr>
              <w:t>Трехшаговый</w:t>
            </w:r>
            <w:proofErr w:type="spellEnd"/>
            <w:r w:rsidRPr="00637460">
              <w:rPr>
                <w:color w:val="000000" w:themeColor="text1"/>
                <w:sz w:val="20"/>
              </w:rPr>
              <w:t xml:space="preserve"> метод наименьших квадратов)</w:t>
            </w:r>
          </w:p>
        </w:tc>
      </w:tr>
    </w:tbl>
    <w:p w:rsidR="007D7AD6" w:rsidRPr="00637460" w:rsidRDefault="007D7AD6" w:rsidP="007D7AD6">
      <w:pPr>
        <w:spacing w:before="0" w:after="0"/>
        <w:ind w:firstLine="680"/>
        <w:rPr>
          <w:b/>
          <w:color w:val="000000" w:themeColor="text1"/>
          <w:sz w:val="20"/>
        </w:rPr>
      </w:pPr>
    </w:p>
    <w:p w:rsidR="007D7AD6" w:rsidRPr="00637460" w:rsidRDefault="007D7AD6" w:rsidP="007D7AD6">
      <w:pPr>
        <w:tabs>
          <w:tab w:val="left" w:pos="993"/>
        </w:tabs>
        <w:suppressAutoHyphens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5.2 Занятия лекционного и семинарского типа</w:t>
      </w:r>
    </w:p>
    <w:p w:rsidR="007D7AD6" w:rsidRPr="00637460" w:rsidRDefault="007D7AD6" w:rsidP="007D7AD6">
      <w:pPr>
        <w:tabs>
          <w:tab w:val="left" w:pos="993"/>
        </w:tabs>
        <w:spacing w:before="0" w:after="0"/>
        <w:ind w:firstLine="72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5.2.1 Темы лекций</w:t>
      </w:r>
    </w:p>
    <w:p w:rsidR="007D7AD6" w:rsidRPr="00637460" w:rsidRDefault="007D7AD6" w:rsidP="007D7AD6">
      <w:pPr>
        <w:tabs>
          <w:tab w:val="left" w:pos="993"/>
        </w:tabs>
        <w:spacing w:before="0" w:after="0"/>
        <w:ind w:firstLine="720"/>
        <w:contextualSpacing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1 Парная регрессия</w:t>
      </w:r>
    </w:p>
    <w:p w:rsidR="007D7AD6" w:rsidRPr="00637460" w:rsidRDefault="007D7AD6" w:rsidP="007D7AD6">
      <w:pPr>
        <w:widowControl/>
        <w:numPr>
          <w:ilvl w:val="0"/>
          <w:numId w:val="15"/>
        </w:numPr>
        <w:tabs>
          <w:tab w:val="left" w:pos="993"/>
        </w:tabs>
        <w:snapToGrid/>
        <w:spacing w:before="0" w:after="0"/>
        <w:ind w:left="0" w:firstLine="72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Эконометрика и математическая статистика </w:t>
      </w:r>
    </w:p>
    <w:p w:rsidR="007D7AD6" w:rsidRPr="00637460" w:rsidRDefault="007D7AD6" w:rsidP="007D7AD6">
      <w:pPr>
        <w:tabs>
          <w:tab w:val="left" w:pos="993"/>
        </w:tabs>
        <w:spacing w:before="0" w:after="0"/>
        <w:ind w:firstLine="720"/>
        <w:contextualSpacing/>
        <w:jc w:val="both"/>
        <w:rPr>
          <w:color w:val="000000" w:themeColor="text1"/>
          <w:sz w:val="20"/>
        </w:rPr>
      </w:pPr>
    </w:p>
    <w:p w:rsidR="007D7AD6" w:rsidRPr="00637460" w:rsidRDefault="007D7AD6" w:rsidP="007D7AD6">
      <w:pPr>
        <w:tabs>
          <w:tab w:val="left" w:pos="993"/>
        </w:tabs>
        <w:spacing w:before="0" w:after="0"/>
        <w:ind w:firstLine="720"/>
        <w:contextualSpacing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2 Методы наименьших квадратов</w:t>
      </w:r>
    </w:p>
    <w:p w:rsidR="007D7AD6" w:rsidRPr="00637460" w:rsidRDefault="007D7AD6" w:rsidP="007D7AD6">
      <w:pPr>
        <w:widowControl/>
        <w:numPr>
          <w:ilvl w:val="0"/>
          <w:numId w:val="16"/>
        </w:numPr>
        <w:tabs>
          <w:tab w:val="left" w:pos="993"/>
        </w:tabs>
        <w:snapToGrid/>
        <w:spacing w:before="0" w:after="0"/>
        <w:ind w:left="0" w:firstLine="72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Модель нормальной линейной регрессии </w:t>
      </w:r>
    </w:p>
    <w:p w:rsidR="007D7AD6" w:rsidRPr="00637460" w:rsidRDefault="007D7AD6" w:rsidP="007D7AD6">
      <w:pPr>
        <w:widowControl/>
        <w:numPr>
          <w:ilvl w:val="0"/>
          <w:numId w:val="16"/>
        </w:numPr>
        <w:tabs>
          <w:tab w:val="left" w:pos="993"/>
        </w:tabs>
        <w:snapToGrid/>
        <w:spacing w:before="0" w:after="0"/>
        <w:ind w:left="0" w:firstLine="72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lastRenderedPageBreak/>
        <w:t>Свойства МНК-оценок</w:t>
      </w:r>
    </w:p>
    <w:p w:rsidR="007D7AD6" w:rsidRPr="00637460" w:rsidRDefault="007D7AD6" w:rsidP="007D7AD6">
      <w:pPr>
        <w:tabs>
          <w:tab w:val="left" w:pos="993"/>
        </w:tabs>
        <w:spacing w:before="0" w:after="0"/>
        <w:ind w:firstLine="720"/>
        <w:contextualSpacing/>
        <w:jc w:val="both"/>
        <w:rPr>
          <w:color w:val="000000" w:themeColor="text1"/>
          <w:sz w:val="20"/>
        </w:rPr>
      </w:pPr>
    </w:p>
    <w:p w:rsidR="007D7AD6" w:rsidRPr="00637460" w:rsidRDefault="007D7AD6" w:rsidP="007D7AD6">
      <w:pPr>
        <w:tabs>
          <w:tab w:val="left" w:pos="993"/>
        </w:tabs>
        <w:spacing w:before="0" w:after="0"/>
        <w:ind w:firstLine="720"/>
        <w:contextualSpacing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3 Нелинейные эконометрические модели</w:t>
      </w:r>
    </w:p>
    <w:p w:rsidR="007D7AD6" w:rsidRPr="00637460" w:rsidRDefault="007D7AD6" w:rsidP="007D7AD6">
      <w:pPr>
        <w:widowControl/>
        <w:numPr>
          <w:ilvl w:val="0"/>
          <w:numId w:val="17"/>
        </w:numPr>
        <w:tabs>
          <w:tab w:val="left" w:pos="993"/>
        </w:tabs>
        <w:snapToGrid/>
        <w:spacing w:before="0" w:after="0"/>
        <w:ind w:left="0" w:firstLine="720"/>
        <w:rPr>
          <w:color w:val="000000" w:themeColor="text1"/>
          <w:sz w:val="20"/>
        </w:rPr>
      </w:pPr>
      <w:r w:rsidRPr="00637460">
        <w:rPr>
          <w:color w:val="000000" w:themeColor="text1"/>
          <w:spacing w:val="-2"/>
          <w:sz w:val="20"/>
        </w:rPr>
        <w:t xml:space="preserve">Линейная модель множественной регрессии </w:t>
      </w:r>
    </w:p>
    <w:p w:rsidR="007D7AD6" w:rsidRPr="00637460" w:rsidRDefault="007D7AD6" w:rsidP="007D7AD6">
      <w:pPr>
        <w:tabs>
          <w:tab w:val="left" w:pos="993"/>
        </w:tabs>
        <w:spacing w:before="0" w:after="0"/>
        <w:ind w:firstLine="720"/>
        <w:contextualSpacing/>
        <w:jc w:val="both"/>
        <w:rPr>
          <w:color w:val="000000" w:themeColor="text1"/>
          <w:sz w:val="20"/>
        </w:rPr>
      </w:pPr>
    </w:p>
    <w:p w:rsidR="007D7AD6" w:rsidRPr="00637460" w:rsidRDefault="007D7AD6" w:rsidP="007D7AD6">
      <w:pPr>
        <w:tabs>
          <w:tab w:val="left" w:pos="993"/>
        </w:tabs>
        <w:spacing w:before="0" w:after="0"/>
        <w:ind w:firstLine="72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4 Модели множественной регрессии. Временные ряды и динамические модели</w:t>
      </w:r>
    </w:p>
    <w:p w:rsidR="007D7AD6" w:rsidRPr="00637460" w:rsidRDefault="007D7AD6" w:rsidP="007D7AD6">
      <w:pPr>
        <w:widowControl/>
        <w:numPr>
          <w:ilvl w:val="0"/>
          <w:numId w:val="18"/>
        </w:numPr>
        <w:tabs>
          <w:tab w:val="left" w:pos="993"/>
        </w:tabs>
        <w:snapToGrid/>
        <w:spacing w:before="0" w:after="0"/>
        <w:ind w:left="0" w:firstLine="72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Обобщенный метод наименьших квадратов (ОМНК) </w:t>
      </w:r>
    </w:p>
    <w:p w:rsidR="007D7AD6" w:rsidRPr="00637460" w:rsidRDefault="007D7AD6" w:rsidP="007D7AD6">
      <w:pPr>
        <w:widowControl/>
        <w:numPr>
          <w:ilvl w:val="0"/>
          <w:numId w:val="18"/>
        </w:numPr>
        <w:tabs>
          <w:tab w:val="left" w:pos="993"/>
        </w:tabs>
        <w:snapToGrid/>
        <w:spacing w:before="0" w:after="0"/>
        <w:ind w:left="0" w:firstLine="72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Характеристики временных рядов </w:t>
      </w:r>
    </w:p>
    <w:p w:rsidR="007D7AD6" w:rsidRPr="00637460" w:rsidRDefault="007D7AD6" w:rsidP="007D7AD6">
      <w:pPr>
        <w:tabs>
          <w:tab w:val="left" w:pos="993"/>
        </w:tabs>
        <w:suppressAutoHyphens/>
        <w:spacing w:before="0" w:after="0"/>
        <w:ind w:firstLine="720"/>
        <w:jc w:val="both"/>
        <w:rPr>
          <w:b/>
          <w:color w:val="000000" w:themeColor="text1"/>
          <w:sz w:val="20"/>
        </w:rPr>
      </w:pPr>
    </w:p>
    <w:p w:rsidR="007D7AD6" w:rsidRPr="00637460" w:rsidRDefault="007D7AD6" w:rsidP="007D7AD6">
      <w:pPr>
        <w:tabs>
          <w:tab w:val="left" w:pos="993"/>
        </w:tabs>
        <w:suppressAutoHyphens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5.2.2 Вопросы для обсуждения на семинарах и практических занятиях</w:t>
      </w:r>
    </w:p>
    <w:p w:rsidR="007D7AD6" w:rsidRPr="00637460" w:rsidRDefault="007D7AD6" w:rsidP="007D7AD6">
      <w:pPr>
        <w:tabs>
          <w:tab w:val="left" w:pos="993"/>
        </w:tabs>
        <w:spacing w:before="0" w:after="0"/>
        <w:ind w:firstLine="72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1 Парная регрессия</w:t>
      </w:r>
    </w:p>
    <w:p w:rsidR="007D7AD6" w:rsidRPr="00637460" w:rsidRDefault="007D7AD6" w:rsidP="007D7AD6">
      <w:pPr>
        <w:widowControl/>
        <w:numPr>
          <w:ilvl w:val="0"/>
          <w:numId w:val="19"/>
        </w:numPr>
        <w:tabs>
          <w:tab w:val="left" w:pos="993"/>
          <w:tab w:val="left" w:pos="1080"/>
          <w:tab w:val="left" w:pos="1134"/>
        </w:tabs>
        <w:suppressAutoHyphens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Место эконометрики в современном экономическом образовании.</w:t>
      </w:r>
    </w:p>
    <w:p w:rsidR="007D7AD6" w:rsidRPr="00637460" w:rsidRDefault="007D7AD6" w:rsidP="007D7AD6">
      <w:pPr>
        <w:widowControl/>
        <w:numPr>
          <w:ilvl w:val="0"/>
          <w:numId w:val="19"/>
        </w:numPr>
        <w:tabs>
          <w:tab w:val="left" w:pos="993"/>
          <w:tab w:val="left" w:pos="1080"/>
          <w:tab w:val="left" w:pos="1134"/>
        </w:tabs>
        <w:suppressAutoHyphens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Основные аспекты эконометрического моделирования.</w:t>
      </w:r>
    </w:p>
    <w:p w:rsidR="007D7AD6" w:rsidRPr="00637460" w:rsidRDefault="007D7AD6" w:rsidP="007D7AD6">
      <w:pPr>
        <w:widowControl/>
        <w:numPr>
          <w:ilvl w:val="0"/>
          <w:numId w:val="19"/>
        </w:numPr>
        <w:tabs>
          <w:tab w:val="left" w:pos="993"/>
          <w:tab w:val="left" w:pos="1080"/>
          <w:tab w:val="left" w:pos="1134"/>
        </w:tabs>
        <w:suppressAutoHyphens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Дать понятие и примеры несмещенной оценки.</w:t>
      </w:r>
    </w:p>
    <w:p w:rsidR="007D7AD6" w:rsidRPr="00637460" w:rsidRDefault="007D7AD6" w:rsidP="007D7AD6">
      <w:pPr>
        <w:widowControl/>
        <w:numPr>
          <w:ilvl w:val="0"/>
          <w:numId w:val="19"/>
        </w:numPr>
        <w:tabs>
          <w:tab w:val="left" w:pos="993"/>
          <w:tab w:val="left" w:pos="1080"/>
          <w:tab w:val="left" w:pos="1134"/>
        </w:tabs>
        <w:suppressAutoHyphens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Дать понятие и примеры эффективной оценки.</w:t>
      </w:r>
    </w:p>
    <w:p w:rsidR="007D7AD6" w:rsidRPr="00637460" w:rsidRDefault="007D7AD6" w:rsidP="007D7AD6">
      <w:pPr>
        <w:widowControl/>
        <w:numPr>
          <w:ilvl w:val="0"/>
          <w:numId w:val="19"/>
        </w:numPr>
        <w:tabs>
          <w:tab w:val="left" w:pos="1080"/>
          <w:tab w:val="left" w:pos="1134"/>
        </w:tabs>
        <w:suppressAutoHyphens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Дать постановку модели линейной парной регрессии.</w:t>
      </w:r>
    </w:p>
    <w:p w:rsidR="007D7AD6" w:rsidRPr="00637460" w:rsidRDefault="007D7AD6" w:rsidP="007D7AD6">
      <w:pPr>
        <w:tabs>
          <w:tab w:val="left" w:pos="1080"/>
          <w:tab w:val="left" w:pos="1134"/>
        </w:tabs>
        <w:suppressAutoHyphens/>
        <w:spacing w:before="0" w:after="0"/>
        <w:ind w:firstLine="720"/>
        <w:jc w:val="both"/>
        <w:rPr>
          <w:color w:val="000000" w:themeColor="text1"/>
          <w:sz w:val="20"/>
        </w:rPr>
      </w:pPr>
    </w:p>
    <w:p w:rsidR="007D7AD6" w:rsidRPr="00637460" w:rsidRDefault="007D7AD6" w:rsidP="007D7AD6">
      <w:pPr>
        <w:tabs>
          <w:tab w:val="left" w:pos="1080"/>
          <w:tab w:val="left" w:pos="1134"/>
        </w:tabs>
        <w:suppressAutoHyphens/>
        <w:spacing w:before="0" w:after="0"/>
        <w:ind w:firstLine="720"/>
        <w:jc w:val="both"/>
        <w:rPr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2</w:t>
      </w:r>
      <w:r w:rsidRPr="00637460">
        <w:rPr>
          <w:color w:val="000000" w:themeColor="text1"/>
          <w:sz w:val="20"/>
        </w:rPr>
        <w:t xml:space="preserve"> </w:t>
      </w:r>
      <w:r w:rsidRPr="00637460">
        <w:rPr>
          <w:b/>
          <w:color w:val="000000" w:themeColor="text1"/>
          <w:sz w:val="20"/>
        </w:rPr>
        <w:t>Методы наименьших квадратов</w:t>
      </w:r>
    </w:p>
    <w:p w:rsidR="007D7AD6" w:rsidRPr="00637460" w:rsidRDefault="007D7AD6" w:rsidP="007D7AD6">
      <w:pPr>
        <w:widowControl/>
        <w:numPr>
          <w:ilvl w:val="0"/>
          <w:numId w:val="20"/>
        </w:numPr>
        <w:tabs>
          <w:tab w:val="left" w:pos="1080"/>
          <w:tab w:val="left" w:pos="1134"/>
        </w:tabs>
        <w:suppressAutoHyphens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 наименьших квадратов. Содержание, область применения.</w:t>
      </w:r>
    </w:p>
    <w:p w:rsidR="007D7AD6" w:rsidRPr="00637460" w:rsidRDefault="007D7AD6" w:rsidP="007D7AD6">
      <w:pPr>
        <w:widowControl/>
        <w:numPr>
          <w:ilvl w:val="0"/>
          <w:numId w:val="20"/>
        </w:numPr>
        <w:tabs>
          <w:tab w:val="left" w:pos="1080"/>
          <w:tab w:val="left" w:pos="1134"/>
        </w:tabs>
        <w:suppressAutoHyphens/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Дать определение коэффициента детерминации.</w:t>
      </w:r>
    </w:p>
    <w:p w:rsidR="007D7AD6" w:rsidRPr="00637460" w:rsidRDefault="007D7AD6" w:rsidP="007D7AD6">
      <w:pPr>
        <w:widowControl/>
        <w:numPr>
          <w:ilvl w:val="0"/>
          <w:numId w:val="20"/>
        </w:numPr>
        <w:tabs>
          <w:tab w:val="left" w:pos="1080"/>
          <w:tab w:val="left" w:pos="1134"/>
        </w:tabs>
        <w:suppressAutoHyphens/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Применение Т-теста для проверки гипотезы.</w:t>
      </w:r>
    </w:p>
    <w:p w:rsidR="007D7AD6" w:rsidRPr="00637460" w:rsidRDefault="007D7AD6" w:rsidP="007D7AD6">
      <w:pPr>
        <w:widowControl/>
        <w:numPr>
          <w:ilvl w:val="0"/>
          <w:numId w:val="20"/>
        </w:numPr>
        <w:tabs>
          <w:tab w:val="left" w:pos="1080"/>
          <w:tab w:val="left" w:pos="1134"/>
        </w:tabs>
        <w:suppressAutoHyphens/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Привести методы линеаризации нелинейных моделей регрессии.</w:t>
      </w:r>
    </w:p>
    <w:p w:rsidR="007D7AD6" w:rsidRPr="00637460" w:rsidRDefault="007D7AD6" w:rsidP="007D7AD6">
      <w:pPr>
        <w:widowControl/>
        <w:numPr>
          <w:ilvl w:val="0"/>
          <w:numId w:val="20"/>
        </w:numPr>
        <w:tabs>
          <w:tab w:val="left" w:pos="1080"/>
          <w:tab w:val="left" w:pos="1134"/>
        </w:tabs>
        <w:suppressAutoHyphens/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Привести постановку модели множественной регрессии.</w:t>
      </w:r>
    </w:p>
    <w:p w:rsidR="007D7AD6" w:rsidRPr="00637460" w:rsidRDefault="007D7AD6" w:rsidP="007D7AD6">
      <w:pPr>
        <w:tabs>
          <w:tab w:val="left" w:pos="1080"/>
          <w:tab w:val="left" w:pos="1134"/>
        </w:tabs>
        <w:spacing w:before="0" w:after="0"/>
        <w:ind w:firstLine="709"/>
        <w:jc w:val="both"/>
        <w:rPr>
          <w:b/>
          <w:iCs/>
          <w:color w:val="000000" w:themeColor="text1"/>
          <w:sz w:val="20"/>
        </w:rPr>
      </w:pPr>
    </w:p>
    <w:p w:rsidR="007D7AD6" w:rsidRPr="00637460" w:rsidRDefault="007D7AD6" w:rsidP="007D7AD6">
      <w:pPr>
        <w:tabs>
          <w:tab w:val="left" w:pos="1080"/>
          <w:tab w:val="left" w:pos="1134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3 Нелинейные эконометрические модели</w:t>
      </w:r>
    </w:p>
    <w:p w:rsidR="007D7AD6" w:rsidRPr="00637460" w:rsidRDefault="007D7AD6" w:rsidP="007D7AD6">
      <w:pPr>
        <w:widowControl/>
        <w:numPr>
          <w:ilvl w:val="0"/>
          <w:numId w:val="21"/>
        </w:numPr>
        <w:tabs>
          <w:tab w:val="left" w:pos="1080"/>
          <w:tab w:val="left" w:pos="1134"/>
        </w:tabs>
        <w:suppressAutoHyphens/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Привести теорему Гаусса-Маркова.</w:t>
      </w:r>
    </w:p>
    <w:p w:rsidR="007D7AD6" w:rsidRPr="00637460" w:rsidRDefault="007D7AD6" w:rsidP="007D7AD6">
      <w:pPr>
        <w:widowControl/>
        <w:numPr>
          <w:ilvl w:val="0"/>
          <w:numId w:val="21"/>
        </w:numPr>
        <w:tabs>
          <w:tab w:val="left" w:pos="1080"/>
          <w:tab w:val="left" w:pos="1134"/>
        </w:tabs>
        <w:suppressAutoHyphens/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Экономические причины </w:t>
      </w:r>
      <w:proofErr w:type="spellStart"/>
      <w:r w:rsidRPr="00637460">
        <w:rPr>
          <w:color w:val="000000" w:themeColor="text1"/>
          <w:sz w:val="20"/>
        </w:rPr>
        <w:t>гетероскедастичности</w:t>
      </w:r>
      <w:proofErr w:type="spellEnd"/>
      <w:r w:rsidRPr="00637460">
        <w:rPr>
          <w:color w:val="000000" w:themeColor="text1"/>
          <w:sz w:val="20"/>
        </w:rPr>
        <w:t>.</w:t>
      </w:r>
    </w:p>
    <w:p w:rsidR="007D7AD6" w:rsidRPr="00637460" w:rsidRDefault="007D7AD6" w:rsidP="007D7AD6">
      <w:pPr>
        <w:widowControl/>
        <w:numPr>
          <w:ilvl w:val="0"/>
          <w:numId w:val="21"/>
        </w:numPr>
        <w:tabs>
          <w:tab w:val="left" w:pos="1080"/>
          <w:tab w:val="left" w:pos="1134"/>
        </w:tabs>
        <w:suppressAutoHyphens/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Суть обобщенного метода наименьших квадратов.</w:t>
      </w:r>
    </w:p>
    <w:p w:rsidR="007D7AD6" w:rsidRPr="00637460" w:rsidRDefault="007D7AD6" w:rsidP="007D7AD6">
      <w:pPr>
        <w:widowControl/>
        <w:numPr>
          <w:ilvl w:val="0"/>
          <w:numId w:val="21"/>
        </w:numPr>
        <w:tabs>
          <w:tab w:val="left" w:pos="1080"/>
          <w:tab w:val="left" w:pos="1134"/>
        </w:tabs>
        <w:suppressAutoHyphens/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Область применения ОМНК, сравнение с МНК при выполнении всех условий теоремы Гаусса-Маркова.</w:t>
      </w:r>
    </w:p>
    <w:p w:rsidR="007D7AD6" w:rsidRPr="00637460" w:rsidRDefault="007D7AD6" w:rsidP="007D7AD6">
      <w:pPr>
        <w:widowControl/>
        <w:numPr>
          <w:ilvl w:val="0"/>
          <w:numId w:val="21"/>
        </w:numPr>
        <w:tabs>
          <w:tab w:val="left" w:pos="1080"/>
          <w:tab w:val="left" w:pos="1134"/>
        </w:tabs>
        <w:suppressAutoHyphens/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Привести пример регрессионной модели с переменной структурой.</w:t>
      </w:r>
    </w:p>
    <w:p w:rsidR="007D7AD6" w:rsidRPr="00637460" w:rsidRDefault="007D7AD6" w:rsidP="007D7AD6">
      <w:pPr>
        <w:tabs>
          <w:tab w:val="left" w:pos="1080"/>
          <w:tab w:val="left" w:pos="1134"/>
        </w:tabs>
        <w:spacing w:before="0" w:after="0"/>
        <w:ind w:firstLine="709"/>
        <w:jc w:val="both"/>
        <w:rPr>
          <w:b/>
          <w:bCs/>
          <w:iCs/>
          <w:color w:val="000000" w:themeColor="text1"/>
          <w:sz w:val="20"/>
        </w:rPr>
      </w:pPr>
    </w:p>
    <w:p w:rsidR="007D7AD6" w:rsidRPr="00637460" w:rsidRDefault="007D7AD6" w:rsidP="007D7AD6">
      <w:pPr>
        <w:tabs>
          <w:tab w:val="left" w:pos="1080"/>
          <w:tab w:val="left" w:pos="1134"/>
        </w:tabs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bCs/>
          <w:iCs/>
          <w:color w:val="000000" w:themeColor="text1"/>
          <w:sz w:val="20"/>
        </w:rPr>
        <w:t xml:space="preserve">Раздел 4  «Модели множественной регрессии. </w:t>
      </w:r>
      <w:r w:rsidRPr="00637460">
        <w:rPr>
          <w:b/>
          <w:color w:val="000000" w:themeColor="text1"/>
          <w:sz w:val="20"/>
        </w:rPr>
        <w:t>Временные ряды и динамические модели»</w:t>
      </w:r>
    </w:p>
    <w:p w:rsidR="007D7AD6" w:rsidRPr="00637460" w:rsidRDefault="007D7AD6" w:rsidP="007D7AD6">
      <w:pPr>
        <w:widowControl/>
        <w:numPr>
          <w:ilvl w:val="0"/>
          <w:numId w:val="22"/>
        </w:numPr>
        <w:tabs>
          <w:tab w:val="left" w:pos="1080"/>
          <w:tab w:val="left" w:pos="1134"/>
        </w:tabs>
        <w:suppressAutoHyphens/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Назвать модели, относящиеся к стационарным.</w:t>
      </w:r>
    </w:p>
    <w:p w:rsidR="007D7AD6" w:rsidRPr="00637460" w:rsidRDefault="007D7AD6" w:rsidP="007D7AD6">
      <w:pPr>
        <w:widowControl/>
        <w:numPr>
          <w:ilvl w:val="0"/>
          <w:numId w:val="22"/>
        </w:numPr>
        <w:tabs>
          <w:tab w:val="left" w:pos="1080"/>
          <w:tab w:val="left" w:pos="1134"/>
        </w:tabs>
        <w:suppressAutoHyphens/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Построение автокорреляционной функции.</w:t>
      </w:r>
    </w:p>
    <w:p w:rsidR="007D7AD6" w:rsidRPr="00637460" w:rsidRDefault="007D7AD6" w:rsidP="007D7AD6">
      <w:pPr>
        <w:widowControl/>
        <w:numPr>
          <w:ilvl w:val="0"/>
          <w:numId w:val="22"/>
        </w:numPr>
        <w:tabs>
          <w:tab w:val="left" w:pos="1080"/>
          <w:tab w:val="left" w:pos="1134"/>
        </w:tabs>
        <w:suppressAutoHyphens/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Дать основные определения системы линейных одновременных уравнений.</w:t>
      </w:r>
    </w:p>
    <w:p w:rsidR="007D7AD6" w:rsidRPr="00637460" w:rsidRDefault="007D7AD6" w:rsidP="007D7AD6">
      <w:pPr>
        <w:widowControl/>
        <w:numPr>
          <w:ilvl w:val="0"/>
          <w:numId w:val="22"/>
        </w:numPr>
        <w:tabs>
          <w:tab w:val="left" w:pos="1080"/>
          <w:tab w:val="left" w:pos="1134"/>
        </w:tabs>
        <w:suppressAutoHyphens/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Дать понятие инструментальных переменных.</w:t>
      </w:r>
    </w:p>
    <w:p w:rsidR="007D7AD6" w:rsidRPr="00637460" w:rsidRDefault="007D7AD6" w:rsidP="007D7AD6">
      <w:pPr>
        <w:widowControl/>
        <w:numPr>
          <w:ilvl w:val="0"/>
          <w:numId w:val="22"/>
        </w:numPr>
        <w:tabs>
          <w:tab w:val="left" w:pos="1080"/>
          <w:tab w:val="left" w:pos="1134"/>
        </w:tabs>
        <w:suppressAutoHyphens/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Процесс идентификации уравнений системы.</w:t>
      </w:r>
    </w:p>
    <w:p w:rsidR="007D7AD6" w:rsidRPr="00637460" w:rsidRDefault="007D7AD6" w:rsidP="007D7AD6">
      <w:pPr>
        <w:widowControl/>
        <w:numPr>
          <w:ilvl w:val="0"/>
          <w:numId w:val="22"/>
        </w:numPr>
        <w:tabs>
          <w:tab w:val="left" w:pos="1080"/>
          <w:tab w:val="left" w:pos="1134"/>
        </w:tabs>
        <w:suppressAutoHyphens/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Дать определение временного ряда.</w:t>
      </w:r>
    </w:p>
    <w:p w:rsidR="007D7AD6" w:rsidRPr="00637460" w:rsidRDefault="007D7AD6" w:rsidP="007D7AD6">
      <w:pPr>
        <w:widowControl/>
        <w:numPr>
          <w:ilvl w:val="0"/>
          <w:numId w:val="22"/>
        </w:numPr>
        <w:tabs>
          <w:tab w:val="left" w:pos="1080"/>
          <w:tab w:val="left" w:pos="1134"/>
        </w:tabs>
        <w:suppressAutoHyphens/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Описать модель Бокса-Дженкинса.</w:t>
      </w:r>
    </w:p>
    <w:p w:rsidR="007D7AD6" w:rsidRPr="00637460" w:rsidRDefault="007D7AD6" w:rsidP="007D7AD6">
      <w:pPr>
        <w:widowControl/>
        <w:numPr>
          <w:ilvl w:val="0"/>
          <w:numId w:val="22"/>
        </w:numPr>
        <w:tabs>
          <w:tab w:val="left" w:pos="1080"/>
          <w:tab w:val="left" w:pos="1134"/>
        </w:tabs>
        <w:suppressAutoHyphens/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Дать определение регрессионной модели с распределенными лагами.</w:t>
      </w:r>
    </w:p>
    <w:p w:rsidR="007D7AD6" w:rsidRPr="00637460" w:rsidRDefault="007D7AD6" w:rsidP="007D7AD6">
      <w:pPr>
        <w:widowControl/>
        <w:numPr>
          <w:ilvl w:val="0"/>
          <w:numId w:val="22"/>
        </w:numPr>
        <w:tabs>
          <w:tab w:val="left" w:pos="1080"/>
          <w:tab w:val="left" w:pos="1134"/>
        </w:tabs>
        <w:suppressAutoHyphens/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Записать систему одновременных уравнений в матричной форме.</w:t>
      </w:r>
    </w:p>
    <w:p w:rsidR="007D7AD6" w:rsidRPr="00637460" w:rsidRDefault="007D7AD6" w:rsidP="007D7AD6">
      <w:pPr>
        <w:widowControl/>
        <w:numPr>
          <w:ilvl w:val="0"/>
          <w:numId w:val="22"/>
        </w:numPr>
        <w:tabs>
          <w:tab w:val="left" w:pos="1080"/>
          <w:tab w:val="left" w:pos="1134"/>
        </w:tabs>
        <w:suppressAutoHyphens/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Привести модель адаптивных ожиданий.</w:t>
      </w:r>
    </w:p>
    <w:p w:rsidR="007D7AD6" w:rsidRPr="00637460" w:rsidRDefault="007D7AD6" w:rsidP="007D7AD6">
      <w:pPr>
        <w:spacing w:before="0" w:after="0"/>
        <w:ind w:firstLine="680"/>
        <w:rPr>
          <w:b/>
          <w:color w:val="000000" w:themeColor="text1"/>
          <w:sz w:val="20"/>
        </w:rPr>
      </w:pPr>
    </w:p>
    <w:p w:rsidR="007D7AD6" w:rsidRPr="00637460" w:rsidRDefault="007D7AD6" w:rsidP="007D7AD6">
      <w:pPr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br w:type="page"/>
      </w:r>
      <w:r w:rsidRPr="00637460">
        <w:rPr>
          <w:b/>
          <w:color w:val="000000" w:themeColor="text1"/>
          <w:sz w:val="20"/>
        </w:rPr>
        <w:lastRenderedPageBreak/>
        <w:t xml:space="preserve">5.3 Определение соотношения объема занятий, проведенное путем непосредственного взаимодействия педагогического работника с обучающимися по </w:t>
      </w:r>
      <w:r w:rsidR="000C2F38">
        <w:rPr>
          <w:b/>
          <w:color w:val="000000" w:themeColor="text1"/>
          <w:sz w:val="20"/>
        </w:rPr>
        <w:t xml:space="preserve">очной, </w:t>
      </w:r>
      <w:r w:rsidRPr="00637460">
        <w:rPr>
          <w:b/>
          <w:color w:val="000000" w:themeColor="text1"/>
          <w:sz w:val="20"/>
        </w:rPr>
        <w:t>очно-заочной форме</w:t>
      </w:r>
    </w:p>
    <w:p w:rsidR="007D7AD6" w:rsidRPr="00637460" w:rsidRDefault="007D7AD6" w:rsidP="007D7AD6">
      <w:pPr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0"/>
        <w:gridCol w:w="2816"/>
        <w:gridCol w:w="2558"/>
        <w:gridCol w:w="1015"/>
        <w:gridCol w:w="1525"/>
      </w:tblGrid>
      <w:tr w:rsidR="007D7AD6" w:rsidRPr="00637460" w:rsidTr="004A57FA">
        <w:trPr>
          <w:trHeight w:val="190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D6" w:rsidRPr="00637460" w:rsidRDefault="007D7AD6" w:rsidP="007D7AD6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Виды контактной</w:t>
            </w:r>
          </w:p>
          <w:p w:rsidR="007D7AD6" w:rsidRPr="00637460" w:rsidRDefault="007D7AD6" w:rsidP="007D7AD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работы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AD6" w:rsidRPr="00637460" w:rsidRDefault="007D7AD6" w:rsidP="007D7AD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Образовательные технологии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D6" w:rsidRPr="00637460" w:rsidRDefault="007D7AD6" w:rsidP="007D7AD6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Контактная работа </w:t>
            </w:r>
          </w:p>
          <w:p w:rsidR="007D7AD6" w:rsidRPr="00637460" w:rsidRDefault="007D7AD6" w:rsidP="007D7AD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7D7AD6" w:rsidRPr="00637460" w:rsidTr="004A57FA">
        <w:trPr>
          <w:trHeight w:val="577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D6" w:rsidRPr="00637460" w:rsidRDefault="007D7AD6" w:rsidP="007D7AD6">
            <w:pPr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AD6" w:rsidRPr="00637460" w:rsidRDefault="007D7AD6" w:rsidP="007D7AD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занятий, проводимых путем непосредственного взаимодействия педагогического работника с обучающимися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AD6" w:rsidRPr="00637460" w:rsidRDefault="007D7AD6" w:rsidP="007D7AD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 с применением электронного обучения, дистанционных образовательных технологий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D6" w:rsidRPr="00637460" w:rsidRDefault="007D7AD6" w:rsidP="007D7AD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(всего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D6" w:rsidRPr="00637460" w:rsidRDefault="007D7AD6" w:rsidP="007D7AD6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 в форме практической подготовки</w:t>
            </w:r>
          </w:p>
          <w:p w:rsidR="007D7AD6" w:rsidRPr="00637460" w:rsidRDefault="007D7AD6" w:rsidP="007D7AD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</w:tr>
      <w:tr w:rsidR="007D7AD6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AD6" w:rsidRPr="00637460" w:rsidRDefault="007D7AD6" w:rsidP="007D7AD6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Лекционного типа (лекции)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D6" w:rsidRPr="00637460" w:rsidRDefault="007D7AD6" w:rsidP="007D7AD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D6" w:rsidRPr="00637460" w:rsidRDefault="007D7AD6" w:rsidP="007D7AD6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D6" w:rsidRPr="00637460" w:rsidRDefault="007D7AD6" w:rsidP="007D7AD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D6" w:rsidRPr="00637460" w:rsidRDefault="007D7AD6" w:rsidP="007D7AD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7D7AD6" w:rsidRPr="00637460" w:rsidTr="004A57FA">
        <w:trPr>
          <w:trHeight w:val="3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AD6" w:rsidRPr="00637460" w:rsidRDefault="007D7AD6" w:rsidP="007D7AD6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7D7AD6" w:rsidRPr="00637460" w:rsidRDefault="007D7AD6" w:rsidP="007D7AD6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(семинар)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D6" w:rsidRPr="00637460" w:rsidRDefault="007D7AD6" w:rsidP="007D7AD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D6" w:rsidRPr="00637460" w:rsidRDefault="007D7AD6" w:rsidP="007D7AD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D6" w:rsidRPr="00637460" w:rsidRDefault="007D7AD6" w:rsidP="007D7AD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D6" w:rsidRPr="00637460" w:rsidRDefault="007D7AD6" w:rsidP="007D7AD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7D7AD6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AD6" w:rsidRPr="00637460" w:rsidRDefault="007D7AD6" w:rsidP="007D7AD6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7D7AD6" w:rsidRPr="00637460" w:rsidRDefault="007D7AD6" w:rsidP="007D7AD6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(практические занятия)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D6" w:rsidRPr="00637460" w:rsidRDefault="007D7AD6" w:rsidP="007D7AD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D6" w:rsidRPr="00637460" w:rsidRDefault="007D7AD6" w:rsidP="007D7AD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D6" w:rsidRPr="00637460" w:rsidRDefault="007D7AD6" w:rsidP="007D7AD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D6" w:rsidRPr="00637460" w:rsidRDefault="007D7AD6" w:rsidP="007D7AD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7D7AD6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AD6" w:rsidRPr="00637460" w:rsidRDefault="007D7AD6" w:rsidP="007D7AD6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D6" w:rsidRPr="00637460" w:rsidRDefault="007D7AD6" w:rsidP="007D7AD6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D6" w:rsidRPr="00637460" w:rsidRDefault="007D7AD6" w:rsidP="007D7AD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D6" w:rsidRPr="00637460" w:rsidRDefault="007D7AD6" w:rsidP="007D7AD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D6" w:rsidRPr="00637460" w:rsidRDefault="007D7AD6" w:rsidP="007D7AD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</w:tr>
      <w:tr w:rsidR="007D7AD6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AD6" w:rsidRPr="00637460" w:rsidRDefault="007D7AD6" w:rsidP="007D7AD6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7D7AD6" w:rsidRPr="00637460" w:rsidRDefault="007D7AD6" w:rsidP="007D7AD6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(курсовое проектирование (работа))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D6" w:rsidRPr="00637460" w:rsidRDefault="007D7AD6" w:rsidP="007D7AD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D6" w:rsidRPr="00637460" w:rsidRDefault="007D7AD6" w:rsidP="007D7AD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D6" w:rsidRPr="00637460" w:rsidRDefault="007D7AD6" w:rsidP="007D7AD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D6" w:rsidRPr="00637460" w:rsidRDefault="007D7AD6" w:rsidP="007D7AD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7D7AD6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AD6" w:rsidRPr="00637460" w:rsidRDefault="007D7AD6" w:rsidP="007D7AD6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7D7AD6" w:rsidRPr="00637460" w:rsidRDefault="007D7AD6" w:rsidP="007D7AD6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(лабораторные работы)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D6" w:rsidRPr="00637460" w:rsidRDefault="007D7AD6" w:rsidP="007D7AD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D6" w:rsidRPr="00637460" w:rsidRDefault="007D7AD6" w:rsidP="007D7AD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D6" w:rsidRPr="00637460" w:rsidRDefault="007D7AD6" w:rsidP="007D7AD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D6" w:rsidRPr="00637460" w:rsidRDefault="007D7AD6" w:rsidP="007D7AD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7D7AD6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AD6" w:rsidRPr="00637460" w:rsidRDefault="007D7AD6" w:rsidP="007D7AD6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D6" w:rsidRPr="00637460" w:rsidRDefault="007D7AD6" w:rsidP="007D7AD6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D6" w:rsidRPr="00637460" w:rsidRDefault="007D7AD6" w:rsidP="007D7AD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D6" w:rsidRPr="00637460" w:rsidRDefault="007D7AD6" w:rsidP="007D7AD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D6" w:rsidRPr="00637460" w:rsidRDefault="007D7AD6" w:rsidP="007D7AD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7D7AD6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AD6" w:rsidRPr="00637460" w:rsidRDefault="007D7AD6" w:rsidP="007D7AD6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Промежуточная аттестация (экзамен)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D6" w:rsidRPr="00637460" w:rsidRDefault="007D7AD6" w:rsidP="007D7AD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D6" w:rsidRPr="00637460" w:rsidRDefault="007D7AD6" w:rsidP="007D7AD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D6" w:rsidRPr="00637460" w:rsidRDefault="007D7AD6" w:rsidP="007D7AD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D6" w:rsidRPr="00637460" w:rsidRDefault="007D7AD6" w:rsidP="007D7AD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7D7AD6" w:rsidRPr="00637460" w:rsidTr="004A57FA">
        <w:trPr>
          <w:trHeight w:val="1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D6" w:rsidRPr="00637460" w:rsidRDefault="007D7AD6" w:rsidP="007D7AD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Итого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D6" w:rsidRPr="00637460" w:rsidRDefault="007D7AD6" w:rsidP="007D7AD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D6" w:rsidRPr="00637460" w:rsidRDefault="007D7AD6" w:rsidP="007D7AD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D6" w:rsidRPr="00637460" w:rsidRDefault="007D7AD6" w:rsidP="007D7AD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18,2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D6" w:rsidRPr="00637460" w:rsidRDefault="007D7AD6" w:rsidP="007D7AD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4</w:t>
            </w:r>
          </w:p>
        </w:tc>
      </w:tr>
    </w:tbl>
    <w:p w:rsidR="007D7AD6" w:rsidRPr="00637460" w:rsidRDefault="007D7AD6" w:rsidP="007D7AD6">
      <w:pPr>
        <w:spacing w:before="0" w:after="0"/>
        <w:ind w:firstLine="680"/>
        <w:rPr>
          <w:i/>
          <w:color w:val="000000" w:themeColor="text1"/>
          <w:sz w:val="20"/>
        </w:rPr>
      </w:pPr>
    </w:p>
    <w:p w:rsidR="007D7AD6" w:rsidRPr="00637460" w:rsidRDefault="007D7AD6" w:rsidP="007D7AD6">
      <w:pPr>
        <w:spacing w:before="0" w:after="0"/>
        <w:ind w:firstLine="680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 xml:space="preserve">Соотношение объема занятий, проводимых  путем непосредственного взаимодействия педагогического работника с обучающимися по </w:t>
      </w:r>
      <w:r w:rsidR="000C2F38">
        <w:rPr>
          <w:i/>
          <w:color w:val="000000" w:themeColor="text1"/>
          <w:sz w:val="20"/>
        </w:rPr>
        <w:t xml:space="preserve">очной, </w:t>
      </w:r>
      <w:r w:rsidRPr="00637460">
        <w:rPr>
          <w:i/>
          <w:color w:val="000000" w:themeColor="text1"/>
          <w:sz w:val="20"/>
        </w:rPr>
        <w:t>очно-заочной форме – 34%</w:t>
      </w:r>
    </w:p>
    <w:p w:rsidR="007D7AD6" w:rsidRPr="00637460" w:rsidRDefault="007D7AD6" w:rsidP="007D7AD6">
      <w:pPr>
        <w:spacing w:before="0" w:after="0"/>
        <w:ind w:firstLine="680"/>
        <w:rPr>
          <w:b/>
          <w:color w:val="000000" w:themeColor="text1"/>
          <w:sz w:val="20"/>
        </w:rPr>
      </w:pPr>
    </w:p>
    <w:p w:rsidR="007D7AD6" w:rsidRPr="00637460" w:rsidRDefault="007D7AD6" w:rsidP="007D7AD6">
      <w:pPr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5.4 Определение соотношения объема занятий, проведенное путем непосредственного взаимодействия педагогического работника с обучающимися по заочной форме</w:t>
      </w:r>
    </w:p>
    <w:p w:rsidR="007D7AD6" w:rsidRPr="00637460" w:rsidRDefault="007D7AD6" w:rsidP="007D7AD6">
      <w:pPr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0"/>
        <w:gridCol w:w="2816"/>
        <w:gridCol w:w="2558"/>
        <w:gridCol w:w="1015"/>
        <w:gridCol w:w="1525"/>
      </w:tblGrid>
      <w:tr w:rsidR="007D7AD6" w:rsidRPr="00637460" w:rsidTr="004A57FA">
        <w:trPr>
          <w:trHeight w:val="190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D6" w:rsidRPr="00637460" w:rsidRDefault="007D7AD6" w:rsidP="007D7AD6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Виды контактной</w:t>
            </w:r>
          </w:p>
          <w:p w:rsidR="007D7AD6" w:rsidRPr="00637460" w:rsidRDefault="007D7AD6" w:rsidP="007D7AD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работы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AD6" w:rsidRPr="00637460" w:rsidRDefault="007D7AD6" w:rsidP="007D7AD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Образовательные технологии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D6" w:rsidRPr="00637460" w:rsidRDefault="007D7AD6" w:rsidP="007D7AD6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Контактная работа </w:t>
            </w:r>
          </w:p>
          <w:p w:rsidR="007D7AD6" w:rsidRPr="00637460" w:rsidRDefault="007D7AD6" w:rsidP="007D7AD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7D7AD6" w:rsidRPr="00637460" w:rsidTr="004A57FA">
        <w:trPr>
          <w:trHeight w:val="577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D6" w:rsidRPr="00637460" w:rsidRDefault="007D7AD6" w:rsidP="007D7AD6">
            <w:pPr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AD6" w:rsidRPr="00637460" w:rsidRDefault="007D7AD6" w:rsidP="007D7AD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занятий, проводимых путем непосредственного взаимодействия педагогического работника с обучающимися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AD6" w:rsidRPr="00637460" w:rsidRDefault="007D7AD6" w:rsidP="007D7AD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 с применением электронного обучения, дистанционных образовательных технологий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D6" w:rsidRPr="00637460" w:rsidRDefault="007D7AD6" w:rsidP="007D7AD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(всего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D6" w:rsidRPr="00637460" w:rsidRDefault="007D7AD6" w:rsidP="007D7AD6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 в форме практической подготовки</w:t>
            </w:r>
          </w:p>
          <w:p w:rsidR="007D7AD6" w:rsidRPr="00637460" w:rsidRDefault="007D7AD6" w:rsidP="007D7AD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</w:tr>
      <w:tr w:rsidR="007D7AD6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AD6" w:rsidRPr="00637460" w:rsidRDefault="007D7AD6" w:rsidP="007D7AD6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Лекционного типа (лекции)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D6" w:rsidRPr="00637460" w:rsidRDefault="007D7AD6" w:rsidP="007D7AD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D6" w:rsidRPr="00637460" w:rsidRDefault="007D7AD6" w:rsidP="007D7AD6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D6" w:rsidRPr="00637460" w:rsidRDefault="007D7AD6" w:rsidP="007D7AD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D6" w:rsidRPr="00637460" w:rsidRDefault="007D7AD6" w:rsidP="007D7AD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7D7AD6" w:rsidRPr="00637460" w:rsidTr="004A57FA">
        <w:trPr>
          <w:trHeight w:val="3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AD6" w:rsidRPr="00637460" w:rsidRDefault="007D7AD6" w:rsidP="007D7AD6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7D7AD6" w:rsidRPr="00637460" w:rsidRDefault="007D7AD6" w:rsidP="007D7AD6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(семинар)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D6" w:rsidRPr="00637460" w:rsidRDefault="007D7AD6" w:rsidP="007D7AD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D6" w:rsidRPr="00637460" w:rsidRDefault="007D7AD6" w:rsidP="007D7AD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D6" w:rsidRPr="00637460" w:rsidRDefault="007D7AD6" w:rsidP="007D7AD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D6" w:rsidRPr="00637460" w:rsidRDefault="007D7AD6" w:rsidP="007D7AD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7D7AD6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AD6" w:rsidRPr="00637460" w:rsidRDefault="007D7AD6" w:rsidP="007D7AD6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Семинарского </w:t>
            </w:r>
            <w:r w:rsidRPr="00637460">
              <w:rPr>
                <w:b/>
                <w:color w:val="000000" w:themeColor="text1"/>
                <w:sz w:val="20"/>
              </w:rPr>
              <w:lastRenderedPageBreak/>
              <w:t>типа</w:t>
            </w:r>
          </w:p>
          <w:p w:rsidR="007D7AD6" w:rsidRPr="00637460" w:rsidRDefault="007D7AD6" w:rsidP="007D7AD6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(практические занятия)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D6" w:rsidRPr="00637460" w:rsidRDefault="007D7AD6" w:rsidP="007D7AD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lastRenderedPageBreak/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D6" w:rsidRPr="00637460" w:rsidRDefault="007D7AD6" w:rsidP="007D7AD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D6" w:rsidRPr="00637460" w:rsidRDefault="007D7AD6" w:rsidP="007D7AD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D6" w:rsidRPr="00637460" w:rsidRDefault="007D7AD6" w:rsidP="007D7AD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7D7AD6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AD6" w:rsidRPr="00637460" w:rsidRDefault="007D7AD6" w:rsidP="007D7AD6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lastRenderedPageBreak/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D6" w:rsidRPr="00637460" w:rsidRDefault="007D7AD6" w:rsidP="007D7AD6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D6" w:rsidRPr="00637460" w:rsidRDefault="007D7AD6" w:rsidP="007D7AD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D6" w:rsidRPr="00637460" w:rsidRDefault="007D7AD6" w:rsidP="007D7AD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D6" w:rsidRPr="00637460" w:rsidRDefault="007D7AD6" w:rsidP="007D7AD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</w:tr>
      <w:tr w:rsidR="007D7AD6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AD6" w:rsidRPr="00637460" w:rsidRDefault="007D7AD6" w:rsidP="007D7AD6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7D7AD6" w:rsidRPr="00637460" w:rsidRDefault="007D7AD6" w:rsidP="007D7AD6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(курсовое проектирование (работа))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D6" w:rsidRPr="00637460" w:rsidRDefault="007D7AD6" w:rsidP="007D7AD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D6" w:rsidRPr="00637460" w:rsidRDefault="007D7AD6" w:rsidP="007D7AD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D6" w:rsidRPr="00637460" w:rsidRDefault="007D7AD6" w:rsidP="007D7AD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D6" w:rsidRPr="00637460" w:rsidRDefault="007D7AD6" w:rsidP="007D7AD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7D7AD6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AD6" w:rsidRPr="00637460" w:rsidRDefault="007D7AD6" w:rsidP="007D7AD6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7D7AD6" w:rsidRPr="00637460" w:rsidRDefault="007D7AD6" w:rsidP="007D7AD6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(лабораторные работы)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D6" w:rsidRPr="00637460" w:rsidRDefault="007D7AD6" w:rsidP="007D7AD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D6" w:rsidRPr="00637460" w:rsidRDefault="007D7AD6" w:rsidP="007D7AD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D6" w:rsidRPr="00637460" w:rsidRDefault="007D7AD6" w:rsidP="007D7AD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D6" w:rsidRPr="00637460" w:rsidRDefault="007D7AD6" w:rsidP="007D7AD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7D7AD6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AD6" w:rsidRPr="00637460" w:rsidRDefault="007D7AD6" w:rsidP="007D7AD6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D6" w:rsidRPr="00637460" w:rsidRDefault="007D7AD6" w:rsidP="007D7AD6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D6" w:rsidRPr="00637460" w:rsidRDefault="007D7AD6" w:rsidP="007D7AD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D6" w:rsidRPr="00637460" w:rsidRDefault="007D7AD6" w:rsidP="007D7AD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D6" w:rsidRPr="00637460" w:rsidRDefault="007D7AD6" w:rsidP="007D7AD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7D7AD6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AD6" w:rsidRPr="00637460" w:rsidRDefault="007D7AD6" w:rsidP="007D7AD6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Промежуточная аттестация (экзамен)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D6" w:rsidRPr="00637460" w:rsidRDefault="007D7AD6" w:rsidP="007D7AD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D6" w:rsidRPr="00637460" w:rsidRDefault="007D7AD6" w:rsidP="007D7AD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D6" w:rsidRPr="00637460" w:rsidRDefault="007D7AD6" w:rsidP="007D7AD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D6" w:rsidRPr="00637460" w:rsidRDefault="007D7AD6" w:rsidP="007D7AD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7D7AD6" w:rsidRPr="00637460" w:rsidTr="004A57FA">
        <w:trPr>
          <w:trHeight w:val="1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D6" w:rsidRPr="00637460" w:rsidRDefault="007D7AD6" w:rsidP="007D7AD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Итого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D6" w:rsidRPr="00637460" w:rsidRDefault="007D7AD6" w:rsidP="007D7AD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D6" w:rsidRPr="00637460" w:rsidRDefault="007D7AD6" w:rsidP="007D7AD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D6" w:rsidRPr="00637460" w:rsidRDefault="007D7AD6" w:rsidP="007D7AD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10,2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D6" w:rsidRPr="00637460" w:rsidRDefault="007D7AD6" w:rsidP="007D7AD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</w:t>
            </w:r>
          </w:p>
        </w:tc>
      </w:tr>
    </w:tbl>
    <w:p w:rsidR="007D7AD6" w:rsidRPr="00637460" w:rsidRDefault="007D7AD6" w:rsidP="007D7AD6">
      <w:pPr>
        <w:suppressAutoHyphens/>
        <w:spacing w:before="0" w:after="0"/>
        <w:ind w:firstLine="720"/>
        <w:jc w:val="both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Соотношение объема занятий, проводимых путем непосредственного взаимодействия педагогического работника с обучающимися по заочной форме - 41%</w:t>
      </w:r>
    </w:p>
    <w:p w:rsidR="007D7AD6" w:rsidRPr="00637460" w:rsidRDefault="007D7AD6" w:rsidP="007D7AD6">
      <w:pPr>
        <w:widowControl/>
        <w:tabs>
          <w:tab w:val="center" w:pos="4677"/>
          <w:tab w:val="right" w:pos="9355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7D7AD6" w:rsidRPr="00637460" w:rsidRDefault="007D7AD6" w:rsidP="007D7AD6">
      <w:pPr>
        <w:widowControl/>
        <w:tabs>
          <w:tab w:val="center" w:pos="4677"/>
          <w:tab w:val="right" w:pos="9355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6. Методические указания по освоению дисциплины </w:t>
      </w:r>
    </w:p>
    <w:p w:rsidR="007D7AD6" w:rsidRPr="00637460" w:rsidRDefault="007D7AD6" w:rsidP="007D7AD6">
      <w:pPr>
        <w:tabs>
          <w:tab w:val="center" w:pos="4677"/>
          <w:tab w:val="right" w:pos="9355"/>
        </w:tabs>
        <w:suppressAutoHyphens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6.1  Учебно-методическое обеспечение дисциплины</w:t>
      </w:r>
    </w:p>
    <w:p w:rsidR="007D7AD6" w:rsidRPr="00637460" w:rsidRDefault="007D7AD6" w:rsidP="007D7AD6">
      <w:pPr>
        <w:tabs>
          <w:tab w:val="left" w:pos="900"/>
        </w:tabs>
        <w:suppressAutoHyphens/>
        <w:overflowPunct w:val="0"/>
        <w:autoSpaceDE w:val="0"/>
        <w:autoSpaceDN w:val="0"/>
        <w:adjustRightInd w:val="0"/>
        <w:spacing w:before="0" w:after="0"/>
        <w:ind w:firstLine="709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Методические указания для преподавателя</w:t>
      </w:r>
    </w:p>
    <w:p w:rsidR="007D7AD6" w:rsidRPr="00637460" w:rsidRDefault="007D7AD6" w:rsidP="007D7AD6">
      <w:pPr>
        <w:shd w:val="clear" w:color="auto" w:fill="FFFFFF"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Изучение дисциплины проводится в форме лекций, практических занятий, организации самостоятельной работы студентов, консультаций. Главное назначение лекции - обеспечить теоретическую основу обучения, развить интерес студентов к учебной деятельности и к изучению конкретной учебной </w:t>
      </w:r>
      <w:r w:rsidRPr="00637460">
        <w:rPr>
          <w:color w:val="000000" w:themeColor="text1"/>
          <w:spacing w:val="-1"/>
          <w:sz w:val="20"/>
        </w:rPr>
        <w:t xml:space="preserve">дисциплины, сформировать у обучающихся ориентиры для самостоятельной работы над </w:t>
      </w:r>
      <w:r w:rsidRPr="00637460">
        <w:rPr>
          <w:color w:val="000000" w:themeColor="text1"/>
          <w:sz w:val="20"/>
        </w:rPr>
        <w:t>дисциплин</w:t>
      </w:r>
      <w:r w:rsidRPr="00637460">
        <w:rPr>
          <w:color w:val="000000" w:themeColor="text1"/>
          <w:spacing w:val="-1"/>
          <w:sz w:val="20"/>
        </w:rPr>
        <w:t>ой.</w:t>
      </w:r>
    </w:p>
    <w:p w:rsidR="007D7AD6" w:rsidRPr="00637460" w:rsidRDefault="007D7AD6" w:rsidP="007D7AD6">
      <w:pPr>
        <w:shd w:val="clear" w:color="auto" w:fill="FFFFFF"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Основной целью практических занятий является обсуждение наиболее сложных теоретических вопросов дисциплин</w:t>
      </w:r>
      <w:r w:rsidRPr="00637460">
        <w:rPr>
          <w:color w:val="000000" w:themeColor="text1"/>
          <w:spacing w:val="-1"/>
          <w:sz w:val="20"/>
        </w:rPr>
        <w:t>ы</w:t>
      </w:r>
      <w:r w:rsidRPr="00637460">
        <w:rPr>
          <w:color w:val="000000" w:themeColor="text1"/>
          <w:sz w:val="20"/>
        </w:rPr>
        <w:t>, их методологическая и методическая проработка. Они проводятся в форме опроса, диспута, тестирования, обсуждения докладов и пр.</w:t>
      </w:r>
    </w:p>
    <w:p w:rsidR="007D7AD6" w:rsidRPr="00637460" w:rsidRDefault="007D7AD6" w:rsidP="007D7AD6">
      <w:pPr>
        <w:shd w:val="clear" w:color="auto" w:fill="FFFFFF"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Самостоятельная работа с научной и учебной литературой дополняется работой с тестирующими системами, </w:t>
      </w:r>
      <w:proofErr w:type="spellStart"/>
      <w:r w:rsidRPr="00637460">
        <w:rPr>
          <w:color w:val="000000" w:themeColor="text1"/>
          <w:sz w:val="20"/>
        </w:rPr>
        <w:t>тренинговыми</w:t>
      </w:r>
      <w:proofErr w:type="spellEnd"/>
      <w:r w:rsidRPr="00637460">
        <w:rPr>
          <w:color w:val="000000" w:themeColor="text1"/>
          <w:sz w:val="20"/>
        </w:rPr>
        <w:t xml:space="preserve"> программами, информационными базами, образовательным ресурсов электронной информационно-образовательной среды и сети Интернет.</w:t>
      </w:r>
    </w:p>
    <w:p w:rsidR="007D7AD6" w:rsidRPr="00637460" w:rsidRDefault="007D7AD6" w:rsidP="007D7AD6">
      <w:pPr>
        <w:tabs>
          <w:tab w:val="left" w:pos="900"/>
        </w:tabs>
        <w:suppressAutoHyphens/>
        <w:overflowPunct w:val="0"/>
        <w:autoSpaceDE w:val="0"/>
        <w:autoSpaceDN w:val="0"/>
        <w:adjustRightInd w:val="0"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7D7AD6" w:rsidRPr="00637460" w:rsidRDefault="007D7AD6" w:rsidP="007D7AD6">
      <w:pPr>
        <w:tabs>
          <w:tab w:val="left" w:pos="900"/>
        </w:tabs>
        <w:suppressAutoHyphens/>
        <w:overflowPunct w:val="0"/>
        <w:autoSpaceDE w:val="0"/>
        <w:autoSpaceDN w:val="0"/>
        <w:adjustRightInd w:val="0"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6.2 Методические материалы обучающимся по дисциплине, определяющие процедуры оценивания знаний, умений, навыков и (или) опыта деятельности</w:t>
      </w:r>
    </w:p>
    <w:p w:rsidR="007D7AD6" w:rsidRPr="00637460" w:rsidRDefault="007D7AD6" w:rsidP="007D7AD6">
      <w:pPr>
        <w:tabs>
          <w:tab w:val="left" w:pos="900"/>
          <w:tab w:val="left" w:pos="1080"/>
        </w:tabs>
        <w:suppressAutoHyphens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материалы доступны на сайте «Личная студия» в разделе «Методические указания и пособия».</w:t>
      </w:r>
    </w:p>
    <w:p w:rsidR="007D7AD6" w:rsidRPr="00637460" w:rsidRDefault="007D7AD6" w:rsidP="007D7AD6">
      <w:pPr>
        <w:widowControl/>
        <w:numPr>
          <w:ilvl w:val="0"/>
          <w:numId w:val="23"/>
        </w:numPr>
        <w:tabs>
          <w:tab w:val="left" w:pos="900"/>
          <w:tab w:val="left" w:pos="1080"/>
        </w:tabs>
        <w:snapToGrid/>
        <w:spacing w:before="0" w:after="0"/>
        <w:ind w:left="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 «Введение в технологию обучения».</w:t>
      </w:r>
    </w:p>
    <w:p w:rsidR="007D7AD6" w:rsidRPr="00637460" w:rsidRDefault="007D7AD6" w:rsidP="007D7AD6">
      <w:pPr>
        <w:widowControl/>
        <w:numPr>
          <w:ilvl w:val="0"/>
          <w:numId w:val="23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 по проведению учебного занятия «</w:t>
      </w:r>
      <w:proofErr w:type="spellStart"/>
      <w:r w:rsidRPr="00637460">
        <w:rPr>
          <w:color w:val="000000" w:themeColor="text1"/>
          <w:sz w:val="20"/>
        </w:rPr>
        <w:t>Вебинар</w:t>
      </w:r>
      <w:proofErr w:type="spellEnd"/>
      <w:r w:rsidRPr="00637460">
        <w:rPr>
          <w:color w:val="000000" w:themeColor="text1"/>
          <w:sz w:val="20"/>
        </w:rPr>
        <w:t>».</w:t>
      </w:r>
    </w:p>
    <w:p w:rsidR="007D7AD6" w:rsidRPr="00637460" w:rsidRDefault="007D7AD6" w:rsidP="007D7AD6">
      <w:pPr>
        <w:widowControl/>
        <w:numPr>
          <w:ilvl w:val="0"/>
          <w:numId w:val="23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«Семинар-обсуждение устного эссе», «Семинар-обсуждение устного доклада».</w:t>
      </w:r>
    </w:p>
    <w:p w:rsidR="007D7AD6" w:rsidRPr="00637460" w:rsidRDefault="007D7AD6" w:rsidP="007D7AD6">
      <w:pPr>
        <w:widowControl/>
        <w:numPr>
          <w:ilvl w:val="0"/>
          <w:numId w:val="23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 – семинар-</w:t>
      </w: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реферата».</w:t>
      </w:r>
    </w:p>
    <w:p w:rsidR="007D7AD6" w:rsidRPr="00637460" w:rsidRDefault="007D7AD6" w:rsidP="007D7AD6">
      <w:pPr>
        <w:widowControl/>
        <w:numPr>
          <w:ilvl w:val="0"/>
          <w:numId w:val="23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Методические указания по проведению занятия «Семинар – </w:t>
      </w: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дневника по физкультуре и спорту».</w:t>
      </w:r>
    </w:p>
    <w:p w:rsidR="007D7AD6" w:rsidRPr="00637460" w:rsidRDefault="007D7AD6" w:rsidP="007D7AD6">
      <w:pPr>
        <w:widowControl/>
        <w:numPr>
          <w:ilvl w:val="0"/>
          <w:numId w:val="23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 – обсуждение реферата».</w:t>
      </w:r>
    </w:p>
    <w:p w:rsidR="007D7AD6" w:rsidRPr="00637460" w:rsidRDefault="007D7AD6" w:rsidP="007D7AD6">
      <w:pPr>
        <w:widowControl/>
        <w:numPr>
          <w:ilvl w:val="0"/>
          <w:numId w:val="23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lastRenderedPageBreak/>
        <w:t>Методические указания по проведению учебного занятия с компьютерным средством обучения «Практическое занятие - тест-тренинг».</w:t>
      </w:r>
    </w:p>
    <w:p w:rsidR="007D7AD6" w:rsidRPr="00637460" w:rsidRDefault="007D7AD6" w:rsidP="007D7AD6">
      <w:pPr>
        <w:widowControl/>
        <w:numPr>
          <w:ilvl w:val="0"/>
          <w:numId w:val="23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Методические указания по проведению учебного занятия с компьютерным средством обучения «Практическое занятие - </w:t>
      </w:r>
      <w:proofErr w:type="spellStart"/>
      <w:r w:rsidRPr="00637460">
        <w:rPr>
          <w:color w:val="000000" w:themeColor="text1"/>
          <w:sz w:val="20"/>
        </w:rPr>
        <w:t>глоссарный</w:t>
      </w:r>
      <w:proofErr w:type="spellEnd"/>
      <w:r w:rsidRPr="00637460">
        <w:rPr>
          <w:color w:val="000000" w:themeColor="text1"/>
          <w:sz w:val="20"/>
        </w:rPr>
        <w:t xml:space="preserve"> тренинг».</w:t>
      </w:r>
    </w:p>
    <w:p w:rsidR="007D7AD6" w:rsidRPr="00637460" w:rsidRDefault="007D7AD6" w:rsidP="007D7AD6">
      <w:pPr>
        <w:widowControl/>
        <w:numPr>
          <w:ilvl w:val="0"/>
          <w:numId w:val="23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Методические указания по проведению занятия «Практическое занятие - </w:t>
      </w:r>
      <w:proofErr w:type="spellStart"/>
      <w:r w:rsidRPr="00637460">
        <w:rPr>
          <w:color w:val="000000" w:themeColor="text1"/>
          <w:sz w:val="20"/>
        </w:rPr>
        <w:t>позетовое</w:t>
      </w:r>
      <w:proofErr w:type="spellEnd"/>
      <w:r w:rsidRPr="00637460">
        <w:rPr>
          <w:color w:val="000000" w:themeColor="text1"/>
          <w:sz w:val="20"/>
        </w:rPr>
        <w:t xml:space="preserve"> тестирование».</w:t>
      </w:r>
    </w:p>
    <w:p w:rsidR="007D7AD6" w:rsidRPr="00637460" w:rsidRDefault="007D7AD6" w:rsidP="007D7AD6">
      <w:pPr>
        <w:widowControl/>
        <w:numPr>
          <w:ilvl w:val="0"/>
          <w:numId w:val="23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Положение о реализации электронного обучения,  дистанционных образовательных технологий.</w:t>
      </w:r>
    </w:p>
    <w:p w:rsidR="007D7AD6" w:rsidRPr="00637460" w:rsidRDefault="007D7AD6" w:rsidP="007D7AD6">
      <w:pPr>
        <w:widowControl/>
        <w:numPr>
          <w:ilvl w:val="0"/>
          <w:numId w:val="23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«Практическое занятие - алгоритмический тренинг».</w:t>
      </w:r>
    </w:p>
    <w:p w:rsidR="007D7AD6" w:rsidRPr="00637460" w:rsidRDefault="007D7AD6" w:rsidP="007D7AD6">
      <w:pPr>
        <w:tabs>
          <w:tab w:val="left" w:pos="900"/>
          <w:tab w:val="left" w:pos="1080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Указанные методические материалы для обучающихся доступны в Личной студии обучающегося, в разделе ресурсы.</w:t>
      </w:r>
    </w:p>
    <w:p w:rsidR="007D7AD6" w:rsidRPr="00637460" w:rsidRDefault="007D7AD6" w:rsidP="007D7AD6">
      <w:pPr>
        <w:tabs>
          <w:tab w:val="left" w:pos="900"/>
        </w:tabs>
        <w:suppressAutoHyphens/>
        <w:overflowPunct w:val="0"/>
        <w:autoSpaceDE w:val="0"/>
        <w:autoSpaceDN w:val="0"/>
        <w:adjustRightInd w:val="0"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797337" w:rsidRDefault="00797337" w:rsidP="00797337">
      <w:pPr>
        <w:spacing w:before="0" w:after="0"/>
        <w:ind w:firstLine="680"/>
        <w:jc w:val="both"/>
        <w:rPr>
          <w:b/>
          <w:sz w:val="20"/>
        </w:rPr>
      </w:pPr>
      <w:r>
        <w:rPr>
          <w:b/>
          <w:sz w:val="20"/>
        </w:rPr>
        <w:t>6.3 Особенности реализации дисциплины в отношении лиц из числа инвалидов и лиц с ограниченными возможностями здоровья</w:t>
      </w:r>
    </w:p>
    <w:p w:rsidR="00797337" w:rsidRDefault="00797337" w:rsidP="00797337">
      <w:pPr>
        <w:shd w:val="clear" w:color="auto" w:fill="FFFFFF"/>
        <w:spacing w:before="0" w:after="0"/>
        <w:ind w:firstLine="709"/>
        <w:jc w:val="both"/>
        <w:rPr>
          <w:sz w:val="20"/>
        </w:rPr>
      </w:pPr>
      <w:r>
        <w:rPr>
          <w:sz w:val="20"/>
        </w:rPr>
        <w:t>Студенты с ограниченными возможностями здоровья, в отличие от остальных студентов, имеют свои специфические особенности восприятия и переработки учебного материала.</w:t>
      </w:r>
    </w:p>
    <w:p w:rsidR="00797337" w:rsidRDefault="00797337" w:rsidP="00797337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Подбор и разработка учебных материалов должны производится с учетом того, чтобы предоставлять этот материал в различных формах так, чтобы инвалиды с нарушениями слуха получали информацию визуально, с нарушениями зрения - аудиально (например, с использованием программ-синтезаторов речи) или с помощью </w:t>
      </w:r>
      <w:proofErr w:type="spellStart"/>
      <w:r>
        <w:rPr>
          <w:sz w:val="20"/>
        </w:rPr>
        <w:t>тифлоинформационных</w:t>
      </w:r>
      <w:proofErr w:type="spellEnd"/>
      <w:r>
        <w:rPr>
          <w:sz w:val="20"/>
        </w:rPr>
        <w:t xml:space="preserve"> устройств.</w:t>
      </w:r>
    </w:p>
    <w:p w:rsidR="00797337" w:rsidRDefault="00797337" w:rsidP="00797337">
      <w:pPr>
        <w:shd w:val="clear" w:color="auto" w:fill="FFFFFF"/>
        <w:tabs>
          <w:tab w:val="left" w:pos="993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Выбор средств и методов обучения осуществляется самим преподавателям. При этом в образовательном процессе рекомендуется использование социально-активных и рефлексивных методов обучения,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студентами, создания комфортного психологического климата в студенческой группе.</w:t>
      </w:r>
    </w:p>
    <w:p w:rsidR="00797337" w:rsidRDefault="00797337" w:rsidP="00797337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организации.</w:t>
      </w:r>
    </w:p>
    <w:p w:rsidR="00797337" w:rsidRDefault="00797337" w:rsidP="00797337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ассистентом, оказывающим обучающемуся необходимую помощь; инвалиды и лица с ограниченными возможностями здоровья по слуху имеют право на использование звукоусиливающей аппаратуры.</w:t>
      </w:r>
    </w:p>
    <w:p w:rsidR="00797337" w:rsidRDefault="00797337" w:rsidP="00797337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При проведении промежуточной аттестации по дисциплине обеспечивается соблюдение следующих общих требований:</w:t>
      </w:r>
    </w:p>
    <w:p w:rsidR="00797337" w:rsidRDefault="00797337" w:rsidP="00797337">
      <w:pPr>
        <w:shd w:val="clear" w:color="auto" w:fill="FFFFFF"/>
        <w:tabs>
          <w:tab w:val="left" w:pos="888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проведение аттестации для инвалидов в одной аудитории совместно с обучающимися, не являющимися инвалидами, если это не создает трудностей для инвалидов и иных обучающихся при прохождении государственной итоговой аттестации;</w:t>
      </w:r>
    </w:p>
    <w:p w:rsidR="00797337" w:rsidRDefault="00797337" w:rsidP="00797337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присутствие в аудитории ассистента (ассистентов), оказывающего обучающимся инвалидам необходимую техническую помощь с учетом их индивидуальных особенностей(занять рабочее место, передвигаться, прочитать и оформить задание, общаться с экзаменатором);</w:t>
      </w:r>
    </w:p>
    <w:p w:rsidR="00797337" w:rsidRDefault="00797337" w:rsidP="00797337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пользование необходимыми обучающимся инвалидам техническими средствами при прохождении аттестации с учетом их индивидуальных особенностей;</w:t>
      </w:r>
    </w:p>
    <w:p w:rsidR="00797337" w:rsidRDefault="00797337" w:rsidP="00797337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обеспечение возможности беспрепятственного доступа обучающихся инвалидов в аудитории, туалетные и другие помещения, а также их пребывания в указанных помещениях.</w:t>
      </w:r>
    </w:p>
    <w:p w:rsidR="00797337" w:rsidRDefault="00797337" w:rsidP="00797337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сдачи:</w:t>
      </w:r>
    </w:p>
    <w:p w:rsidR="00797337" w:rsidRDefault="00797337" w:rsidP="00797337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продолжительность сдачи экзамена, проводимого в письменной форме, - не более чем на 90 минут;</w:t>
      </w:r>
    </w:p>
    <w:p w:rsidR="00797337" w:rsidRDefault="00797337" w:rsidP="00797337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продолжительность подготовки обучающегося к ответу на экзамене, проводимом в устной форме, - не более чем на 20 минут.</w:t>
      </w:r>
    </w:p>
    <w:p w:rsidR="00797337" w:rsidRDefault="00797337" w:rsidP="00797337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аттестации:</w:t>
      </w:r>
    </w:p>
    <w:p w:rsidR="00797337" w:rsidRDefault="00797337" w:rsidP="00797337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а) для слепых:</w:t>
      </w:r>
    </w:p>
    <w:p w:rsidR="00797337" w:rsidRDefault="00797337" w:rsidP="00797337">
      <w:pPr>
        <w:shd w:val="clear" w:color="auto" w:fill="FFFFFF"/>
        <w:tabs>
          <w:tab w:val="left" w:pos="955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задания и иные материалы для сдачи экзамена оформляются в виде электронного документа, доступного с помощью компьютера со специализированным программным обеспечением для слепых, либо зачитываются ассистентом;</w:t>
      </w:r>
    </w:p>
    <w:p w:rsidR="00797337" w:rsidRDefault="00797337" w:rsidP="00797337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письменные задания выполняются обучающимися с использованием клавиатуры с азбукой Брайля, либо </w:t>
      </w:r>
      <w:proofErr w:type="spellStart"/>
      <w:r>
        <w:rPr>
          <w:sz w:val="20"/>
        </w:rPr>
        <w:t>надиктовываются</w:t>
      </w:r>
      <w:proofErr w:type="spellEnd"/>
      <w:r>
        <w:rPr>
          <w:sz w:val="20"/>
        </w:rPr>
        <w:t xml:space="preserve"> ассистенту;</w:t>
      </w:r>
    </w:p>
    <w:p w:rsidR="00797337" w:rsidRDefault="00797337" w:rsidP="00797337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б) для слабовидящих:</w:t>
      </w:r>
    </w:p>
    <w:p w:rsidR="00797337" w:rsidRDefault="00797337" w:rsidP="00797337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задания и иные материалы для сдачи экзамена оформляются увеличенным шрифтом и\или использованием специализированным программным обеспечением </w:t>
      </w:r>
      <w:proofErr w:type="spellStart"/>
      <w:r>
        <w:rPr>
          <w:sz w:val="20"/>
        </w:rPr>
        <w:t>Jaws</w:t>
      </w:r>
      <w:proofErr w:type="spellEnd"/>
      <w:r>
        <w:rPr>
          <w:sz w:val="20"/>
        </w:rPr>
        <w:t>;</w:t>
      </w:r>
    </w:p>
    <w:p w:rsidR="00797337" w:rsidRDefault="00797337" w:rsidP="00797337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обеспечивается индивидуальное равномерное освещение не менее 300 люкс;</w:t>
      </w:r>
    </w:p>
    <w:p w:rsidR="00797337" w:rsidRDefault="00797337" w:rsidP="00797337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при необходимости обучающимся предоставляется увеличивающее </w:t>
      </w:r>
      <w:proofErr w:type="spellStart"/>
      <w:r>
        <w:rPr>
          <w:sz w:val="20"/>
        </w:rPr>
        <w:t>устройство,допускается</w:t>
      </w:r>
      <w:proofErr w:type="spellEnd"/>
      <w:r>
        <w:rPr>
          <w:sz w:val="20"/>
        </w:rPr>
        <w:t xml:space="preserve"> использование увеличивающих устройств, имеющихся у обучающихся;</w:t>
      </w:r>
    </w:p>
    <w:p w:rsidR="00797337" w:rsidRDefault="00797337" w:rsidP="00797337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в) для глухих и слабослышащих, с тяжелыми нарушениями речи:</w:t>
      </w:r>
    </w:p>
    <w:p w:rsidR="00797337" w:rsidRDefault="00797337" w:rsidP="00797337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имеется в наличии информационная система "Исток" для слабослышащих коллективного </w:t>
      </w:r>
      <w:r>
        <w:rPr>
          <w:sz w:val="20"/>
        </w:rPr>
        <w:lastRenderedPageBreak/>
        <w:t>пользования;</w:t>
      </w:r>
    </w:p>
    <w:p w:rsidR="00797337" w:rsidRDefault="00797337" w:rsidP="00797337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 их желанию испытания проводятся в электронной или письменной форме;</w:t>
      </w:r>
    </w:p>
    <w:p w:rsidR="00797337" w:rsidRDefault="00797337" w:rsidP="00797337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г) для лиц с нарушениями опорно-двигательного аппарата:</w:t>
      </w:r>
    </w:p>
    <w:p w:rsidR="00797337" w:rsidRDefault="00797337" w:rsidP="00797337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тестовые и </w:t>
      </w:r>
      <w:proofErr w:type="spellStart"/>
      <w:r>
        <w:rPr>
          <w:sz w:val="20"/>
        </w:rPr>
        <w:t>тренинговые</w:t>
      </w:r>
      <w:proofErr w:type="spellEnd"/>
      <w:r>
        <w:rPr>
          <w:sz w:val="20"/>
        </w:rPr>
        <w:t xml:space="preserve"> задания по текущей и промежуточной аттестации выполняются обучающимися на компьютере через сайт «Личная студия" с использованием электронного обучения, дистанционных технологий;</w:t>
      </w:r>
    </w:p>
    <w:p w:rsidR="00797337" w:rsidRDefault="00797337" w:rsidP="00797337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для обучения лиц с нарушениями опорно-двигательного аппарата используется электронный образовательный ресурс, электронная информационно-образовательная среда;</w:t>
      </w:r>
    </w:p>
    <w:p w:rsidR="00797337" w:rsidRDefault="00797337" w:rsidP="00797337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 их желанию испытания проводятся в устной форме.</w:t>
      </w:r>
    </w:p>
    <w:p w:rsidR="00797337" w:rsidRDefault="00797337" w:rsidP="00797337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О необходимости обеспечения специальных условий для проведения аттестации обучающийся должен сообщить письменно не позднее, чем за 10 дней до начала аттестации. К заявлению прилагаются документы, подтверждающие наличие у обучающегося индивидуальных особенностей (при отсутствии указанных документов в организации).</w:t>
      </w:r>
    </w:p>
    <w:p w:rsidR="00797337" w:rsidRDefault="00797337" w:rsidP="00797337">
      <w:pPr>
        <w:spacing w:before="0" w:after="0"/>
        <w:ind w:firstLine="709"/>
        <w:jc w:val="both"/>
        <w:rPr>
          <w:sz w:val="20"/>
        </w:rPr>
      </w:pPr>
    </w:p>
    <w:p w:rsidR="007D7AD6" w:rsidRPr="00637460" w:rsidRDefault="007D7AD6" w:rsidP="00797337">
      <w:pPr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6.4 Методические рекомендации по самостоятельной работе студентов </w:t>
      </w:r>
    </w:p>
    <w:p w:rsidR="007D7AD6" w:rsidRPr="00637460" w:rsidRDefault="007D7AD6" w:rsidP="007D7AD6">
      <w:pPr>
        <w:shd w:val="clear" w:color="auto" w:fill="FFFFFF"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Цель самостоятельной работы - подготовка современного компетентного специалиста, формирование у него способностей и навыков к непрерывному самообразованию и профессиональному совершенствованию.</w:t>
      </w:r>
    </w:p>
    <w:p w:rsidR="007D7AD6" w:rsidRPr="00637460" w:rsidRDefault="007D7AD6" w:rsidP="007D7AD6">
      <w:pPr>
        <w:shd w:val="clear" w:color="auto" w:fill="FFFFFF"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Реализация поставленной цели предполагает решение следующих задач:</w:t>
      </w:r>
    </w:p>
    <w:p w:rsidR="007D7AD6" w:rsidRPr="00637460" w:rsidRDefault="007D7AD6" w:rsidP="007D7AD6">
      <w:pPr>
        <w:shd w:val="clear" w:color="auto" w:fill="FFFFFF"/>
        <w:tabs>
          <w:tab w:val="left" w:pos="893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 xml:space="preserve">качественное освоение теоретического материала по изучаемой дисциплине, углубление и расширение теоретических знаний с целью их применения на уровне </w:t>
      </w:r>
      <w:proofErr w:type="spellStart"/>
      <w:r w:rsidRPr="00637460">
        <w:rPr>
          <w:color w:val="000000" w:themeColor="text1"/>
          <w:sz w:val="20"/>
        </w:rPr>
        <w:t>межпредметных</w:t>
      </w:r>
      <w:proofErr w:type="spellEnd"/>
      <w:r w:rsidRPr="00637460">
        <w:rPr>
          <w:color w:val="000000" w:themeColor="text1"/>
          <w:sz w:val="20"/>
        </w:rPr>
        <w:t xml:space="preserve"> связей;</w:t>
      </w:r>
    </w:p>
    <w:p w:rsidR="007D7AD6" w:rsidRPr="00637460" w:rsidRDefault="007D7AD6" w:rsidP="007D7AD6">
      <w:pPr>
        <w:shd w:val="clear" w:color="auto" w:fill="FFFFFF"/>
        <w:tabs>
          <w:tab w:val="left" w:pos="984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систематизация и закрепление полученных теоретических знаний и практических навыков;</w:t>
      </w:r>
    </w:p>
    <w:p w:rsidR="007D7AD6" w:rsidRPr="00637460" w:rsidRDefault="007D7AD6" w:rsidP="007D7AD6">
      <w:pPr>
        <w:shd w:val="clear" w:color="auto" w:fill="FFFFFF"/>
        <w:tabs>
          <w:tab w:val="left" w:pos="907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формирование умений по поиску и использованию нормативной, правовой, справочной и специальной литературы, а также других источников информации;</w:t>
      </w:r>
    </w:p>
    <w:p w:rsidR="007D7AD6" w:rsidRPr="00637460" w:rsidRDefault="007D7AD6" w:rsidP="007D7AD6">
      <w:pPr>
        <w:shd w:val="clear" w:color="auto" w:fill="FFFFFF"/>
        <w:tabs>
          <w:tab w:val="left" w:pos="1037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развитие познавательных способностей и активности, творческой инициативы, самостоятельности, ответственности и организованности;</w:t>
      </w:r>
    </w:p>
    <w:p w:rsidR="007D7AD6" w:rsidRPr="00637460" w:rsidRDefault="007D7AD6" w:rsidP="007D7AD6">
      <w:pPr>
        <w:shd w:val="clear" w:color="auto" w:fill="FFFFFF"/>
        <w:tabs>
          <w:tab w:val="left" w:pos="1090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формирование самостоятельности мышления, способностей к саморазвитию, самообразованию, самосовершенствованию и самореализации;</w:t>
      </w:r>
    </w:p>
    <w:p w:rsidR="007D7AD6" w:rsidRPr="00637460" w:rsidRDefault="007D7AD6" w:rsidP="007D7AD6">
      <w:pPr>
        <w:numPr>
          <w:ilvl w:val="0"/>
          <w:numId w:val="14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развитие научно-исследовательских навыков;</w:t>
      </w:r>
    </w:p>
    <w:p w:rsidR="007D7AD6" w:rsidRPr="00637460" w:rsidRDefault="007D7AD6" w:rsidP="007D7AD6">
      <w:pPr>
        <w:numPr>
          <w:ilvl w:val="0"/>
          <w:numId w:val="14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формирование умения решать практические задачи профессиональной деятельности, используя приобретенные знания, способности и навыки.</w:t>
      </w:r>
    </w:p>
    <w:p w:rsidR="007D7AD6" w:rsidRPr="00637460" w:rsidRDefault="007D7AD6" w:rsidP="007D7AD6">
      <w:pPr>
        <w:shd w:val="clear" w:color="auto" w:fill="FFFFFF"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является неотъемлемой частью образовательного процесса.</w:t>
      </w:r>
    </w:p>
    <w:p w:rsidR="007D7AD6" w:rsidRPr="00637460" w:rsidRDefault="007D7AD6" w:rsidP="007D7AD6">
      <w:pPr>
        <w:shd w:val="clear" w:color="auto" w:fill="FFFFFF"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предполагает инициативу самого обучающегося в процессе сбора и усвоения информации, приобретения новых знаний, умений и навыков и его ответственность за планирование, реализацию и оценку результатов учебной деятельности. Процесс освоения знаний при самостоятельной работе не обособлен от других форм обучения.</w:t>
      </w:r>
    </w:p>
    <w:p w:rsidR="007D7AD6" w:rsidRPr="00637460" w:rsidRDefault="007D7AD6" w:rsidP="007D7AD6">
      <w:pPr>
        <w:shd w:val="clear" w:color="auto" w:fill="FFFFFF"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должна:</w:t>
      </w:r>
    </w:p>
    <w:p w:rsidR="007D7AD6" w:rsidRPr="00637460" w:rsidRDefault="007D7AD6" w:rsidP="007D7AD6">
      <w:pPr>
        <w:shd w:val="clear" w:color="auto" w:fill="FFFFFF"/>
        <w:tabs>
          <w:tab w:val="left" w:pos="907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быть выполнена индивидуально (или являться частью коллективной работы). В случае, когда самостоятельная работа подготовлена в порядке выполнения группового задания, в работе делается соответствующая оговорка;</w:t>
      </w:r>
    </w:p>
    <w:p w:rsidR="007D7AD6" w:rsidRPr="00637460" w:rsidRDefault="007D7AD6" w:rsidP="007D7AD6">
      <w:pPr>
        <w:shd w:val="clear" w:color="auto" w:fill="FFFFFF"/>
        <w:tabs>
          <w:tab w:val="left" w:pos="1085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представлять собой законченную разработку (этап разработки), в которой анализируются актуальные проблемы по определенной теме и ее отдельных аспектов;</w:t>
      </w:r>
    </w:p>
    <w:p w:rsidR="007D7AD6" w:rsidRPr="00637460" w:rsidRDefault="007D7AD6" w:rsidP="007D7AD6">
      <w:pPr>
        <w:numPr>
          <w:ilvl w:val="0"/>
          <w:numId w:val="14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отражать необходимую и достаточную компетентность автора;</w:t>
      </w:r>
    </w:p>
    <w:p w:rsidR="007D7AD6" w:rsidRPr="00637460" w:rsidRDefault="007D7AD6" w:rsidP="007D7AD6">
      <w:pPr>
        <w:numPr>
          <w:ilvl w:val="0"/>
          <w:numId w:val="14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иметь учебную, научную и/или практическую направленность;</w:t>
      </w:r>
    </w:p>
    <w:p w:rsidR="007D7AD6" w:rsidRPr="00637460" w:rsidRDefault="007D7AD6" w:rsidP="007D7AD6">
      <w:pPr>
        <w:shd w:val="clear" w:color="auto" w:fill="FFFFFF"/>
        <w:tabs>
          <w:tab w:val="left" w:pos="970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быть оформлена структурно и в логической последовательности: титульный лист, оглавление, основная часть, заключение, выводы, список литературы, приложения,</w:t>
      </w:r>
    </w:p>
    <w:p w:rsidR="007D7AD6" w:rsidRPr="00637460" w:rsidRDefault="007D7AD6" w:rsidP="007D7AD6">
      <w:pPr>
        <w:shd w:val="clear" w:color="auto" w:fill="FFFFFF"/>
        <w:tabs>
          <w:tab w:val="left" w:pos="1109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содержать краткие и четкие формулировки, убедительную аргументацию, доказательность и обоснованность выводов;</w:t>
      </w:r>
    </w:p>
    <w:p w:rsidR="007D7AD6" w:rsidRPr="00637460" w:rsidRDefault="007D7AD6" w:rsidP="007D7AD6">
      <w:pPr>
        <w:shd w:val="clear" w:color="auto" w:fill="FFFFFF"/>
        <w:tabs>
          <w:tab w:val="left" w:pos="984"/>
          <w:tab w:val="left" w:pos="5770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соответствовать этическим нормам (правила цитирования и парафраз; ссылки на использованные библиографические источники; исключение плагиата, дублирования собственного текста и использования чужих работ).</w:t>
      </w:r>
    </w:p>
    <w:p w:rsidR="007D7AD6" w:rsidRPr="00637460" w:rsidRDefault="007D7AD6" w:rsidP="007D7AD6">
      <w:pPr>
        <w:spacing w:before="0" w:after="0"/>
        <w:ind w:firstLine="680"/>
        <w:rPr>
          <w:b/>
          <w:color w:val="000000" w:themeColor="text1"/>
          <w:sz w:val="20"/>
        </w:rPr>
      </w:pPr>
    </w:p>
    <w:p w:rsidR="007D7AD6" w:rsidRPr="00637460" w:rsidRDefault="007D7AD6" w:rsidP="007D7AD6">
      <w:pPr>
        <w:pStyle w:val="10"/>
        <w:tabs>
          <w:tab w:val="right" w:leader="dot" w:pos="9600"/>
        </w:tabs>
        <w:ind w:firstLine="709"/>
        <w:contextualSpacing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 xml:space="preserve">6.4.1 Формы самостоятельной работы обучающихся по разделам дисциплины </w:t>
      </w:r>
    </w:p>
    <w:p w:rsidR="007D7AD6" w:rsidRPr="00637460" w:rsidRDefault="007D7AD6" w:rsidP="007D7AD6">
      <w:pPr>
        <w:tabs>
          <w:tab w:val="left" w:pos="1080"/>
          <w:tab w:val="left" w:pos="1134"/>
        </w:tabs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bCs/>
          <w:iCs/>
          <w:color w:val="000000" w:themeColor="text1"/>
          <w:sz w:val="20"/>
        </w:rPr>
        <w:t>Раздел 1 «Парная регрессия</w:t>
      </w:r>
      <w:r w:rsidRPr="00637460">
        <w:rPr>
          <w:b/>
          <w:color w:val="000000" w:themeColor="text1"/>
          <w:sz w:val="20"/>
        </w:rPr>
        <w:t>»</w:t>
      </w:r>
    </w:p>
    <w:p w:rsidR="007D7AD6" w:rsidRPr="00637460" w:rsidRDefault="007D7AD6" w:rsidP="007D7AD6">
      <w:pPr>
        <w:tabs>
          <w:tab w:val="left" w:pos="1080"/>
          <w:tab w:val="left" w:pos="1134"/>
        </w:tabs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Темы устного доклада</w:t>
      </w:r>
    </w:p>
    <w:p w:rsidR="007D7AD6" w:rsidRPr="00637460" w:rsidRDefault="007D7AD6" w:rsidP="007D7AD6">
      <w:pPr>
        <w:widowControl/>
        <w:numPr>
          <w:ilvl w:val="0"/>
          <w:numId w:val="24"/>
        </w:numPr>
        <w:tabs>
          <w:tab w:val="left" w:pos="108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Эконометрика и математическая статистика.</w:t>
      </w:r>
    </w:p>
    <w:p w:rsidR="007D7AD6" w:rsidRPr="00637460" w:rsidRDefault="007D7AD6" w:rsidP="007D7AD6">
      <w:pPr>
        <w:widowControl/>
        <w:numPr>
          <w:ilvl w:val="0"/>
          <w:numId w:val="24"/>
        </w:numPr>
        <w:tabs>
          <w:tab w:val="left" w:pos="1080"/>
        </w:tabs>
        <w:snapToGrid/>
        <w:spacing w:before="0" w:after="0"/>
        <w:ind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Особенности статистических данных. Источники информации.</w:t>
      </w:r>
    </w:p>
    <w:p w:rsidR="007D7AD6" w:rsidRPr="00637460" w:rsidRDefault="007D7AD6" w:rsidP="007D7AD6">
      <w:pPr>
        <w:widowControl/>
        <w:numPr>
          <w:ilvl w:val="0"/>
          <w:numId w:val="24"/>
        </w:numPr>
        <w:tabs>
          <w:tab w:val="left" w:pos="1080"/>
        </w:tabs>
        <w:snapToGrid/>
        <w:spacing w:before="0" w:after="0"/>
        <w:ind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Выборочные и теоретические величины. Оценки как случайные величины.</w:t>
      </w:r>
    </w:p>
    <w:p w:rsidR="007D7AD6" w:rsidRPr="00637460" w:rsidRDefault="007D7AD6" w:rsidP="007D7AD6">
      <w:pPr>
        <w:widowControl/>
        <w:numPr>
          <w:ilvl w:val="0"/>
          <w:numId w:val="24"/>
        </w:numPr>
        <w:tabs>
          <w:tab w:val="left" w:pos="1080"/>
        </w:tabs>
        <w:snapToGrid/>
        <w:spacing w:before="0" w:after="0"/>
        <w:ind w:firstLine="709"/>
        <w:jc w:val="both"/>
        <w:rPr>
          <w:bC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Эконометрические методы и эконометрические модели.</w:t>
      </w:r>
    </w:p>
    <w:p w:rsidR="007D7AD6" w:rsidRPr="00637460" w:rsidRDefault="007D7AD6" w:rsidP="007D7AD6">
      <w:pPr>
        <w:widowControl/>
        <w:numPr>
          <w:ilvl w:val="0"/>
          <w:numId w:val="24"/>
        </w:numPr>
        <w:tabs>
          <w:tab w:val="left" w:pos="1080"/>
        </w:tabs>
        <w:snapToGrid/>
        <w:spacing w:before="0" w:after="0"/>
        <w:ind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Несмещенные, эффективные, состоятельные оценки. </w:t>
      </w:r>
    </w:p>
    <w:p w:rsidR="007D7AD6" w:rsidRPr="00637460" w:rsidRDefault="007D7AD6" w:rsidP="007D7AD6">
      <w:pPr>
        <w:widowControl/>
        <w:numPr>
          <w:ilvl w:val="0"/>
          <w:numId w:val="24"/>
        </w:numPr>
        <w:tabs>
          <w:tab w:val="left" w:pos="1080"/>
        </w:tabs>
        <w:snapToGrid/>
        <w:spacing w:before="0" w:after="0"/>
        <w:ind w:firstLine="709"/>
        <w:jc w:val="both"/>
        <w:rPr>
          <w:bC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Выборочная ковариация и выборочная дисперсия. </w:t>
      </w:r>
    </w:p>
    <w:p w:rsidR="007D7AD6" w:rsidRPr="00637460" w:rsidRDefault="007D7AD6" w:rsidP="007D7AD6">
      <w:pPr>
        <w:widowControl/>
        <w:numPr>
          <w:ilvl w:val="0"/>
          <w:numId w:val="24"/>
        </w:numPr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Метод Монте-Карло. </w:t>
      </w:r>
    </w:p>
    <w:p w:rsidR="007D7AD6" w:rsidRPr="00637460" w:rsidRDefault="007D7AD6" w:rsidP="007D7AD6">
      <w:pPr>
        <w:widowControl/>
        <w:numPr>
          <w:ilvl w:val="0"/>
          <w:numId w:val="24"/>
        </w:numPr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Модель парной регрессии. </w:t>
      </w:r>
    </w:p>
    <w:p w:rsidR="007D7AD6" w:rsidRPr="00637460" w:rsidRDefault="007D7AD6" w:rsidP="007D7AD6">
      <w:pPr>
        <w:widowControl/>
        <w:numPr>
          <w:ilvl w:val="0"/>
          <w:numId w:val="24"/>
        </w:numPr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Регрессия по методу наименьших квадратов.</w:t>
      </w:r>
    </w:p>
    <w:p w:rsidR="007D7AD6" w:rsidRPr="00637460" w:rsidRDefault="007D7AD6" w:rsidP="007D7AD6">
      <w:pPr>
        <w:widowControl/>
        <w:numPr>
          <w:ilvl w:val="0"/>
          <w:numId w:val="24"/>
        </w:numPr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lastRenderedPageBreak/>
        <w:t>Обязательные свойства линии регрессии.</w:t>
      </w:r>
    </w:p>
    <w:p w:rsidR="007D7AD6" w:rsidRPr="00637460" w:rsidRDefault="007D7AD6" w:rsidP="007D7AD6">
      <w:pPr>
        <w:widowControl/>
        <w:numPr>
          <w:ilvl w:val="0"/>
          <w:numId w:val="24"/>
        </w:numPr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pacing w:val="4"/>
          <w:sz w:val="20"/>
        </w:rPr>
        <w:t>Свойства коэффициентов регрессии.</w:t>
      </w:r>
    </w:p>
    <w:p w:rsidR="007D7AD6" w:rsidRPr="00637460" w:rsidRDefault="007D7AD6" w:rsidP="007D7AD6">
      <w:pPr>
        <w:widowControl/>
        <w:numPr>
          <w:ilvl w:val="0"/>
          <w:numId w:val="24"/>
        </w:numPr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 расчета коэффициентов корреляции и детерминации для модели парной регрессии.</w:t>
      </w:r>
    </w:p>
    <w:p w:rsidR="007D7AD6" w:rsidRPr="00637460" w:rsidRDefault="007D7AD6" w:rsidP="007D7AD6">
      <w:pPr>
        <w:widowControl/>
        <w:numPr>
          <w:ilvl w:val="0"/>
          <w:numId w:val="24"/>
        </w:numPr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Свойства коэффициентов корреляции и детерминации для модели парной регрессии.</w:t>
      </w:r>
    </w:p>
    <w:p w:rsidR="007D7AD6" w:rsidRPr="00637460" w:rsidRDefault="007D7AD6" w:rsidP="007D7AD6">
      <w:pPr>
        <w:widowControl/>
        <w:numPr>
          <w:ilvl w:val="0"/>
          <w:numId w:val="24"/>
        </w:numPr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Экономическая значимость коэффициентов корреляции и детерминации.</w:t>
      </w:r>
    </w:p>
    <w:p w:rsidR="007D7AD6" w:rsidRPr="00637460" w:rsidRDefault="007D7AD6" w:rsidP="007D7AD6">
      <w:pPr>
        <w:widowControl/>
        <w:numPr>
          <w:ilvl w:val="0"/>
          <w:numId w:val="24"/>
        </w:numPr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Недостатки метода наименьших квадратов.</w:t>
      </w:r>
    </w:p>
    <w:p w:rsidR="007D7AD6" w:rsidRPr="00637460" w:rsidRDefault="007D7AD6" w:rsidP="007D7AD6">
      <w:pPr>
        <w:widowControl/>
        <w:numPr>
          <w:ilvl w:val="0"/>
          <w:numId w:val="24"/>
        </w:numPr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proofErr w:type="spellStart"/>
      <w:r w:rsidRPr="00637460">
        <w:rPr>
          <w:bCs/>
          <w:color w:val="000000" w:themeColor="text1"/>
          <w:sz w:val="20"/>
        </w:rPr>
        <w:t>Смещенность</w:t>
      </w:r>
      <w:proofErr w:type="spellEnd"/>
      <w:r w:rsidRPr="00637460">
        <w:rPr>
          <w:bCs/>
          <w:color w:val="000000" w:themeColor="text1"/>
          <w:sz w:val="20"/>
        </w:rPr>
        <w:t xml:space="preserve"> наивной оценки дисперсии.</w:t>
      </w:r>
    </w:p>
    <w:p w:rsidR="007D7AD6" w:rsidRPr="00637460" w:rsidRDefault="007D7AD6" w:rsidP="007D7AD6">
      <w:pPr>
        <w:widowControl/>
        <w:numPr>
          <w:ilvl w:val="0"/>
          <w:numId w:val="24"/>
        </w:numPr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Оценки математического ожидания и их свойства.</w:t>
      </w:r>
    </w:p>
    <w:p w:rsidR="007D7AD6" w:rsidRPr="00637460" w:rsidRDefault="007D7AD6" w:rsidP="007D7AD6">
      <w:pPr>
        <w:widowControl/>
        <w:numPr>
          <w:ilvl w:val="0"/>
          <w:numId w:val="24"/>
        </w:numPr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Выборка и генеральная совокупность.</w:t>
      </w:r>
    </w:p>
    <w:p w:rsidR="007D7AD6" w:rsidRPr="00637460" w:rsidRDefault="007D7AD6" w:rsidP="007D7AD6">
      <w:pPr>
        <w:widowControl/>
        <w:numPr>
          <w:ilvl w:val="0"/>
          <w:numId w:val="24"/>
        </w:numPr>
        <w:tabs>
          <w:tab w:val="left" w:pos="1080"/>
        </w:tabs>
        <w:snapToGrid/>
        <w:spacing w:before="0" w:after="0"/>
        <w:ind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Коэффициент регрессии, его связь с коэффициентом корреляции.</w:t>
      </w:r>
    </w:p>
    <w:p w:rsidR="007D7AD6" w:rsidRPr="00637460" w:rsidRDefault="007D7AD6" w:rsidP="007D7AD6">
      <w:pPr>
        <w:widowControl/>
        <w:numPr>
          <w:ilvl w:val="0"/>
          <w:numId w:val="24"/>
        </w:numPr>
        <w:tabs>
          <w:tab w:val="left" w:pos="1080"/>
        </w:tabs>
        <w:snapToGrid/>
        <w:spacing w:before="0" w:after="0"/>
        <w:ind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Способы представления статистических данных.</w:t>
      </w:r>
    </w:p>
    <w:p w:rsidR="007D7AD6" w:rsidRPr="00637460" w:rsidRDefault="007D7AD6" w:rsidP="007D7AD6">
      <w:pPr>
        <w:tabs>
          <w:tab w:val="left" w:pos="1080"/>
          <w:tab w:val="left" w:pos="1134"/>
        </w:tabs>
        <w:spacing w:before="0" w:after="0"/>
        <w:ind w:firstLine="709"/>
        <w:jc w:val="both"/>
        <w:rPr>
          <w:b/>
          <w:bCs/>
          <w:iCs/>
          <w:color w:val="000000" w:themeColor="text1"/>
          <w:sz w:val="20"/>
        </w:rPr>
      </w:pPr>
    </w:p>
    <w:p w:rsidR="007D7AD6" w:rsidRPr="00637460" w:rsidRDefault="007D7AD6" w:rsidP="007D7AD6">
      <w:pPr>
        <w:tabs>
          <w:tab w:val="left" w:pos="1080"/>
          <w:tab w:val="left" w:pos="1134"/>
        </w:tabs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bCs/>
          <w:iCs/>
          <w:color w:val="000000" w:themeColor="text1"/>
          <w:sz w:val="20"/>
        </w:rPr>
        <w:t>Раздел 2  «Методы наименьших квадратов</w:t>
      </w:r>
      <w:r w:rsidRPr="00637460">
        <w:rPr>
          <w:b/>
          <w:color w:val="000000" w:themeColor="text1"/>
          <w:sz w:val="20"/>
        </w:rPr>
        <w:t>»</w:t>
      </w:r>
    </w:p>
    <w:p w:rsidR="007D7AD6" w:rsidRPr="00637460" w:rsidRDefault="007D7AD6" w:rsidP="007D7AD6">
      <w:pPr>
        <w:tabs>
          <w:tab w:val="left" w:pos="1080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Темы реферата</w:t>
      </w:r>
    </w:p>
    <w:p w:rsidR="007D7AD6" w:rsidRPr="00637460" w:rsidRDefault="007D7AD6" w:rsidP="007D7AD6">
      <w:pPr>
        <w:widowControl/>
        <w:numPr>
          <w:ilvl w:val="0"/>
          <w:numId w:val="25"/>
        </w:numPr>
        <w:tabs>
          <w:tab w:val="left" w:pos="1080"/>
        </w:tabs>
        <w:snapToGrid/>
        <w:spacing w:before="0" w:after="0"/>
        <w:ind w:firstLine="709"/>
        <w:jc w:val="both"/>
        <w:rPr>
          <w:color w:val="000000" w:themeColor="text1"/>
          <w:sz w:val="20"/>
          <w:lang w:val="en-US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Вильчинская</w:t>
      </w:r>
      <w:proofErr w:type="spellEnd"/>
      <w:r w:rsidRPr="00637460">
        <w:rPr>
          <w:color w:val="000000" w:themeColor="text1"/>
          <w:sz w:val="20"/>
        </w:rPr>
        <w:t xml:space="preserve"> О. В., Тарханова Л. А. Корреляционно-регрессионный анализ в оценке взаимосвязи показателей социально-экономического развития муниципальных образований // Пространство экономики. </w:t>
      </w:r>
      <w:r w:rsidRPr="00637460">
        <w:rPr>
          <w:color w:val="000000" w:themeColor="text1"/>
          <w:sz w:val="20"/>
          <w:lang w:val="en-US"/>
        </w:rPr>
        <w:t xml:space="preserve">2010. № 3-2. URL: </w:t>
      </w:r>
      <w:hyperlink r:id="rId8" w:history="1">
        <w:r w:rsidRPr="00637460">
          <w:rPr>
            <w:rStyle w:val="ab"/>
            <w:color w:val="000000" w:themeColor="text1"/>
            <w:sz w:val="20"/>
            <w:lang w:val="en-US"/>
          </w:rPr>
          <w:t>http://cyberle№i№ka.ru/article/№/korrelyatsio№№o-regressio№№yy-a№aliz-v-otse№ke-vzaimosvyazi-pokazateley-sotsial№o-eko№omicheskogo-razvitiya-mu№itsipal№yh</w:t>
        </w:r>
      </w:hyperlink>
      <w:r w:rsidRPr="00637460">
        <w:rPr>
          <w:color w:val="000000" w:themeColor="text1"/>
          <w:sz w:val="20"/>
          <w:lang w:val="en-US"/>
        </w:rPr>
        <w:t>.</w:t>
      </w:r>
    </w:p>
    <w:p w:rsidR="007D7AD6" w:rsidRPr="00637460" w:rsidRDefault="007D7AD6" w:rsidP="007D7AD6">
      <w:pPr>
        <w:widowControl/>
        <w:numPr>
          <w:ilvl w:val="0"/>
          <w:numId w:val="25"/>
        </w:numPr>
        <w:tabs>
          <w:tab w:val="left" w:pos="108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D7AD6" w:rsidRPr="00637460" w:rsidRDefault="007D7AD6" w:rsidP="007D7AD6">
      <w:pPr>
        <w:widowControl/>
        <w:numPr>
          <w:ilvl w:val="0"/>
          <w:numId w:val="25"/>
        </w:numPr>
        <w:tabs>
          <w:tab w:val="left" w:pos="1080"/>
        </w:tabs>
        <w:snapToGrid/>
        <w:spacing w:before="0" w:after="0"/>
        <w:ind w:firstLine="709"/>
        <w:jc w:val="both"/>
        <w:rPr>
          <w:color w:val="000000" w:themeColor="text1"/>
          <w:sz w:val="20"/>
          <w:lang w:val="en-US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Перевозкина</w:t>
      </w:r>
      <w:proofErr w:type="spellEnd"/>
      <w:r w:rsidRPr="00637460">
        <w:rPr>
          <w:color w:val="000000" w:themeColor="text1"/>
          <w:sz w:val="20"/>
        </w:rPr>
        <w:t xml:space="preserve"> Юлия Михайловна. Оценка ошибок регрессионных моделей // Вестник </w:t>
      </w:r>
      <w:proofErr w:type="spellStart"/>
      <w:r w:rsidRPr="00637460">
        <w:rPr>
          <w:color w:val="000000" w:themeColor="text1"/>
          <w:sz w:val="20"/>
        </w:rPr>
        <w:t>ВолГУ</w:t>
      </w:r>
      <w:proofErr w:type="spellEnd"/>
      <w:r w:rsidRPr="00637460">
        <w:rPr>
          <w:color w:val="000000" w:themeColor="text1"/>
          <w:sz w:val="20"/>
        </w:rPr>
        <w:t xml:space="preserve">. Серия 9: Исследования молодых ученых. </w:t>
      </w:r>
      <w:r w:rsidRPr="00637460">
        <w:rPr>
          <w:color w:val="000000" w:themeColor="text1"/>
          <w:sz w:val="20"/>
          <w:lang w:val="en-US"/>
        </w:rPr>
        <w:t>2005. № 4-2. URL: http://cyberle№i№ka.ru/article/№/otse№ka-oshibok-regressio№№yh-modeley.</w:t>
      </w:r>
    </w:p>
    <w:p w:rsidR="007D7AD6" w:rsidRPr="00637460" w:rsidRDefault="007D7AD6" w:rsidP="007D7AD6">
      <w:pPr>
        <w:tabs>
          <w:tab w:val="left" w:pos="1080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D7AD6" w:rsidRPr="00A73811" w:rsidRDefault="007D7AD6" w:rsidP="007D7AD6">
      <w:pPr>
        <w:widowControl/>
        <w:numPr>
          <w:ilvl w:val="0"/>
          <w:numId w:val="25"/>
        </w:numPr>
        <w:tabs>
          <w:tab w:val="left" w:pos="108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Щелканов</w:t>
      </w:r>
      <w:proofErr w:type="spellEnd"/>
      <w:r w:rsidRPr="00637460">
        <w:rPr>
          <w:color w:val="000000" w:themeColor="text1"/>
          <w:sz w:val="20"/>
        </w:rPr>
        <w:t xml:space="preserve"> Николай Николаевич. Новый метод нахождения коэффициентов линейной регрессии между двумя физическими величинами // </w:t>
      </w:r>
      <w:proofErr w:type="spellStart"/>
      <w:r w:rsidRPr="00637460">
        <w:rPr>
          <w:color w:val="000000" w:themeColor="text1"/>
          <w:sz w:val="20"/>
        </w:rPr>
        <w:t>Вестн</w:t>
      </w:r>
      <w:proofErr w:type="spellEnd"/>
      <w:r w:rsidRPr="00637460">
        <w:rPr>
          <w:color w:val="000000" w:themeColor="text1"/>
          <w:sz w:val="20"/>
        </w:rPr>
        <w:t xml:space="preserve">. Том. гос. ун-та. Управление, вычислительная техника и информатика. 2010. № 4 (13). </w:t>
      </w:r>
      <w:r w:rsidRPr="00637460">
        <w:rPr>
          <w:color w:val="000000" w:themeColor="text1"/>
          <w:sz w:val="20"/>
          <w:lang w:val="en-US"/>
        </w:rPr>
        <w:t>URL</w:t>
      </w:r>
      <w:r w:rsidRPr="00A73811">
        <w:rPr>
          <w:color w:val="000000" w:themeColor="text1"/>
          <w:sz w:val="20"/>
        </w:rPr>
        <w:t xml:space="preserve">: </w:t>
      </w:r>
      <w:r w:rsidRPr="00637460">
        <w:rPr>
          <w:color w:val="000000" w:themeColor="text1"/>
          <w:sz w:val="20"/>
          <w:lang w:val="en-US"/>
        </w:rPr>
        <w:t>http</w:t>
      </w:r>
      <w:r w:rsidRPr="00A73811">
        <w:rPr>
          <w:color w:val="000000" w:themeColor="text1"/>
          <w:sz w:val="20"/>
        </w:rPr>
        <w:t>://</w:t>
      </w:r>
      <w:r w:rsidRPr="00637460">
        <w:rPr>
          <w:color w:val="000000" w:themeColor="text1"/>
          <w:sz w:val="20"/>
          <w:lang w:val="en-US"/>
        </w:rPr>
        <w:t>cyberle</w:t>
      </w:r>
      <w:r w:rsidRPr="00A73811">
        <w:rPr>
          <w:color w:val="000000" w:themeColor="text1"/>
          <w:sz w:val="20"/>
        </w:rPr>
        <w:t>№</w:t>
      </w:r>
      <w:r w:rsidRPr="00637460">
        <w:rPr>
          <w:color w:val="000000" w:themeColor="text1"/>
          <w:sz w:val="20"/>
          <w:lang w:val="en-US"/>
        </w:rPr>
        <w:t>i</w:t>
      </w:r>
      <w:r w:rsidRPr="00A73811">
        <w:rPr>
          <w:color w:val="000000" w:themeColor="text1"/>
          <w:sz w:val="20"/>
        </w:rPr>
        <w:t>№</w:t>
      </w:r>
      <w:r w:rsidRPr="00637460">
        <w:rPr>
          <w:color w:val="000000" w:themeColor="text1"/>
          <w:sz w:val="20"/>
          <w:lang w:val="en-US"/>
        </w:rPr>
        <w:t>ka</w:t>
      </w:r>
      <w:r w:rsidRPr="00A73811">
        <w:rPr>
          <w:color w:val="000000" w:themeColor="text1"/>
          <w:sz w:val="20"/>
        </w:rPr>
        <w:t>.</w:t>
      </w:r>
      <w:r w:rsidRPr="00637460">
        <w:rPr>
          <w:color w:val="000000" w:themeColor="text1"/>
          <w:sz w:val="20"/>
          <w:lang w:val="en-US"/>
        </w:rPr>
        <w:t>ru</w:t>
      </w:r>
      <w:r w:rsidRPr="00A73811">
        <w:rPr>
          <w:color w:val="000000" w:themeColor="text1"/>
          <w:sz w:val="20"/>
        </w:rPr>
        <w:t>/</w:t>
      </w:r>
      <w:r w:rsidRPr="00637460">
        <w:rPr>
          <w:color w:val="000000" w:themeColor="text1"/>
          <w:sz w:val="20"/>
          <w:lang w:val="en-US"/>
        </w:rPr>
        <w:t>article</w:t>
      </w:r>
      <w:r w:rsidRPr="00A73811">
        <w:rPr>
          <w:color w:val="000000" w:themeColor="text1"/>
          <w:sz w:val="20"/>
        </w:rPr>
        <w:t>/№/№</w:t>
      </w:r>
      <w:r w:rsidRPr="00637460">
        <w:rPr>
          <w:color w:val="000000" w:themeColor="text1"/>
          <w:sz w:val="20"/>
          <w:lang w:val="en-US"/>
        </w:rPr>
        <w:t>ovyy</w:t>
      </w:r>
      <w:r w:rsidRPr="00A73811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  <w:lang w:val="en-US"/>
        </w:rPr>
        <w:t>metod</w:t>
      </w:r>
      <w:r w:rsidRPr="00A73811">
        <w:rPr>
          <w:color w:val="000000" w:themeColor="text1"/>
          <w:sz w:val="20"/>
        </w:rPr>
        <w:t>-№</w:t>
      </w:r>
      <w:r w:rsidRPr="00637460">
        <w:rPr>
          <w:color w:val="000000" w:themeColor="text1"/>
          <w:sz w:val="20"/>
          <w:lang w:val="en-US"/>
        </w:rPr>
        <w:t>ahozhde</w:t>
      </w:r>
      <w:r w:rsidRPr="00A73811">
        <w:rPr>
          <w:color w:val="000000" w:themeColor="text1"/>
          <w:sz w:val="20"/>
        </w:rPr>
        <w:t>№</w:t>
      </w:r>
      <w:r w:rsidRPr="00637460">
        <w:rPr>
          <w:color w:val="000000" w:themeColor="text1"/>
          <w:sz w:val="20"/>
          <w:lang w:val="en-US"/>
        </w:rPr>
        <w:t>iya</w:t>
      </w:r>
      <w:r w:rsidRPr="00A73811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  <w:lang w:val="en-US"/>
        </w:rPr>
        <w:t>koeffitsie</w:t>
      </w:r>
      <w:r w:rsidRPr="00A73811">
        <w:rPr>
          <w:color w:val="000000" w:themeColor="text1"/>
          <w:sz w:val="20"/>
        </w:rPr>
        <w:t>№</w:t>
      </w:r>
      <w:r w:rsidRPr="00637460">
        <w:rPr>
          <w:color w:val="000000" w:themeColor="text1"/>
          <w:sz w:val="20"/>
          <w:lang w:val="en-US"/>
        </w:rPr>
        <w:t>tov</w:t>
      </w:r>
      <w:r w:rsidRPr="00A73811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  <w:lang w:val="en-US"/>
        </w:rPr>
        <w:t>li</w:t>
      </w:r>
      <w:r w:rsidRPr="00A73811">
        <w:rPr>
          <w:color w:val="000000" w:themeColor="text1"/>
          <w:sz w:val="20"/>
        </w:rPr>
        <w:t>№</w:t>
      </w:r>
      <w:r w:rsidRPr="00637460">
        <w:rPr>
          <w:color w:val="000000" w:themeColor="text1"/>
          <w:sz w:val="20"/>
          <w:lang w:val="en-US"/>
        </w:rPr>
        <w:t>ey</w:t>
      </w:r>
      <w:r w:rsidRPr="00A73811">
        <w:rPr>
          <w:color w:val="000000" w:themeColor="text1"/>
          <w:sz w:val="20"/>
        </w:rPr>
        <w:t>№</w:t>
      </w:r>
      <w:r w:rsidRPr="00637460">
        <w:rPr>
          <w:color w:val="000000" w:themeColor="text1"/>
          <w:sz w:val="20"/>
          <w:lang w:val="en-US"/>
        </w:rPr>
        <w:t>oy</w:t>
      </w:r>
      <w:r w:rsidRPr="00A73811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  <w:lang w:val="en-US"/>
        </w:rPr>
        <w:t>regressii</w:t>
      </w:r>
      <w:r w:rsidRPr="00A73811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  <w:lang w:val="en-US"/>
        </w:rPr>
        <w:t>mezhdu</w:t>
      </w:r>
      <w:r w:rsidRPr="00A73811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  <w:lang w:val="en-US"/>
        </w:rPr>
        <w:t>dvumya</w:t>
      </w:r>
      <w:r w:rsidRPr="00A73811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  <w:lang w:val="en-US"/>
        </w:rPr>
        <w:t>fizicheskimi</w:t>
      </w:r>
      <w:r w:rsidRPr="00A73811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  <w:lang w:val="en-US"/>
        </w:rPr>
        <w:t>velichi</w:t>
      </w:r>
      <w:r w:rsidRPr="00A73811">
        <w:rPr>
          <w:color w:val="000000" w:themeColor="text1"/>
          <w:sz w:val="20"/>
        </w:rPr>
        <w:t>№</w:t>
      </w:r>
      <w:r w:rsidRPr="00637460">
        <w:rPr>
          <w:color w:val="000000" w:themeColor="text1"/>
          <w:sz w:val="20"/>
          <w:lang w:val="en-US"/>
        </w:rPr>
        <w:t>ami</w:t>
      </w:r>
      <w:r w:rsidRPr="00A73811">
        <w:rPr>
          <w:color w:val="000000" w:themeColor="text1"/>
          <w:sz w:val="20"/>
        </w:rPr>
        <w:t>.</w:t>
      </w:r>
    </w:p>
    <w:p w:rsidR="007D7AD6" w:rsidRPr="00637460" w:rsidRDefault="007D7AD6" w:rsidP="007D7AD6">
      <w:pPr>
        <w:tabs>
          <w:tab w:val="left" w:pos="1080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D7AD6" w:rsidRPr="00637460" w:rsidRDefault="007D7AD6" w:rsidP="007D7AD6">
      <w:pPr>
        <w:pStyle w:val="afff1"/>
        <w:numPr>
          <w:ilvl w:val="0"/>
          <w:numId w:val="25"/>
        </w:numPr>
        <w:tabs>
          <w:tab w:val="left" w:pos="1080"/>
        </w:tabs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Недошивин Сергей Владимирович. Линейный множественный регрессионный анализ в статистическом машинном эксперименте // Известия </w:t>
      </w:r>
      <w:proofErr w:type="spellStart"/>
      <w:r w:rsidRPr="00637460">
        <w:rPr>
          <w:color w:val="000000" w:themeColor="text1"/>
          <w:sz w:val="20"/>
        </w:rPr>
        <w:t>ТулГУ</w:t>
      </w:r>
      <w:proofErr w:type="spellEnd"/>
      <w:r w:rsidRPr="00637460">
        <w:rPr>
          <w:color w:val="000000" w:themeColor="text1"/>
          <w:sz w:val="20"/>
        </w:rPr>
        <w:t xml:space="preserve">. Технические науки. 2014. № 7. </w:t>
      </w:r>
      <w:r w:rsidRPr="00637460">
        <w:rPr>
          <w:color w:val="000000" w:themeColor="text1"/>
          <w:sz w:val="20"/>
          <w:lang w:val="en-US"/>
        </w:rPr>
        <w:t>URL</w:t>
      </w:r>
      <w:r w:rsidRPr="00637460">
        <w:rPr>
          <w:color w:val="000000" w:themeColor="text1"/>
          <w:sz w:val="20"/>
        </w:rPr>
        <w:t xml:space="preserve">: </w:t>
      </w:r>
      <w:r w:rsidRPr="00637460">
        <w:rPr>
          <w:color w:val="000000" w:themeColor="text1"/>
          <w:sz w:val="20"/>
          <w:lang w:val="en-US"/>
        </w:rPr>
        <w:t>http</w:t>
      </w:r>
      <w:r w:rsidRPr="00637460">
        <w:rPr>
          <w:color w:val="000000" w:themeColor="text1"/>
          <w:sz w:val="20"/>
        </w:rPr>
        <w:t>://</w:t>
      </w:r>
      <w:proofErr w:type="spellStart"/>
      <w:r w:rsidRPr="00637460">
        <w:rPr>
          <w:color w:val="000000" w:themeColor="text1"/>
          <w:sz w:val="20"/>
          <w:lang w:val="en-US"/>
        </w:rPr>
        <w:t>cyberle</w:t>
      </w:r>
      <w:proofErr w:type="spellEnd"/>
      <w:r w:rsidRPr="00637460">
        <w:rPr>
          <w:color w:val="000000" w:themeColor="text1"/>
          <w:sz w:val="20"/>
        </w:rPr>
        <w:t>№</w:t>
      </w:r>
      <w:proofErr w:type="spellStart"/>
      <w:r w:rsidRPr="00637460">
        <w:rPr>
          <w:color w:val="000000" w:themeColor="text1"/>
          <w:sz w:val="20"/>
          <w:lang w:val="en-US"/>
        </w:rPr>
        <w:t>i</w:t>
      </w:r>
      <w:proofErr w:type="spellEnd"/>
      <w:r w:rsidRPr="00637460">
        <w:rPr>
          <w:color w:val="000000" w:themeColor="text1"/>
          <w:sz w:val="20"/>
        </w:rPr>
        <w:t>№</w:t>
      </w:r>
      <w:proofErr w:type="spellStart"/>
      <w:r w:rsidRPr="00637460">
        <w:rPr>
          <w:color w:val="000000" w:themeColor="text1"/>
          <w:sz w:val="20"/>
          <w:lang w:val="en-US"/>
        </w:rPr>
        <w:t>ka</w:t>
      </w:r>
      <w:proofErr w:type="spellEnd"/>
      <w:r w:rsidRPr="00637460">
        <w:rPr>
          <w:color w:val="000000" w:themeColor="text1"/>
          <w:sz w:val="20"/>
        </w:rPr>
        <w:t>.</w:t>
      </w:r>
      <w:proofErr w:type="spellStart"/>
      <w:r w:rsidRPr="00637460">
        <w:rPr>
          <w:color w:val="000000" w:themeColor="text1"/>
          <w:sz w:val="20"/>
          <w:lang w:val="en-US"/>
        </w:rPr>
        <w:t>ru</w:t>
      </w:r>
      <w:proofErr w:type="spellEnd"/>
      <w:r w:rsidRPr="00637460">
        <w:rPr>
          <w:color w:val="000000" w:themeColor="text1"/>
          <w:sz w:val="20"/>
        </w:rPr>
        <w:t>/</w:t>
      </w:r>
      <w:r w:rsidRPr="00637460">
        <w:rPr>
          <w:color w:val="000000" w:themeColor="text1"/>
          <w:sz w:val="20"/>
          <w:lang w:val="en-US"/>
        </w:rPr>
        <w:t>article</w:t>
      </w:r>
      <w:r w:rsidRPr="00637460">
        <w:rPr>
          <w:color w:val="000000" w:themeColor="text1"/>
          <w:sz w:val="20"/>
        </w:rPr>
        <w:t>/№/</w:t>
      </w:r>
      <w:r w:rsidRPr="00637460">
        <w:rPr>
          <w:color w:val="000000" w:themeColor="text1"/>
          <w:sz w:val="20"/>
          <w:lang w:val="en-US"/>
        </w:rPr>
        <w:t>li</w:t>
      </w:r>
      <w:r w:rsidRPr="00637460">
        <w:rPr>
          <w:color w:val="000000" w:themeColor="text1"/>
          <w:sz w:val="20"/>
        </w:rPr>
        <w:t>№</w:t>
      </w:r>
      <w:proofErr w:type="spellStart"/>
      <w:r w:rsidRPr="00637460">
        <w:rPr>
          <w:color w:val="000000" w:themeColor="text1"/>
          <w:sz w:val="20"/>
          <w:lang w:val="en-US"/>
        </w:rPr>
        <w:t>ey</w:t>
      </w:r>
      <w:proofErr w:type="spellEnd"/>
      <w:r w:rsidRPr="00637460">
        <w:rPr>
          <w:color w:val="000000" w:themeColor="text1"/>
          <w:sz w:val="20"/>
        </w:rPr>
        <w:t>№</w:t>
      </w:r>
      <w:proofErr w:type="spellStart"/>
      <w:r w:rsidRPr="00637460">
        <w:rPr>
          <w:color w:val="000000" w:themeColor="text1"/>
          <w:sz w:val="20"/>
          <w:lang w:val="en-US"/>
        </w:rPr>
        <w:t>yy</w:t>
      </w:r>
      <w:proofErr w:type="spellEnd"/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  <w:lang w:val="en-US"/>
        </w:rPr>
        <w:t>m</w:t>
      </w:r>
      <w:r w:rsidRPr="00637460">
        <w:rPr>
          <w:color w:val="000000" w:themeColor="text1"/>
          <w:sz w:val="20"/>
        </w:rPr>
        <w:t>№</w:t>
      </w:r>
      <w:proofErr w:type="spellStart"/>
      <w:r w:rsidRPr="00637460">
        <w:rPr>
          <w:color w:val="000000" w:themeColor="text1"/>
          <w:sz w:val="20"/>
          <w:lang w:val="en-US"/>
        </w:rPr>
        <w:t>ozhestve</w:t>
      </w:r>
      <w:proofErr w:type="spellEnd"/>
      <w:r w:rsidRPr="00637460">
        <w:rPr>
          <w:color w:val="000000" w:themeColor="text1"/>
          <w:sz w:val="20"/>
        </w:rPr>
        <w:t>№№</w:t>
      </w:r>
      <w:proofErr w:type="spellStart"/>
      <w:r w:rsidRPr="00637460">
        <w:rPr>
          <w:color w:val="000000" w:themeColor="text1"/>
          <w:sz w:val="20"/>
          <w:lang w:val="en-US"/>
        </w:rPr>
        <w:t>yy</w:t>
      </w:r>
      <w:proofErr w:type="spellEnd"/>
      <w:r w:rsidRPr="00637460">
        <w:rPr>
          <w:color w:val="000000" w:themeColor="text1"/>
          <w:sz w:val="20"/>
        </w:rPr>
        <w:t>-</w:t>
      </w:r>
      <w:proofErr w:type="spellStart"/>
      <w:r w:rsidRPr="00637460">
        <w:rPr>
          <w:color w:val="000000" w:themeColor="text1"/>
          <w:sz w:val="20"/>
          <w:lang w:val="en-US"/>
        </w:rPr>
        <w:t>regressio</w:t>
      </w:r>
      <w:proofErr w:type="spellEnd"/>
      <w:r w:rsidRPr="00637460">
        <w:rPr>
          <w:color w:val="000000" w:themeColor="text1"/>
          <w:sz w:val="20"/>
        </w:rPr>
        <w:t>№№</w:t>
      </w:r>
      <w:proofErr w:type="spellStart"/>
      <w:r w:rsidRPr="00637460">
        <w:rPr>
          <w:color w:val="000000" w:themeColor="text1"/>
          <w:sz w:val="20"/>
          <w:lang w:val="en-US"/>
        </w:rPr>
        <w:t>yy</w:t>
      </w:r>
      <w:proofErr w:type="spellEnd"/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  <w:lang w:val="en-US"/>
        </w:rPr>
        <w:t>a</w:t>
      </w:r>
      <w:r w:rsidRPr="00637460">
        <w:rPr>
          <w:color w:val="000000" w:themeColor="text1"/>
          <w:sz w:val="20"/>
        </w:rPr>
        <w:t>№</w:t>
      </w:r>
      <w:proofErr w:type="spellStart"/>
      <w:r w:rsidRPr="00637460">
        <w:rPr>
          <w:color w:val="000000" w:themeColor="text1"/>
          <w:sz w:val="20"/>
          <w:lang w:val="en-US"/>
        </w:rPr>
        <w:t>aliz</w:t>
      </w:r>
      <w:proofErr w:type="spellEnd"/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  <w:lang w:val="en-US"/>
        </w:rPr>
        <w:t>v</w:t>
      </w:r>
      <w:r w:rsidRPr="00637460">
        <w:rPr>
          <w:color w:val="000000" w:themeColor="text1"/>
          <w:sz w:val="20"/>
        </w:rPr>
        <w:t>-</w:t>
      </w:r>
      <w:proofErr w:type="spellStart"/>
      <w:r w:rsidRPr="00637460">
        <w:rPr>
          <w:color w:val="000000" w:themeColor="text1"/>
          <w:sz w:val="20"/>
          <w:lang w:val="en-US"/>
        </w:rPr>
        <w:t>statisticheskom</w:t>
      </w:r>
      <w:proofErr w:type="spellEnd"/>
      <w:r w:rsidRPr="00637460">
        <w:rPr>
          <w:color w:val="000000" w:themeColor="text1"/>
          <w:sz w:val="20"/>
        </w:rPr>
        <w:t>-</w:t>
      </w:r>
      <w:proofErr w:type="spellStart"/>
      <w:r w:rsidRPr="00637460">
        <w:rPr>
          <w:color w:val="000000" w:themeColor="text1"/>
          <w:sz w:val="20"/>
          <w:lang w:val="en-US"/>
        </w:rPr>
        <w:t>mashi</w:t>
      </w:r>
      <w:proofErr w:type="spellEnd"/>
      <w:r w:rsidRPr="00637460">
        <w:rPr>
          <w:color w:val="000000" w:themeColor="text1"/>
          <w:sz w:val="20"/>
        </w:rPr>
        <w:t>№№</w:t>
      </w:r>
      <w:r w:rsidRPr="00637460">
        <w:rPr>
          <w:color w:val="000000" w:themeColor="text1"/>
          <w:sz w:val="20"/>
          <w:lang w:val="en-US"/>
        </w:rPr>
        <w:t>om</w:t>
      </w:r>
      <w:r w:rsidRPr="00637460">
        <w:rPr>
          <w:color w:val="000000" w:themeColor="text1"/>
          <w:sz w:val="20"/>
        </w:rPr>
        <w:t>-</w:t>
      </w:r>
      <w:proofErr w:type="spellStart"/>
      <w:r w:rsidRPr="00637460">
        <w:rPr>
          <w:color w:val="000000" w:themeColor="text1"/>
          <w:sz w:val="20"/>
          <w:lang w:val="en-US"/>
        </w:rPr>
        <w:t>eksperime</w:t>
      </w:r>
      <w:proofErr w:type="spellEnd"/>
      <w:r w:rsidRPr="00637460">
        <w:rPr>
          <w:color w:val="000000" w:themeColor="text1"/>
          <w:sz w:val="20"/>
        </w:rPr>
        <w:t>№</w:t>
      </w:r>
      <w:proofErr w:type="spellStart"/>
      <w:r w:rsidRPr="00637460">
        <w:rPr>
          <w:color w:val="000000" w:themeColor="text1"/>
          <w:sz w:val="20"/>
          <w:lang w:val="en-US"/>
        </w:rPr>
        <w:t>te</w:t>
      </w:r>
      <w:proofErr w:type="spellEnd"/>
      <w:r w:rsidRPr="00637460">
        <w:rPr>
          <w:color w:val="000000" w:themeColor="text1"/>
          <w:sz w:val="20"/>
        </w:rPr>
        <w:t>.</w:t>
      </w:r>
    </w:p>
    <w:p w:rsidR="007D7AD6" w:rsidRPr="00637460" w:rsidRDefault="007D7AD6" w:rsidP="007D7AD6">
      <w:pPr>
        <w:tabs>
          <w:tab w:val="left" w:pos="1080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D7AD6" w:rsidRPr="00637460" w:rsidRDefault="007D7AD6" w:rsidP="007D7AD6">
      <w:pPr>
        <w:pStyle w:val="afff1"/>
        <w:numPr>
          <w:ilvl w:val="0"/>
          <w:numId w:val="25"/>
        </w:numPr>
        <w:tabs>
          <w:tab w:val="left" w:pos="1080"/>
        </w:tabs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Пономарев Игорь Викторович, </w:t>
      </w:r>
      <w:proofErr w:type="spellStart"/>
      <w:r w:rsidRPr="00637460">
        <w:rPr>
          <w:color w:val="000000" w:themeColor="text1"/>
          <w:sz w:val="20"/>
        </w:rPr>
        <w:t>Славский</w:t>
      </w:r>
      <w:proofErr w:type="spellEnd"/>
      <w:r w:rsidRPr="00637460">
        <w:rPr>
          <w:color w:val="000000" w:themeColor="text1"/>
          <w:sz w:val="20"/>
        </w:rPr>
        <w:t xml:space="preserve"> Виктор Владимирович. О геометрической интерпретации метода наименьших квадратов // Известия </w:t>
      </w:r>
      <w:proofErr w:type="spellStart"/>
      <w:r w:rsidRPr="00637460">
        <w:rPr>
          <w:color w:val="000000" w:themeColor="text1"/>
          <w:sz w:val="20"/>
        </w:rPr>
        <w:t>АлтГУ</w:t>
      </w:r>
      <w:proofErr w:type="spellEnd"/>
      <w:r w:rsidRPr="00637460">
        <w:rPr>
          <w:color w:val="000000" w:themeColor="text1"/>
          <w:sz w:val="20"/>
        </w:rPr>
        <w:t xml:space="preserve">. 2012. № 1-1. </w:t>
      </w:r>
      <w:r w:rsidRPr="00637460">
        <w:rPr>
          <w:color w:val="000000" w:themeColor="text1"/>
          <w:sz w:val="20"/>
          <w:lang w:val="en-US"/>
        </w:rPr>
        <w:t>URL</w:t>
      </w:r>
      <w:r w:rsidRPr="00637460">
        <w:rPr>
          <w:color w:val="000000" w:themeColor="text1"/>
          <w:sz w:val="20"/>
        </w:rPr>
        <w:t xml:space="preserve">: </w:t>
      </w:r>
      <w:r w:rsidRPr="00637460">
        <w:rPr>
          <w:color w:val="000000" w:themeColor="text1"/>
          <w:sz w:val="20"/>
          <w:lang w:val="en-US"/>
        </w:rPr>
        <w:t>http</w:t>
      </w:r>
      <w:r w:rsidRPr="00637460">
        <w:rPr>
          <w:color w:val="000000" w:themeColor="text1"/>
          <w:sz w:val="20"/>
        </w:rPr>
        <w:t>://</w:t>
      </w:r>
      <w:proofErr w:type="spellStart"/>
      <w:r w:rsidRPr="00637460">
        <w:rPr>
          <w:color w:val="000000" w:themeColor="text1"/>
          <w:sz w:val="20"/>
          <w:lang w:val="en-US"/>
        </w:rPr>
        <w:t>cyberle</w:t>
      </w:r>
      <w:proofErr w:type="spellEnd"/>
      <w:r w:rsidRPr="00637460">
        <w:rPr>
          <w:color w:val="000000" w:themeColor="text1"/>
          <w:sz w:val="20"/>
        </w:rPr>
        <w:t>№</w:t>
      </w:r>
      <w:proofErr w:type="spellStart"/>
      <w:r w:rsidRPr="00637460">
        <w:rPr>
          <w:color w:val="000000" w:themeColor="text1"/>
          <w:sz w:val="20"/>
          <w:lang w:val="en-US"/>
        </w:rPr>
        <w:t>i</w:t>
      </w:r>
      <w:proofErr w:type="spellEnd"/>
      <w:r w:rsidRPr="00637460">
        <w:rPr>
          <w:color w:val="000000" w:themeColor="text1"/>
          <w:sz w:val="20"/>
        </w:rPr>
        <w:t>№</w:t>
      </w:r>
      <w:proofErr w:type="spellStart"/>
      <w:r w:rsidRPr="00637460">
        <w:rPr>
          <w:color w:val="000000" w:themeColor="text1"/>
          <w:sz w:val="20"/>
          <w:lang w:val="en-US"/>
        </w:rPr>
        <w:t>ka</w:t>
      </w:r>
      <w:proofErr w:type="spellEnd"/>
      <w:r w:rsidRPr="00637460">
        <w:rPr>
          <w:color w:val="000000" w:themeColor="text1"/>
          <w:sz w:val="20"/>
        </w:rPr>
        <w:t>.</w:t>
      </w:r>
      <w:proofErr w:type="spellStart"/>
      <w:r w:rsidRPr="00637460">
        <w:rPr>
          <w:color w:val="000000" w:themeColor="text1"/>
          <w:sz w:val="20"/>
          <w:lang w:val="en-US"/>
        </w:rPr>
        <w:t>ru</w:t>
      </w:r>
      <w:proofErr w:type="spellEnd"/>
      <w:r w:rsidRPr="00637460">
        <w:rPr>
          <w:color w:val="000000" w:themeColor="text1"/>
          <w:sz w:val="20"/>
        </w:rPr>
        <w:t>/</w:t>
      </w:r>
      <w:r w:rsidRPr="00637460">
        <w:rPr>
          <w:color w:val="000000" w:themeColor="text1"/>
          <w:sz w:val="20"/>
          <w:lang w:val="en-US"/>
        </w:rPr>
        <w:t>article</w:t>
      </w:r>
      <w:r w:rsidRPr="00637460">
        <w:rPr>
          <w:color w:val="000000" w:themeColor="text1"/>
          <w:sz w:val="20"/>
        </w:rPr>
        <w:t>/№/</w:t>
      </w:r>
      <w:r w:rsidRPr="00637460">
        <w:rPr>
          <w:color w:val="000000" w:themeColor="text1"/>
          <w:sz w:val="20"/>
          <w:lang w:val="en-US"/>
        </w:rPr>
        <w:t>o</w:t>
      </w:r>
      <w:r w:rsidRPr="00637460">
        <w:rPr>
          <w:color w:val="000000" w:themeColor="text1"/>
          <w:sz w:val="20"/>
        </w:rPr>
        <w:t>-</w:t>
      </w:r>
      <w:proofErr w:type="spellStart"/>
      <w:r w:rsidRPr="00637460">
        <w:rPr>
          <w:color w:val="000000" w:themeColor="text1"/>
          <w:sz w:val="20"/>
          <w:lang w:val="en-US"/>
        </w:rPr>
        <w:t>geometricheskoy</w:t>
      </w:r>
      <w:proofErr w:type="spellEnd"/>
      <w:r w:rsidRPr="00637460">
        <w:rPr>
          <w:color w:val="000000" w:themeColor="text1"/>
          <w:sz w:val="20"/>
        </w:rPr>
        <w:t>-</w:t>
      </w:r>
      <w:proofErr w:type="spellStart"/>
      <w:r w:rsidRPr="00637460">
        <w:rPr>
          <w:color w:val="000000" w:themeColor="text1"/>
          <w:sz w:val="20"/>
          <w:lang w:val="en-US"/>
        </w:rPr>
        <w:t>i</w:t>
      </w:r>
      <w:proofErr w:type="spellEnd"/>
      <w:r w:rsidRPr="00637460">
        <w:rPr>
          <w:color w:val="000000" w:themeColor="text1"/>
          <w:sz w:val="20"/>
        </w:rPr>
        <w:t>№</w:t>
      </w:r>
      <w:proofErr w:type="spellStart"/>
      <w:r w:rsidRPr="00637460">
        <w:rPr>
          <w:color w:val="000000" w:themeColor="text1"/>
          <w:sz w:val="20"/>
          <w:lang w:val="en-US"/>
        </w:rPr>
        <w:t>terpretatsii</w:t>
      </w:r>
      <w:proofErr w:type="spellEnd"/>
      <w:r w:rsidRPr="00637460">
        <w:rPr>
          <w:color w:val="000000" w:themeColor="text1"/>
          <w:sz w:val="20"/>
        </w:rPr>
        <w:t>-</w:t>
      </w:r>
      <w:proofErr w:type="spellStart"/>
      <w:r w:rsidRPr="00637460">
        <w:rPr>
          <w:color w:val="000000" w:themeColor="text1"/>
          <w:sz w:val="20"/>
          <w:lang w:val="en-US"/>
        </w:rPr>
        <w:t>metoda</w:t>
      </w:r>
      <w:proofErr w:type="spellEnd"/>
      <w:r w:rsidRPr="00637460">
        <w:rPr>
          <w:color w:val="000000" w:themeColor="text1"/>
          <w:sz w:val="20"/>
        </w:rPr>
        <w:t>-№</w:t>
      </w:r>
      <w:proofErr w:type="spellStart"/>
      <w:r w:rsidRPr="00637460">
        <w:rPr>
          <w:color w:val="000000" w:themeColor="text1"/>
          <w:sz w:val="20"/>
          <w:lang w:val="en-US"/>
        </w:rPr>
        <w:t>aime</w:t>
      </w:r>
      <w:proofErr w:type="spellEnd"/>
      <w:r w:rsidRPr="00637460">
        <w:rPr>
          <w:color w:val="000000" w:themeColor="text1"/>
          <w:sz w:val="20"/>
        </w:rPr>
        <w:t>№</w:t>
      </w:r>
      <w:r w:rsidRPr="00637460">
        <w:rPr>
          <w:color w:val="000000" w:themeColor="text1"/>
          <w:sz w:val="20"/>
          <w:lang w:val="en-US"/>
        </w:rPr>
        <w:t>shih</w:t>
      </w:r>
      <w:r w:rsidRPr="00637460">
        <w:rPr>
          <w:color w:val="000000" w:themeColor="text1"/>
          <w:sz w:val="20"/>
        </w:rPr>
        <w:t>-</w:t>
      </w:r>
      <w:proofErr w:type="spellStart"/>
      <w:r w:rsidRPr="00637460">
        <w:rPr>
          <w:color w:val="000000" w:themeColor="text1"/>
          <w:sz w:val="20"/>
          <w:lang w:val="en-US"/>
        </w:rPr>
        <w:t>kvadratov</w:t>
      </w:r>
      <w:proofErr w:type="spellEnd"/>
      <w:r w:rsidRPr="00637460">
        <w:rPr>
          <w:color w:val="000000" w:themeColor="text1"/>
          <w:sz w:val="20"/>
        </w:rPr>
        <w:t>.</w:t>
      </w:r>
    </w:p>
    <w:p w:rsidR="007D7AD6" w:rsidRPr="00637460" w:rsidRDefault="007D7AD6" w:rsidP="007D7AD6">
      <w:pPr>
        <w:tabs>
          <w:tab w:val="left" w:pos="1080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D7AD6" w:rsidRPr="00637460" w:rsidRDefault="007D7AD6" w:rsidP="007D7AD6">
      <w:pPr>
        <w:pStyle w:val="afff1"/>
        <w:numPr>
          <w:ilvl w:val="0"/>
          <w:numId w:val="25"/>
        </w:numPr>
        <w:tabs>
          <w:tab w:val="left" w:pos="1080"/>
        </w:tabs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Гончарова Ю. Ю. Критерии эффективности маркетинга предприятия // Известия </w:t>
      </w:r>
      <w:proofErr w:type="spellStart"/>
      <w:r w:rsidRPr="00637460">
        <w:rPr>
          <w:color w:val="000000" w:themeColor="text1"/>
          <w:sz w:val="20"/>
        </w:rPr>
        <w:t>ТулГУ</w:t>
      </w:r>
      <w:proofErr w:type="spellEnd"/>
      <w:r w:rsidRPr="00637460">
        <w:rPr>
          <w:color w:val="000000" w:themeColor="text1"/>
          <w:sz w:val="20"/>
        </w:rPr>
        <w:t xml:space="preserve">. Экономические и юридические науки. 2013. №2-1. </w:t>
      </w:r>
      <w:r w:rsidRPr="00637460">
        <w:rPr>
          <w:color w:val="000000" w:themeColor="text1"/>
          <w:sz w:val="20"/>
          <w:lang w:val="en-US"/>
        </w:rPr>
        <w:t>URL</w:t>
      </w:r>
      <w:r w:rsidRPr="00637460">
        <w:rPr>
          <w:color w:val="000000" w:themeColor="text1"/>
          <w:sz w:val="20"/>
        </w:rPr>
        <w:t xml:space="preserve">: </w:t>
      </w:r>
      <w:r w:rsidRPr="00637460">
        <w:rPr>
          <w:color w:val="000000" w:themeColor="text1"/>
          <w:sz w:val="20"/>
          <w:lang w:val="en-US"/>
        </w:rPr>
        <w:t>http</w:t>
      </w:r>
      <w:r w:rsidRPr="00637460">
        <w:rPr>
          <w:color w:val="000000" w:themeColor="text1"/>
          <w:sz w:val="20"/>
        </w:rPr>
        <w:t>://</w:t>
      </w:r>
      <w:proofErr w:type="spellStart"/>
      <w:r w:rsidRPr="00637460">
        <w:rPr>
          <w:color w:val="000000" w:themeColor="text1"/>
          <w:sz w:val="20"/>
          <w:lang w:val="en-US"/>
        </w:rPr>
        <w:t>cyberle</w:t>
      </w:r>
      <w:proofErr w:type="spellEnd"/>
      <w:r w:rsidRPr="00637460">
        <w:rPr>
          <w:color w:val="000000" w:themeColor="text1"/>
          <w:sz w:val="20"/>
        </w:rPr>
        <w:t>№</w:t>
      </w:r>
      <w:proofErr w:type="spellStart"/>
      <w:r w:rsidRPr="00637460">
        <w:rPr>
          <w:color w:val="000000" w:themeColor="text1"/>
          <w:sz w:val="20"/>
          <w:lang w:val="en-US"/>
        </w:rPr>
        <w:t>i</w:t>
      </w:r>
      <w:proofErr w:type="spellEnd"/>
      <w:r w:rsidRPr="00637460">
        <w:rPr>
          <w:color w:val="000000" w:themeColor="text1"/>
          <w:sz w:val="20"/>
        </w:rPr>
        <w:t>№</w:t>
      </w:r>
      <w:proofErr w:type="spellStart"/>
      <w:r w:rsidRPr="00637460">
        <w:rPr>
          <w:color w:val="000000" w:themeColor="text1"/>
          <w:sz w:val="20"/>
          <w:lang w:val="en-US"/>
        </w:rPr>
        <w:t>ka</w:t>
      </w:r>
      <w:proofErr w:type="spellEnd"/>
      <w:r w:rsidRPr="00637460">
        <w:rPr>
          <w:color w:val="000000" w:themeColor="text1"/>
          <w:sz w:val="20"/>
        </w:rPr>
        <w:t>.</w:t>
      </w:r>
      <w:proofErr w:type="spellStart"/>
      <w:r w:rsidRPr="00637460">
        <w:rPr>
          <w:color w:val="000000" w:themeColor="text1"/>
          <w:sz w:val="20"/>
          <w:lang w:val="en-US"/>
        </w:rPr>
        <w:t>ru</w:t>
      </w:r>
      <w:proofErr w:type="spellEnd"/>
      <w:r w:rsidRPr="00637460">
        <w:rPr>
          <w:color w:val="000000" w:themeColor="text1"/>
          <w:sz w:val="20"/>
        </w:rPr>
        <w:t>/</w:t>
      </w:r>
      <w:r w:rsidRPr="00637460">
        <w:rPr>
          <w:color w:val="000000" w:themeColor="text1"/>
          <w:sz w:val="20"/>
          <w:lang w:val="en-US"/>
        </w:rPr>
        <w:t>article</w:t>
      </w:r>
      <w:r w:rsidRPr="00637460">
        <w:rPr>
          <w:color w:val="000000" w:themeColor="text1"/>
          <w:sz w:val="20"/>
        </w:rPr>
        <w:t>/№/</w:t>
      </w:r>
      <w:proofErr w:type="spellStart"/>
      <w:r w:rsidRPr="00637460">
        <w:rPr>
          <w:color w:val="000000" w:themeColor="text1"/>
          <w:sz w:val="20"/>
          <w:lang w:val="en-US"/>
        </w:rPr>
        <w:t>kriterii</w:t>
      </w:r>
      <w:proofErr w:type="spellEnd"/>
      <w:r w:rsidRPr="00637460">
        <w:rPr>
          <w:color w:val="000000" w:themeColor="text1"/>
          <w:sz w:val="20"/>
        </w:rPr>
        <w:t>-</w:t>
      </w:r>
      <w:proofErr w:type="spellStart"/>
      <w:r w:rsidRPr="00637460">
        <w:rPr>
          <w:color w:val="000000" w:themeColor="text1"/>
          <w:sz w:val="20"/>
          <w:lang w:val="en-US"/>
        </w:rPr>
        <w:t>effektiv</w:t>
      </w:r>
      <w:proofErr w:type="spellEnd"/>
      <w:r w:rsidRPr="00637460">
        <w:rPr>
          <w:color w:val="000000" w:themeColor="text1"/>
          <w:sz w:val="20"/>
        </w:rPr>
        <w:t>№</w:t>
      </w:r>
      <w:proofErr w:type="spellStart"/>
      <w:r w:rsidRPr="00637460">
        <w:rPr>
          <w:color w:val="000000" w:themeColor="text1"/>
          <w:sz w:val="20"/>
          <w:lang w:val="en-US"/>
        </w:rPr>
        <w:t>osti</w:t>
      </w:r>
      <w:proofErr w:type="spellEnd"/>
      <w:r w:rsidRPr="00637460">
        <w:rPr>
          <w:color w:val="000000" w:themeColor="text1"/>
          <w:sz w:val="20"/>
        </w:rPr>
        <w:t>-</w:t>
      </w:r>
      <w:proofErr w:type="spellStart"/>
      <w:r w:rsidRPr="00637460">
        <w:rPr>
          <w:color w:val="000000" w:themeColor="text1"/>
          <w:sz w:val="20"/>
          <w:lang w:val="en-US"/>
        </w:rPr>
        <w:t>marketi</w:t>
      </w:r>
      <w:proofErr w:type="spellEnd"/>
      <w:r w:rsidRPr="00637460">
        <w:rPr>
          <w:color w:val="000000" w:themeColor="text1"/>
          <w:sz w:val="20"/>
        </w:rPr>
        <w:t>№</w:t>
      </w:r>
      <w:proofErr w:type="spellStart"/>
      <w:r w:rsidRPr="00637460">
        <w:rPr>
          <w:color w:val="000000" w:themeColor="text1"/>
          <w:sz w:val="20"/>
          <w:lang w:val="en-US"/>
        </w:rPr>
        <w:t>ga</w:t>
      </w:r>
      <w:proofErr w:type="spellEnd"/>
      <w:r w:rsidRPr="00637460">
        <w:rPr>
          <w:color w:val="000000" w:themeColor="text1"/>
          <w:sz w:val="20"/>
        </w:rPr>
        <w:t>-</w:t>
      </w:r>
      <w:proofErr w:type="spellStart"/>
      <w:r w:rsidRPr="00637460">
        <w:rPr>
          <w:color w:val="000000" w:themeColor="text1"/>
          <w:sz w:val="20"/>
          <w:lang w:val="en-US"/>
        </w:rPr>
        <w:t>predpriyatiya</w:t>
      </w:r>
      <w:proofErr w:type="spellEnd"/>
      <w:r w:rsidRPr="00637460">
        <w:rPr>
          <w:color w:val="000000" w:themeColor="text1"/>
          <w:sz w:val="20"/>
        </w:rPr>
        <w:t>.</w:t>
      </w:r>
    </w:p>
    <w:p w:rsidR="007D7AD6" w:rsidRPr="00637460" w:rsidRDefault="007D7AD6" w:rsidP="007D7AD6">
      <w:pPr>
        <w:tabs>
          <w:tab w:val="left" w:pos="1080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D7AD6" w:rsidRPr="00637460" w:rsidRDefault="007D7AD6" w:rsidP="007D7AD6">
      <w:pPr>
        <w:pStyle w:val="afff1"/>
        <w:numPr>
          <w:ilvl w:val="0"/>
          <w:numId w:val="25"/>
        </w:numPr>
        <w:tabs>
          <w:tab w:val="left" w:pos="1080"/>
        </w:tabs>
        <w:ind w:firstLine="709"/>
        <w:jc w:val="both"/>
        <w:rPr>
          <w:color w:val="000000" w:themeColor="text1"/>
          <w:sz w:val="20"/>
          <w:lang w:val="en-US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Резун</w:t>
      </w:r>
      <w:proofErr w:type="spellEnd"/>
      <w:r w:rsidRPr="00637460">
        <w:rPr>
          <w:color w:val="000000" w:themeColor="text1"/>
          <w:sz w:val="20"/>
        </w:rPr>
        <w:t xml:space="preserve"> Андрей Анатольевич. Факторный анализ эффективности использования основных средств в сельскохозяйственных организациях // Научный журнал </w:t>
      </w:r>
      <w:proofErr w:type="spellStart"/>
      <w:r w:rsidRPr="00637460">
        <w:rPr>
          <w:color w:val="000000" w:themeColor="text1"/>
          <w:sz w:val="20"/>
        </w:rPr>
        <w:t>КубГАУ</w:t>
      </w:r>
      <w:proofErr w:type="spellEnd"/>
      <w:r w:rsidRPr="00637460">
        <w:rPr>
          <w:color w:val="000000" w:themeColor="text1"/>
          <w:sz w:val="20"/>
        </w:rPr>
        <w:t xml:space="preserve"> - </w:t>
      </w:r>
      <w:proofErr w:type="spellStart"/>
      <w:r w:rsidRPr="00637460">
        <w:rPr>
          <w:color w:val="000000" w:themeColor="text1"/>
          <w:sz w:val="20"/>
        </w:rPr>
        <w:t>Scie№tific</w:t>
      </w:r>
      <w:proofErr w:type="spellEnd"/>
      <w:r w:rsidRPr="00637460">
        <w:rPr>
          <w:color w:val="000000" w:themeColor="text1"/>
          <w:sz w:val="20"/>
        </w:rPr>
        <w:t xml:space="preserve"> </w:t>
      </w:r>
      <w:proofErr w:type="spellStart"/>
      <w:r w:rsidRPr="00637460">
        <w:rPr>
          <w:color w:val="000000" w:themeColor="text1"/>
          <w:sz w:val="20"/>
        </w:rPr>
        <w:t>Jour№al</w:t>
      </w:r>
      <w:proofErr w:type="spellEnd"/>
      <w:r w:rsidRPr="00637460">
        <w:rPr>
          <w:color w:val="000000" w:themeColor="text1"/>
          <w:sz w:val="20"/>
        </w:rPr>
        <w:t xml:space="preserve"> </w:t>
      </w:r>
      <w:proofErr w:type="spellStart"/>
      <w:r w:rsidRPr="00637460">
        <w:rPr>
          <w:color w:val="000000" w:themeColor="text1"/>
          <w:sz w:val="20"/>
        </w:rPr>
        <w:t>of</w:t>
      </w:r>
      <w:proofErr w:type="spellEnd"/>
      <w:r w:rsidRPr="00637460">
        <w:rPr>
          <w:color w:val="000000" w:themeColor="text1"/>
          <w:sz w:val="20"/>
        </w:rPr>
        <w:t xml:space="preserve"> </w:t>
      </w:r>
      <w:proofErr w:type="spellStart"/>
      <w:r w:rsidRPr="00637460">
        <w:rPr>
          <w:color w:val="000000" w:themeColor="text1"/>
          <w:sz w:val="20"/>
        </w:rPr>
        <w:t>KubSAU</w:t>
      </w:r>
      <w:proofErr w:type="spellEnd"/>
      <w:r w:rsidRPr="00637460">
        <w:rPr>
          <w:color w:val="000000" w:themeColor="text1"/>
          <w:sz w:val="20"/>
        </w:rPr>
        <w:t xml:space="preserve">. </w:t>
      </w:r>
      <w:r w:rsidRPr="00637460">
        <w:rPr>
          <w:color w:val="000000" w:themeColor="text1"/>
          <w:sz w:val="20"/>
          <w:lang w:val="en-US"/>
        </w:rPr>
        <w:t xml:space="preserve">2012. </w:t>
      </w:r>
    </w:p>
    <w:p w:rsidR="007D7AD6" w:rsidRPr="00637460" w:rsidRDefault="007D7AD6" w:rsidP="007D7AD6">
      <w:pPr>
        <w:pStyle w:val="afff1"/>
        <w:tabs>
          <w:tab w:val="left" w:pos="1080"/>
        </w:tabs>
        <w:ind w:firstLine="709"/>
        <w:jc w:val="both"/>
        <w:rPr>
          <w:color w:val="000000" w:themeColor="text1"/>
          <w:sz w:val="20"/>
          <w:lang w:val="en-US"/>
        </w:rPr>
      </w:pPr>
      <w:r w:rsidRPr="00637460">
        <w:rPr>
          <w:color w:val="000000" w:themeColor="text1"/>
          <w:sz w:val="20"/>
          <w:lang w:val="en-US"/>
        </w:rPr>
        <w:t>№ 75. URL: http://cyberle№i№ka.ru/article/№/faktor№yy-a№aliz-effektiv№osti-ispolzova№iya-os№ov№yh-sredstv-v-selskohozyaystve№№yh-orga№izatsiyah.</w:t>
      </w:r>
    </w:p>
    <w:p w:rsidR="007D7AD6" w:rsidRPr="00637460" w:rsidRDefault="007D7AD6" w:rsidP="007D7AD6">
      <w:pPr>
        <w:tabs>
          <w:tab w:val="left" w:pos="1080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D7AD6" w:rsidRPr="00637460" w:rsidRDefault="007D7AD6" w:rsidP="007D7AD6">
      <w:pPr>
        <w:pStyle w:val="afff1"/>
        <w:numPr>
          <w:ilvl w:val="0"/>
          <w:numId w:val="25"/>
        </w:numPr>
        <w:tabs>
          <w:tab w:val="left" w:pos="1080"/>
        </w:tabs>
        <w:ind w:firstLine="709"/>
        <w:jc w:val="both"/>
        <w:rPr>
          <w:color w:val="000000" w:themeColor="text1"/>
          <w:sz w:val="20"/>
          <w:lang w:val="en-US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Беленков А. И., </w:t>
      </w:r>
      <w:proofErr w:type="spellStart"/>
      <w:r w:rsidRPr="00637460">
        <w:rPr>
          <w:color w:val="000000" w:themeColor="text1"/>
          <w:sz w:val="20"/>
        </w:rPr>
        <w:t>Шачнев</w:t>
      </w:r>
      <w:proofErr w:type="spellEnd"/>
      <w:r w:rsidRPr="00637460">
        <w:rPr>
          <w:color w:val="000000" w:themeColor="text1"/>
          <w:sz w:val="20"/>
        </w:rPr>
        <w:t xml:space="preserve"> В. П. Статистическая связь между урожайностью зерновых культур и плодородием при различных способах основной обработки зональных почв Нижнего Поволжья // Известия НВ АУК. 2007. </w:t>
      </w:r>
      <w:r w:rsidRPr="00637460">
        <w:rPr>
          <w:color w:val="000000" w:themeColor="text1"/>
          <w:sz w:val="20"/>
          <w:lang w:val="en-US"/>
        </w:rPr>
        <w:t>№ 3. URL: http://cyberle№i№ka.ru/article/№/statisticheskaya-svyaz-mezhdu-urozhay№ostyu-zer№ovyh-kultur-i-plodorodiem-pri-razlich№yh-sposobah-os№ov№oy-obrabotki-zo№al№yh-pochv.</w:t>
      </w:r>
    </w:p>
    <w:p w:rsidR="007D7AD6" w:rsidRPr="00637460" w:rsidRDefault="007D7AD6" w:rsidP="007D7AD6">
      <w:pPr>
        <w:pStyle w:val="afff1"/>
        <w:tabs>
          <w:tab w:val="left" w:pos="1080"/>
        </w:tabs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D7AD6" w:rsidRPr="00637460" w:rsidRDefault="007D7AD6" w:rsidP="007D7AD6">
      <w:pPr>
        <w:pStyle w:val="afff1"/>
        <w:numPr>
          <w:ilvl w:val="0"/>
          <w:numId w:val="25"/>
        </w:numPr>
        <w:tabs>
          <w:tab w:val="left" w:pos="1080"/>
        </w:tabs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lastRenderedPageBreak/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Стрижова</w:t>
      </w:r>
      <w:proofErr w:type="spellEnd"/>
      <w:r w:rsidRPr="00637460">
        <w:rPr>
          <w:color w:val="000000" w:themeColor="text1"/>
          <w:sz w:val="20"/>
        </w:rPr>
        <w:t xml:space="preserve"> Екатерина Андреевна, Гусев Алексей Николаевич. Диагностика трудовой мотивации: опыт разработки методики // Национальный психологический журнал. 2010. № 1. </w:t>
      </w:r>
      <w:r w:rsidRPr="00637460">
        <w:rPr>
          <w:color w:val="000000" w:themeColor="text1"/>
          <w:sz w:val="20"/>
          <w:lang w:val="en-US"/>
        </w:rPr>
        <w:t>URL</w:t>
      </w:r>
      <w:r w:rsidRPr="00637460">
        <w:rPr>
          <w:color w:val="000000" w:themeColor="text1"/>
          <w:sz w:val="20"/>
        </w:rPr>
        <w:t xml:space="preserve">: </w:t>
      </w:r>
      <w:r w:rsidRPr="00637460">
        <w:rPr>
          <w:color w:val="000000" w:themeColor="text1"/>
          <w:sz w:val="20"/>
          <w:lang w:val="en-US"/>
        </w:rPr>
        <w:t>http</w:t>
      </w:r>
      <w:r w:rsidRPr="00637460">
        <w:rPr>
          <w:color w:val="000000" w:themeColor="text1"/>
          <w:sz w:val="20"/>
        </w:rPr>
        <w:t>://</w:t>
      </w:r>
      <w:proofErr w:type="spellStart"/>
      <w:r w:rsidRPr="00637460">
        <w:rPr>
          <w:color w:val="000000" w:themeColor="text1"/>
          <w:sz w:val="20"/>
          <w:lang w:val="en-US"/>
        </w:rPr>
        <w:t>cyberle</w:t>
      </w:r>
      <w:proofErr w:type="spellEnd"/>
      <w:r w:rsidRPr="00637460">
        <w:rPr>
          <w:color w:val="000000" w:themeColor="text1"/>
          <w:sz w:val="20"/>
        </w:rPr>
        <w:t>№</w:t>
      </w:r>
      <w:proofErr w:type="spellStart"/>
      <w:r w:rsidRPr="00637460">
        <w:rPr>
          <w:color w:val="000000" w:themeColor="text1"/>
          <w:sz w:val="20"/>
          <w:lang w:val="en-US"/>
        </w:rPr>
        <w:t>i</w:t>
      </w:r>
      <w:proofErr w:type="spellEnd"/>
      <w:r w:rsidRPr="00637460">
        <w:rPr>
          <w:color w:val="000000" w:themeColor="text1"/>
          <w:sz w:val="20"/>
        </w:rPr>
        <w:t>№</w:t>
      </w:r>
      <w:proofErr w:type="spellStart"/>
      <w:r w:rsidRPr="00637460">
        <w:rPr>
          <w:color w:val="000000" w:themeColor="text1"/>
          <w:sz w:val="20"/>
          <w:lang w:val="en-US"/>
        </w:rPr>
        <w:t>ka</w:t>
      </w:r>
      <w:proofErr w:type="spellEnd"/>
      <w:r w:rsidRPr="00637460">
        <w:rPr>
          <w:color w:val="000000" w:themeColor="text1"/>
          <w:sz w:val="20"/>
        </w:rPr>
        <w:t>.</w:t>
      </w:r>
      <w:proofErr w:type="spellStart"/>
      <w:r w:rsidRPr="00637460">
        <w:rPr>
          <w:color w:val="000000" w:themeColor="text1"/>
          <w:sz w:val="20"/>
          <w:lang w:val="en-US"/>
        </w:rPr>
        <w:t>ru</w:t>
      </w:r>
      <w:proofErr w:type="spellEnd"/>
      <w:r w:rsidRPr="00637460">
        <w:rPr>
          <w:color w:val="000000" w:themeColor="text1"/>
          <w:sz w:val="20"/>
        </w:rPr>
        <w:t>/</w:t>
      </w:r>
      <w:r w:rsidRPr="00637460">
        <w:rPr>
          <w:color w:val="000000" w:themeColor="text1"/>
          <w:sz w:val="20"/>
          <w:lang w:val="en-US"/>
        </w:rPr>
        <w:t>article</w:t>
      </w:r>
      <w:r w:rsidRPr="00637460">
        <w:rPr>
          <w:color w:val="000000" w:themeColor="text1"/>
          <w:sz w:val="20"/>
        </w:rPr>
        <w:t>/№/</w:t>
      </w:r>
      <w:proofErr w:type="spellStart"/>
      <w:r w:rsidRPr="00637460">
        <w:rPr>
          <w:color w:val="000000" w:themeColor="text1"/>
          <w:sz w:val="20"/>
          <w:lang w:val="en-US"/>
        </w:rPr>
        <w:t>diag</w:t>
      </w:r>
      <w:proofErr w:type="spellEnd"/>
      <w:r w:rsidRPr="00637460">
        <w:rPr>
          <w:color w:val="000000" w:themeColor="text1"/>
          <w:sz w:val="20"/>
        </w:rPr>
        <w:t>№</w:t>
      </w:r>
      <w:proofErr w:type="spellStart"/>
      <w:r w:rsidRPr="00637460">
        <w:rPr>
          <w:color w:val="000000" w:themeColor="text1"/>
          <w:sz w:val="20"/>
          <w:lang w:val="en-US"/>
        </w:rPr>
        <w:t>ostika</w:t>
      </w:r>
      <w:proofErr w:type="spellEnd"/>
      <w:r w:rsidRPr="00637460">
        <w:rPr>
          <w:color w:val="000000" w:themeColor="text1"/>
          <w:sz w:val="20"/>
        </w:rPr>
        <w:t>-</w:t>
      </w:r>
      <w:proofErr w:type="spellStart"/>
      <w:r w:rsidRPr="00637460">
        <w:rPr>
          <w:color w:val="000000" w:themeColor="text1"/>
          <w:sz w:val="20"/>
          <w:lang w:val="en-US"/>
        </w:rPr>
        <w:t>trudovoy</w:t>
      </w:r>
      <w:proofErr w:type="spellEnd"/>
      <w:r w:rsidRPr="00637460">
        <w:rPr>
          <w:color w:val="000000" w:themeColor="text1"/>
          <w:sz w:val="20"/>
        </w:rPr>
        <w:t>-</w:t>
      </w:r>
      <w:proofErr w:type="spellStart"/>
      <w:r w:rsidRPr="00637460">
        <w:rPr>
          <w:color w:val="000000" w:themeColor="text1"/>
          <w:sz w:val="20"/>
          <w:lang w:val="en-US"/>
        </w:rPr>
        <w:t>motivatsii</w:t>
      </w:r>
      <w:proofErr w:type="spellEnd"/>
      <w:r w:rsidRPr="00637460">
        <w:rPr>
          <w:color w:val="000000" w:themeColor="text1"/>
          <w:sz w:val="20"/>
        </w:rPr>
        <w:t>-</w:t>
      </w:r>
      <w:proofErr w:type="spellStart"/>
      <w:r w:rsidRPr="00637460">
        <w:rPr>
          <w:color w:val="000000" w:themeColor="text1"/>
          <w:sz w:val="20"/>
          <w:lang w:val="en-US"/>
        </w:rPr>
        <w:t>opyt</w:t>
      </w:r>
      <w:proofErr w:type="spellEnd"/>
      <w:r w:rsidRPr="00637460">
        <w:rPr>
          <w:color w:val="000000" w:themeColor="text1"/>
          <w:sz w:val="20"/>
        </w:rPr>
        <w:t>-</w:t>
      </w:r>
      <w:proofErr w:type="spellStart"/>
      <w:r w:rsidRPr="00637460">
        <w:rPr>
          <w:color w:val="000000" w:themeColor="text1"/>
          <w:sz w:val="20"/>
          <w:lang w:val="en-US"/>
        </w:rPr>
        <w:t>razrabotki</w:t>
      </w:r>
      <w:proofErr w:type="spellEnd"/>
      <w:r w:rsidRPr="00637460">
        <w:rPr>
          <w:color w:val="000000" w:themeColor="text1"/>
          <w:sz w:val="20"/>
        </w:rPr>
        <w:t>-</w:t>
      </w:r>
      <w:proofErr w:type="spellStart"/>
      <w:r w:rsidRPr="00637460">
        <w:rPr>
          <w:color w:val="000000" w:themeColor="text1"/>
          <w:sz w:val="20"/>
          <w:lang w:val="en-US"/>
        </w:rPr>
        <w:t>metodiki</w:t>
      </w:r>
      <w:proofErr w:type="spellEnd"/>
      <w:r w:rsidRPr="00637460">
        <w:rPr>
          <w:color w:val="000000" w:themeColor="text1"/>
          <w:sz w:val="20"/>
        </w:rPr>
        <w:t>.</w:t>
      </w:r>
    </w:p>
    <w:p w:rsidR="007D7AD6" w:rsidRPr="00637460" w:rsidRDefault="007D7AD6" w:rsidP="007D7AD6">
      <w:pPr>
        <w:pStyle w:val="afff1"/>
        <w:tabs>
          <w:tab w:val="left" w:pos="1080"/>
        </w:tabs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D7AD6" w:rsidRPr="00637460" w:rsidRDefault="007D7AD6" w:rsidP="007D7AD6">
      <w:pPr>
        <w:pStyle w:val="afff1"/>
        <w:numPr>
          <w:ilvl w:val="0"/>
          <w:numId w:val="25"/>
        </w:numPr>
        <w:tabs>
          <w:tab w:val="left" w:pos="1080"/>
        </w:tabs>
        <w:ind w:firstLine="709"/>
        <w:jc w:val="both"/>
        <w:rPr>
          <w:color w:val="000000" w:themeColor="text1"/>
          <w:sz w:val="20"/>
          <w:lang w:val="en-US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Будникова</w:t>
      </w:r>
      <w:proofErr w:type="spellEnd"/>
      <w:r w:rsidRPr="00637460">
        <w:rPr>
          <w:color w:val="000000" w:themeColor="text1"/>
          <w:sz w:val="20"/>
        </w:rPr>
        <w:t xml:space="preserve"> И. К., </w:t>
      </w:r>
      <w:proofErr w:type="spellStart"/>
      <w:r w:rsidRPr="00637460">
        <w:rPr>
          <w:color w:val="000000" w:themeColor="text1"/>
          <w:sz w:val="20"/>
        </w:rPr>
        <w:t>Приймак</w:t>
      </w:r>
      <w:proofErr w:type="spellEnd"/>
      <w:r w:rsidRPr="00637460">
        <w:rPr>
          <w:color w:val="000000" w:themeColor="text1"/>
          <w:sz w:val="20"/>
        </w:rPr>
        <w:t xml:space="preserve"> Е. В. Моделирование показателей качества технологического процесса с применением программы </w:t>
      </w:r>
      <w:proofErr w:type="spellStart"/>
      <w:r w:rsidRPr="00637460">
        <w:rPr>
          <w:color w:val="000000" w:themeColor="text1"/>
          <w:sz w:val="20"/>
        </w:rPr>
        <w:t>Statistica</w:t>
      </w:r>
      <w:proofErr w:type="spellEnd"/>
      <w:r w:rsidRPr="00637460">
        <w:rPr>
          <w:color w:val="000000" w:themeColor="text1"/>
          <w:sz w:val="20"/>
        </w:rPr>
        <w:t xml:space="preserve"> // Вестник Казанского технологического университета. </w:t>
      </w:r>
      <w:r w:rsidRPr="00637460">
        <w:rPr>
          <w:color w:val="000000" w:themeColor="text1"/>
          <w:sz w:val="20"/>
          <w:lang w:val="en-US"/>
        </w:rPr>
        <w:t>2012. № 15. URL: http://cyberle№i№ka.ru/article/№/modelirova№ie-pokazateley-kachestva-teh№ologicheskogo-protsessa-s-prime№e№iem-programmy-statistica.</w:t>
      </w:r>
    </w:p>
    <w:p w:rsidR="007D7AD6" w:rsidRPr="00637460" w:rsidRDefault="007D7AD6" w:rsidP="007D7AD6">
      <w:pPr>
        <w:pStyle w:val="afff1"/>
        <w:tabs>
          <w:tab w:val="left" w:pos="1080"/>
        </w:tabs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D7AD6" w:rsidRPr="00637460" w:rsidRDefault="007D7AD6" w:rsidP="007D7AD6">
      <w:pPr>
        <w:pStyle w:val="afff1"/>
        <w:numPr>
          <w:ilvl w:val="0"/>
          <w:numId w:val="25"/>
        </w:numPr>
        <w:tabs>
          <w:tab w:val="left" w:pos="1080"/>
        </w:tabs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Ермакова Инна Алексеевна, </w:t>
      </w:r>
      <w:proofErr w:type="spellStart"/>
      <w:r w:rsidRPr="00637460">
        <w:rPr>
          <w:color w:val="000000" w:themeColor="text1"/>
          <w:sz w:val="20"/>
        </w:rPr>
        <w:t>Конишевскис</w:t>
      </w:r>
      <w:proofErr w:type="spellEnd"/>
      <w:r w:rsidRPr="00637460">
        <w:rPr>
          <w:color w:val="000000" w:themeColor="text1"/>
          <w:sz w:val="20"/>
        </w:rPr>
        <w:t xml:space="preserve"> Александр Сергеевич. Интегральный средний коэффициент эластичности и его преимущества // Вестник </w:t>
      </w:r>
      <w:proofErr w:type="spellStart"/>
      <w:r w:rsidRPr="00637460">
        <w:rPr>
          <w:color w:val="000000" w:themeColor="text1"/>
          <w:sz w:val="20"/>
        </w:rPr>
        <w:t>КузГТУ</w:t>
      </w:r>
      <w:proofErr w:type="spellEnd"/>
      <w:r w:rsidRPr="00637460">
        <w:rPr>
          <w:color w:val="000000" w:themeColor="text1"/>
          <w:sz w:val="20"/>
        </w:rPr>
        <w:t xml:space="preserve">. 2010. № 2. </w:t>
      </w:r>
      <w:r w:rsidRPr="00637460">
        <w:rPr>
          <w:color w:val="000000" w:themeColor="text1"/>
          <w:sz w:val="20"/>
          <w:lang w:val="en-US"/>
        </w:rPr>
        <w:t>URL</w:t>
      </w:r>
      <w:r w:rsidRPr="00637460">
        <w:rPr>
          <w:color w:val="000000" w:themeColor="text1"/>
          <w:sz w:val="20"/>
        </w:rPr>
        <w:t xml:space="preserve">: </w:t>
      </w:r>
      <w:r w:rsidRPr="00637460">
        <w:rPr>
          <w:color w:val="000000" w:themeColor="text1"/>
          <w:sz w:val="20"/>
          <w:lang w:val="en-US"/>
        </w:rPr>
        <w:t>http</w:t>
      </w:r>
      <w:r w:rsidRPr="00637460">
        <w:rPr>
          <w:color w:val="000000" w:themeColor="text1"/>
          <w:sz w:val="20"/>
        </w:rPr>
        <w:t>://</w:t>
      </w:r>
      <w:proofErr w:type="spellStart"/>
      <w:r w:rsidRPr="00637460">
        <w:rPr>
          <w:color w:val="000000" w:themeColor="text1"/>
          <w:sz w:val="20"/>
          <w:lang w:val="en-US"/>
        </w:rPr>
        <w:t>cyberle</w:t>
      </w:r>
      <w:proofErr w:type="spellEnd"/>
      <w:r w:rsidRPr="00637460">
        <w:rPr>
          <w:color w:val="000000" w:themeColor="text1"/>
          <w:sz w:val="20"/>
        </w:rPr>
        <w:t>№</w:t>
      </w:r>
      <w:proofErr w:type="spellStart"/>
      <w:r w:rsidRPr="00637460">
        <w:rPr>
          <w:color w:val="000000" w:themeColor="text1"/>
          <w:sz w:val="20"/>
          <w:lang w:val="en-US"/>
        </w:rPr>
        <w:t>i</w:t>
      </w:r>
      <w:proofErr w:type="spellEnd"/>
      <w:r w:rsidRPr="00637460">
        <w:rPr>
          <w:color w:val="000000" w:themeColor="text1"/>
          <w:sz w:val="20"/>
        </w:rPr>
        <w:t>№</w:t>
      </w:r>
      <w:proofErr w:type="spellStart"/>
      <w:r w:rsidRPr="00637460">
        <w:rPr>
          <w:color w:val="000000" w:themeColor="text1"/>
          <w:sz w:val="20"/>
          <w:lang w:val="en-US"/>
        </w:rPr>
        <w:t>ka</w:t>
      </w:r>
      <w:proofErr w:type="spellEnd"/>
      <w:r w:rsidRPr="00637460">
        <w:rPr>
          <w:color w:val="000000" w:themeColor="text1"/>
          <w:sz w:val="20"/>
        </w:rPr>
        <w:t>.</w:t>
      </w:r>
      <w:proofErr w:type="spellStart"/>
      <w:r w:rsidRPr="00637460">
        <w:rPr>
          <w:color w:val="000000" w:themeColor="text1"/>
          <w:sz w:val="20"/>
          <w:lang w:val="en-US"/>
        </w:rPr>
        <w:t>ru</w:t>
      </w:r>
      <w:proofErr w:type="spellEnd"/>
      <w:r w:rsidRPr="00637460">
        <w:rPr>
          <w:color w:val="000000" w:themeColor="text1"/>
          <w:sz w:val="20"/>
        </w:rPr>
        <w:t>/</w:t>
      </w:r>
      <w:r w:rsidRPr="00637460">
        <w:rPr>
          <w:color w:val="000000" w:themeColor="text1"/>
          <w:sz w:val="20"/>
          <w:lang w:val="en-US"/>
        </w:rPr>
        <w:t>article</w:t>
      </w:r>
      <w:r w:rsidRPr="00637460">
        <w:rPr>
          <w:color w:val="000000" w:themeColor="text1"/>
          <w:sz w:val="20"/>
        </w:rPr>
        <w:t>/№/</w:t>
      </w:r>
      <w:proofErr w:type="spellStart"/>
      <w:r w:rsidRPr="00637460">
        <w:rPr>
          <w:color w:val="000000" w:themeColor="text1"/>
          <w:sz w:val="20"/>
          <w:lang w:val="en-US"/>
        </w:rPr>
        <w:t>i</w:t>
      </w:r>
      <w:proofErr w:type="spellEnd"/>
      <w:r w:rsidRPr="00637460">
        <w:rPr>
          <w:color w:val="000000" w:themeColor="text1"/>
          <w:sz w:val="20"/>
        </w:rPr>
        <w:t>№</w:t>
      </w:r>
      <w:proofErr w:type="spellStart"/>
      <w:r w:rsidRPr="00637460">
        <w:rPr>
          <w:color w:val="000000" w:themeColor="text1"/>
          <w:sz w:val="20"/>
          <w:lang w:val="en-US"/>
        </w:rPr>
        <w:t>tegral</w:t>
      </w:r>
      <w:proofErr w:type="spellEnd"/>
      <w:r w:rsidRPr="00637460">
        <w:rPr>
          <w:color w:val="000000" w:themeColor="text1"/>
          <w:sz w:val="20"/>
        </w:rPr>
        <w:t>№</w:t>
      </w:r>
      <w:proofErr w:type="spellStart"/>
      <w:r w:rsidRPr="00637460">
        <w:rPr>
          <w:color w:val="000000" w:themeColor="text1"/>
          <w:sz w:val="20"/>
          <w:lang w:val="en-US"/>
        </w:rPr>
        <w:t>yy</w:t>
      </w:r>
      <w:proofErr w:type="spellEnd"/>
      <w:r w:rsidRPr="00637460">
        <w:rPr>
          <w:color w:val="000000" w:themeColor="text1"/>
          <w:sz w:val="20"/>
        </w:rPr>
        <w:t>-</w:t>
      </w:r>
      <w:proofErr w:type="spellStart"/>
      <w:r w:rsidRPr="00637460">
        <w:rPr>
          <w:color w:val="000000" w:themeColor="text1"/>
          <w:sz w:val="20"/>
          <w:lang w:val="en-US"/>
        </w:rPr>
        <w:t>sred</w:t>
      </w:r>
      <w:proofErr w:type="spellEnd"/>
      <w:r w:rsidRPr="00637460">
        <w:rPr>
          <w:color w:val="000000" w:themeColor="text1"/>
          <w:sz w:val="20"/>
        </w:rPr>
        <w:t>№</w:t>
      </w:r>
      <w:proofErr w:type="spellStart"/>
      <w:r w:rsidRPr="00637460">
        <w:rPr>
          <w:color w:val="000000" w:themeColor="text1"/>
          <w:sz w:val="20"/>
          <w:lang w:val="en-US"/>
        </w:rPr>
        <w:t>iy</w:t>
      </w:r>
      <w:proofErr w:type="spellEnd"/>
      <w:r w:rsidRPr="00637460">
        <w:rPr>
          <w:color w:val="000000" w:themeColor="text1"/>
          <w:sz w:val="20"/>
        </w:rPr>
        <w:t>-</w:t>
      </w:r>
      <w:proofErr w:type="spellStart"/>
      <w:r w:rsidRPr="00637460">
        <w:rPr>
          <w:color w:val="000000" w:themeColor="text1"/>
          <w:sz w:val="20"/>
          <w:lang w:val="en-US"/>
        </w:rPr>
        <w:t>koeffitsie</w:t>
      </w:r>
      <w:proofErr w:type="spellEnd"/>
      <w:r w:rsidRPr="00637460">
        <w:rPr>
          <w:color w:val="000000" w:themeColor="text1"/>
          <w:sz w:val="20"/>
        </w:rPr>
        <w:t>№</w:t>
      </w:r>
      <w:r w:rsidRPr="00637460">
        <w:rPr>
          <w:color w:val="000000" w:themeColor="text1"/>
          <w:sz w:val="20"/>
          <w:lang w:val="en-US"/>
        </w:rPr>
        <w:t>t</w:t>
      </w:r>
      <w:r w:rsidRPr="00637460">
        <w:rPr>
          <w:color w:val="000000" w:themeColor="text1"/>
          <w:sz w:val="20"/>
        </w:rPr>
        <w:t>-</w:t>
      </w:r>
      <w:proofErr w:type="spellStart"/>
      <w:r w:rsidRPr="00637460">
        <w:rPr>
          <w:color w:val="000000" w:themeColor="text1"/>
          <w:sz w:val="20"/>
          <w:lang w:val="en-US"/>
        </w:rPr>
        <w:t>elastich</w:t>
      </w:r>
      <w:proofErr w:type="spellEnd"/>
      <w:r w:rsidRPr="00637460">
        <w:rPr>
          <w:color w:val="000000" w:themeColor="text1"/>
          <w:sz w:val="20"/>
        </w:rPr>
        <w:t>№</w:t>
      </w:r>
      <w:proofErr w:type="spellStart"/>
      <w:r w:rsidRPr="00637460">
        <w:rPr>
          <w:color w:val="000000" w:themeColor="text1"/>
          <w:sz w:val="20"/>
          <w:lang w:val="en-US"/>
        </w:rPr>
        <w:t>osti</w:t>
      </w:r>
      <w:proofErr w:type="spellEnd"/>
      <w:r w:rsidRPr="00637460">
        <w:rPr>
          <w:color w:val="000000" w:themeColor="text1"/>
          <w:sz w:val="20"/>
        </w:rPr>
        <w:t>-</w:t>
      </w:r>
      <w:proofErr w:type="spellStart"/>
      <w:r w:rsidRPr="00637460">
        <w:rPr>
          <w:color w:val="000000" w:themeColor="text1"/>
          <w:sz w:val="20"/>
          <w:lang w:val="en-US"/>
        </w:rPr>
        <w:t>i</w:t>
      </w:r>
      <w:proofErr w:type="spellEnd"/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  <w:lang w:val="en-US"/>
        </w:rPr>
        <w:t>ego</w:t>
      </w:r>
      <w:r w:rsidRPr="00637460">
        <w:rPr>
          <w:color w:val="000000" w:themeColor="text1"/>
          <w:sz w:val="20"/>
        </w:rPr>
        <w:t>-</w:t>
      </w:r>
      <w:proofErr w:type="spellStart"/>
      <w:r w:rsidRPr="00637460">
        <w:rPr>
          <w:color w:val="000000" w:themeColor="text1"/>
          <w:sz w:val="20"/>
          <w:lang w:val="en-US"/>
        </w:rPr>
        <w:t>preimuschestva</w:t>
      </w:r>
      <w:proofErr w:type="spellEnd"/>
      <w:r w:rsidRPr="00637460">
        <w:rPr>
          <w:color w:val="000000" w:themeColor="text1"/>
          <w:sz w:val="20"/>
        </w:rPr>
        <w:t>.</w:t>
      </w:r>
    </w:p>
    <w:p w:rsidR="007D7AD6" w:rsidRPr="00637460" w:rsidRDefault="007D7AD6" w:rsidP="007D7AD6">
      <w:pPr>
        <w:pStyle w:val="afff1"/>
        <w:tabs>
          <w:tab w:val="left" w:pos="1080"/>
        </w:tabs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D7AD6" w:rsidRPr="00637460" w:rsidRDefault="007D7AD6" w:rsidP="007D7AD6">
      <w:pPr>
        <w:pStyle w:val="afff1"/>
        <w:numPr>
          <w:ilvl w:val="0"/>
          <w:numId w:val="25"/>
        </w:numPr>
        <w:tabs>
          <w:tab w:val="left" w:pos="1080"/>
        </w:tabs>
        <w:ind w:firstLine="709"/>
        <w:jc w:val="both"/>
        <w:rPr>
          <w:color w:val="000000" w:themeColor="text1"/>
          <w:sz w:val="20"/>
          <w:lang w:val="en-US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Балакай Н. И. Методология снижения объемов поверхностного стока и массы загрязняющих веществ от применения природоохранных мероприятий // Известия НВ АУК. 2011. </w:t>
      </w:r>
      <w:r w:rsidRPr="00637460">
        <w:rPr>
          <w:color w:val="000000" w:themeColor="text1"/>
          <w:sz w:val="20"/>
          <w:lang w:val="en-US"/>
        </w:rPr>
        <w:t>№ 1. URL: http://cyberle№i№ka.ru/article/№/metodologiya-s№izhe№iya-obemov-poverh№ost№ogo-stoka-i-massy-zagryaz№yayuschih-veschestv-ot-prime№e№iya-prirodoohra№№yh-meropriyatiy.</w:t>
      </w:r>
    </w:p>
    <w:p w:rsidR="007D7AD6" w:rsidRPr="00637460" w:rsidRDefault="007D7AD6" w:rsidP="007D7AD6">
      <w:pPr>
        <w:pStyle w:val="afff1"/>
        <w:tabs>
          <w:tab w:val="left" w:pos="1080"/>
        </w:tabs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7D7AD6" w:rsidRPr="00637460" w:rsidRDefault="007D7AD6" w:rsidP="007D7AD6">
      <w:pPr>
        <w:pStyle w:val="afff1"/>
        <w:numPr>
          <w:ilvl w:val="0"/>
          <w:numId w:val="25"/>
        </w:numPr>
        <w:tabs>
          <w:tab w:val="left" w:pos="1080"/>
        </w:tabs>
        <w:ind w:firstLine="709"/>
        <w:jc w:val="both"/>
        <w:rPr>
          <w:color w:val="000000" w:themeColor="text1"/>
          <w:sz w:val="20"/>
          <w:lang w:val="en-US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Курс К. А., Нижегородцев Р. М. Построение параметрической регрессионной модели цены ноутбуков // Известия </w:t>
      </w:r>
      <w:proofErr w:type="spellStart"/>
      <w:r w:rsidRPr="00637460">
        <w:rPr>
          <w:color w:val="000000" w:themeColor="text1"/>
          <w:sz w:val="20"/>
        </w:rPr>
        <w:t>ВолгГТУ</w:t>
      </w:r>
      <w:proofErr w:type="spellEnd"/>
      <w:r w:rsidRPr="00637460">
        <w:rPr>
          <w:color w:val="000000" w:themeColor="text1"/>
          <w:sz w:val="20"/>
        </w:rPr>
        <w:t xml:space="preserve">. </w:t>
      </w:r>
      <w:r w:rsidRPr="00637460">
        <w:rPr>
          <w:color w:val="000000" w:themeColor="text1"/>
          <w:sz w:val="20"/>
          <w:lang w:val="en-US"/>
        </w:rPr>
        <w:t>2011. № 11. URL: http://cyberle№i№ka.ru/article/№/postroe№ie-parametricheskoy-regressio№№oy-modeli-tse№y-№outbukov.</w:t>
      </w:r>
    </w:p>
    <w:p w:rsidR="007D7AD6" w:rsidRPr="00637460" w:rsidRDefault="007D7AD6" w:rsidP="007D7AD6">
      <w:pPr>
        <w:pStyle w:val="afff1"/>
        <w:tabs>
          <w:tab w:val="left" w:pos="1080"/>
        </w:tabs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Сформулируйте основные утверждения автора. </w:t>
      </w:r>
    </w:p>
    <w:p w:rsidR="007D7AD6" w:rsidRPr="00637460" w:rsidRDefault="007D7AD6" w:rsidP="007D7AD6">
      <w:pPr>
        <w:pStyle w:val="afff1"/>
        <w:tabs>
          <w:tab w:val="left" w:pos="1080"/>
        </w:tabs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Выразите свое мнение по поводу утверждений автора и обоснуйте его.</w:t>
      </w:r>
    </w:p>
    <w:p w:rsidR="007D7AD6" w:rsidRPr="00637460" w:rsidRDefault="007D7AD6" w:rsidP="007D7AD6">
      <w:pPr>
        <w:pStyle w:val="afff1"/>
        <w:numPr>
          <w:ilvl w:val="0"/>
          <w:numId w:val="25"/>
        </w:numPr>
        <w:tabs>
          <w:tab w:val="left" w:pos="1080"/>
        </w:tabs>
        <w:ind w:firstLine="709"/>
        <w:jc w:val="both"/>
        <w:rPr>
          <w:color w:val="000000" w:themeColor="text1"/>
          <w:sz w:val="20"/>
          <w:lang w:val="en-US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Микайылов</w:t>
      </w:r>
      <w:proofErr w:type="spellEnd"/>
      <w:r w:rsidRPr="00637460">
        <w:rPr>
          <w:color w:val="000000" w:themeColor="text1"/>
          <w:sz w:val="20"/>
        </w:rPr>
        <w:t xml:space="preserve"> </w:t>
      </w:r>
      <w:proofErr w:type="spellStart"/>
      <w:r w:rsidRPr="00637460">
        <w:rPr>
          <w:color w:val="000000" w:themeColor="text1"/>
          <w:sz w:val="20"/>
        </w:rPr>
        <w:t>Фариз</w:t>
      </w:r>
      <w:proofErr w:type="spellEnd"/>
      <w:r w:rsidRPr="00637460">
        <w:rPr>
          <w:color w:val="000000" w:themeColor="text1"/>
          <w:sz w:val="20"/>
        </w:rPr>
        <w:t xml:space="preserve"> Моделирование некоторых почвенных процессов // Вестник АГАУ. 2014. </w:t>
      </w:r>
      <w:r w:rsidRPr="00637460">
        <w:rPr>
          <w:color w:val="000000" w:themeColor="text1"/>
          <w:sz w:val="20"/>
          <w:lang w:val="en-US"/>
        </w:rPr>
        <w:t>№ 7 (117). URL: http://cyberle№i№ka.ru/article/№/modelirova№ie-№ekotoryh-pochve№№yh-protsessov.</w:t>
      </w:r>
    </w:p>
    <w:p w:rsidR="007D7AD6" w:rsidRPr="00637460" w:rsidRDefault="007D7AD6" w:rsidP="007D7AD6">
      <w:pPr>
        <w:pStyle w:val="afff1"/>
        <w:tabs>
          <w:tab w:val="left" w:pos="1080"/>
        </w:tabs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Сформулируйте основные утверждения автора. </w:t>
      </w:r>
    </w:p>
    <w:p w:rsidR="007D7AD6" w:rsidRPr="00637460" w:rsidRDefault="007D7AD6" w:rsidP="007D7AD6">
      <w:pPr>
        <w:pStyle w:val="afff1"/>
        <w:tabs>
          <w:tab w:val="left" w:pos="1080"/>
        </w:tabs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Выразите свое мнение по поводу утверждений автора и обоснуйте его.</w:t>
      </w:r>
    </w:p>
    <w:p w:rsidR="007D7AD6" w:rsidRPr="00637460" w:rsidRDefault="007D7AD6" w:rsidP="007D7AD6">
      <w:pPr>
        <w:pStyle w:val="afff1"/>
        <w:numPr>
          <w:ilvl w:val="0"/>
          <w:numId w:val="25"/>
        </w:numPr>
        <w:tabs>
          <w:tab w:val="left" w:pos="1080"/>
        </w:tabs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Сугробов Г. В., Акимова И. В., </w:t>
      </w:r>
      <w:proofErr w:type="spellStart"/>
      <w:r w:rsidRPr="00637460">
        <w:rPr>
          <w:color w:val="000000" w:themeColor="text1"/>
          <w:sz w:val="20"/>
        </w:rPr>
        <w:t>Баландин</w:t>
      </w:r>
      <w:proofErr w:type="spellEnd"/>
      <w:r w:rsidRPr="00637460">
        <w:rPr>
          <w:color w:val="000000" w:themeColor="text1"/>
          <w:sz w:val="20"/>
        </w:rPr>
        <w:t xml:space="preserve"> И. А. Реализация численных методов в среде </w:t>
      </w:r>
      <w:proofErr w:type="spellStart"/>
      <w:r w:rsidRPr="00637460">
        <w:rPr>
          <w:color w:val="000000" w:themeColor="text1"/>
          <w:sz w:val="20"/>
        </w:rPr>
        <w:t>Delphi</w:t>
      </w:r>
      <w:proofErr w:type="spellEnd"/>
      <w:r w:rsidRPr="00637460">
        <w:rPr>
          <w:color w:val="000000" w:themeColor="text1"/>
          <w:sz w:val="20"/>
        </w:rPr>
        <w:t xml:space="preserve"> // Известия ПГУ им. В.Г. Белинского. 2008. № 12. </w:t>
      </w:r>
      <w:r w:rsidRPr="00637460">
        <w:rPr>
          <w:color w:val="000000" w:themeColor="text1"/>
          <w:sz w:val="20"/>
          <w:lang w:val="en-US"/>
        </w:rPr>
        <w:t>URL</w:t>
      </w:r>
      <w:r w:rsidRPr="00637460">
        <w:rPr>
          <w:color w:val="000000" w:themeColor="text1"/>
          <w:sz w:val="20"/>
        </w:rPr>
        <w:t xml:space="preserve">: </w:t>
      </w:r>
      <w:r w:rsidRPr="00637460">
        <w:rPr>
          <w:color w:val="000000" w:themeColor="text1"/>
          <w:sz w:val="20"/>
          <w:lang w:val="en-US"/>
        </w:rPr>
        <w:t>http</w:t>
      </w:r>
      <w:r w:rsidRPr="00637460">
        <w:rPr>
          <w:color w:val="000000" w:themeColor="text1"/>
          <w:sz w:val="20"/>
        </w:rPr>
        <w:t>://</w:t>
      </w:r>
      <w:proofErr w:type="spellStart"/>
      <w:r w:rsidRPr="00637460">
        <w:rPr>
          <w:color w:val="000000" w:themeColor="text1"/>
          <w:sz w:val="20"/>
          <w:lang w:val="en-US"/>
        </w:rPr>
        <w:t>cyberle</w:t>
      </w:r>
      <w:proofErr w:type="spellEnd"/>
      <w:r w:rsidRPr="00637460">
        <w:rPr>
          <w:color w:val="000000" w:themeColor="text1"/>
          <w:sz w:val="20"/>
        </w:rPr>
        <w:t>№</w:t>
      </w:r>
      <w:proofErr w:type="spellStart"/>
      <w:r w:rsidRPr="00637460">
        <w:rPr>
          <w:color w:val="000000" w:themeColor="text1"/>
          <w:sz w:val="20"/>
          <w:lang w:val="en-US"/>
        </w:rPr>
        <w:t>i</w:t>
      </w:r>
      <w:proofErr w:type="spellEnd"/>
      <w:r w:rsidRPr="00637460">
        <w:rPr>
          <w:color w:val="000000" w:themeColor="text1"/>
          <w:sz w:val="20"/>
        </w:rPr>
        <w:t>№</w:t>
      </w:r>
      <w:proofErr w:type="spellStart"/>
      <w:r w:rsidRPr="00637460">
        <w:rPr>
          <w:color w:val="000000" w:themeColor="text1"/>
          <w:sz w:val="20"/>
          <w:lang w:val="en-US"/>
        </w:rPr>
        <w:t>ka</w:t>
      </w:r>
      <w:proofErr w:type="spellEnd"/>
      <w:r w:rsidRPr="00637460">
        <w:rPr>
          <w:color w:val="000000" w:themeColor="text1"/>
          <w:sz w:val="20"/>
        </w:rPr>
        <w:t>.</w:t>
      </w:r>
      <w:proofErr w:type="spellStart"/>
      <w:r w:rsidRPr="00637460">
        <w:rPr>
          <w:color w:val="000000" w:themeColor="text1"/>
          <w:sz w:val="20"/>
          <w:lang w:val="en-US"/>
        </w:rPr>
        <w:t>ru</w:t>
      </w:r>
      <w:proofErr w:type="spellEnd"/>
      <w:r w:rsidRPr="00637460">
        <w:rPr>
          <w:color w:val="000000" w:themeColor="text1"/>
          <w:sz w:val="20"/>
        </w:rPr>
        <w:t>/</w:t>
      </w:r>
      <w:r w:rsidRPr="00637460">
        <w:rPr>
          <w:color w:val="000000" w:themeColor="text1"/>
          <w:sz w:val="20"/>
          <w:lang w:val="en-US"/>
        </w:rPr>
        <w:t>article</w:t>
      </w:r>
      <w:r w:rsidRPr="00637460">
        <w:rPr>
          <w:color w:val="000000" w:themeColor="text1"/>
          <w:sz w:val="20"/>
        </w:rPr>
        <w:t>/№/</w:t>
      </w:r>
      <w:proofErr w:type="spellStart"/>
      <w:r w:rsidRPr="00637460">
        <w:rPr>
          <w:color w:val="000000" w:themeColor="text1"/>
          <w:sz w:val="20"/>
          <w:lang w:val="en-US"/>
        </w:rPr>
        <w:t>realizatsiya</w:t>
      </w:r>
      <w:proofErr w:type="spellEnd"/>
      <w:r w:rsidRPr="00637460">
        <w:rPr>
          <w:color w:val="000000" w:themeColor="text1"/>
          <w:sz w:val="20"/>
        </w:rPr>
        <w:t>-</w:t>
      </w:r>
      <w:proofErr w:type="spellStart"/>
      <w:r w:rsidRPr="00637460">
        <w:rPr>
          <w:color w:val="000000" w:themeColor="text1"/>
          <w:sz w:val="20"/>
          <w:lang w:val="en-US"/>
        </w:rPr>
        <w:t>chisle</w:t>
      </w:r>
      <w:proofErr w:type="spellEnd"/>
      <w:r w:rsidRPr="00637460">
        <w:rPr>
          <w:color w:val="000000" w:themeColor="text1"/>
          <w:sz w:val="20"/>
        </w:rPr>
        <w:t>№№</w:t>
      </w:r>
      <w:proofErr w:type="spellStart"/>
      <w:r w:rsidRPr="00637460">
        <w:rPr>
          <w:color w:val="000000" w:themeColor="text1"/>
          <w:sz w:val="20"/>
          <w:lang w:val="en-US"/>
        </w:rPr>
        <w:t>yh</w:t>
      </w:r>
      <w:proofErr w:type="spellEnd"/>
      <w:r w:rsidRPr="00637460">
        <w:rPr>
          <w:color w:val="000000" w:themeColor="text1"/>
          <w:sz w:val="20"/>
        </w:rPr>
        <w:t>-</w:t>
      </w:r>
      <w:proofErr w:type="spellStart"/>
      <w:r w:rsidRPr="00637460">
        <w:rPr>
          <w:color w:val="000000" w:themeColor="text1"/>
          <w:sz w:val="20"/>
          <w:lang w:val="en-US"/>
        </w:rPr>
        <w:t>metodov</w:t>
      </w:r>
      <w:proofErr w:type="spellEnd"/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  <w:lang w:val="en-US"/>
        </w:rPr>
        <w:t>v</w:t>
      </w:r>
      <w:r w:rsidRPr="00637460">
        <w:rPr>
          <w:color w:val="000000" w:themeColor="text1"/>
          <w:sz w:val="20"/>
        </w:rPr>
        <w:t>-</w:t>
      </w:r>
      <w:proofErr w:type="spellStart"/>
      <w:r w:rsidRPr="00637460">
        <w:rPr>
          <w:color w:val="000000" w:themeColor="text1"/>
          <w:sz w:val="20"/>
          <w:lang w:val="en-US"/>
        </w:rPr>
        <w:t>srede</w:t>
      </w:r>
      <w:proofErr w:type="spellEnd"/>
      <w:r w:rsidRPr="00637460">
        <w:rPr>
          <w:color w:val="000000" w:themeColor="text1"/>
          <w:sz w:val="20"/>
        </w:rPr>
        <w:t>-</w:t>
      </w:r>
      <w:proofErr w:type="spellStart"/>
      <w:r w:rsidRPr="00637460">
        <w:rPr>
          <w:color w:val="000000" w:themeColor="text1"/>
          <w:sz w:val="20"/>
          <w:lang w:val="en-US"/>
        </w:rPr>
        <w:t>delphi</w:t>
      </w:r>
      <w:proofErr w:type="spellEnd"/>
      <w:r w:rsidRPr="00637460">
        <w:rPr>
          <w:color w:val="000000" w:themeColor="text1"/>
          <w:sz w:val="20"/>
        </w:rPr>
        <w:t>.</w:t>
      </w:r>
    </w:p>
    <w:p w:rsidR="007D7AD6" w:rsidRPr="00637460" w:rsidRDefault="007D7AD6" w:rsidP="007D7AD6">
      <w:pPr>
        <w:pStyle w:val="afff1"/>
        <w:tabs>
          <w:tab w:val="left" w:pos="1080"/>
        </w:tabs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Выразите свое мнение по поводу утверждений автора и обоснуйте его.</w:t>
      </w:r>
    </w:p>
    <w:p w:rsidR="007D7AD6" w:rsidRPr="00637460" w:rsidRDefault="007D7AD6" w:rsidP="007D7AD6">
      <w:pPr>
        <w:pStyle w:val="afff1"/>
        <w:numPr>
          <w:ilvl w:val="0"/>
          <w:numId w:val="25"/>
        </w:numPr>
        <w:tabs>
          <w:tab w:val="left" w:pos="1080"/>
        </w:tabs>
        <w:ind w:firstLine="709"/>
        <w:jc w:val="both"/>
        <w:rPr>
          <w:color w:val="000000" w:themeColor="text1"/>
          <w:sz w:val="20"/>
          <w:lang w:val="en-US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Олейник Елена Борисовна, Захарова Алена Петровна. Анализ и прогнозирование объема инвестиций в основной капитал // Экономика региона. </w:t>
      </w:r>
      <w:r w:rsidRPr="00637460">
        <w:rPr>
          <w:color w:val="000000" w:themeColor="text1"/>
          <w:sz w:val="20"/>
          <w:lang w:val="en-US"/>
        </w:rPr>
        <w:t>2012. № 1. URL: http://cyberle№i№ka.ru/article/№/a№aliz-i-prog№ozirova№ie-obema-i№vestitsiy-v-os№ov№oy-kapital.</w:t>
      </w:r>
    </w:p>
    <w:p w:rsidR="007D7AD6" w:rsidRPr="00637460" w:rsidRDefault="007D7AD6" w:rsidP="007D7AD6">
      <w:pPr>
        <w:pStyle w:val="afff1"/>
        <w:tabs>
          <w:tab w:val="left" w:pos="1080"/>
        </w:tabs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Сформулируйте основные утверждения автора. </w:t>
      </w:r>
    </w:p>
    <w:p w:rsidR="007D7AD6" w:rsidRPr="00637460" w:rsidRDefault="007D7AD6" w:rsidP="007D7AD6">
      <w:pPr>
        <w:pStyle w:val="afff1"/>
        <w:tabs>
          <w:tab w:val="left" w:pos="1080"/>
        </w:tabs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Выразите свое мнение по поводу утверждений автора и обоснуйте его.</w:t>
      </w:r>
    </w:p>
    <w:p w:rsidR="007D7AD6" w:rsidRPr="00637460" w:rsidRDefault="007D7AD6" w:rsidP="007D7AD6">
      <w:pPr>
        <w:pStyle w:val="afff1"/>
        <w:numPr>
          <w:ilvl w:val="0"/>
          <w:numId w:val="25"/>
        </w:numPr>
        <w:tabs>
          <w:tab w:val="left" w:pos="1080"/>
        </w:tabs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Кузнецов К. Б., Малахова Т. А., Шимановский К. В. Методы оценки вероятности дефолта отраслей экономики для целей банковского надзора // Вестник ПГУ. Серия: Экономика. 2011. № 1. </w:t>
      </w:r>
      <w:r w:rsidRPr="00637460">
        <w:rPr>
          <w:color w:val="000000" w:themeColor="text1"/>
          <w:sz w:val="20"/>
          <w:lang w:val="en-US"/>
        </w:rPr>
        <w:t>URL</w:t>
      </w:r>
      <w:r w:rsidRPr="00637460">
        <w:rPr>
          <w:color w:val="000000" w:themeColor="text1"/>
          <w:sz w:val="20"/>
        </w:rPr>
        <w:t xml:space="preserve">: </w:t>
      </w:r>
      <w:r w:rsidRPr="00637460">
        <w:rPr>
          <w:color w:val="000000" w:themeColor="text1"/>
          <w:sz w:val="20"/>
          <w:lang w:val="en-US"/>
        </w:rPr>
        <w:t>http</w:t>
      </w:r>
      <w:r w:rsidRPr="00637460">
        <w:rPr>
          <w:color w:val="000000" w:themeColor="text1"/>
          <w:sz w:val="20"/>
        </w:rPr>
        <w:t>://</w:t>
      </w:r>
      <w:proofErr w:type="spellStart"/>
      <w:r w:rsidRPr="00637460">
        <w:rPr>
          <w:color w:val="000000" w:themeColor="text1"/>
          <w:sz w:val="20"/>
          <w:lang w:val="en-US"/>
        </w:rPr>
        <w:t>cyberle</w:t>
      </w:r>
      <w:proofErr w:type="spellEnd"/>
      <w:r w:rsidRPr="00637460">
        <w:rPr>
          <w:color w:val="000000" w:themeColor="text1"/>
          <w:sz w:val="20"/>
        </w:rPr>
        <w:t>№</w:t>
      </w:r>
      <w:proofErr w:type="spellStart"/>
      <w:r w:rsidRPr="00637460">
        <w:rPr>
          <w:color w:val="000000" w:themeColor="text1"/>
          <w:sz w:val="20"/>
          <w:lang w:val="en-US"/>
        </w:rPr>
        <w:t>i</w:t>
      </w:r>
      <w:proofErr w:type="spellEnd"/>
      <w:r w:rsidRPr="00637460">
        <w:rPr>
          <w:color w:val="000000" w:themeColor="text1"/>
          <w:sz w:val="20"/>
        </w:rPr>
        <w:t>№</w:t>
      </w:r>
      <w:proofErr w:type="spellStart"/>
      <w:r w:rsidRPr="00637460">
        <w:rPr>
          <w:color w:val="000000" w:themeColor="text1"/>
          <w:sz w:val="20"/>
          <w:lang w:val="en-US"/>
        </w:rPr>
        <w:t>ka</w:t>
      </w:r>
      <w:proofErr w:type="spellEnd"/>
      <w:r w:rsidRPr="00637460">
        <w:rPr>
          <w:color w:val="000000" w:themeColor="text1"/>
          <w:sz w:val="20"/>
        </w:rPr>
        <w:t>.</w:t>
      </w:r>
      <w:proofErr w:type="spellStart"/>
      <w:r w:rsidRPr="00637460">
        <w:rPr>
          <w:color w:val="000000" w:themeColor="text1"/>
          <w:sz w:val="20"/>
          <w:lang w:val="en-US"/>
        </w:rPr>
        <w:t>ru</w:t>
      </w:r>
      <w:proofErr w:type="spellEnd"/>
      <w:r w:rsidRPr="00637460">
        <w:rPr>
          <w:color w:val="000000" w:themeColor="text1"/>
          <w:sz w:val="20"/>
        </w:rPr>
        <w:t>/</w:t>
      </w:r>
      <w:r w:rsidRPr="00637460">
        <w:rPr>
          <w:color w:val="000000" w:themeColor="text1"/>
          <w:sz w:val="20"/>
          <w:lang w:val="en-US"/>
        </w:rPr>
        <w:t>article</w:t>
      </w:r>
      <w:r w:rsidRPr="00637460">
        <w:rPr>
          <w:color w:val="000000" w:themeColor="text1"/>
          <w:sz w:val="20"/>
        </w:rPr>
        <w:t>/№/</w:t>
      </w:r>
      <w:proofErr w:type="spellStart"/>
      <w:r w:rsidRPr="00637460">
        <w:rPr>
          <w:color w:val="000000" w:themeColor="text1"/>
          <w:sz w:val="20"/>
          <w:lang w:val="en-US"/>
        </w:rPr>
        <w:t>metody</w:t>
      </w:r>
      <w:proofErr w:type="spellEnd"/>
      <w:r w:rsidRPr="00637460">
        <w:rPr>
          <w:color w:val="000000" w:themeColor="text1"/>
          <w:sz w:val="20"/>
        </w:rPr>
        <w:t>-</w:t>
      </w:r>
      <w:proofErr w:type="spellStart"/>
      <w:r w:rsidRPr="00637460">
        <w:rPr>
          <w:color w:val="000000" w:themeColor="text1"/>
          <w:sz w:val="20"/>
          <w:lang w:val="en-US"/>
        </w:rPr>
        <w:t>otse</w:t>
      </w:r>
      <w:proofErr w:type="spellEnd"/>
      <w:r w:rsidRPr="00637460">
        <w:rPr>
          <w:color w:val="000000" w:themeColor="text1"/>
          <w:sz w:val="20"/>
        </w:rPr>
        <w:t>№</w:t>
      </w:r>
      <w:proofErr w:type="spellStart"/>
      <w:r w:rsidRPr="00637460">
        <w:rPr>
          <w:color w:val="000000" w:themeColor="text1"/>
          <w:sz w:val="20"/>
          <w:lang w:val="en-US"/>
        </w:rPr>
        <w:t>ki</w:t>
      </w:r>
      <w:proofErr w:type="spellEnd"/>
      <w:r w:rsidRPr="00637460">
        <w:rPr>
          <w:color w:val="000000" w:themeColor="text1"/>
          <w:sz w:val="20"/>
        </w:rPr>
        <w:t>-</w:t>
      </w:r>
      <w:proofErr w:type="spellStart"/>
      <w:r w:rsidRPr="00637460">
        <w:rPr>
          <w:color w:val="000000" w:themeColor="text1"/>
          <w:sz w:val="20"/>
          <w:lang w:val="en-US"/>
        </w:rPr>
        <w:t>veroyat</w:t>
      </w:r>
      <w:proofErr w:type="spellEnd"/>
      <w:r w:rsidRPr="00637460">
        <w:rPr>
          <w:color w:val="000000" w:themeColor="text1"/>
          <w:sz w:val="20"/>
        </w:rPr>
        <w:t>№</w:t>
      </w:r>
      <w:proofErr w:type="spellStart"/>
      <w:r w:rsidRPr="00637460">
        <w:rPr>
          <w:color w:val="000000" w:themeColor="text1"/>
          <w:sz w:val="20"/>
          <w:lang w:val="en-US"/>
        </w:rPr>
        <w:t>osti</w:t>
      </w:r>
      <w:proofErr w:type="spellEnd"/>
      <w:r w:rsidRPr="00637460">
        <w:rPr>
          <w:color w:val="000000" w:themeColor="text1"/>
          <w:sz w:val="20"/>
        </w:rPr>
        <w:t>-</w:t>
      </w:r>
      <w:proofErr w:type="spellStart"/>
      <w:r w:rsidRPr="00637460">
        <w:rPr>
          <w:color w:val="000000" w:themeColor="text1"/>
          <w:sz w:val="20"/>
          <w:lang w:val="en-US"/>
        </w:rPr>
        <w:t>defolta</w:t>
      </w:r>
      <w:proofErr w:type="spellEnd"/>
      <w:r w:rsidRPr="00637460">
        <w:rPr>
          <w:color w:val="000000" w:themeColor="text1"/>
          <w:sz w:val="20"/>
        </w:rPr>
        <w:t>-</w:t>
      </w:r>
      <w:proofErr w:type="spellStart"/>
      <w:r w:rsidRPr="00637460">
        <w:rPr>
          <w:color w:val="000000" w:themeColor="text1"/>
          <w:sz w:val="20"/>
          <w:lang w:val="en-US"/>
        </w:rPr>
        <w:t>otrasley</w:t>
      </w:r>
      <w:proofErr w:type="spellEnd"/>
      <w:r w:rsidRPr="00637460">
        <w:rPr>
          <w:color w:val="000000" w:themeColor="text1"/>
          <w:sz w:val="20"/>
        </w:rPr>
        <w:t>-</w:t>
      </w:r>
      <w:proofErr w:type="spellStart"/>
      <w:r w:rsidRPr="00637460">
        <w:rPr>
          <w:color w:val="000000" w:themeColor="text1"/>
          <w:sz w:val="20"/>
          <w:lang w:val="en-US"/>
        </w:rPr>
        <w:t>eko</w:t>
      </w:r>
      <w:proofErr w:type="spellEnd"/>
      <w:r w:rsidRPr="00637460">
        <w:rPr>
          <w:color w:val="000000" w:themeColor="text1"/>
          <w:sz w:val="20"/>
        </w:rPr>
        <w:t>№</w:t>
      </w:r>
      <w:proofErr w:type="spellStart"/>
      <w:r w:rsidRPr="00637460">
        <w:rPr>
          <w:color w:val="000000" w:themeColor="text1"/>
          <w:sz w:val="20"/>
          <w:lang w:val="en-US"/>
        </w:rPr>
        <w:t>omiki</w:t>
      </w:r>
      <w:proofErr w:type="spellEnd"/>
      <w:r w:rsidRPr="00637460">
        <w:rPr>
          <w:color w:val="000000" w:themeColor="text1"/>
          <w:sz w:val="20"/>
        </w:rPr>
        <w:t>-</w:t>
      </w:r>
      <w:proofErr w:type="spellStart"/>
      <w:r w:rsidRPr="00637460">
        <w:rPr>
          <w:color w:val="000000" w:themeColor="text1"/>
          <w:sz w:val="20"/>
          <w:lang w:val="en-US"/>
        </w:rPr>
        <w:t>dlya</w:t>
      </w:r>
      <w:proofErr w:type="spellEnd"/>
      <w:r w:rsidRPr="00637460">
        <w:rPr>
          <w:color w:val="000000" w:themeColor="text1"/>
          <w:sz w:val="20"/>
        </w:rPr>
        <w:t>-</w:t>
      </w:r>
      <w:proofErr w:type="spellStart"/>
      <w:r w:rsidRPr="00637460">
        <w:rPr>
          <w:color w:val="000000" w:themeColor="text1"/>
          <w:sz w:val="20"/>
          <w:lang w:val="en-US"/>
        </w:rPr>
        <w:t>tseley</w:t>
      </w:r>
      <w:proofErr w:type="spellEnd"/>
      <w:r w:rsidRPr="00637460">
        <w:rPr>
          <w:color w:val="000000" w:themeColor="text1"/>
          <w:sz w:val="20"/>
        </w:rPr>
        <w:t>-</w:t>
      </w:r>
      <w:proofErr w:type="spellStart"/>
      <w:r w:rsidRPr="00637460">
        <w:rPr>
          <w:color w:val="000000" w:themeColor="text1"/>
          <w:sz w:val="20"/>
          <w:lang w:val="en-US"/>
        </w:rPr>
        <w:t>ba</w:t>
      </w:r>
      <w:proofErr w:type="spellEnd"/>
      <w:r w:rsidRPr="00637460">
        <w:rPr>
          <w:color w:val="000000" w:themeColor="text1"/>
          <w:sz w:val="20"/>
        </w:rPr>
        <w:t>№</w:t>
      </w:r>
      <w:proofErr w:type="spellStart"/>
      <w:r w:rsidRPr="00637460">
        <w:rPr>
          <w:color w:val="000000" w:themeColor="text1"/>
          <w:sz w:val="20"/>
          <w:lang w:val="en-US"/>
        </w:rPr>
        <w:t>kovskogo</w:t>
      </w:r>
      <w:proofErr w:type="spellEnd"/>
      <w:r w:rsidRPr="00637460">
        <w:rPr>
          <w:color w:val="000000" w:themeColor="text1"/>
          <w:sz w:val="20"/>
        </w:rPr>
        <w:t>-№</w:t>
      </w:r>
      <w:proofErr w:type="spellStart"/>
      <w:r w:rsidRPr="00637460">
        <w:rPr>
          <w:color w:val="000000" w:themeColor="text1"/>
          <w:sz w:val="20"/>
          <w:lang w:val="en-US"/>
        </w:rPr>
        <w:t>adzora</w:t>
      </w:r>
      <w:proofErr w:type="spellEnd"/>
      <w:r w:rsidRPr="00637460">
        <w:rPr>
          <w:color w:val="000000" w:themeColor="text1"/>
          <w:sz w:val="20"/>
        </w:rPr>
        <w:t>.</w:t>
      </w:r>
    </w:p>
    <w:p w:rsidR="007D7AD6" w:rsidRPr="00637460" w:rsidRDefault="007D7AD6" w:rsidP="007D7AD6">
      <w:pPr>
        <w:pStyle w:val="afff1"/>
        <w:tabs>
          <w:tab w:val="left" w:pos="1080"/>
        </w:tabs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Сформулируйте основные утверждения автора. </w:t>
      </w:r>
    </w:p>
    <w:p w:rsidR="007D7AD6" w:rsidRPr="00637460" w:rsidRDefault="007D7AD6" w:rsidP="007D7AD6">
      <w:pPr>
        <w:pStyle w:val="afff1"/>
        <w:tabs>
          <w:tab w:val="left" w:pos="1080"/>
        </w:tabs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Выразите свое мнение по поводу утверждений автора и обоснуйте его.</w:t>
      </w:r>
    </w:p>
    <w:p w:rsidR="007D7AD6" w:rsidRPr="00637460" w:rsidRDefault="007D7AD6" w:rsidP="007D7AD6">
      <w:pPr>
        <w:pStyle w:val="afff1"/>
        <w:numPr>
          <w:ilvl w:val="0"/>
          <w:numId w:val="25"/>
        </w:numPr>
        <w:tabs>
          <w:tab w:val="left" w:pos="1080"/>
        </w:tabs>
        <w:ind w:firstLine="709"/>
        <w:jc w:val="both"/>
        <w:rPr>
          <w:color w:val="000000" w:themeColor="text1"/>
          <w:sz w:val="20"/>
          <w:lang w:val="en-US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Хатко</w:t>
      </w:r>
      <w:proofErr w:type="spellEnd"/>
      <w:r w:rsidRPr="00637460">
        <w:rPr>
          <w:color w:val="000000" w:themeColor="text1"/>
          <w:sz w:val="20"/>
        </w:rPr>
        <w:t xml:space="preserve"> </w:t>
      </w:r>
      <w:proofErr w:type="spellStart"/>
      <w:r w:rsidRPr="00637460">
        <w:rPr>
          <w:color w:val="000000" w:themeColor="text1"/>
          <w:sz w:val="20"/>
        </w:rPr>
        <w:t>Зурет</w:t>
      </w:r>
      <w:proofErr w:type="spellEnd"/>
      <w:r w:rsidRPr="00637460">
        <w:rPr>
          <w:color w:val="000000" w:themeColor="text1"/>
          <w:sz w:val="20"/>
        </w:rPr>
        <w:t xml:space="preserve"> </w:t>
      </w:r>
      <w:proofErr w:type="spellStart"/>
      <w:r w:rsidRPr="00637460">
        <w:rPr>
          <w:color w:val="000000" w:themeColor="text1"/>
          <w:sz w:val="20"/>
        </w:rPr>
        <w:t>Нурбиевна</w:t>
      </w:r>
      <w:proofErr w:type="spellEnd"/>
      <w:r w:rsidRPr="00637460">
        <w:rPr>
          <w:color w:val="000000" w:themeColor="text1"/>
          <w:sz w:val="20"/>
        </w:rPr>
        <w:t xml:space="preserve">. Математическое моделирование процессов очистки свекловичного пектина // Новые технологии. </w:t>
      </w:r>
      <w:r w:rsidRPr="00637460">
        <w:rPr>
          <w:color w:val="000000" w:themeColor="text1"/>
          <w:sz w:val="20"/>
          <w:lang w:val="en-US"/>
        </w:rPr>
        <w:t>2008. № 5. URL: http://cyberle№i№ka.ru/article/№/matematicheskoe-modelirova№ie-protsessov-ochistki-sveklovich№ogo-pekti№a.</w:t>
      </w:r>
    </w:p>
    <w:p w:rsidR="007D7AD6" w:rsidRPr="00637460" w:rsidRDefault="007D7AD6" w:rsidP="007D7AD6">
      <w:pPr>
        <w:pStyle w:val="afff1"/>
        <w:tabs>
          <w:tab w:val="left" w:pos="1080"/>
        </w:tabs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Сформулируйте основные утверждения автора. </w:t>
      </w:r>
    </w:p>
    <w:p w:rsidR="007D7AD6" w:rsidRPr="00637460" w:rsidRDefault="007D7AD6" w:rsidP="007D7AD6">
      <w:pPr>
        <w:pStyle w:val="afff1"/>
        <w:tabs>
          <w:tab w:val="left" w:pos="1080"/>
        </w:tabs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Выразите свое мнение по поводу утверждений автора и обоснуйте его.</w:t>
      </w:r>
    </w:p>
    <w:p w:rsidR="007D7AD6" w:rsidRPr="00637460" w:rsidRDefault="007D7AD6" w:rsidP="007D7AD6">
      <w:pPr>
        <w:pStyle w:val="afff1"/>
        <w:numPr>
          <w:ilvl w:val="0"/>
          <w:numId w:val="25"/>
        </w:numPr>
        <w:tabs>
          <w:tab w:val="left" w:pos="1080"/>
        </w:tabs>
        <w:ind w:firstLine="709"/>
        <w:jc w:val="both"/>
        <w:rPr>
          <w:color w:val="000000" w:themeColor="text1"/>
          <w:sz w:val="20"/>
          <w:lang w:val="en-US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Лапач</w:t>
      </w:r>
      <w:proofErr w:type="spellEnd"/>
      <w:r w:rsidRPr="00637460">
        <w:rPr>
          <w:color w:val="000000" w:themeColor="text1"/>
          <w:sz w:val="20"/>
        </w:rPr>
        <w:t xml:space="preserve"> С. Н., Радченко С. Г. Основные проблемы построения регрессионных моделей // ММС. 2012. </w:t>
      </w:r>
      <w:r w:rsidRPr="00637460">
        <w:rPr>
          <w:color w:val="000000" w:themeColor="text1"/>
          <w:sz w:val="20"/>
          <w:lang w:val="en-US"/>
        </w:rPr>
        <w:t>№ 4. URL: http://cyberle№i№ka.ru/article/№/os№ov№ye-problemy-postroe№iya-regressio№№yh-modeley.</w:t>
      </w:r>
    </w:p>
    <w:p w:rsidR="007D7AD6" w:rsidRPr="00637460" w:rsidRDefault="007D7AD6" w:rsidP="007D7AD6">
      <w:pPr>
        <w:pStyle w:val="afff1"/>
        <w:tabs>
          <w:tab w:val="left" w:pos="1080"/>
        </w:tabs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Сформулируйте основные утверждения автора. </w:t>
      </w:r>
    </w:p>
    <w:p w:rsidR="007D7AD6" w:rsidRPr="00637460" w:rsidRDefault="007D7AD6" w:rsidP="007D7AD6">
      <w:pPr>
        <w:pStyle w:val="afff1"/>
        <w:tabs>
          <w:tab w:val="left" w:pos="1080"/>
        </w:tabs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Выразите свое мнение по поводу утверждений автора и обоснуйте его.</w:t>
      </w:r>
    </w:p>
    <w:p w:rsidR="007D7AD6" w:rsidRPr="00637460" w:rsidRDefault="007D7AD6" w:rsidP="007D7AD6">
      <w:pPr>
        <w:pStyle w:val="afff1"/>
        <w:numPr>
          <w:ilvl w:val="0"/>
          <w:numId w:val="25"/>
        </w:numPr>
        <w:tabs>
          <w:tab w:val="left" w:pos="1080"/>
        </w:tabs>
        <w:ind w:firstLine="709"/>
        <w:jc w:val="both"/>
        <w:rPr>
          <w:color w:val="000000" w:themeColor="text1"/>
          <w:sz w:val="20"/>
          <w:lang w:val="en-US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Демченко Д. В., Рутковский Н. В. Оценки параметров гиперболической регрессии // Вестник </w:t>
      </w:r>
      <w:proofErr w:type="spellStart"/>
      <w:r w:rsidRPr="00637460">
        <w:rPr>
          <w:color w:val="000000" w:themeColor="text1"/>
          <w:sz w:val="20"/>
        </w:rPr>
        <w:t>НовГУ</w:t>
      </w:r>
      <w:proofErr w:type="spellEnd"/>
      <w:r w:rsidRPr="00637460">
        <w:rPr>
          <w:color w:val="000000" w:themeColor="text1"/>
          <w:sz w:val="20"/>
        </w:rPr>
        <w:t xml:space="preserve">. </w:t>
      </w:r>
      <w:r w:rsidRPr="00637460">
        <w:rPr>
          <w:color w:val="000000" w:themeColor="text1"/>
          <w:sz w:val="20"/>
          <w:lang w:val="en-US"/>
        </w:rPr>
        <w:t>2008. № 46. URL: http://cyberle№i№ka.ru/article/№/otse№ki-parametrov-giperbolicheskoy-regressii.</w:t>
      </w:r>
    </w:p>
    <w:p w:rsidR="007D7AD6" w:rsidRPr="00637460" w:rsidRDefault="007D7AD6" w:rsidP="007D7AD6">
      <w:pPr>
        <w:tabs>
          <w:tab w:val="left" w:pos="1080"/>
          <w:tab w:val="left" w:pos="1134"/>
        </w:tabs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Выразите свое мнение по поводу утверждений автора и обоснуйте его.</w:t>
      </w:r>
    </w:p>
    <w:p w:rsidR="007D7AD6" w:rsidRPr="00637460" w:rsidRDefault="007D7AD6" w:rsidP="007D7AD6">
      <w:pPr>
        <w:tabs>
          <w:tab w:val="left" w:pos="1080"/>
          <w:tab w:val="left" w:pos="1134"/>
        </w:tabs>
        <w:spacing w:before="0" w:after="0"/>
        <w:ind w:firstLine="709"/>
        <w:jc w:val="both"/>
        <w:rPr>
          <w:b/>
          <w:iCs/>
          <w:color w:val="000000" w:themeColor="text1"/>
          <w:sz w:val="20"/>
        </w:rPr>
      </w:pPr>
    </w:p>
    <w:p w:rsidR="007D7AD6" w:rsidRPr="00637460" w:rsidRDefault="00E24E2C" w:rsidP="00E24E2C">
      <w:pPr>
        <w:widowControl/>
        <w:tabs>
          <w:tab w:val="center" w:pos="4677"/>
          <w:tab w:val="right" w:pos="9355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>
        <w:rPr>
          <w:b/>
          <w:bCs/>
          <w:sz w:val="20"/>
        </w:rPr>
        <w:lastRenderedPageBreak/>
        <w:t>7</w:t>
      </w:r>
      <w:r w:rsidR="007D7AD6" w:rsidRPr="00637460">
        <w:rPr>
          <w:b/>
          <w:color w:val="000000" w:themeColor="text1"/>
          <w:sz w:val="20"/>
        </w:rPr>
        <w:t>.  Учебно-методическое и информационное обеспечение дисциплины</w:t>
      </w:r>
    </w:p>
    <w:p w:rsidR="007D7AD6" w:rsidRPr="00637460" w:rsidRDefault="00E24E2C" w:rsidP="00E24E2C">
      <w:pPr>
        <w:tabs>
          <w:tab w:val="left" w:pos="993"/>
        </w:tabs>
        <w:spacing w:before="0" w:after="0"/>
        <w:ind w:firstLine="709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t>7</w:t>
      </w:r>
      <w:r w:rsidR="007D7AD6" w:rsidRPr="00637460">
        <w:rPr>
          <w:b/>
          <w:color w:val="000000" w:themeColor="text1"/>
          <w:sz w:val="20"/>
        </w:rPr>
        <w:t xml:space="preserve">.1. Рекомендуемая литература </w:t>
      </w:r>
    </w:p>
    <w:p w:rsidR="007D7AD6" w:rsidRPr="00637460" w:rsidRDefault="007D7AD6" w:rsidP="00E24E2C">
      <w:pPr>
        <w:tabs>
          <w:tab w:val="left" w:pos="993"/>
          <w:tab w:val="left" w:pos="1080"/>
        </w:tabs>
        <w:suppressAutoHyphens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Основная литература</w:t>
      </w:r>
    </w:p>
    <w:p w:rsidR="005E3426" w:rsidRPr="005E3426" w:rsidRDefault="005E3426" w:rsidP="00E24E2C">
      <w:pPr>
        <w:pStyle w:val="afffc"/>
        <w:numPr>
          <w:ilvl w:val="0"/>
          <w:numId w:val="31"/>
        </w:numPr>
        <w:tabs>
          <w:tab w:val="left" w:pos="993"/>
          <w:tab w:val="left" w:pos="108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5E3426">
        <w:rPr>
          <w:rFonts w:ascii="Times New Roman" w:hAnsi="Times New Roman"/>
          <w:color w:val="000000" w:themeColor="text1"/>
        </w:rPr>
        <w:t>Орлов А. И. Эконометрика: учебное пособие / А. И. Орлов. — 3-е изд. — Москва, Саратов: Интернет-Университет Информационных Технологий (ИНТУИТ), Ай Пи Ар Медиа, 2020. — 676 c. — ISBN 978-5-4497-0362-0. — Текст: электронный // Электронно-библиотечная система IPR BOOKS: [сайт]. — URL: http://www.iprbookshop.ru/89481.html</w:t>
      </w:r>
    </w:p>
    <w:p w:rsidR="005E3426" w:rsidRPr="005E3426" w:rsidRDefault="005E3426" w:rsidP="00E24E2C">
      <w:pPr>
        <w:pStyle w:val="afffc"/>
        <w:numPr>
          <w:ilvl w:val="0"/>
          <w:numId w:val="31"/>
        </w:numPr>
        <w:tabs>
          <w:tab w:val="left" w:pos="993"/>
          <w:tab w:val="left" w:pos="108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5E3426">
        <w:rPr>
          <w:rFonts w:ascii="Times New Roman" w:hAnsi="Times New Roman"/>
          <w:color w:val="000000" w:themeColor="text1"/>
        </w:rPr>
        <w:t>Наумов И. В. Эконометрика. Экономическое моделирование социально-экономических процессов в территориальных системах: учебное пособие / И. В. Наумов, Н. Л. Никулина. — Москва: Ай Пи Ар Медиа, 2021. — 127 c. — ISBN 978-5-4497-1408-4. — Текст: электронный // Цифровой образовательный ресурс IPR SMART: [сайт]. — URL: https://www.iprbookshop.ru/115705.html </w:t>
      </w:r>
    </w:p>
    <w:p w:rsidR="005E3426" w:rsidRDefault="005E3426" w:rsidP="00E24E2C">
      <w:pPr>
        <w:tabs>
          <w:tab w:val="left" w:pos="993"/>
          <w:tab w:val="left" w:pos="1080"/>
        </w:tabs>
        <w:suppressAutoHyphens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7D7AD6" w:rsidRPr="00637460" w:rsidRDefault="007D7AD6" w:rsidP="00E24E2C">
      <w:pPr>
        <w:tabs>
          <w:tab w:val="left" w:pos="993"/>
          <w:tab w:val="left" w:pos="1080"/>
        </w:tabs>
        <w:suppressAutoHyphens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Дополнительная литература</w:t>
      </w:r>
    </w:p>
    <w:p w:rsidR="007D7AD6" w:rsidRPr="005E3426" w:rsidRDefault="007D7AD6" w:rsidP="00E24E2C">
      <w:pPr>
        <w:pStyle w:val="afffc"/>
        <w:numPr>
          <w:ilvl w:val="0"/>
          <w:numId w:val="32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5E3426">
        <w:rPr>
          <w:rFonts w:ascii="Times New Roman" w:hAnsi="Times New Roman"/>
          <w:color w:val="000000" w:themeColor="text1"/>
        </w:rPr>
        <w:t>Ивченко Ю.С. Эконометрика [Электронный ресурс]: курс лекций / Ю.С. Ивченко. — Электрон. текстовые данные. — Саратов: Вузовское образование, 2018. — 121 c. — 978-5-4487-0186-3. — Режим доступа: http://www.iprbookshop.ru/73609</w:t>
      </w:r>
    </w:p>
    <w:p w:rsidR="007D7AD6" w:rsidRPr="005E3426" w:rsidRDefault="007D7AD6" w:rsidP="00E24E2C">
      <w:pPr>
        <w:pStyle w:val="afffc"/>
        <w:numPr>
          <w:ilvl w:val="0"/>
          <w:numId w:val="32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5E3426">
        <w:rPr>
          <w:rFonts w:ascii="Times New Roman" w:hAnsi="Times New Roman"/>
          <w:color w:val="000000" w:themeColor="text1"/>
        </w:rPr>
        <w:t xml:space="preserve">Рожков, И. М. Эконометрика: учебное пособие / И. М. Рожков, И. А. Ларионова. — Москва: Издательский Дом </w:t>
      </w:r>
      <w:proofErr w:type="spellStart"/>
      <w:r w:rsidRPr="005E3426">
        <w:rPr>
          <w:rFonts w:ascii="Times New Roman" w:hAnsi="Times New Roman"/>
          <w:color w:val="000000" w:themeColor="text1"/>
        </w:rPr>
        <w:t>МИСиС</w:t>
      </w:r>
      <w:proofErr w:type="spellEnd"/>
      <w:r w:rsidRPr="005E3426">
        <w:rPr>
          <w:rFonts w:ascii="Times New Roman" w:hAnsi="Times New Roman"/>
          <w:color w:val="000000" w:themeColor="text1"/>
        </w:rPr>
        <w:t>, 2018. — 154 c. — ISBN 978-5-90695-338-4. — Текст: электронный // Электронно-библиотечная система IPR BOOKS: [сайт]. — URL: http://www.iprbookshop.ru/84429.html</w:t>
      </w:r>
    </w:p>
    <w:p w:rsidR="007D7AD6" w:rsidRPr="005E3426" w:rsidRDefault="007D7AD6" w:rsidP="00E24E2C">
      <w:pPr>
        <w:tabs>
          <w:tab w:val="left" w:pos="993"/>
        </w:tabs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7D7AD6" w:rsidRPr="00637460" w:rsidRDefault="00E24E2C" w:rsidP="00E24E2C">
      <w:pPr>
        <w:tabs>
          <w:tab w:val="left" w:pos="993"/>
          <w:tab w:val="left" w:pos="1080"/>
        </w:tabs>
        <w:suppressAutoHyphens/>
        <w:spacing w:before="0" w:after="0"/>
        <w:ind w:firstLine="709"/>
        <w:jc w:val="both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t>7</w:t>
      </w:r>
      <w:r w:rsidR="007D7AD6" w:rsidRPr="00637460">
        <w:rPr>
          <w:b/>
          <w:color w:val="000000" w:themeColor="text1"/>
          <w:sz w:val="20"/>
        </w:rPr>
        <w:t>.2. Ресурсы информационно-телекоммуникационной сети «Интернет»</w:t>
      </w:r>
    </w:p>
    <w:p w:rsidR="007D7AD6" w:rsidRPr="00637460" w:rsidRDefault="007D7AD6" w:rsidP="00E24E2C">
      <w:pPr>
        <w:tabs>
          <w:tab w:val="left" w:pos="851"/>
          <w:tab w:val="left" w:pos="993"/>
        </w:tabs>
        <w:spacing w:before="0" w:after="0"/>
        <w:ind w:firstLine="709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-</w:t>
      </w:r>
      <w:r w:rsidRPr="00637460">
        <w:rPr>
          <w:bCs/>
          <w:color w:val="000000" w:themeColor="text1"/>
          <w:sz w:val="20"/>
        </w:rPr>
        <w:tab/>
        <w:t>http:// www.gks.ru</w:t>
      </w:r>
    </w:p>
    <w:p w:rsidR="007D7AD6" w:rsidRPr="00637460" w:rsidRDefault="007D7AD6" w:rsidP="00E24E2C">
      <w:pPr>
        <w:tabs>
          <w:tab w:val="left" w:pos="851"/>
        </w:tabs>
        <w:spacing w:before="0" w:after="0"/>
        <w:ind w:firstLine="709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-</w:t>
      </w:r>
      <w:r w:rsidRPr="00637460">
        <w:rPr>
          <w:bCs/>
          <w:color w:val="000000" w:themeColor="text1"/>
          <w:sz w:val="20"/>
        </w:rPr>
        <w:tab/>
        <w:t>www.cbr.ru</w:t>
      </w:r>
    </w:p>
    <w:p w:rsidR="007D7AD6" w:rsidRPr="00637460" w:rsidRDefault="007D7AD6" w:rsidP="00E24E2C">
      <w:pPr>
        <w:tabs>
          <w:tab w:val="left" w:pos="851"/>
        </w:tabs>
        <w:spacing w:before="0" w:after="0"/>
        <w:ind w:firstLine="709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-</w:t>
      </w:r>
      <w:r w:rsidRPr="00637460">
        <w:rPr>
          <w:bCs/>
          <w:color w:val="000000" w:themeColor="text1"/>
          <w:sz w:val="20"/>
        </w:rPr>
        <w:tab/>
        <w:t>http://www.aup.ru/books/m153/</w:t>
      </w:r>
    </w:p>
    <w:p w:rsidR="007D7AD6" w:rsidRPr="00637460" w:rsidRDefault="007D7AD6" w:rsidP="00E24E2C">
      <w:pPr>
        <w:tabs>
          <w:tab w:val="left" w:pos="851"/>
        </w:tabs>
        <w:spacing w:before="0" w:after="0"/>
        <w:ind w:firstLine="709"/>
        <w:rPr>
          <w:b/>
          <w:color w:val="000000" w:themeColor="text1"/>
          <w:sz w:val="20"/>
        </w:rPr>
      </w:pPr>
    </w:p>
    <w:p w:rsidR="00C44177" w:rsidRDefault="00E24E2C" w:rsidP="00E24E2C">
      <w:pPr>
        <w:spacing w:before="0" w:after="0"/>
        <w:ind w:firstLine="709"/>
        <w:jc w:val="both"/>
        <w:rPr>
          <w:b/>
          <w:sz w:val="20"/>
        </w:rPr>
      </w:pPr>
      <w:r>
        <w:rPr>
          <w:b/>
          <w:sz w:val="20"/>
        </w:rPr>
        <w:t>8</w:t>
      </w:r>
      <w:r w:rsidR="00C44177">
        <w:rPr>
          <w:b/>
          <w:sz w:val="20"/>
        </w:rPr>
        <w:t>. Материально-техническое обеспечение дисциплины, перечень информационных технологий, используемых при осуществлении образовательного процесса по дисциплине, включая программное обеспечение, современные профессиональные базы данных и информационные справочные системы</w:t>
      </w:r>
    </w:p>
    <w:p w:rsidR="00C44177" w:rsidRDefault="00C44177" w:rsidP="00E24E2C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Для проведения занятий по дисциплине имеется следующее материально-техническое обеспечение: </w:t>
      </w:r>
    </w:p>
    <w:p w:rsidR="007A0FE5" w:rsidRDefault="007A0FE5" w:rsidP="00C44177">
      <w:pPr>
        <w:spacing w:before="0" w:after="0"/>
        <w:ind w:firstLine="709"/>
        <w:jc w:val="both"/>
        <w:rPr>
          <w:sz w:val="20"/>
        </w:rPr>
      </w:pPr>
      <w:r w:rsidRPr="007A0FE5">
        <w:rPr>
          <w:sz w:val="20"/>
        </w:rPr>
        <w:t>- учебные аудитории для проведения учебных занятий, оборудованные учебной мебелью и оснащенные оборудованием и техническими средствами обучения с возможностью подключения к сети «Интернет»;</w:t>
      </w:r>
    </w:p>
    <w:p w:rsidR="00C44177" w:rsidRDefault="00C44177" w:rsidP="00C44177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помещения для самостоятельной работы, оснащенные компьютерной техникой с возможностью подключения к сети «Интернет» и обеспечением доступа к электронной информационно-образовательной среде. </w:t>
      </w:r>
    </w:p>
    <w:p w:rsidR="007D7AD6" w:rsidRPr="00637460" w:rsidRDefault="00C44177" w:rsidP="00C44177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sz w:val="20"/>
        </w:rPr>
      </w:pPr>
      <w:r>
        <w:rPr>
          <w:sz w:val="20"/>
        </w:rPr>
        <w:t>Программное обеспечение:</w:t>
      </w:r>
    </w:p>
    <w:p w:rsidR="007D7AD6" w:rsidRPr="00637460" w:rsidRDefault="007D7AD6" w:rsidP="007D7AD6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Лицензионное программное обеспечение (в том числе, отечественного производства):</w:t>
      </w:r>
    </w:p>
    <w:p w:rsidR="007D7AD6" w:rsidRPr="00637460" w:rsidRDefault="007D7AD6" w:rsidP="007D7AD6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Операционная система </w:t>
      </w:r>
      <w:r w:rsidRPr="00637460">
        <w:rPr>
          <w:sz w:val="20"/>
          <w:lang w:val="en-US"/>
        </w:rPr>
        <w:t>Windows</w:t>
      </w:r>
      <w:r w:rsidRPr="00637460">
        <w:rPr>
          <w:sz w:val="20"/>
        </w:rPr>
        <w:t xml:space="preserve"> </w:t>
      </w:r>
      <w:r w:rsidRPr="00637460">
        <w:rPr>
          <w:sz w:val="20"/>
          <w:lang w:val="en-US"/>
        </w:rPr>
        <w:t>Professional</w:t>
      </w:r>
      <w:r w:rsidRPr="00637460">
        <w:rPr>
          <w:sz w:val="20"/>
        </w:rPr>
        <w:t xml:space="preserve"> 10</w:t>
      </w:r>
    </w:p>
    <w:p w:rsidR="007D7AD6" w:rsidRPr="00637460" w:rsidRDefault="007D7AD6" w:rsidP="007D7AD6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ПО браузер – приложение операционной системы, предназначенное для просмотра Web-страниц</w:t>
      </w:r>
    </w:p>
    <w:p w:rsidR="007D7AD6" w:rsidRPr="00637460" w:rsidRDefault="007D7AD6" w:rsidP="007D7AD6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Платформа проведения аттестационных процедур с использованием каналов связи (отечественное ПО)</w:t>
      </w:r>
    </w:p>
    <w:p w:rsidR="007D7AD6" w:rsidRPr="00637460" w:rsidRDefault="007D7AD6" w:rsidP="007D7AD6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Платформа проведения </w:t>
      </w:r>
      <w:proofErr w:type="spellStart"/>
      <w:r w:rsidRPr="00637460">
        <w:rPr>
          <w:sz w:val="20"/>
        </w:rPr>
        <w:t>вебинаров</w:t>
      </w:r>
      <w:proofErr w:type="spellEnd"/>
      <w:r w:rsidRPr="00637460">
        <w:rPr>
          <w:sz w:val="20"/>
        </w:rPr>
        <w:t xml:space="preserve"> (отечественное ПО)</w:t>
      </w:r>
    </w:p>
    <w:p w:rsidR="007D7AD6" w:rsidRPr="00637460" w:rsidRDefault="007D7AD6" w:rsidP="007D7AD6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Информационная технология. Онлайн тестирование цифровой платформы </w:t>
      </w:r>
      <w:proofErr w:type="spellStart"/>
      <w:r w:rsidRPr="00637460">
        <w:rPr>
          <w:sz w:val="20"/>
        </w:rPr>
        <w:t>Ровеб</w:t>
      </w:r>
      <w:proofErr w:type="spellEnd"/>
      <w:r w:rsidRPr="00637460">
        <w:rPr>
          <w:sz w:val="20"/>
        </w:rPr>
        <w:t xml:space="preserve"> (отечественное ПО)</w:t>
      </w:r>
    </w:p>
    <w:p w:rsidR="007D7AD6" w:rsidRPr="00637460" w:rsidRDefault="007D7AD6" w:rsidP="007D7AD6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Электронный информационный ресурс. Экспертный интеллектуальный информационный робот Аттестация асессоров (отечественное ПО)</w:t>
      </w:r>
    </w:p>
    <w:p w:rsidR="007D7AD6" w:rsidRPr="00637460" w:rsidRDefault="007D7AD6" w:rsidP="007D7AD6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Информационная технология. Аттестационный интеллектуальный информационный робот контроля оригинальности и профессионализма «ИИР КОП» (отечественное ПО)</w:t>
      </w:r>
    </w:p>
    <w:p w:rsidR="007D7AD6" w:rsidRPr="00637460" w:rsidRDefault="007D7AD6" w:rsidP="007D7AD6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sz w:val="20"/>
        </w:rPr>
        <w:t>Электронный информационный ресурс «Личная студия обучающегося» (отечественное ПО)</w:t>
      </w:r>
    </w:p>
    <w:p w:rsidR="007D7AD6" w:rsidRPr="00637460" w:rsidRDefault="007D7AD6" w:rsidP="007D7AD6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Свободно распространяемое программное обеспечение (в том числе отечественного производства):</w:t>
      </w:r>
    </w:p>
    <w:p w:rsidR="007D7AD6" w:rsidRPr="00637460" w:rsidRDefault="007D7AD6" w:rsidP="007D7AD6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Мой Офис Веб-редакторы https://edit.myoffice.ru (отечественное ПО)</w:t>
      </w:r>
    </w:p>
    <w:p w:rsidR="007D7AD6" w:rsidRPr="00637460" w:rsidRDefault="007D7AD6" w:rsidP="007D7AD6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OpenOffice.Org Calc. </w:t>
      </w:r>
    </w:p>
    <w:p w:rsidR="007D7AD6" w:rsidRPr="00637460" w:rsidRDefault="00A73811" w:rsidP="007D7AD6">
      <w:pPr>
        <w:spacing w:before="0" w:after="0"/>
        <w:ind w:firstLine="709"/>
        <w:rPr>
          <w:sz w:val="20"/>
          <w:lang w:val="en-US"/>
        </w:rPr>
      </w:pPr>
      <w:hyperlink r:id="rId9" w:history="1">
        <w:r w:rsidR="007D7AD6" w:rsidRPr="00637460">
          <w:rPr>
            <w:sz w:val="20"/>
            <w:lang w:val="en-US"/>
          </w:rPr>
          <w:t>http://qsp.su/tools/onlinehelp/about_license_gpl_russian.html</w:t>
        </w:r>
      </w:hyperlink>
      <w:r w:rsidR="007D7AD6" w:rsidRPr="00637460">
        <w:rPr>
          <w:sz w:val="20"/>
          <w:lang w:val="en-US"/>
        </w:rPr>
        <w:t xml:space="preserve"> </w:t>
      </w:r>
    </w:p>
    <w:p w:rsidR="007D7AD6" w:rsidRPr="00637460" w:rsidRDefault="007D7AD6" w:rsidP="007D7AD6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ПО </w:t>
      </w:r>
      <w:proofErr w:type="spellStart"/>
      <w:r w:rsidRPr="00637460">
        <w:rPr>
          <w:sz w:val="20"/>
        </w:rPr>
        <w:t>OpenOffice.Org.Base</w:t>
      </w:r>
      <w:proofErr w:type="spellEnd"/>
    </w:p>
    <w:p w:rsidR="007D7AD6" w:rsidRPr="00637460" w:rsidRDefault="00FB0C8E" w:rsidP="007D7AD6">
      <w:pPr>
        <w:spacing w:before="0" w:after="0"/>
        <w:ind w:firstLine="709"/>
        <w:rPr>
          <w:sz w:val="20"/>
        </w:rPr>
      </w:pPr>
      <w:hyperlink r:id="rId10" w:history="1">
        <w:r w:rsidR="007D7AD6" w:rsidRPr="00637460">
          <w:rPr>
            <w:sz w:val="20"/>
          </w:rPr>
          <w:t>http://qsp.su/tools/onlinehelp/about_license_gpl_russian.html</w:t>
        </w:r>
      </w:hyperlink>
    </w:p>
    <w:p w:rsidR="007D7AD6" w:rsidRPr="00637460" w:rsidRDefault="007D7AD6" w:rsidP="007D7AD6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</w:t>
      </w:r>
      <w:proofErr w:type="spellStart"/>
      <w:r w:rsidRPr="00637460">
        <w:rPr>
          <w:sz w:val="20"/>
          <w:lang w:val="en-US"/>
        </w:rPr>
        <w:t>OpenOffice.org.Impress</w:t>
      </w:r>
      <w:proofErr w:type="spellEnd"/>
      <w:r w:rsidRPr="00637460">
        <w:rPr>
          <w:sz w:val="20"/>
          <w:lang w:val="en-US"/>
        </w:rPr>
        <w:t xml:space="preserve"> </w:t>
      </w:r>
    </w:p>
    <w:p w:rsidR="007D7AD6" w:rsidRPr="00637460" w:rsidRDefault="00A73811" w:rsidP="007D7AD6">
      <w:pPr>
        <w:spacing w:before="0" w:after="0"/>
        <w:ind w:firstLine="709"/>
        <w:rPr>
          <w:sz w:val="20"/>
          <w:lang w:val="en-US"/>
        </w:rPr>
      </w:pPr>
      <w:hyperlink r:id="rId11" w:history="1">
        <w:r w:rsidR="007D7AD6" w:rsidRPr="00637460">
          <w:rPr>
            <w:sz w:val="20"/>
            <w:lang w:val="en-US"/>
          </w:rPr>
          <w:t>http://qsp.su/tools/onlinehelp/about_license_gpl_russian.html</w:t>
        </w:r>
      </w:hyperlink>
      <w:r w:rsidR="007D7AD6" w:rsidRPr="00637460">
        <w:rPr>
          <w:sz w:val="20"/>
          <w:lang w:val="en-US"/>
        </w:rPr>
        <w:t xml:space="preserve"> </w:t>
      </w:r>
    </w:p>
    <w:p w:rsidR="007D7AD6" w:rsidRPr="00637460" w:rsidRDefault="007D7AD6" w:rsidP="007D7AD6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OpenOffice.Org Writer </w:t>
      </w:r>
    </w:p>
    <w:p w:rsidR="007D7AD6" w:rsidRPr="00637460" w:rsidRDefault="00A73811" w:rsidP="007D7AD6">
      <w:pPr>
        <w:spacing w:before="0" w:after="0"/>
        <w:ind w:firstLine="709"/>
        <w:rPr>
          <w:sz w:val="20"/>
          <w:lang w:val="en-US"/>
        </w:rPr>
      </w:pPr>
      <w:hyperlink r:id="rId12" w:history="1">
        <w:r w:rsidR="007D7AD6" w:rsidRPr="00637460">
          <w:rPr>
            <w:sz w:val="20"/>
            <w:lang w:val="en-US"/>
          </w:rPr>
          <w:t>http://qsp.su/tools/onlinehelp/about_license_gpl_russian.html</w:t>
        </w:r>
      </w:hyperlink>
    </w:p>
    <w:p w:rsidR="007D7AD6" w:rsidRPr="00637460" w:rsidRDefault="007D7AD6" w:rsidP="007D7AD6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 Office.org Draw</w:t>
      </w:r>
    </w:p>
    <w:p w:rsidR="007D7AD6" w:rsidRPr="00637460" w:rsidRDefault="00A73811" w:rsidP="007D7AD6">
      <w:pPr>
        <w:spacing w:before="0" w:after="0"/>
        <w:ind w:firstLine="709"/>
        <w:rPr>
          <w:sz w:val="20"/>
          <w:lang w:val="en-US"/>
        </w:rPr>
      </w:pPr>
      <w:hyperlink r:id="rId13" w:history="1">
        <w:r w:rsidR="007D7AD6" w:rsidRPr="00637460">
          <w:rPr>
            <w:sz w:val="20"/>
            <w:lang w:val="en-US"/>
          </w:rPr>
          <w:t>http://qsp.su/tools/onlinehelp/about_license_gpl_russian.html</w:t>
        </w:r>
      </w:hyperlink>
    </w:p>
    <w:p w:rsidR="007D7AD6" w:rsidRPr="00637460" w:rsidRDefault="007D7AD6" w:rsidP="007D7AD6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ПО «Блокнот» - стандартное приложение операционной системы (MS </w:t>
      </w:r>
      <w:proofErr w:type="spellStart"/>
      <w:r w:rsidRPr="00637460">
        <w:rPr>
          <w:sz w:val="20"/>
        </w:rPr>
        <w:t>Windows</w:t>
      </w:r>
      <w:proofErr w:type="spellEnd"/>
      <w:r w:rsidRPr="00637460">
        <w:rPr>
          <w:sz w:val="20"/>
        </w:rPr>
        <w:t xml:space="preserve">, </w:t>
      </w:r>
      <w:proofErr w:type="spellStart"/>
      <w:r w:rsidRPr="00637460">
        <w:rPr>
          <w:sz w:val="20"/>
        </w:rPr>
        <w:t>Android</w:t>
      </w:r>
      <w:proofErr w:type="spellEnd"/>
      <w:r w:rsidRPr="00637460">
        <w:rPr>
          <w:sz w:val="20"/>
        </w:rPr>
        <w:t xml:space="preserve"> и т.д.), </w:t>
      </w:r>
    </w:p>
    <w:p w:rsidR="007D7AD6" w:rsidRPr="00637460" w:rsidRDefault="007D7AD6" w:rsidP="007D7AD6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предназначенное для работы с текстами;  </w:t>
      </w:r>
    </w:p>
    <w:p w:rsidR="007D7AD6" w:rsidRPr="00637460" w:rsidRDefault="007D7AD6" w:rsidP="007D7AD6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sz w:val="20"/>
        </w:rPr>
        <w:t xml:space="preserve">ПО «Калькулятор» – стандартное приложение операционной системы (MS </w:t>
      </w:r>
      <w:proofErr w:type="spellStart"/>
      <w:r w:rsidRPr="00637460">
        <w:rPr>
          <w:sz w:val="20"/>
        </w:rPr>
        <w:t>Windows</w:t>
      </w:r>
      <w:proofErr w:type="spellEnd"/>
      <w:r w:rsidRPr="00637460">
        <w:rPr>
          <w:sz w:val="20"/>
        </w:rPr>
        <w:t xml:space="preserve">, </w:t>
      </w:r>
      <w:proofErr w:type="spellStart"/>
      <w:r w:rsidRPr="00637460">
        <w:rPr>
          <w:sz w:val="20"/>
        </w:rPr>
        <w:t>Android</w:t>
      </w:r>
      <w:proofErr w:type="spellEnd"/>
      <w:r w:rsidRPr="00637460">
        <w:rPr>
          <w:sz w:val="20"/>
        </w:rPr>
        <w:t xml:space="preserve"> и т.д.), имитирующее работу калькулятора.</w:t>
      </w:r>
    </w:p>
    <w:p w:rsidR="007D7AD6" w:rsidRPr="00637460" w:rsidRDefault="007D7AD6" w:rsidP="007D7AD6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Современные профессиональные базы данных:</w:t>
      </w:r>
    </w:p>
    <w:p w:rsidR="007D7AD6" w:rsidRPr="00637460" w:rsidRDefault="007D7AD6" w:rsidP="007D7AD6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lastRenderedPageBreak/>
        <w:t xml:space="preserve">Реестр профессиональных стандартов https://profstandart.rosmintrud.ru/obshchiy-informatsionnyy-blok/natsionalnyy-reestr-professionalnykh-standartov/reestr-professionalnykh-standartov/ </w:t>
      </w:r>
    </w:p>
    <w:p w:rsidR="007D7AD6" w:rsidRPr="00637460" w:rsidRDefault="007D7AD6" w:rsidP="007D7AD6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Реестр студентов/ординаторов/аспирантов/ассистентов-стажеров https://www.mos.ru/karta-moskvicha/services-proverka-grazhdanina-v-reestre-studentov/ </w:t>
      </w:r>
    </w:p>
    <w:p w:rsidR="007D7AD6" w:rsidRPr="00637460" w:rsidRDefault="007D7AD6" w:rsidP="007D7AD6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Ассоциация российских банков </w:t>
      </w:r>
      <w:hyperlink r:id="rId14" w:history="1">
        <w:r w:rsidRPr="00637460">
          <w:rPr>
            <w:rStyle w:val="ab"/>
            <w:sz w:val="20"/>
          </w:rPr>
          <w:t>https://arb.ru/</w:t>
        </w:r>
      </w:hyperlink>
    </w:p>
    <w:p w:rsidR="007D7AD6" w:rsidRPr="00637460" w:rsidRDefault="007D7AD6" w:rsidP="007D7AD6">
      <w:pPr>
        <w:spacing w:before="0" w:after="0"/>
        <w:ind w:firstLine="709"/>
        <w:rPr>
          <w:sz w:val="20"/>
        </w:rPr>
      </w:pPr>
      <w:proofErr w:type="spellStart"/>
      <w:r w:rsidRPr="00637460">
        <w:rPr>
          <w:sz w:val="20"/>
        </w:rPr>
        <w:t>Бухгалтерия.Ру</w:t>
      </w:r>
      <w:proofErr w:type="spellEnd"/>
      <w:r w:rsidRPr="00637460">
        <w:rPr>
          <w:sz w:val="20"/>
        </w:rPr>
        <w:t xml:space="preserve"> https://www.buhgalteria.ru/</w:t>
      </w:r>
    </w:p>
    <w:p w:rsidR="007D7AD6" w:rsidRPr="00637460" w:rsidRDefault="007D7AD6" w:rsidP="007D7AD6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Научная электронная библиотека. </w:t>
      </w:r>
      <w:hyperlink r:id="rId15" w:history="1">
        <w:r w:rsidRPr="00637460">
          <w:rPr>
            <w:rStyle w:val="ab"/>
            <w:sz w:val="20"/>
            <w:lang w:val="en-US"/>
          </w:rPr>
          <w:t>http</w:t>
        </w:r>
        <w:r w:rsidRPr="00637460">
          <w:rPr>
            <w:rStyle w:val="ab"/>
            <w:sz w:val="20"/>
          </w:rPr>
          <w:t>://</w:t>
        </w:r>
        <w:proofErr w:type="spellStart"/>
        <w:r w:rsidRPr="00637460">
          <w:rPr>
            <w:rStyle w:val="ab"/>
            <w:sz w:val="20"/>
            <w:lang w:val="en-US"/>
          </w:rPr>
          <w:t>elibrary</w:t>
        </w:r>
        <w:proofErr w:type="spellEnd"/>
        <w:r w:rsidRPr="00637460">
          <w:rPr>
            <w:rStyle w:val="ab"/>
            <w:sz w:val="20"/>
          </w:rPr>
          <w:t>.</w:t>
        </w:r>
        <w:proofErr w:type="spellStart"/>
        <w:r w:rsidRPr="00637460">
          <w:rPr>
            <w:rStyle w:val="ab"/>
            <w:sz w:val="20"/>
            <w:lang w:val="en-US"/>
          </w:rPr>
          <w:t>ru</w:t>
        </w:r>
        <w:proofErr w:type="spellEnd"/>
      </w:hyperlink>
    </w:p>
    <w:p w:rsidR="007D7AD6" w:rsidRPr="00637460" w:rsidRDefault="007D7AD6" w:rsidP="007D7AD6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Электронно-библиотечная система </w:t>
      </w:r>
      <w:proofErr w:type="spellStart"/>
      <w:r w:rsidRPr="00637460">
        <w:rPr>
          <w:sz w:val="20"/>
          <w:lang w:val="en-US"/>
        </w:rPr>
        <w:t>IPRbooks</w:t>
      </w:r>
      <w:proofErr w:type="spellEnd"/>
      <w:r w:rsidRPr="00637460">
        <w:rPr>
          <w:sz w:val="20"/>
        </w:rPr>
        <w:t xml:space="preserve"> (ЭБС </w:t>
      </w:r>
      <w:proofErr w:type="spellStart"/>
      <w:r w:rsidRPr="00637460">
        <w:rPr>
          <w:sz w:val="20"/>
          <w:lang w:val="en-US"/>
        </w:rPr>
        <w:t>IPRbooks</w:t>
      </w:r>
      <w:proofErr w:type="spellEnd"/>
      <w:r w:rsidRPr="00637460">
        <w:rPr>
          <w:sz w:val="20"/>
        </w:rPr>
        <w:t xml:space="preserve">) –электронная библиотека по всем отраслям знаний </w:t>
      </w:r>
      <w:hyperlink r:id="rId16" w:history="1">
        <w:r w:rsidRPr="00637460">
          <w:rPr>
            <w:rStyle w:val="ab"/>
            <w:sz w:val="20"/>
            <w:lang w:val="en-US"/>
          </w:rPr>
          <w:t>http</w:t>
        </w:r>
        <w:r w:rsidRPr="00637460">
          <w:rPr>
            <w:rStyle w:val="ab"/>
            <w:sz w:val="20"/>
          </w:rPr>
          <w:t>://</w:t>
        </w:r>
        <w:r w:rsidRPr="00637460">
          <w:rPr>
            <w:rStyle w:val="ab"/>
            <w:sz w:val="20"/>
            <w:lang w:val="en-US"/>
          </w:rPr>
          <w:t>www</w:t>
        </w:r>
        <w:r w:rsidRPr="00637460">
          <w:rPr>
            <w:rStyle w:val="ab"/>
            <w:sz w:val="20"/>
          </w:rPr>
          <w:t>.</w:t>
        </w:r>
        <w:proofErr w:type="spellStart"/>
        <w:r w:rsidRPr="00637460">
          <w:rPr>
            <w:rStyle w:val="ab"/>
            <w:sz w:val="20"/>
            <w:lang w:val="en-US"/>
          </w:rPr>
          <w:t>iprbookshop</w:t>
        </w:r>
        <w:proofErr w:type="spellEnd"/>
        <w:r w:rsidRPr="00637460">
          <w:rPr>
            <w:rStyle w:val="ab"/>
            <w:sz w:val="20"/>
          </w:rPr>
          <w:t>.</w:t>
        </w:r>
        <w:proofErr w:type="spellStart"/>
        <w:r w:rsidRPr="00637460">
          <w:rPr>
            <w:rStyle w:val="ab"/>
            <w:sz w:val="20"/>
            <w:lang w:val="en-US"/>
          </w:rPr>
          <w:t>ru</w:t>
        </w:r>
        <w:proofErr w:type="spellEnd"/>
      </w:hyperlink>
    </w:p>
    <w:p w:rsidR="007D7AD6" w:rsidRPr="00637460" w:rsidRDefault="007D7AD6" w:rsidP="007D7AD6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Информационно-справочные системы:</w:t>
      </w:r>
    </w:p>
    <w:p w:rsidR="007A5D3A" w:rsidRPr="007A5D3A" w:rsidRDefault="007A5D3A" w:rsidP="007A5D3A">
      <w:pPr>
        <w:spacing w:before="0" w:after="0"/>
        <w:rPr>
          <w:sz w:val="20"/>
        </w:rPr>
      </w:pPr>
      <w:r w:rsidRPr="007A5D3A">
        <w:rPr>
          <w:sz w:val="20"/>
        </w:rPr>
        <w:t xml:space="preserve">Справочно-правовая система «Гарант»; </w:t>
      </w:r>
    </w:p>
    <w:p w:rsidR="006564D2" w:rsidRDefault="007A5D3A" w:rsidP="007A5D3A">
      <w:pPr>
        <w:spacing w:before="0" w:after="0"/>
      </w:pPr>
      <w:r w:rsidRPr="007A5D3A">
        <w:rPr>
          <w:sz w:val="20"/>
        </w:rPr>
        <w:t>Справочно-правовая система «Консультант Плюс».</w:t>
      </w:r>
    </w:p>
    <w:sectPr w:rsidR="006564D2" w:rsidSect="007D7AD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ragmaticaCTT"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TimesET">
    <w:altName w:val="Times New Roman"/>
    <w:charset w:val="00"/>
    <w:family w:val="auto"/>
    <w:pitch w:val="variable"/>
    <w:sig w:usb0="00000001" w:usb1="00000000" w:usb2="00000000" w:usb3="00000000" w:csb0="0000001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doni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_Timer">
    <w:altName w:val="Times New Roman Cyr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ntiqua"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S ??">
    <w:altName w:val="Malgun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OpenSymbol">
    <w:altName w:val="Courier New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ios">
    <w:altName w:val="Helios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131"/>
      <w:lvlText w:val="%1."/>
      <w:lvlJc w:val="left"/>
      <w:pPr>
        <w:tabs>
          <w:tab w:val="left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FFFFFF82"/>
    <w:multiLevelType w:val="singleLevel"/>
    <w:tmpl w:val="FFFFFF82"/>
    <w:lvl w:ilvl="0">
      <w:start w:val="1"/>
      <w:numFmt w:val="bullet"/>
      <w:pStyle w:val="Tst-question"/>
      <w:lvlText w:val=""/>
      <w:lvlJc w:val="left"/>
      <w:pPr>
        <w:tabs>
          <w:tab w:val="left" w:pos="926"/>
        </w:tabs>
        <w:ind w:left="926" w:hanging="360"/>
      </w:pPr>
    </w:lvl>
  </w:abstractNum>
  <w:abstractNum w:abstractNumId="2" w15:restartNumberingAfterBreak="0">
    <w:nsid w:val="FFFFFF83"/>
    <w:multiLevelType w:val="singleLevel"/>
    <w:tmpl w:val="FFFFFF83"/>
    <w:lvl w:ilvl="0">
      <w:start w:val="1"/>
      <w:numFmt w:val="decimal"/>
      <w:pStyle w:val="3"/>
      <w:lvlText w:val="%1."/>
      <w:lvlJc w:val="left"/>
      <w:pPr>
        <w:ind w:left="720" w:hanging="360"/>
      </w:pPr>
      <w:rPr>
        <w:rFonts w:cs="Times New Roman"/>
      </w:rPr>
    </w:lvl>
  </w:abstractNum>
  <w:abstractNum w:abstractNumId="3" w15:restartNumberingAfterBreak="0">
    <w:nsid w:val="FFFFFF88"/>
    <w:multiLevelType w:val="singleLevel"/>
    <w:tmpl w:val="FFFFFF88"/>
    <w:lvl w:ilvl="0">
      <w:start w:val="1"/>
      <w:numFmt w:val="decimal"/>
      <w:pStyle w:val="-31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</w:abstractNum>
  <w:abstractNum w:abstractNumId="4" w15:restartNumberingAfterBreak="0">
    <w:nsid w:val="FFFFFF89"/>
    <w:multiLevelType w:val="singleLevel"/>
    <w:tmpl w:val="FFFFFF89"/>
    <w:lvl w:ilvl="0">
      <w:start w:val="1"/>
      <w:numFmt w:val="bullet"/>
      <w:pStyle w:val="0752"/>
      <w:lvlText w:val="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FFFFFFFE"/>
    <w:multiLevelType w:val="singleLevel"/>
    <w:tmpl w:val="FFFFFFFE"/>
    <w:lvl w:ilvl="0">
      <w:numFmt w:val="bullet"/>
      <w:lvlText w:val="*"/>
      <w:lvlJc w:val="left"/>
    </w:lvl>
  </w:abstractNum>
  <w:abstractNum w:abstractNumId="6" w15:restartNumberingAfterBreak="0">
    <w:nsid w:val="09C0315B"/>
    <w:multiLevelType w:val="multilevel"/>
    <w:tmpl w:val="09C0315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79633C"/>
    <w:multiLevelType w:val="multilevel"/>
    <w:tmpl w:val="1279633C"/>
    <w:lvl w:ilvl="0">
      <w:start w:val="1"/>
      <w:numFmt w:val="decimal"/>
      <w:lvlText w:val="%1."/>
      <w:lvlJc w:val="left"/>
      <w:pPr>
        <w:tabs>
          <w:tab w:val="left" w:pos="0"/>
        </w:tabs>
      </w:pPr>
      <w:rPr>
        <w:rFonts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3450138"/>
    <w:multiLevelType w:val="multilevel"/>
    <w:tmpl w:val="13450138"/>
    <w:lvl w:ilvl="0">
      <w:start w:val="1"/>
      <w:numFmt w:val="decimal"/>
      <w:pStyle w:val="a"/>
      <w:lvlText w:val="%1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7200"/>
        </w:tabs>
        <w:ind w:left="7200" w:hanging="180"/>
      </w:pPr>
      <w:rPr>
        <w:rFonts w:cs="Times New Roman"/>
      </w:rPr>
    </w:lvl>
  </w:abstractNum>
  <w:abstractNum w:abstractNumId="9" w15:restartNumberingAfterBreak="0">
    <w:nsid w:val="157C7BC7"/>
    <w:multiLevelType w:val="multilevel"/>
    <w:tmpl w:val="157C7BC7"/>
    <w:lvl w:ilvl="0">
      <w:start w:val="1"/>
      <w:numFmt w:val="decimal"/>
      <w:lvlText w:val="%1."/>
      <w:lvlJc w:val="left"/>
      <w:pPr>
        <w:tabs>
          <w:tab w:val="left" w:pos="360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6823FB7"/>
    <w:multiLevelType w:val="multilevel"/>
    <w:tmpl w:val="16823FB7"/>
    <w:lvl w:ilvl="0">
      <w:start w:val="1"/>
      <w:numFmt w:val="decimal"/>
      <w:lvlText w:val="%1."/>
      <w:lvlJc w:val="left"/>
      <w:pPr>
        <w:tabs>
          <w:tab w:val="left" w:pos="0"/>
        </w:tabs>
      </w:pPr>
      <w:rPr>
        <w:rFonts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7AA16EB"/>
    <w:multiLevelType w:val="multilevel"/>
    <w:tmpl w:val="17AA16EB"/>
    <w:lvl w:ilvl="0">
      <w:start w:val="1"/>
      <w:numFmt w:val="decimal"/>
      <w:pStyle w:val="a0"/>
      <w:lvlText w:val="%1."/>
      <w:lvlJc w:val="left"/>
      <w:pPr>
        <w:tabs>
          <w:tab w:val="left" w:pos="0"/>
        </w:tabs>
        <w:ind w:left="113" w:hanging="113"/>
      </w:pPr>
      <w:rPr>
        <w:rFonts w:cs="Times New Roman"/>
      </w:rPr>
    </w:lvl>
    <w:lvl w:ilvl="1">
      <w:start w:val="1"/>
      <w:numFmt w:val="upperLetter"/>
      <w:lvlText w:val="%2)"/>
      <w:lvlJc w:val="left"/>
      <w:pPr>
        <w:tabs>
          <w:tab w:val="left" w:pos="0"/>
        </w:tabs>
        <w:ind w:left="454" w:hanging="114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left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  <w:rPr>
        <w:rFonts w:cs="Times New Roman"/>
      </w:rPr>
    </w:lvl>
  </w:abstractNum>
  <w:abstractNum w:abstractNumId="12" w15:restartNumberingAfterBreak="0">
    <w:nsid w:val="1CDD0264"/>
    <w:multiLevelType w:val="multilevel"/>
    <w:tmpl w:val="1CDD02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034241"/>
    <w:multiLevelType w:val="multilevel"/>
    <w:tmpl w:val="1D034241"/>
    <w:lvl w:ilvl="0">
      <w:start w:val="1"/>
      <w:numFmt w:val="decimal"/>
      <w:pStyle w:val="2"/>
      <w:lvlText w:val="%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E625B74"/>
    <w:multiLevelType w:val="hybridMultilevel"/>
    <w:tmpl w:val="6F1E62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87415EF"/>
    <w:multiLevelType w:val="multilevel"/>
    <w:tmpl w:val="287415EF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39AE1882"/>
    <w:multiLevelType w:val="multilevel"/>
    <w:tmpl w:val="39AE1882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3D582C8A"/>
    <w:multiLevelType w:val="multilevel"/>
    <w:tmpl w:val="3D582C8A"/>
    <w:lvl w:ilvl="0">
      <w:start w:val="1"/>
      <w:numFmt w:val="decimal"/>
      <w:lvlText w:val="%1."/>
      <w:lvlJc w:val="left"/>
      <w:pPr>
        <w:tabs>
          <w:tab w:val="left" w:pos="1260"/>
        </w:tabs>
        <w:ind w:left="126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3F822A04"/>
    <w:multiLevelType w:val="multilevel"/>
    <w:tmpl w:val="3F822A04"/>
    <w:lvl w:ilvl="0">
      <w:start w:val="1"/>
      <w:numFmt w:val="decimal"/>
      <w:lvlText w:val="%1."/>
      <w:lvlJc w:val="left"/>
      <w:pPr>
        <w:tabs>
          <w:tab w:val="left" w:pos="0"/>
        </w:tabs>
      </w:pPr>
      <w:rPr>
        <w:rFonts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505123A"/>
    <w:multiLevelType w:val="hybridMultilevel"/>
    <w:tmpl w:val="CF7ECB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BB51533"/>
    <w:multiLevelType w:val="multilevel"/>
    <w:tmpl w:val="4BB51533"/>
    <w:lvl w:ilvl="0">
      <w:start w:val="1"/>
      <w:numFmt w:val="bullet"/>
      <w:pStyle w:val="1"/>
      <w:lvlText w:val=""/>
      <w:lvlJc w:val="left"/>
      <w:pPr>
        <w:tabs>
          <w:tab w:val="left" w:pos="1440"/>
        </w:tabs>
        <w:ind w:left="1440" w:hanging="360"/>
      </w:pPr>
    </w:lvl>
    <w:lvl w:ilvl="1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</w:lvl>
    <w:lvl w:ilvl="2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</w:lvl>
    <w:lvl w:ilvl="3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</w:lvl>
    <w:lvl w:ilvl="4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</w:lvl>
    <w:lvl w:ilvl="5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</w:lvl>
    <w:lvl w:ilvl="7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</w:lvl>
    <w:lvl w:ilvl="8">
      <w:start w:val="1"/>
      <w:numFmt w:val="bullet"/>
      <w:lvlText w:val=""/>
      <w:lvlJc w:val="left"/>
      <w:pPr>
        <w:tabs>
          <w:tab w:val="left" w:pos="7200"/>
        </w:tabs>
        <w:ind w:left="7200" w:hanging="360"/>
      </w:pPr>
    </w:lvl>
  </w:abstractNum>
  <w:abstractNum w:abstractNumId="21" w15:restartNumberingAfterBreak="0">
    <w:nsid w:val="4BBA54F7"/>
    <w:multiLevelType w:val="multilevel"/>
    <w:tmpl w:val="4BBA54F7"/>
    <w:lvl w:ilvl="0">
      <w:start w:val="1"/>
      <w:numFmt w:val="decimal"/>
      <w:lvlText w:val="%1."/>
      <w:lvlJc w:val="left"/>
      <w:pPr>
        <w:tabs>
          <w:tab w:val="left" w:pos="360"/>
        </w:tabs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57440748"/>
    <w:multiLevelType w:val="multilevel"/>
    <w:tmpl w:val="57440748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5F71460D"/>
    <w:multiLevelType w:val="multilevel"/>
    <w:tmpl w:val="5F71460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EE6670"/>
    <w:multiLevelType w:val="multilevel"/>
    <w:tmpl w:val="60EE6670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63CA796F"/>
    <w:multiLevelType w:val="multilevel"/>
    <w:tmpl w:val="63CA796F"/>
    <w:lvl w:ilvl="0">
      <w:start w:val="1"/>
      <w:numFmt w:val="bullet"/>
      <w:lvlText w:val=""/>
      <w:lvlJc w:val="left"/>
      <w:pPr>
        <w:tabs>
          <w:tab w:val="left" w:pos="540"/>
        </w:tabs>
        <w:ind w:left="54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68BF2A77"/>
    <w:multiLevelType w:val="hybridMultilevel"/>
    <w:tmpl w:val="7F08C50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6C140C49"/>
    <w:multiLevelType w:val="multilevel"/>
    <w:tmpl w:val="6C140C4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B81905"/>
    <w:multiLevelType w:val="multilevel"/>
    <w:tmpl w:val="6CB81905"/>
    <w:lvl w:ilvl="0">
      <w:start w:val="1"/>
      <w:numFmt w:val="decimal"/>
      <w:pStyle w:val="a1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F655368"/>
    <w:multiLevelType w:val="hybridMultilevel"/>
    <w:tmpl w:val="02327B58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714D5789"/>
    <w:multiLevelType w:val="multilevel"/>
    <w:tmpl w:val="714D5789"/>
    <w:lvl w:ilvl="0">
      <w:start w:val="1"/>
      <w:numFmt w:val="decimal"/>
      <w:pStyle w:val="21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24E6256"/>
    <w:multiLevelType w:val="multilevel"/>
    <w:tmpl w:val="724E6256"/>
    <w:lvl w:ilvl="0">
      <w:start w:val="1"/>
      <w:numFmt w:val="bullet"/>
      <w:lvlText w:val=""/>
      <w:lvlJc w:val="left"/>
      <w:pPr>
        <w:tabs>
          <w:tab w:val="left" w:pos="437"/>
        </w:tabs>
        <w:ind w:left="437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797"/>
        </w:tabs>
        <w:ind w:left="797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left" w:pos="1517"/>
        </w:tabs>
        <w:ind w:left="1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237"/>
        </w:tabs>
        <w:ind w:left="2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57"/>
        </w:tabs>
        <w:ind w:left="295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3677"/>
        </w:tabs>
        <w:ind w:left="3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97"/>
        </w:tabs>
        <w:ind w:left="4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117"/>
        </w:tabs>
        <w:ind w:left="511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5837"/>
        </w:tabs>
        <w:ind w:left="583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8"/>
  </w:num>
  <w:num w:numId="3">
    <w:abstractNumId w:val="8"/>
  </w:num>
  <w:num w:numId="4">
    <w:abstractNumId w:val="20"/>
  </w:num>
  <w:num w:numId="5">
    <w:abstractNumId w:val="1"/>
  </w:num>
  <w:num w:numId="6">
    <w:abstractNumId w:val="11"/>
  </w:num>
  <w:num w:numId="7">
    <w:abstractNumId w:val="0"/>
  </w:num>
  <w:num w:numId="8">
    <w:abstractNumId w:val="4"/>
  </w:num>
  <w:num w:numId="9">
    <w:abstractNumId w:val="13"/>
  </w:num>
  <w:num w:numId="10">
    <w:abstractNumId w:val="30"/>
  </w:num>
  <w:num w:numId="11">
    <w:abstractNumId w:val="3"/>
  </w:num>
  <w:num w:numId="12">
    <w:abstractNumId w:val="31"/>
  </w:num>
  <w:num w:numId="13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lvl w:ilvl="0">
        <w:numFmt w:val="bullet"/>
        <w:lvlText w:val="-"/>
        <w:legacy w:legacy="1" w:legacySpace="0" w:legacyIndent="130"/>
        <w:lvlJc w:val="left"/>
      </w:lvl>
    </w:lvlOverride>
  </w:num>
  <w:num w:numId="15">
    <w:abstractNumId w:val="27"/>
  </w:num>
  <w:num w:numId="16">
    <w:abstractNumId w:val="6"/>
  </w:num>
  <w:num w:numId="17">
    <w:abstractNumId w:val="23"/>
  </w:num>
  <w:num w:numId="18">
    <w:abstractNumId w:val="12"/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</w:num>
  <w:num w:numId="21">
    <w:abstractNumId w:val="16"/>
  </w:num>
  <w:num w:numId="22">
    <w:abstractNumId w:val="15"/>
  </w:num>
  <w:num w:numId="23">
    <w:abstractNumId w:val="17"/>
  </w:num>
  <w:num w:numId="24">
    <w:abstractNumId w:val="9"/>
  </w:num>
  <w:num w:numId="25">
    <w:abstractNumId w:val="21"/>
  </w:num>
  <w:num w:numId="26">
    <w:abstractNumId w:val="10"/>
  </w:num>
  <w:num w:numId="27">
    <w:abstractNumId w:val="18"/>
  </w:num>
  <w:num w:numId="28">
    <w:abstractNumId w:val="7"/>
  </w:num>
  <w:num w:numId="29">
    <w:abstractNumId w:val="14"/>
  </w:num>
  <w:num w:numId="30">
    <w:abstractNumId w:val="19"/>
  </w:num>
  <w:num w:numId="31">
    <w:abstractNumId w:val="29"/>
  </w:num>
  <w:num w:numId="32">
    <w:abstractNumId w:val="2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7D7AD6"/>
    <w:rsid w:val="00035A39"/>
    <w:rsid w:val="00040A9A"/>
    <w:rsid w:val="00074D1B"/>
    <w:rsid w:val="00084B91"/>
    <w:rsid w:val="00091463"/>
    <w:rsid w:val="000C2F38"/>
    <w:rsid w:val="0010498A"/>
    <w:rsid w:val="00354B32"/>
    <w:rsid w:val="00376E3D"/>
    <w:rsid w:val="004D203D"/>
    <w:rsid w:val="004E18BF"/>
    <w:rsid w:val="00571041"/>
    <w:rsid w:val="005B31CE"/>
    <w:rsid w:val="005D2178"/>
    <w:rsid w:val="005E3426"/>
    <w:rsid w:val="00626F4D"/>
    <w:rsid w:val="006564D2"/>
    <w:rsid w:val="0065717A"/>
    <w:rsid w:val="00674E04"/>
    <w:rsid w:val="0067616C"/>
    <w:rsid w:val="006A2D29"/>
    <w:rsid w:val="006B0363"/>
    <w:rsid w:val="00767299"/>
    <w:rsid w:val="00797337"/>
    <w:rsid w:val="007A0FE5"/>
    <w:rsid w:val="007A5D3A"/>
    <w:rsid w:val="007B2772"/>
    <w:rsid w:val="007D7AD6"/>
    <w:rsid w:val="00831313"/>
    <w:rsid w:val="008D33F5"/>
    <w:rsid w:val="009023B7"/>
    <w:rsid w:val="009312D8"/>
    <w:rsid w:val="00952061"/>
    <w:rsid w:val="00A73811"/>
    <w:rsid w:val="00A82094"/>
    <w:rsid w:val="00A92E87"/>
    <w:rsid w:val="00A93348"/>
    <w:rsid w:val="00B20AF8"/>
    <w:rsid w:val="00B325C0"/>
    <w:rsid w:val="00B9490B"/>
    <w:rsid w:val="00BF2D3F"/>
    <w:rsid w:val="00C44177"/>
    <w:rsid w:val="00C46ADB"/>
    <w:rsid w:val="00C54611"/>
    <w:rsid w:val="00C629A6"/>
    <w:rsid w:val="00C66DB4"/>
    <w:rsid w:val="00C76F84"/>
    <w:rsid w:val="00CB043F"/>
    <w:rsid w:val="00D51CCC"/>
    <w:rsid w:val="00E24E2C"/>
    <w:rsid w:val="00F7676D"/>
    <w:rsid w:val="00FB0C8E"/>
    <w:rsid w:val="00FD6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F09EA"/>
  <w15:docId w15:val="{5A8034C0-966B-4033-899F-DD76AE7AB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/>
    <w:lsdException w:name="Normal Indent" w:semiHidden="1" w:unhideWhenUsed="1" w:qFormat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 w:qFormat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0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 w:qFormat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 w:qFormat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7D7AD6"/>
    <w:pPr>
      <w:widowControl w:val="0"/>
      <w:snapToGrid w:val="0"/>
      <w:spacing w:before="100" w:after="10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10">
    <w:name w:val="heading 1"/>
    <w:basedOn w:val="a2"/>
    <w:next w:val="a2"/>
    <w:link w:val="12"/>
    <w:qFormat/>
    <w:rsid w:val="007D7AD6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0"/>
    </w:pPr>
    <w:rPr>
      <w:rFonts w:ascii="PragmaticaCTT" w:hAnsi="PragmaticaCTT"/>
      <w:sz w:val="20"/>
    </w:rPr>
  </w:style>
  <w:style w:type="paragraph" w:styleId="20">
    <w:name w:val="heading 2"/>
    <w:basedOn w:val="10"/>
    <w:next w:val="a2"/>
    <w:link w:val="23"/>
    <w:qFormat/>
    <w:rsid w:val="007D7AD6"/>
    <w:pPr>
      <w:outlineLvl w:val="1"/>
    </w:pPr>
  </w:style>
  <w:style w:type="paragraph" w:styleId="30">
    <w:name w:val="heading 3"/>
    <w:basedOn w:val="a2"/>
    <w:next w:val="a2"/>
    <w:link w:val="32"/>
    <w:qFormat/>
    <w:rsid w:val="007D7AD6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2"/>
    </w:pPr>
    <w:rPr>
      <w:rFonts w:ascii="PragmaticaCTT" w:hAnsi="PragmaticaCTT"/>
      <w:sz w:val="20"/>
    </w:rPr>
  </w:style>
  <w:style w:type="paragraph" w:styleId="4">
    <w:name w:val="heading 4"/>
    <w:basedOn w:val="a2"/>
    <w:next w:val="a2"/>
    <w:link w:val="40"/>
    <w:uiPriority w:val="99"/>
    <w:qFormat/>
    <w:rsid w:val="007D7AD6"/>
    <w:pPr>
      <w:keepNext/>
      <w:widowControl/>
      <w:snapToGrid/>
      <w:spacing w:before="0" w:after="0"/>
      <w:outlineLvl w:val="3"/>
    </w:pPr>
    <w:rPr>
      <w:rFonts w:eastAsia="Times New Roman"/>
    </w:rPr>
  </w:style>
  <w:style w:type="paragraph" w:styleId="5">
    <w:name w:val="heading 5"/>
    <w:basedOn w:val="a2"/>
    <w:next w:val="a2"/>
    <w:link w:val="50"/>
    <w:uiPriority w:val="99"/>
    <w:qFormat/>
    <w:rsid w:val="007D7AD6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4"/>
    </w:pPr>
    <w:rPr>
      <w:rFonts w:ascii="PragmaticaCTT" w:eastAsia="Times New Roman" w:hAnsi="PragmaticaCTT" w:cs="PragmaticaCTT"/>
      <w:sz w:val="20"/>
    </w:rPr>
  </w:style>
  <w:style w:type="paragraph" w:styleId="6">
    <w:name w:val="heading 6"/>
    <w:basedOn w:val="a2"/>
    <w:next w:val="a2"/>
    <w:link w:val="60"/>
    <w:uiPriority w:val="99"/>
    <w:qFormat/>
    <w:rsid w:val="007D7AD6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5"/>
    </w:pPr>
    <w:rPr>
      <w:rFonts w:ascii="PragmaticaCTT" w:eastAsia="Times New Roman" w:hAnsi="PragmaticaCTT" w:cs="PragmaticaCTT"/>
      <w:sz w:val="20"/>
    </w:rPr>
  </w:style>
  <w:style w:type="paragraph" w:styleId="7">
    <w:name w:val="heading 7"/>
    <w:basedOn w:val="a2"/>
    <w:next w:val="a2"/>
    <w:link w:val="70"/>
    <w:uiPriority w:val="99"/>
    <w:qFormat/>
    <w:rsid w:val="007D7AD6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6"/>
    </w:pPr>
    <w:rPr>
      <w:rFonts w:ascii="PragmaticaCTT" w:eastAsia="Times New Roman" w:hAnsi="PragmaticaCTT" w:cs="PragmaticaCTT"/>
      <w:sz w:val="20"/>
    </w:rPr>
  </w:style>
  <w:style w:type="paragraph" w:styleId="8">
    <w:name w:val="heading 8"/>
    <w:basedOn w:val="a2"/>
    <w:next w:val="a2"/>
    <w:link w:val="80"/>
    <w:uiPriority w:val="99"/>
    <w:qFormat/>
    <w:rsid w:val="007D7AD6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styleId="9">
    <w:name w:val="heading 9"/>
    <w:basedOn w:val="a2"/>
    <w:next w:val="a2"/>
    <w:link w:val="90"/>
    <w:uiPriority w:val="99"/>
    <w:qFormat/>
    <w:rsid w:val="007D7AD6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8"/>
    </w:pPr>
    <w:rPr>
      <w:rFonts w:ascii="PragmaticaCTT" w:eastAsia="Times New Roman" w:hAnsi="PragmaticaCTT" w:cs="PragmaticaCTT"/>
      <w:sz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qFormat/>
    <w:rsid w:val="007D7AD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2">
    <w:name w:val="Заголовок 2 Знак"/>
    <w:basedOn w:val="a3"/>
    <w:qFormat/>
    <w:rsid w:val="007D7A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">
    <w:name w:val="Заголовок 3 Знак"/>
    <w:basedOn w:val="a3"/>
    <w:qFormat/>
    <w:rsid w:val="007D7AD6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ru-RU"/>
    </w:rPr>
  </w:style>
  <w:style w:type="character" w:customStyle="1" w:styleId="40">
    <w:name w:val="Заголовок 4 Знак"/>
    <w:basedOn w:val="a3"/>
    <w:link w:val="4"/>
    <w:uiPriority w:val="99"/>
    <w:qFormat/>
    <w:rsid w:val="007D7AD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3"/>
    <w:link w:val="5"/>
    <w:uiPriority w:val="99"/>
    <w:qFormat/>
    <w:rsid w:val="007D7AD6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60">
    <w:name w:val="Заголовок 6 Знак"/>
    <w:basedOn w:val="a3"/>
    <w:link w:val="6"/>
    <w:uiPriority w:val="99"/>
    <w:qFormat/>
    <w:rsid w:val="007D7AD6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70">
    <w:name w:val="Заголовок 7 Знак"/>
    <w:basedOn w:val="a3"/>
    <w:link w:val="7"/>
    <w:uiPriority w:val="99"/>
    <w:qFormat/>
    <w:rsid w:val="007D7AD6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80">
    <w:name w:val="Заголовок 8 Знак"/>
    <w:basedOn w:val="a3"/>
    <w:link w:val="8"/>
    <w:uiPriority w:val="99"/>
    <w:qFormat/>
    <w:rsid w:val="007D7AD6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customStyle="1" w:styleId="90">
    <w:name w:val="Заголовок 9 Знак"/>
    <w:basedOn w:val="a3"/>
    <w:link w:val="9"/>
    <w:uiPriority w:val="99"/>
    <w:qFormat/>
    <w:rsid w:val="007D7AD6"/>
    <w:rPr>
      <w:rFonts w:ascii="PragmaticaCTT" w:eastAsia="Times New Roman" w:hAnsi="PragmaticaCTT" w:cs="PragmaticaCTT"/>
      <w:sz w:val="20"/>
      <w:szCs w:val="20"/>
      <w:lang w:eastAsia="ru-RU"/>
    </w:rPr>
  </w:style>
  <w:style w:type="character" w:styleId="HTML">
    <w:name w:val="HTML Sample"/>
    <w:basedOn w:val="a3"/>
    <w:uiPriority w:val="99"/>
    <w:qFormat/>
    <w:rsid w:val="007D7AD6"/>
    <w:rPr>
      <w:rFonts w:ascii="Courier New" w:hAnsi="Courier New" w:cs="Times New Roman"/>
    </w:rPr>
  </w:style>
  <w:style w:type="character" w:styleId="a6">
    <w:name w:val="FollowedHyperlink"/>
    <w:basedOn w:val="a3"/>
    <w:uiPriority w:val="99"/>
    <w:qFormat/>
    <w:rsid w:val="007D7AD6"/>
    <w:rPr>
      <w:rFonts w:cs="Times New Roman"/>
      <w:color w:val="800080"/>
      <w:u w:val="single"/>
    </w:rPr>
  </w:style>
  <w:style w:type="character" w:styleId="a7">
    <w:name w:val="footnote reference"/>
    <w:basedOn w:val="a3"/>
    <w:uiPriority w:val="99"/>
    <w:qFormat/>
    <w:rsid w:val="007D7AD6"/>
    <w:rPr>
      <w:rFonts w:cs="Times New Roman"/>
      <w:vertAlign w:val="superscript"/>
    </w:rPr>
  </w:style>
  <w:style w:type="character" w:styleId="a8">
    <w:name w:val="annotation reference"/>
    <w:basedOn w:val="a3"/>
    <w:uiPriority w:val="99"/>
    <w:qFormat/>
    <w:rsid w:val="007D7AD6"/>
    <w:rPr>
      <w:rFonts w:cs="Times New Roman"/>
      <w:sz w:val="16"/>
    </w:rPr>
  </w:style>
  <w:style w:type="character" w:styleId="a9">
    <w:name w:val="endnote reference"/>
    <w:basedOn w:val="a3"/>
    <w:uiPriority w:val="99"/>
    <w:qFormat/>
    <w:rsid w:val="007D7AD6"/>
    <w:rPr>
      <w:rFonts w:cs="Times New Roman"/>
      <w:vertAlign w:val="superscript"/>
    </w:rPr>
  </w:style>
  <w:style w:type="character" w:styleId="HTML0">
    <w:name w:val="HTML Acronym"/>
    <w:basedOn w:val="a3"/>
    <w:uiPriority w:val="99"/>
    <w:qFormat/>
    <w:rsid w:val="007D7AD6"/>
    <w:rPr>
      <w:rFonts w:cs="Times New Roman"/>
    </w:rPr>
  </w:style>
  <w:style w:type="character" w:styleId="aa">
    <w:name w:val="Emphasis"/>
    <w:basedOn w:val="a3"/>
    <w:uiPriority w:val="99"/>
    <w:qFormat/>
    <w:rsid w:val="007D7AD6"/>
    <w:rPr>
      <w:rFonts w:cs="Times New Roman"/>
      <w:i/>
    </w:rPr>
  </w:style>
  <w:style w:type="character" w:styleId="ab">
    <w:name w:val="Hyperlink"/>
    <w:basedOn w:val="a3"/>
    <w:qFormat/>
    <w:rsid w:val="007D7AD6"/>
    <w:rPr>
      <w:rFonts w:cs="Times New Roman"/>
      <w:color w:val="000000"/>
      <w:u w:val="single"/>
    </w:rPr>
  </w:style>
  <w:style w:type="character" w:styleId="HTML1">
    <w:name w:val="HTML Code"/>
    <w:basedOn w:val="a3"/>
    <w:uiPriority w:val="99"/>
    <w:qFormat/>
    <w:rsid w:val="007D7AD6"/>
    <w:rPr>
      <w:rFonts w:ascii="Courier New" w:hAnsi="Courier New" w:cs="Times New Roman"/>
      <w:sz w:val="20"/>
    </w:rPr>
  </w:style>
  <w:style w:type="character" w:styleId="ac">
    <w:name w:val="page number"/>
    <w:basedOn w:val="a3"/>
    <w:uiPriority w:val="99"/>
    <w:qFormat/>
    <w:rsid w:val="007D7AD6"/>
    <w:rPr>
      <w:rFonts w:cs="Times New Roman"/>
    </w:rPr>
  </w:style>
  <w:style w:type="character" w:styleId="ad">
    <w:name w:val="line number"/>
    <w:basedOn w:val="a3"/>
    <w:uiPriority w:val="99"/>
    <w:qFormat/>
    <w:rsid w:val="007D7AD6"/>
    <w:rPr>
      <w:rFonts w:cs="Times New Roman"/>
    </w:rPr>
  </w:style>
  <w:style w:type="character" w:styleId="HTML2">
    <w:name w:val="HTML Definition"/>
    <w:basedOn w:val="a3"/>
    <w:uiPriority w:val="99"/>
    <w:qFormat/>
    <w:rsid w:val="007D7AD6"/>
    <w:rPr>
      <w:rFonts w:cs="Times New Roman"/>
      <w:i/>
    </w:rPr>
  </w:style>
  <w:style w:type="character" w:styleId="HTML3">
    <w:name w:val="HTML Variable"/>
    <w:basedOn w:val="a3"/>
    <w:uiPriority w:val="99"/>
    <w:qFormat/>
    <w:rsid w:val="007D7AD6"/>
    <w:rPr>
      <w:rFonts w:cs="Times New Roman"/>
      <w:i/>
    </w:rPr>
  </w:style>
  <w:style w:type="character" w:styleId="HTML4">
    <w:name w:val="HTML Typewriter"/>
    <w:basedOn w:val="a3"/>
    <w:uiPriority w:val="99"/>
    <w:qFormat/>
    <w:rsid w:val="007D7AD6"/>
    <w:rPr>
      <w:rFonts w:ascii="Courier New" w:hAnsi="Courier New" w:cs="Times New Roman"/>
      <w:sz w:val="20"/>
    </w:rPr>
  </w:style>
  <w:style w:type="character" w:styleId="ae">
    <w:name w:val="Strong"/>
    <w:basedOn w:val="a3"/>
    <w:uiPriority w:val="22"/>
    <w:qFormat/>
    <w:rsid w:val="007D7AD6"/>
    <w:rPr>
      <w:rFonts w:cs="Times New Roman"/>
      <w:b/>
    </w:rPr>
  </w:style>
  <w:style w:type="character" w:styleId="HTML5">
    <w:name w:val="HTML Cite"/>
    <w:basedOn w:val="a3"/>
    <w:uiPriority w:val="99"/>
    <w:qFormat/>
    <w:rsid w:val="007D7AD6"/>
    <w:rPr>
      <w:rFonts w:cs="Times New Roman"/>
      <w:i/>
    </w:rPr>
  </w:style>
  <w:style w:type="paragraph" w:styleId="af">
    <w:name w:val="Balloon Text"/>
    <w:basedOn w:val="a2"/>
    <w:link w:val="af0"/>
    <w:uiPriority w:val="99"/>
    <w:qFormat/>
    <w:rsid w:val="007D7AD6"/>
    <w:pPr>
      <w:widowControl/>
      <w:snapToGrid/>
      <w:spacing w:before="0" w:after="0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3"/>
    <w:link w:val="af"/>
    <w:uiPriority w:val="99"/>
    <w:qFormat/>
    <w:rsid w:val="007D7AD6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2"/>
    <w:basedOn w:val="a2"/>
    <w:link w:val="25"/>
    <w:uiPriority w:val="99"/>
    <w:qFormat/>
    <w:rsid w:val="007D7AD6"/>
    <w:pPr>
      <w:widowControl/>
      <w:shd w:val="clear" w:color="auto" w:fill="FFFFFF"/>
      <w:snapToGrid/>
      <w:spacing w:before="233" w:after="0" w:line="360" w:lineRule="auto"/>
      <w:ind w:left="1701" w:hanging="567"/>
    </w:pPr>
    <w:rPr>
      <w:b/>
      <w:color w:val="000000"/>
      <w:spacing w:val="-5"/>
      <w:sz w:val="28"/>
    </w:rPr>
  </w:style>
  <w:style w:type="character" w:customStyle="1" w:styleId="25">
    <w:name w:val="Основной текст 2 Знак"/>
    <w:basedOn w:val="a3"/>
    <w:link w:val="24"/>
    <w:uiPriority w:val="99"/>
    <w:qFormat/>
    <w:rsid w:val="007D7AD6"/>
    <w:rPr>
      <w:rFonts w:ascii="Times New Roman" w:eastAsia="Calibri" w:hAnsi="Times New Roman" w:cs="Times New Roman"/>
      <w:b/>
      <w:color w:val="000000"/>
      <w:spacing w:val="-5"/>
      <w:sz w:val="28"/>
      <w:szCs w:val="20"/>
      <w:shd w:val="clear" w:color="auto" w:fill="FFFFFF"/>
      <w:lang w:eastAsia="ru-RU"/>
    </w:rPr>
  </w:style>
  <w:style w:type="paragraph" w:styleId="51">
    <w:name w:val="List Number 5"/>
    <w:basedOn w:val="a2"/>
    <w:uiPriority w:val="99"/>
    <w:qFormat/>
    <w:rsid w:val="007D7AD6"/>
    <w:pPr>
      <w:widowControl/>
      <w:tabs>
        <w:tab w:val="left" w:pos="851"/>
        <w:tab w:val="left" w:pos="1492"/>
      </w:tabs>
      <w:snapToGrid/>
      <w:spacing w:before="0" w:after="0"/>
      <w:ind w:left="1492" w:hanging="360"/>
    </w:pPr>
    <w:rPr>
      <w:rFonts w:eastAsia="Times New Roman"/>
      <w:szCs w:val="24"/>
    </w:rPr>
  </w:style>
  <w:style w:type="paragraph" w:styleId="af1">
    <w:name w:val="Normal Indent"/>
    <w:basedOn w:val="a2"/>
    <w:uiPriority w:val="99"/>
    <w:qFormat/>
    <w:rsid w:val="007D7AD6"/>
    <w:pPr>
      <w:widowControl/>
      <w:snapToGrid/>
      <w:spacing w:before="0" w:after="0"/>
      <w:ind w:firstLine="720"/>
      <w:jc w:val="both"/>
    </w:pPr>
    <w:rPr>
      <w:rFonts w:eastAsia="Times New Roman"/>
      <w:sz w:val="28"/>
    </w:rPr>
  </w:style>
  <w:style w:type="paragraph" w:styleId="af2">
    <w:name w:val="Plain Text"/>
    <w:basedOn w:val="a2"/>
    <w:link w:val="af3"/>
    <w:qFormat/>
    <w:rsid w:val="007D7AD6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character" w:customStyle="1" w:styleId="af3">
    <w:name w:val="Текст Знак"/>
    <w:basedOn w:val="a3"/>
    <w:link w:val="af2"/>
    <w:qFormat/>
    <w:rsid w:val="007D7AD6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3">
    <w:name w:val="Body Text Indent 3"/>
    <w:basedOn w:val="a2"/>
    <w:link w:val="330"/>
    <w:uiPriority w:val="99"/>
    <w:qFormat/>
    <w:rsid w:val="007D7AD6"/>
    <w:pPr>
      <w:widowControl/>
      <w:snapToGrid/>
      <w:spacing w:before="0" w:after="0" w:line="360" w:lineRule="auto"/>
      <w:ind w:firstLine="709"/>
      <w:jc w:val="both"/>
    </w:pPr>
    <w:rPr>
      <w:sz w:val="20"/>
    </w:rPr>
  </w:style>
  <w:style w:type="character" w:customStyle="1" w:styleId="34">
    <w:name w:val="Основной текст с отступом 3 Знак"/>
    <w:basedOn w:val="a3"/>
    <w:uiPriority w:val="99"/>
    <w:qFormat/>
    <w:rsid w:val="007D7AD6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4">
    <w:name w:val="endnote text"/>
    <w:basedOn w:val="a2"/>
    <w:link w:val="af5"/>
    <w:uiPriority w:val="99"/>
    <w:qFormat/>
    <w:rsid w:val="007D7AD6"/>
    <w:pPr>
      <w:autoSpaceDE w:val="0"/>
      <w:autoSpaceDN w:val="0"/>
      <w:adjustRightInd w:val="0"/>
      <w:snapToGrid/>
      <w:spacing w:before="0" w:after="0"/>
    </w:pPr>
    <w:rPr>
      <w:rFonts w:eastAsia="Times New Roman"/>
      <w:color w:val="000000"/>
    </w:rPr>
  </w:style>
  <w:style w:type="character" w:customStyle="1" w:styleId="af5">
    <w:name w:val="Текст концевой сноски Знак"/>
    <w:basedOn w:val="a3"/>
    <w:link w:val="af4"/>
    <w:uiPriority w:val="99"/>
    <w:qFormat/>
    <w:rsid w:val="007D7AD6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f6">
    <w:name w:val="caption"/>
    <w:basedOn w:val="a2"/>
    <w:next w:val="a2"/>
    <w:uiPriority w:val="99"/>
    <w:qFormat/>
    <w:rsid w:val="007D7AD6"/>
    <w:pPr>
      <w:widowControl/>
      <w:snapToGrid/>
      <w:spacing w:before="120" w:after="120" w:line="360" w:lineRule="auto"/>
      <w:jc w:val="both"/>
    </w:pPr>
    <w:rPr>
      <w:rFonts w:eastAsia="Times New Roman"/>
      <w:b/>
      <w:bCs/>
      <w:sz w:val="20"/>
      <w:lang w:val="en-US" w:eastAsia="en-US"/>
    </w:rPr>
  </w:style>
  <w:style w:type="paragraph" w:styleId="af7">
    <w:name w:val="annotation text"/>
    <w:basedOn w:val="a2"/>
    <w:link w:val="af8"/>
    <w:uiPriority w:val="99"/>
    <w:qFormat/>
    <w:rsid w:val="007D7AD6"/>
    <w:pPr>
      <w:widowControl/>
      <w:snapToGrid/>
      <w:spacing w:before="0" w:after="0"/>
    </w:pPr>
    <w:rPr>
      <w:rFonts w:eastAsia="Times New Roman"/>
      <w:sz w:val="20"/>
    </w:rPr>
  </w:style>
  <w:style w:type="character" w:customStyle="1" w:styleId="af8">
    <w:name w:val="Текст примечания Знак"/>
    <w:basedOn w:val="a3"/>
    <w:link w:val="af7"/>
    <w:uiPriority w:val="99"/>
    <w:qFormat/>
    <w:rsid w:val="007D7AD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3">
    <w:name w:val="index 1"/>
    <w:basedOn w:val="a2"/>
    <w:next w:val="a2"/>
    <w:uiPriority w:val="99"/>
    <w:qFormat/>
    <w:rsid w:val="007D7AD6"/>
    <w:pPr>
      <w:widowControl/>
      <w:suppressAutoHyphens/>
      <w:snapToGrid/>
      <w:spacing w:before="0" w:after="0"/>
      <w:ind w:left="240" w:hanging="240"/>
    </w:pPr>
    <w:rPr>
      <w:rFonts w:eastAsia="Times New Roman"/>
      <w:szCs w:val="24"/>
      <w:lang w:eastAsia="ar-SA"/>
    </w:rPr>
  </w:style>
  <w:style w:type="paragraph" w:styleId="af9">
    <w:name w:val="annotation subject"/>
    <w:basedOn w:val="af7"/>
    <w:next w:val="af7"/>
    <w:link w:val="afa"/>
    <w:uiPriority w:val="99"/>
    <w:qFormat/>
    <w:rsid w:val="007D7AD6"/>
    <w:rPr>
      <w:rFonts w:ascii="Calibri" w:eastAsia="Calibri" w:hAnsi="Calibri"/>
      <w:sz w:val="16"/>
    </w:rPr>
  </w:style>
  <w:style w:type="character" w:customStyle="1" w:styleId="afa">
    <w:name w:val="Тема примечания Знак"/>
    <w:basedOn w:val="af8"/>
    <w:link w:val="af9"/>
    <w:uiPriority w:val="99"/>
    <w:qFormat/>
    <w:rsid w:val="007D7AD6"/>
    <w:rPr>
      <w:rFonts w:ascii="Calibri" w:eastAsia="Calibri" w:hAnsi="Calibri" w:cs="Times New Roman"/>
      <w:sz w:val="16"/>
      <w:szCs w:val="20"/>
      <w:lang w:eastAsia="ru-RU"/>
    </w:rPr>
  </w:style>
  <w:style w:type="paragraph" w:styleId="afb">
    <w:name w:val="Document Map"/>
    <w:basedOn w:val="a2"/>
    <w:link w:val="afc"/>
    <w:uiPriority w:val="99"/>
    <w:qFormat/>
    <w:rsid w:val="007D7AD6"/>
    <w:pPr>
      <w:widowControl/>
      <w:shd w:val="clear" w:color="auto" w:fill="000080"/>
      <w:snapToGrid/>
      <w:spacing w:before="0" w:after="0"/>
    </w:pPr>
    <w:rPr>
      <w:rFonts w:ascii="Tahoma" w:eastAsia="Times New Roman" w:hAnsi="Tahoma"/>
      <w:sz w:val="20"/>
    </w:rPr>
  </w:style>
  <w:style w:type="character" w:customStyle="1" w:styleId="afc">
    <w:name w:val="Схема документа Знак"/>
    <w:basedOn w:val="a3"/>
    <w:link w:val="afb"/>
    <w:uiPriority w:val="99"/>
    <w:qFormat/>
    <w:rsid w:val="007D7AD6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d">
    <w:name w:val="footnote text"/>
    <w:basedOn w:val="a2"/>
    <w:link w:val="afe"/>
    <w:qFormat/>
    <w:rsid w:val="007D7AD6"/>
    <w:pPr>
      <w:widowControl/>
      <w:snapToGrid/>
      <w:spacing w:before="0" w:after="0" w:line="360" w:lineRule="auto"/>
      <w:ind w:firstLine="709"/>
      <w:jc w:val="both"/>
    </w:pPr>
    <w:rPr>
      <w:rFonts w:ascii="Courier New" w:hAnsi="Courier New"/>
      <w:color w:val="000000"/>
    </w:rPr>
  </w:style>
  <w:style w:type="character" w:customStyle="1" w:styleId="afe">
    <w:name w:val="Текст сноски Знак"/>
    <w:basedOn w:val="a3"/>
    <w:link w:val="afd"/>
    <w:qFormat/>
    <w:rsid w:val="007D7AD6"/>
    <w:rPr>
      <w:rFonts w:ascii="Courier New" w:eastAsia="Calibri" w:hAnsi="Courier New" w:cs="Times New Roman"/>
      <w:color w:val="000000"/>
      <w:sz w:val="24"/>
      <w:szCs w:val="20"/>
      <w:lang w:eastAsia="ru-RU"/>
    </w:rPr>
  </w:style>
  <w:style w:type="paragraph" w:styleId="81">
    <w:name w:val="toc 8"/>
    <w:basedOn w:val="a2"/>
    <w:next w:val="a2"/>
    <w:uiPriority w:val="99"/>
    <w:qFormat/>
    <w:rsid w:val="007D7AD6"/>
    <w:pPr>
      <w:widowControl/>
      <w:snapToGrid/>
      <w:spacing w:before="0" w:line="276" w:lineRule="auto"/>
      <w:ind w:left="1540"/>
    </w:pPr>
    <w:rPr>
      <w:rFonts w:ascii="Calibri" w:eastAsia="Times New Roman" w:hAnsi="Calibri"/>
      <w:sz w:val="22"/>
      <w:szCs w:val="22"/>
    </w:rPr>
  </w:style>
  <w:style w:type="paragraph" w:styleId="3">
    <w:name w:val="List Number 3"/>
    <w:basedOn w:val="a2"/>
    <w:uiPriority w:val="99"/>
    <w:qFormat/>
    <w:rsid w:val="007D7AD6"/>
    <w:pPr>
      <w:widowControl/>
      <w:numPr>
        <w:numId w:val="1"/>
      </w:numPr>
      <w:tabs>
        <w:tab w:val="left" w:pos="0"/>
        <w:tab w:val="left" w:pos="851"/>
        <w:tab w:val="left" w:pos="926"/>
      </w:tabs>
      <w:snapToGrid/>
      <w:spacing w:before="0" w:after="0"/>
      <w:ind w:left="926"/>
    </w:pPr>
    <w:rPr>
      <w:rFonts w:eastAsia="Times New Roman"/>
      <w:szCs w:val="24"/>
    </w:rPr>
  </w:style>
  <w:style w:type="paragraph" w:styleId="HTML6">
    <w:name w:val="HTML Address"/>
    <w:basedOn w:val="a2"/>
    <w:link w:val="HTML7"/>
    <w:uiPriority w:val="99"/>
    <w:qFormat/>
    <w:rsid w:val="007D7AD6"/>
    <w:pPr>
      <w:widowControl/>
      <w:snapToGrid/>
      <w:spacing w:before="0" w:after="0"/>
    </w:pPr>
    <w:rPr>
      <w:rFonts w:ascii="Calibri" w:hAnsi="Calibri"/>
      <w:i/>
    </w:rPr>
  </w:style>
  <w:style w:type="character" w:customStyle="1" w:styleId="HTML7">
    <w:name w:val="Адрес HTML Знак"/>
    <w:basedOn w:val="a3"/>
    <w:link w:val="HTML6"/>
    <w:uiPriority w:val="99"/>
    <w:qFormat/>
    <w:rsid w:val="007D7AD6"/>
    <w:rPr>
      <w:rFonts w:ascii="Calibri" w:eastAsia="Calibri" w:hAnsi="Calibri" w:cs="Times New Roman"/>
      <w:i/>
      <w:sz w:val="24"/>
      <w:szCs w:val="20"/>
      <w:lang w:eastAsia="ru-RU"/>
    </w:rPr>
  </w:style>
  <w:style w:type="paragraph" w:styleId="aff">
    <w:name w:val="header"/>
    <w:basedOn w:val="a2"/>
    <w:link w:val="aff0"/>
    <w:uiPriority w:val="99"/>
    <w:qFormat/>
    <w:rsid w:val="007D7AD6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aff0">
    <w:name w:val="Верхний колонтитул Знак"/>
    <w:basedOn w:val="a3"/>
    <w:link w:val="aff"/>
    <w:uiPriority w:val="99"/>
    <w:qFormat/>
    <w:rsid w:val="007D7AD6"/>
    <w:rPr>
      <w:rFonts w:ascii="Arial" w:eastAsia="Times New Roman" w:hAnsi="Arial" w:cs="Times New Roman"/>
      <w:sz w:val="24"/>
      <w:szCs w:val="20"/>
      <w:lang w:eastAsia="ru-RU"/>
    </w:rPr>
  </w:style>
  <w:style w:type="paragraph" w:styleId="91">
    <w:name w:val="toc 9"/>
    <w:basedOn w:val="a2"/>
    <w:next w:val="a2"/>
    <w:uiPriority w:val="99"/>
    <w:rsid w:val="007D7AD6"/>
    <w:pPr>
      <w:widowControl/>
      <w:snapToGrid/>
      <w:spacing w:before="0" w:line="276" w:lineRule="auto"/>
      <w:ind w:left="1760"/>
    </w:pPr>
    <w:rPr>
      <w:rFonts w:ascii="Calibri" w:eastAsia="Times New Roman" w:hAnsi="Calibri"/>
      <w:sz w:val="22"/>
      <w:szCs w:val="22"/>
    </w:rPr>
  </w:style>
  <w:style w:type="paragraph" w:styleId="71">
    <w:name w:val="toc 7"/>
    <w:basedOn w:val="a2"/>
    <w:next w:val="a2"/>
    <w:uiPriority w:val="99"/>
    <w:qFormat/>
    <w:rsid w:val="007D7AD6"/>
    <w:pPr>
      <w:widowControl/>
      <w:snapToGrid/>
      <w:spacing w:before="0" w:line="276" w:lineRule="auto"/>
      <w:ind w:left="1320"/>
    </w:pPr>
    <w:rPr>
      <w:rFonts w:ascii="Calibri" w:eastAsia="Times New Roman" w:hAnsi="Calibri"/>
      <w:sz w:val="22"/>
      <w:szCs w:val="22"/>
    </w:rPr>
  </w:style>
  <w:style w:type="paragraph" w:styleId="aff1">
    <w:name w:val="Body Text"/>
    <w:basedOn w:val="a2"/>
    <w:link w:val="14"/>
    <w:uiPriority w:val="99"/>
    <w:qFormat/>
    <w:rsid w:val="007D7AD6"/>
    <w:pPr>
      <w:widowControl/>
      <w:snapToGrid/>
      <w:spacing w:before="0" w:after="0" w:line="360" w:lineRule="auto"/>
    </w:pPr>
    <w:rPr>
      <w:rFonts w:eastAsia="Times New Roman"/>
    </w:rPr>
  </w:style>
  <w:style w:type="character" w:customStyle="1" w:styleId="aff2">
    <w:name w:val="Основной текст Знак"/>
    <w:basedOn w:val="a3"/>
    <w:uiPriority w:val="99"/>
    <w:qFormat/>
    <w:rsid w:val="007D7AD6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ff3">
    <w:name w:val="index heading"/>
    <w:basedOn w:val="a2"/>
    <w:next w:val="13"/>
    <w:uiPriority w:val="99"/>
    <w:qFormat/>
    <w:rsid w:val="007D7AD6"/>
    <w:pPr>
      <w:widowControl/>
      <w:suppressLineNumbers/>
      <w:suppressAutoHyphens/>
      <w:snapToGrid/>
      <w:spacing w:before="0" w:after="0"/>
    </w:pPr>
    <w:rPr>
      <w:rFonts w:eastAsia="Times New Roman" w:cs="Tahoma"/>
      <w:szCs w:val="24"/>
      <w:lang w:eastAsia="ar-SA"/>
    </w:rPr>
  </w:style>
  <w:style w:type="paragraph" w:styleId="15">
    <w:name w:val="toc 1"/>
    <w:basedOn w:val="a2"/>
    <w:next w:val="a2"/>
    <w:link w:val="16"/>
    <w:uiPriority w:val="99"/>
    <w:qFormat/>
    <w:rsid w:val="007D7AD6"/>
    <w:pPr>
      <w:widowControl/>
      <w:tabs>
        <w:tab w:val="left" w:pos="1080"/>
      </w:tabs>
      <w:snapToGrid/>
      <w:spacing w:before="0" w:after="0"/>
    </w:pPr>
    <w:rPr>
      <w:rFonts w:eastAsia="Times New Roman"/>
      <w:b/>
      <w:sz w:val="20"/>
    </w:rPr>
  </w:style>
  <w:style w:type="paragraph" w:styleId="aff4">
    <w:name w:val="macro"/>
    <w:link w:val="aff5"/>
    <w:uiPriority w:val="99"/>
    <w:qFormat/>
    <w:rsid w:val="007D7A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 w:eastAsia="ru-RU"/>
    </w:rPr>
  </w:style>
  <w:style w:type="character" w:customStyle="1" w:styleId="aff5">
    <w:name w:val="Текст макроса Знак"/>
    <w:basedOn w:val="a3"/>
    <w:link w:val="aff4"/>
    <w:uiPriority w:val="99"/>
    <w:qFormat/>
    <w:rsid w:val="007D7AD6"/>
    <w:rPr>
      <w:rFonts w:ascii="Courier New" w:eastAsia="Times New Roman" w:hAnsi="Courier New" w:cs="Times New Roman"/>
      <w:sz w:val="20"/>
      <w:szCs w:val="20"/>
      <w:lang w:val="en-US" w:eastAsia="ru-RU"/>
    </w:rPr>
  </w:style>
  <w:style w:type="paragraph" w:styleId="61">
    <w:name w:val="toc 6"/>
    <w:basedOn w:val="a2"/>
    <w:next w:val="a2"/>
    <w:uiPriority w:val="99"/>
    <w:qFormat/>
    <w:rsid w:val="007D7AD6"/>
    <w:pPr>
      <w:widowControl/>
      <w:snapToGrid/>
      <w:spacing w:before="0" w:line="276" w:lineRule="auto"/>
      <w:ind w:left="1100"/>
    </w:pPr>
    <w:rPr>
      <w:rFonts w:ascii="Calibri" w:eastAsia="Times New Roman" w:hAnsi="Calibri"/>
      <w:sz w:val="22"/>
      <w:szCs w:val="22"/>
    </w:rPr>
  </w:style>
  <w:style w:type="paragraph" w:styleId="35">
    <w:name w:val="toc 3"/>
    <w:basedOn w:val="a2"/>
    <w:next w:val="a2"/>
    <w:uiPriority w:val="99"/>
    <w:qFormat/>
    <w:rsid w:val="007D7AD6"/>
    <w:pPr>
      <w:widowControl/>
      <w:snapToGrid/>
      <w:spacing w:before="0" w:after="0"/>
      <w:ind w:left="480"/>
    </w:pPr>
    <w:rPr>
      <w:rFonts w:eastAsia="Times New Roman"/>
      <w:szCs w:val="24"/>
    </w:rPr>
  </w:style>
  <w:style w:type="paragraph" w:styleId="26">
    <w:name w:val="toc 2"/>
    <w:basedOn w:val="a2"/>
    <w:next w:val="a2"/>
    <w:uiPriority w:val="99"/>
    <w:qFormat/>
    <w:rsid w:val="007D7AD6"/>
    <w:pPr>
      <w:widowControl/>
      <w:snapToGrid/>
      <w:spacing w:before="0" w:after="0"/>
      <w:ind w:left="240"/>
    </w:pPr>
    <w:rPr>
      <w:rFonts w:eastAsia="Times New Roman"/>
      <w:szCs w:val="24"/>
    </w:rPr>
  </w:style>
  <w:style w:type="paragraph" w:styleId="41">
    <w:name w:val="toc 4"/>
    <w:basedOn w:val="a2"/>
    <w:next w:val="a2"/>
    <w:uiPriority w:val="99"/>
    <w:qFormat/>
    <w:rsid w:val="007D7AD6"/>
    <w:pPr>
      <w:tabs>
        <w:tab w:val="left" w:pos="502"/>
        <w:tab w:val="left" w:pos="3330"/>
      </w:tabs>
      <w:autoSpaceDE w:val="0"/>
      <w:autoSpaceDN w:val="0"/>
      <w:adjustRightInd w:val="0"/>
      <w:snapToGrid/>
      <w:spacing w:before="0" w:after="0"/>
      <w:ind w:left="502" w:hanging="720"/>
    </w:pPr>
    <w:rPr>
      <w:rFonts w:eastAsia="Times New Roman"/>
      <w:szCs w:val="24"/>
    </w:rPr>
  </w:style>
  <w:style w:type="paragraph" w:styleId="52">
    <w:name w:val="toc 5"/>
    <w:basedOn w:val="a2"/>
    <w:next w:val="a2"/>
    <w:uiPriority w:val="99"/>
    <w:qFormat/>
    <w:rsid w:val="007D7AD6"/>
    <w:pPr>
      <w:widowControl/>
      <w:snapToGrid/>
      <w:spacing w:before="0" w:line="276" w:lineRule="auto"/>
      <w:ind w:left="880"/>
    </w:pPr>
    <w:rPr>
      <w:rFonts w:ascii="Calibri" w:eastAsia="Times New Roman" w:hAnsi="Calibri"/>
      <w:sz w:val="22"/>
      <w:szCs w:val="22"/>
    </w:rPr>
  </w:style>
  <w:style w:type="paragraph" w:styleId="53">
    <w:name w:val="List Bullet 5"/>
    <w:basedOn w:val="a2"/>
    <w:uiPriority w:val="99"/>
    <w:qFormat/>
    <w:rsid w:val="007D7AD6"/>
    <w:pPr>
      <w:widowControl/>
      <w:snapToGrid/>
      <w:spacing w:before="0" w:after="0"/>
      <w:ind w:left="1132" w:hanging="283"/>
    </w:pPr>
    <w:rPr>
      <w:rFonts w:eastAsia="Times New Roman"/>
      <w:color w:val="00000A"/>
      <w:szCs w:val="24"/>
    </w:rPr>
  </w:style>
  <w:style w:type="paragraph" w:styleId="aff6">
    <w:name w:val="Body Text First Indent"/>
    <w:basedOn w:val="aff1"/>
    <w:link w:val="aff7"/>
    <w:uiPriority w:val="99"/>
    <w:qFormat/>
    <w:rsid w:val="007D7AD6"/>
    <w:pPr>
      <w:spacing w:after="120" w:line="240" w:lineRule="auto"/>
      <w:ind w:firstLine="210"/>
    </w:pPr>
    <w:rPr>
      <w:szCs w:val="24"/>
    </w:rPr>
  </w:style>
  <w:style w:type="character" w:customStyle="1" w:styleId="aff7">
    <w:name w:val="Красная строка Знак"/>
    <w:basedOn w:val="aff2"/>
    <w:link w:val="aff6"/>
    <w:uiPriority w:val="99"/>
    <w:qFormat/>
    <w:rsid w:val="007D7A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8">
    <w:name w:val="Body Text Indent"/>
    <w:basedOn w:val="a2"/>
    <w:link w:val="aff9"/>
    <w:uiPriority w:val="99"/>
    <w:unhideWhenUsed/>
    <w:qFormat/>
    <w:rsid w:val="007D7AD6"/>
    <w:pPr>
      <w:spacing w:after="120"/>
      <w:ind w:left="283"/>
    </w:pPr>
  </w:style>
  <w:style w:type="character" w:customStyle="1" w:styleId="aff9">
    <w:name w:val="Основной текст с отступом Знак"/>
    <w:basedOn w:val="a3"/>
    <w:link w:val="aff8"/>
    <w:uiPriority w:val="99"/>
    <w:qFormat/>
    <w:rsid w:val="007D7AD6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27">
    <w:name w:val="Body Text First Indent 2"/>
    <w:basedOn w:val="aff8"/>
    <w:link w:val="28"/>
    <w:uiPriority w:val="99"/>
    <w:qFormat/>
    <w:rsid w:val="007D7AD6"/>
    <w:pPr>
      <w:widowControl/>
      <w:snapToGrid/>
      <w:spacing w:before="0"/>
      <w:ind w:firstLine="210"/>
    </w:pPr>
    <w:rPr>
      <w:rFonts w:ascii="Arial" w:hAnsi="Arial" w:cs="PragmaticaCTT"/>
      <w:b/>
      <w:bCs/>
      <w:kern w:val="32"/>
      <w:sz w:val="32"/>
      <w:szCs w:val="32"/>
    </w:rPr>
  </w:style>
  <w:style w:type="character" w:customStyle="1" w:styleId="28">
    <w:name w:val="Красная строка 2 Знак"/>
    <w:basedOn w:val="aff9"/>
    <w:link w:val="27"/>
    <w:uiPriority w:val="99"/>
    <w:qFormat/>
    <w:rsid w:val="007D7AD6"/>
    <w:rPr>
      <w:rFonts w:ascii="Arial" w:eastAsia="Calibri" w:hAnsi="Arial" w:cs="PragmaticaCTT"/>
      <w:b/>
      <w:bCs/>
      <w:kern w:val="32"/>
      <w:sz w:val="32"/>
      <w:szCs w:val="32"/>
      <w:lang w:eastAsia="ru-RU"/>
    </w:rPr>
  </w:style>
  <w:style w:type="paragraph" w:styleId="42">
    <w:name w:val="List Bullet 4"/>
    <w:basedOn w:val="a2"/>
    <w:uiPriority w:val="99"/>
    <w:qFormat/>
    <w:rsid w:val="007D7AD6"/>
    <w:pPr>
      <w:widowControl/>
      <w:snapToGrid/>
      <w:spacing w:before="0" w:after="0"/>
      <w:ind w:left="849" w:hanging="283"/>
    </w:pPr>
    <w:rPr>
      <w:rFonts w:eastAsia="Times New Roman"/>
      <w:color w:val="00000A"/>
      <w:szCs w:val="24"/>
    </w:rPr>
  </w:style>
  <w:style w:type="paragraph" w:styleId="affa">
    <w:name w:val="List Bullet"/>
    <w:basedOn w:val="a2"/>
    <w:uiPriority w:val="99"/>
    <w:qFormat/>
    <w:rsid w:val="007D7AD6"/>
    <w:pPr>
      <w:widowControl/>
      <w:tabs>
        <w:tab w:val="left" w:pos="360"/>
      </w:tabs>
      <w:snapToGrid/>
      <w:spacing w:before="0" w:after="0"/>
      <w:ind w:left="360" w:hanging="360"/>
    </w:pPr>
    <w:rPr>
      <w:rFonts w:eastAsia="Times New Roman"/>
      <w:sz w:val="20"/>
      <w:lang w:val="en-US"/>
    </w:rPr>
  </w:style>
  <w:style w:type="paragraph" w:styleId="29">
    <w:name w:val="List Bullet 2"/>
    <w:basedOn w:val="a2"/>
    <w:uiPriority w:val="99"/>
    <w:qFormat/>
    <w:rsid w:val="007D7AD6"/>
    <w:pPr>
      <w:widowControl/>
      <w:tabs>
        <w:tab w:val="left" w:pos="643"/>
      </w:tabs>
      <w:snapToGrid/>
      <w:spacing w:before="0" w:after="0"/>
      <w:ind w:left="643" w:hanging="360"/>
    </w:pPr>
    <w:rPr>
      <w:rFonts w:eastAsia="Times New Roman"/>
      <w:szCs w:val="24"/>
    </w:rPr>
  </w:style>
  <w:style w:type="paragraph" w:styleId="36">
    <w:name w:val="List Bullet 3"/>
    <w:basedOn w:val="a2"/>
    <w:uiPriority w:val="99"/>
    <w:qFormat/>
    <w:rsid w:val="007D7AD6"/>
    <w:pPr>
      <w:widowControl/>
      <w:tabs>
        <w:tab w:val="left" w:pos="926"/>
      </w:tabs>
      <w:snapToGrid/>
      <w:spacing w:before="0" w:after="0"/>
      <w:ind w:left="926" w:hanging="360"/>
    </w:pPr>
    <w:rPr>
      <w:rFonts w:eastAsia="Times New Roman"/>
      <w:szCs w:val="24"/>
    </w:rPr>
  </w:style>
  <w:style w:type="paragraph" w:styleId="affb">
    <w:name w:val="Title"/>
    <w:basedOn w:val="a2"/>
    <w:link w:val="37"/>
    <w:uiPriority w:val="99"/>
    <w:qFormat/>
    <w:rsid w:val="007D7AD6"/>
    <w:pPr>
      <w:widowControl/>
      <w:snapToGrid/>
      <w:spacing w:before="0" w:after="0"/>
      <w:jc w:val="center"/>
    </w:pPr>
    <w:rPr>
      <w:rFonts w:eastAsia="Times New Roman"/>
      <w:sz w:val="28"/>
      <w:szCs w:val="24"/>
      <w:lang w:val="en-US"/>
    </w:rPr>
  </w:style>
  <w:style w:type="character" w:customStyle="1" w:styleId="affc">
    <w:name w:val="Название Знак"/>
    <w:basedOn w:val="a3"/>
    <w:uiPriority w:val="99"/>
    <w:qFormat/>
    <w:rsid w:val="007D7AD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fd">
    <w:name w:val="footer"/>
    <w:basedOn w:val="a2"/>
    <w:link w:val="affe"/>
    <w:uiPriority w:val="99"/>
    <w:qFormat/>
    <w:rsid w:val="007D7AD6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szCs w:val="24"/>
    </w:rPr>
  </w:style>
  <w:style w:type="character" w:customStyle="1" w:styleId="affe">
    <w:name w:val="Нижний колонтитул Знак"/>
    <w:basedOn w:val="a3"/>
    <w:link w:val="affd"/>
    <w:uiPriority w:val="99"/>
    <w:qFormat/>
    <w:rsid w:val="007D7A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">
    <w:name w:val="List Number"/>
    <w:basedOn w:val="a2"/>
    <w:uiPriority w:val="99"/>
    <w:qFormat/>
    <w:rsid w:val="007D7AD6"/>
    <w:pPr>
      <w:widowControl/>
      <w:tabs>
        <w:tab w:val="left" w:pos="1440"/>
      </w:tabs>
      <w:snapToGrid/>
      <w:spacing w:before="0" w:after="0"/>
      <w:ind w:left="1440" w:hanging="360"/>
    </w:pPr>
    <w:rPr>
      <w:rFonts w:eastAsia="Times New Roman"/>
      <w:szCs w:val="24"/>
    </w:rPr>
  </w:style>
  <w:style w:type="paragraph" w:styleId="2a">
    <w:name w:val="List Number 2"/>
    <w:basedOn w:val="a2"/>
    <w:uiPriority w:val="99"/>
    <w:qFormat/>
    <w:rsid w:val="007D7AD6"/>
    <w:pPr>
      <w:widowControl/>
      <w:tabs>
        <w:tab w:val="left" w:pos="643"/>
      </w:tabs>
      <w:snapToGrid/>
      <w:spacing w:before="0" w:after="0"/>
      <w:ind w:left="643" w:hanging="360"/>
      <w:contextualSpacing/>
    </w:pPr>
    <w:rPr>
      <w:rFonts w:eastAsia="Times New Roman"/>
      <w:szCs w:val="24"/>
    </w:rPr>
  </w:style>
  <w:style w:type="paragraph" w:styleId="afff0">
    <w:name w:val="List"/>
    <w:basedOn w:val="a2"/>
    <w:uiPriority w:val="99"/>
    <w:qFormat/>
    <w:rsid w:val="007D7AD6"/>
    <w:pPr>
      <w:widowControl/>
      <w:snapToGrid/>
      <w:spacing w:before="0" w:after="0"/>
      <w:ind w:left="283" w:hanging="283"/>
    </w:pPr>
    <w:rPr>
      <w:rFonts w:eastAsia="Times New Roman"/>
      <w:sz w:val="20"/>
    </w:rPr>
  </w:style>
  <w:style w:type="paragraph" w:styleId="afff1">
    <w:name w:val="Normal (Web)"/>
    <w:aliases w:val=" Знак Знак23,Обычный (Web)"/>
    <w:basedOn w:val="a2"/>
    <w:link w:val="afff2"/>
    <w:uiPriority w:val="99"/>
    <w:qFormat/>
    <w:rsid w:val="007D7AD6"/>
    <w:pPr>
      <w:widowControl/>
      <w:snapToGrid/>
      <w:spacing w:before="0" w:after="0"/>
    </w:pPr>
  </w:style>
  <w:style w:type="paragraph" w:styleId="38">
    <w:name w:val="Body Text 3"/>
    <w:basedOn w:val="a2"/>
    <w:link w:val="39"/>
    <w:uiPriority w:val="99"/>
    <w:qFormat/>
    <w:rsid w:val="007D7AD6"/>
    <w:pPr>
      <w:widowControl/>
      <w:tabs>
        <w:tab w:val="left" w:pos="360"/>
      </w:tabs>
      <w:snapToGrid/>
      <w:spacing w:before="0" w:after="0"/>
      <w:jc w:val="both"/>
    </w:pPr>
    <w:rPr>
      <w:rFonts w:eastAsia="Times New Roman"/>
      <w:i/>
      <w:sz w:val="26"/>
    </w:rPr>
  </w:style>
  <w:style w:type="character" w:customStyle="1" w:styleId="39">
    <w:name w:val="Основной текст 3 Знак"/>
    <w:basedOn w:val="a3"/>
    <w:link w:val="38"/>
    <w:uiPriority w:val="99"/>
    <w:qFormat/>
    <w:rsid w:val="007D7AD6"/>
    <w:rPr>
      <w:rFonts w:ascii="Times New Roman" w:eastAsia="Times New Roman" w:hAnsi="Times New Roman" w:cs="Times New Roman"/>
      <w:i/>
      <w:sz w:val="26"/>
      <w:szCs w:val="20"/>
      <w:lang w:eastAsia="ru-RU"/>
    </w:rPr>
  </w:style>
  <w:style w:type="paragraph" w:styleId="2b">
    <w:name w:val="Body Text Indent 2"/>
    <w:basedOn w:val="a2"/>
    <w:link w:val="220"/>
    <w:uiPriority w:val="99"/>
    <w:qFormat/>
    <w:rsid w:val="007D7AD6"/>
    <w:pPr>
      <w:widowControl/>
      <w:overflowPunct w:val="0"/>
      <w:autoSpaceDE w:val="0"/>
      <w:snapToGrid/>
      <w:spacing w:before="0" w:after="0"/>
      <w:ind w:firstLine="567"/>
      <w:jc w:val="both"/>
    </w:pPr>
    <w:rPr>
      <w:sz w:val="20"/>
      <w:lang w:eastAsia="ar-SA"/>
    </w:rPr>
  </w:style>
  <w:style w:type="character" w:customStyle="1" w:styleId="2c">
    <w:name w:val="Основной текст с отступом 2 Знак"/>
    <w:basedOn w:val="a3"/>
    <w:uiPriority w:val="99"/>
    <w:qFormat/>
    <w:rsid w:val="007D7AD6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fff3">
    <w:name w:val="Subtitle"/>
    <w:basedOn w:val="a2"/>
    <w:link w:val="afff4"/>
    <w:uiPriority w:val="99"/>
    <w:qFormat/>
    <w:rsid w:val="007D7AD6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afff4">
    <w:name w:val="Подзаголовок Знак"/>
    <w:basedOn w:val="a3"/>
    <w:link w:val="afff3"/>
    <w:uiPriority w:val="99"/>
    <w:qFormat/>
    <w:rsid w:val="007D7AD6"/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styleId="2d">
    <w:name w:val="List Continue 2"/>
    <w:basedOn w:val="a2"/>
    <w:uiPriority w:val="99"/>
    <w:qFormat/>
    <w:rsid w:val="007D7AD6"/>
    <w:pPr>
      <w:widowControl/>
      <w:snapToGrid/>
      <w:spacing w:before="0" w:after="120"/>
      <w:ind w:left="566"/>
    </w:pPr>
    <w:rPr>
      <w:rFonts w:eastAsia="Times New Roman"/>
      <w:sz w:val="20"/>
    </w:rPr>
  </w:style>
  <w:style w:type="paragraph" w:styleId="2e">
    <w:name w:val="List 2"/>
    <w:basedOn w:val="a2"/>
    <w:uiPriority w:val="99"/>
    <w:qFormat/>
    <w:rsid w:val="007D7AD6"/>
    <w:pPr>
      <w:widowControl/>
      <w:snapToGrid/>
      <w:spacing w:before="0" w:after="0"/>
      <w:ind w:left="566" w:hanging="283"/>
    </w:pPr>
    <w:rPr>
      <w:rFonts w:eastAsia="Times New Roman"/>
      <w:sz w:val="20"/>
    </w:rPr>
  </w:style>
  <w:style w:type="paragraph" w:styleId="3a">
    <w:name w:val="List 3"/>
    <w:basedOn w:val="a2"/>
    <w:uiPriority w:val="99"/>
    <w:qFormat/>
    <w:rsid w:val="007D7AD6"/>
    <w:pPr>
      <w:widowControl/>
      <w:snapToGrid/>
      <w:spacing w:before="0" w:after="0"/>
      <w:ind w:left="849" w:hanging="283"/>
    </w:pPr>
    <w:rPr>
      <w:rFonts w:eastAsia="Times New Roman"/>
      <w:szCs w:val="24"/>
    </w:rPr>
  </w:style>
  <w:style w:type="paragraph" w:styleId="43">
    <w:name w:val="List 4"/>
    <w:basedOn w:val="a2"/>
    <w:uiPriority w:val="99"/>
    <w:qFormat/>
    <w:rsid w:val="007D7AD6"/>
    <w:pPr>
      <w:widowControl/>
      <w:snapToGrid/>
      <w:spacing w:before="0" w:after="0"/>
      <w:ind w:left="1132" w:hanging="283"/>
    </w:pPr>
    <w:rPr>
      <w:rFonts w:eastAsia="Times New Roman"/>
      <w:szCs w:val="24"/>
    </w:rPr>
  </w:style>
  <w:style w:type="paragraph" w:styleId="HTML8">
    <w:name w:val="HTML Preformatted"/>
    <w:basedOn w:val="a2"/>
    <w:link w:val="HTML30"/>
    <w:uiPriority w:val="99"/>
    <w:qFormat/>
    <w:rsid w:val="007D7AD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/>
      <w:kern w:val="1"/>
      <w:sz w:val="20"/>
      <w:lang w:eastAsia="hi-IN" w:bidi="hi-IN"/>
    </w:rPr>
  </w:style>
  <w:style w:type="character" w:customStyle="1" w:styleId="HTML9">
    <w:name w:val="Стандартный HTML Знак"/>
    <w:basedOn w:val="a3"/>
    <w:uiPriority w:val="99"/>
    <w:qFormat/>
    <w:rsid w:val="007D7AD6"/>
    <w:rPr>
      <w:rFonts w:ascii="Consolas" w:eastAsia="Calibri" w:hAnsi="Consolas" w:cs="Consolas"/>
      <w:sz w:val="20"/>
      <w:szCs w:val="20"/>
      <w:lang w:eastAsia="ru-RU"/>
    </w:rPr>
  </w:style>
  <w:style w:type="paragraph" w:styleId="afff5">
    <w:name w:val="Block Text"/>
    <w:basedOn w:val="a2"/>
    <w:uiPriority w:val="99"/>
    <w:qFormat/>
    <w:rsid w:val="007D7AD6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table" w:styleId="17">
    <w:name w:val="Table Simple 1"/>
    <w:basedOn w:val="a4"/>
    <w:uiPriority w:val="99"/>
    <w:qFormat/>
    <w:rsid w:val="007D7A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18">
    <w:name w:val="Table Grid 1"/>
    <w:basedOn w:val="a4"/>
    <w:uiPriority w:val="99"/>
    <w:qFormat/>
    <w:rsid w:val="007D7A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</w:style>
  <w:style w:type="table" w:styleId="afff6">
    <w:name w:val="Table Grid"/>
    <w:basedOn w:val="a4"/>
    <w:qFormat/>
    <w:rsid w:val="007D7A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7">
    <w:name w:val="Table Professional"/>
    <w:basedOn w:val="a4"/>
    <w:uiPriority w:val="99"/>
    <w:qFormat/>
    <w:rsid w:val="007D7A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character" w:customStyle="1" w:styleId="Heading1Char">
    <w:name w:val="Heading 1 Char"/>
    <w:basedOn w:val="a3"/>
    <w:uiPriority w:val="99"/>
    <w:qFormat/>
    <w:locked/>
    <w:rsid w:val="007D7AD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a3"/>
    <w:uiPriority w:val="99"/>
    <w:qFormat/>
    <w:locked/>
    <w:rsid w:val="007D7AD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a3"/>
    <w:uiPriority w:val="99"/>
    <w:qFormat/>
    <w:locked/>
    <w:rsid w:val="007D7AD6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a3"/>
    <w:uiPriority w:val="99"/>
    <w:qFormat/>
    <w:locked/>
    <w:rsid w:val="007D7AD6"/>
    <w:rPr>
      <w:rFonts w:ascii="Cambria" w:hAnsi="Cambria" w:cs="Times New Roman"/>
      <w:b/>
      <w:i/>
      <w:color w:val="4F81BD"/>
      <w:sz w:val="22"/>
      <w:lang w:val="ru-RU" w:eastAsia="ru-RU"/>
    </w:rPr>
  </w:style>
  <w:style w:type="character" w:customStyle="1" w:styleId="Heading5Char">
    <w:name w:val="Heading 5 Char"/>
    <w:basedOn w:val="a3"/>
    <w:uiPriority w:val="99"/>
    <w:qFormat/>
    <w:locked/>
    <w:rsid w:val="007D7AD6"/>
    <w:rPr>
      <w:rFonts w:cs="Times New Roman"/>
      <w:sz w:val="22"/>
      <w:lang w:val="ru-RU" w:eastAsia="en-US"/>
    </w:rPr>
  </w:style>
  <w:style w:type="character" w:customStyle="1" w:styleId="Heading6Char">
    <w:name w:val="Heading 6 Char"/>
    <w:basedOn w:val="a3"/>
    <w:uiPriority w:val="99"/>
    <w:qFormat/>
    <w:locked/>
    <w:rsid w:val="007D7AD6"/>
    <w:rPr>
      <w:rFonts w:cs="Times New Roman"/>
      <w:i/>
      <w:sz w:val="22"/>
      <w:lang w:val="ru-RU" w:eastAsia="en-US"/>
    </w:rPr>
  </w:style>
  <w:style w:type="character" w:customStyle="1" w:styleId="Heading7Char">
    <w:name w:val="Heading 7 Char"/>
    <w:basedOn w:val="a3"/>
    <w:uiPriority w:val="99"/>
    <w:qFormat/>
    <w:locked/>
    <w:rsid w:val="007D7AD6"/>
    <w:rPr>
      <w:rFonts w:ascii="Times New Roman" w:hAnsi="Times New Roman" w:cs="Times New Roman"/>
      <w:sz w:val="24"/>
      <w:lang w:eastAsia="ru-RU"/>
    </w:rPr>
  </w:style>
  <w:style w:type="character" w:customStyle="1" w:styleId="Heading8Char">
    <w:name w:val="Heading 8 Char"/>
    <w:basedOn w:val="a3"/>
    <w:uiPriority w:val="99"/>
    <w:qFormat/>
    <w:locked/>
    <w:rsid w:val="007D7AD6"/>
    <w:rPr>
      <w:rFonts w:cs="Times New Roman"/>
      <w:i/>
      <w:lang w:val="ru-RU" w:eastAsia="en-US"/>
    </w:rPr>
  </w:style>
  <w:style w:type="character" w:customStyle="1" w:styleId="Heading9Char">
    <w:name w:val="Heading 9 Char"/>
    <w:basedOn w:val="a3"/>
    <w:uiPriority w:val="99"/>
    <w:qFormat/>
    <w:locked/>
    <w:rsid w:val="007D7AD6"/>
    <w:rPr>
      <w:rFonts w:ascii="Arial" w:hAnsi="Arial" w:cs="Times New Roman"/>
      <w:lang w:eastAsia="ru-RU"/>
    </w:rPr>
  </w:style>
  <w:style w:type="character" w:customStyle="1" w:styleId="Heading1Char7">
    <w:name w:val="Heading 1 Char7"/>
    <w:basedOn w:val="a3"/>
    <w:uiPriority w:val="99"/>
    <w:qFormat/>
    <w:locked/>
    <w:rsid w:val="007D7AD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6">
    <w:name w:val="Heading 1 Char6"/>
    <w:basedOn w:val="a3"/>
    <w:uiPriority w:val="99"/>
    <w:qFormat/>
    <w:locked/>
    <w:rsid w:val="007D7AD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4">
    <w:name w:val="Heading 1 Char4"/>
    <w:basedOn w:val="a3"/>
    <w:uiPriority w:val="99"/>
    <w:qFormat/>
    <w:locked/>
    <w:rsid w:val="007D7AD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3Char2">
    <w:name w:val="Heading 3 Char2"/>
    <w:basedOn w:val="a3"/>
    <w:uiPriority w:val="99"/>
    <w:qFormat/>
    <w:locked/>
    <w:rsid w:val="007D7AD6"/>
    <w:rPr>
      <w:rFonts w:ascii="Arial" w:hAnsi="Arial" w:cs="Times New Roman"/>
      <w:b/>
      <w:sz w:val="26"/>
      <w:lang w:val="ru-RU" w:eastAsia="ru-RU"/>
    </w:rPr>
  </w:style>
  <w:style w:type="character" w:customStyle="1" w:styleId="32">
    <w:name w:val="Заголовок 3 Знак2"/>
    <w:link w:val="30"/>
    <w:qFormat/>
    <w:locked/>
    <w:rsid w:val="007D7AD6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240">
    <w:name w:val="Текст сноски Знак24"/>
    <w:basedOn w:val="a3"/>
    <w:uiPriority w:val="99"/>
    <w:qFormat/>
    <w:rsid w:val="007D7AD6"/>
    <w:rPr>
      <w:rFonts w:cs="Times New Roman"/>
    </w:rPr>
  </w:style>
  <w:style w:type="character" w:customStyle="1" w:styleId="spelle">
    <w:name w:val="spelle"/>
    <w:uiPriority w:val="99"/>
    <w:qFormat/>
    <w:rsid w:val="007D7AD6"/>
  </w:style>
  <w:style w:type="character" w:customStyle="1" w:styleId="FootnoteTextChar3">
    <w:name w:val="Footnote Text Char3"/>
    <w:uiPriority w:val="99"/>
    <w:qFormat/>
    <w:locked/>
    <w:rsid w:val="007D7AD6"/>
    <w:rPr>
      <w:rFonts w:ascii="Courier New" w:hAnsi="Courier New"/>
      <w:color w:val="000000"/>
      <w:sz w:val="24"/>
    </w:rPr>
  </w:style>
  <w:style w:type="paragraph" w:customStyle="1" w:styleId="3b">
    <w:name w:val="Стиль3"/>
    <w:basedOn w:val="10"/>
    <w:next w:val="a2"/>
    <w:link w:val="3c"/>
    <w:uiPriority w:val="99"/>
    <w:qFormat/>
    <w:rsid w:val="007D7AD6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 w:line="269" w:lineRule="auto"/>
      <w:contextualSpacing/>
      <w:jc w:val="left"/>
    </w:pPr>
    <w:rPr>
      <w:rFonts w:ascii="Arial" w:hAnsi="Arial"/>
      <w:color w:val="622423"/>
      <w:sz w:val="32"/>
    </w:rPr>
  </w:style>
  <w:style w:type="character" w:customStyle="1" w:styleId="grame">
    <w:name w:val="grame"/>
    <w:uiPriority w:val="99"/>
    <w:qFormat/>
    <w:rsid w:val="007D7AD6"/>
  </w:style>
  <w:style w:type="character" w:customStyle="1" w:styleId="FootnoteTextChar">
    <w:name w:val="Footnote Text Char"/>
    <w:basedOn w:val="a3"/>
    <w:uiPriority w:val="99"/>
    <w:qFormat/>
    <w:locked/>
    <w:rsid w:val="007D7AD6"/>
    <w:rPr>
      <w:rFonts w:ascii="Times New Roman" w:hAnsi="Times New Roman" w:cs="Times New Roman"/>
      <w:sz w:val="20"/>
      <w:szCs w:val="20"/>
    </w:rPr>
  </w:style>
  <w:style w:type="character" w:customStyle="1" w:styleId="19">
    <w:name w:val="Текст сноски Знак1"/>
    <w:basedOn w:val="a3"/>
    <w:uiPriority w:val="99"/>
    <w:semiHidden/>
    <w:qFormat/>
    <w:rsid w:val="007D7AD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f">
    <w:name w:val="Текст сноски Знак2"/>
    <w:basedOn w:val="a3"/>
    <w:uiPriority w:val="99"/>
    <w:qFormat/>
    <w:rsid w:val="007D7AD6"/>
    <w:rPr>
      <w:rFonts w:cs="Times New Roman"/>
    </w:rPr>
  </w:style>
  <w:style w:type="character" w:customStyle="1" w:styleId="BodyTextIndentChar2">
    <w:name w:val="Body Text Indent Char2"/>
    <w:uiPriority w:val="99"/>
    <w:qFormat/>
    <w:locked/>
    <w:rsid w:val="007D7AD6"/>
    <w:rPr>
      <w:rFonts w:ascii="Arial" w:hAnsi="Arial"/>
      <w:b/>
      <w:kern w:val="32"/>
      <w:sz w:val="32"/>
      <w:lang w:eastAsia="ru-RU"/>
    </w:rPr>
  </w:style>
  <w:style w:type="character" w:customStyle="1" w:styleId="FontStyle25">
    <w:name w:val="Font Style25"/>
    <w:uiPriority w:val="99"/>
    <w:qFormat/>
    <w:rsid w:val="007D7AD6"/>
    <w:rPr>
      <w:rFonts w:ascii="Times New Roman" w:hAnsi="Times New Roman"/>
      <w:i/>
      <w:sz w:val="16"/>
    </w:rPr>
  </w:style>
  <w:style w:type="character" w:customStyle="1" w:styleId="260">
    <w:name w:val="Текст сноски Знак26"/>
    <w:basedOn w:val="a3"/>
    <w:uiPriority w:val="99"/>
    <w:qFormat/>
    <w:rsid w:val="007D7AD6"/>
    <w:rPr>
      <w:rFonts w:cs="Times New Roman"/>
    </w:rPr>
  </w:style>
  <w:style w:type="character" w:customStyle="1" w:styleId="250">
    <w:name w:val="Текст сноски Знак25"/>
    <w:basedOn w:val="a3"/>
    <w:uiPriority w:val="99"/>
    <w:semiHidden/>
    <w:qFormat/>
    <w:rsid w:val="007D7AD6"/>
    <w:rPr>
      <w:rFonts w:cs="Times New Roman"/>
    </w:rPr>
  </w:style>
  <w:style w:type="paragraph" w:customStyle="1" w:styleId="2f0">
    <w:name w:val="Стиль2"/>
    <w:basedOn w:val="a2"/>
    <w:next w:val="afff"/>
    <w:uiPriority w:val="99"/>
    <w:qFormat/>
    <w:rsid w:val="007D7AD6"/>
    <w:pPr>
      <w:widowControl/>
      <w:snapToGrid/>
      <w:spacing w:before="0" w:after="0"/>
    </w:pPr>
    <w:rPr>
      <w:rFonts w:eastAsia="Times New Roman"/>
      <w:b/>
      <w:sz w:val="20"/>
      <w:szCs w:val="24"/>
    </w:rPr>
  </w:style>
  <w:style w:type="character" w:customStyle="1" w:styleId="23">
    <w:name w:val="Заголовок 2 Знак3"/>
    <w:link w:val="20"/>
    <w:qFormat/>
    <w:locked/>
    <w:rsid w:val="007D7AD6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BodyTextIndent2Char">
    <w:name w:val="Body Text Indent 2 Char"/>
    <w:basedOn w:val="a3"/>
    <w:uiPriority w:val="99"/>
    <w:qFormat/>
    <w:locked/>
    <w:rsid w:val="007D7AD6"/>
    <w:rPr>
      <w:rFonts w:cs="Times New Roman"/>
      <w:sz w:val="24"/>
    </w:rPr>
  </w:style>
  <w:style w:type="character" w:customStyle="1" w:styleId="FontStyle47">
    <w:name w:val="Font Style47"/>
    <w:uiPriority w:val="99"/>
    <w:qFormat/>
    <w:rsid w:val="007D7AD6"/>
    <w:rPr>
      <w:rFonts w:ascii="Times New Roman" w:hAnsi="Times New Roman"/>
      <w:sz w:val="24"/>
    </w:rPr>
  </w:style>
  <w:style w:type="character" w:customStyle="1" w:styleId="HeaderChar">
    <w:name w:val="Header Char"/>
    <w:basedOn w:val="a3"/>
    <w:uiPriority w:val="99"/>
    <w:qFormat/>
    <w:locked/>
    <w:rsid w:val="007D7AD6"/>
    <w:rPr>
      <w:rFonts w:cs="Times New Roman"/>
      <w:sz w:val="24"/>
    </w:rPr>
  </w:style>
  <w:style w:type="character" w:customStyle="1" w:styleId="b-serp-urlitem1">
    <w:name w:val="b-serp-url__item1"/>
    <w:uiPriority w:val="99"/>
    <w:qFormat/>
    <w:rsid w:val="007D7AD6"/>
  </w:style>
  <w:style w:type="character" w:customStyle="1" w:styleId="DocumentMapChar">
    <w:name w:val="Document Map Char"/>
    <w:basedOn w:val="a3"/>
    <w:uiPriority w:val="99"/>
    <w:qFormat/>
    <w:locked/>
    <w:rsid w:val="007D7AD6"/>
    <w:rPr>
      <w:rFonts w:ascii="Tahoma" w:hAnsi="Tahoma" w:cs="Times New Roman"/>
    </w:rPr>
  </w:style>
  <w:style w:type="character" w:customStyle="1" w:styleId="140">
    <w:name w:val="Знак Знак14"/>
    <w:uiPriority w:val="99"/>
    <w:qFormat/>
    <w:locked/>
    <w:rsid w:val="007D7AD6"/>
    <w:rPr>
      <w:b/>
      <w:sz w:val="27"/>
      <w:lang w:val="ru-RU" w:eastAsia="ru-RU"/>
    </w:rPr>
  </w:style>
  <w:style w:type="character" w:customStyle="1" w:styleId="310">
    <w:name w:val="Основной текст 3 Знак1"/>
    <w:basedOn w:val="a3"/>
    <w:uiPriority w:val="99"/>
    <w:qFormat/>
    <w:rsid w:val="007D7AD6"/>
    <w:rPr>
      <w:rFonts w:cs="Times New Roman"/>
      <w:sz w:val="16"/>
      <w:szCs w:val="16"/>
    </w:rPr>
  </w:style>
  <w:style w:type="character" w:customStyle="1" w:styleId="BodyTextIndent3Char">
    <w:name w:val="Body Text Indent 3 Char"/>
    <w:basedOn w:val="a3"/>
    <w:uiPriority w:val="99"/>
    <w:qFormat/>
    <w:locked/>
    <w:rsid w:val="007D7AD6"/>
    <w:rPr>
      <w:rFonts w:ascii="Times New Roman" w:hAnsi="Times New Roman" w:cs="Times New Roman"/>
      <w:sz w:val="16"/>
    </w:rPr>
  </w:style>
  <w:style w:type="character" w:customStyle="1" w:styleId="72">
    <w:name w:val="Знак Знак7"/>
    <w:uiPriority w:val="99"/>
    <w:qFormat/>
    <w:rsid w:val="007D7AD6"/>
    <w:rPr>
      <w:sz w:val="16"/>
      <w:lang w:val="ru-RU" w:eastAsia="ru-RU"/>
    </w:rPr>
  </w:style>
  <w:style w:type="paragraph" w:customStyle="1" w:styleId="afff8">
    <w:name w:val="......."/>
    <w:basedOn w:val="a2"/>
    <w:next w:val="a2"/>
    <w:uiPriority w:val="99"/>
    <w:qFormat/>
    <w:rsid w:val="007D7AD6"/>
    <w:pPr>
      <w:widowControl/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BodyTextChar">
    <w:name w:val="Body Text Char"/>
    <w:basedOn w:val="a3"/>
    <w:uiPriority w:val="99"/>
    <w:qFormat/>
    <w:rsid w:val="007D7AD6"/>
    <w:rPr>
      <w:rFonts w:ascii="Times New Roman" w:hAnsi="Times New Roman"/>
      <w:sz w:val="24"/>
      <w:szCs w:val="20"/>
    </w:rPr>
  </w:style>
  <w:style w:type="character" w:customStyle="1" w:styleId="BodyTextChar6">
    <w:name w:val="Body Text Char6"/>
    <w:basedOn w:val="a3"/>
    <w:uiPriority w:val="99"/>
    <w:qFormat/>
    <w:locked/>
    <w:rsid w:val="007D7AD6"/>
    <w:rPr>
      <w:rFonts w:ascii="Times New Roman" w:hAnsi="Times New Roman" w:cs="Times New Roman"/>
      <w:sz w:val="24"/>
      <w:szCs w:val="24"/>
    </w:rPr>
  </w:style>
  <w:style w:type="character" w:customStyle="1" w:styleId="BodyTextChar2">
    <w:name w:val="Body Text Char2"/>
    <w:basedOn w:val="a3"/>
    <w:uiPriority w:val="99"/>
    <w:qFormat/>
    <w:locked/>
    <w:rsid w:val="007D7AD6"/>
    <w:rPr>
      <w:rFonts w:ascii="Times New Roman" w:hAnsi="Times New Roman" w:cs="Times New Roman"/>
      <w:sz w:val="24"/>
      <w:szCs w:val="24"/>
    </w:rPr>
  </w:style>
  <w:style w:type="character" w:customStyle="1" w:styleId="14">
    <w:name w:val="Основной текст Знак1"/>
    <w:basedOn w:val="a3"/>
    <w:link w:val="aff1"/>
    <w:uiPriority w:val="99"/>
    <w:qFormat/>
    <w:locked/>
    <w:rsid w:val="007D7AD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10">
    <w:name w:val="Текст сноски Знак21"/>
    <w:basedOn w:val="a3"/>
    <w:uiPriority w:val="99"/>
    <w:qFormat/>
    <w:rsid w:val="007D7AD6"/>
    <w:rPr>
      <w:rFonts w:cs="Times New Roman"/>
    </w:rPr>
  </w:style>
  <w:style w:type="character" w:customStyle="1" w:styleId="221">
    <w:name w:val="Текст сноски Знак22"/>
    <w:basedOn w:val="a3"/>
    <w:uiPriority w:val="99"/>
    <w:semiHidden/>
    <w:qFormat/>
    <w:rsid w:val="007D7AD6"/>
    <w:rPr>
      <w:rFonts w:cs="Times New Roman"/>
    </w:rPr>
  </w:style>
  <w:style w:type="character" w:customStyle="1" w:styleId="230">
    <w:name w:val="Текст сноски Знак23"/>
    <w:basedOn w:val="a3"/>
    <w:uiPriority w:val="99"/>
    <w:semiHidden/>
    <w:qFormat/>
    <w:rsid w:val="007D7AD6"/>
    <w:rPr>
      <w:rFonts w:cs="Times New Roman"/>
    </w:rPr>
  </w:style>
  <w:style w:type="character" w:customStyle="1" w:styleId="BodyText3Char">
    <w:name w:val="Body Text 3 Char"/>
    <w:basedOn w:val="a3"/>
    <w:uiPriority w:val="99"/>
    <w:qFormat/>
    <w:locked/>
    <w:rsid w:val="007D7AD6"/>
    <w:rPr>
      <w:rFonts w:ascii="Times New Roman" w:hAnsi="Times New Roman" w:cs="Times New Roman"/>
      <w:sz w:val="16"/>
      <w:szCs w:val="16"/>
    </w:rPr>
  </w:style>
  <w:style w:type="paragraph" w:customStyle="1" w:styleId="afff9">
    <w:name w:val="Для таблиц"/>
    <w:basedOn w:val="a2"/>
    <w:uiPriority w:val="99"/>
    <w:qFormat/>
    <w:rsid w:val="007D7AD6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120">
    <w:name w:val="Основной текст с отступом Знак12"/>
    <w:basedOn w:val="a3"/>
    <w:uiPriority w:val="99"/>
    <w:qFormat/>
    <w:rsid w:val="007D7AD6"/>
    <w:rPr>
      <w:rFonts w:cs="Times New Roman"/>
      <w:sz w:val="24"/>
      <w:szCs w:val="24"/>
    </w:rPr>
  </w:style>
  <w:style w:type="character" w:customStyle="1" w:styleId="130">
    <w:name w:val="Основной текст с отступом Знак13"/>
    <w:basedOn w:val="a3"/>
    <w:uiPriority w:val="99"/>
    <w:semiHidden/>
    <w:qFormat/>
    <w:rsid w:val="007D7AD6"/>
    <w:rPr>
      <w:rFonts w:cs="Times New Roman"/>
      <w:sz w:val="24"/>
      <w:szCs w:val="24"/>
    </w:rPr>
  </w:style>
  <w:style w:type="character" w:customStyle="1" w:styleId="FontStyle11">
    <w:name w:val="Font Style11"/>
    <w:uiPriority w:val="99"/>
    <w:qFormat/>
    <w:rsid w:val="007D7AD6"/>
    <w:rPr>
      <w:rFonts w:ascii="Times New Roman" w:hAnsi="Times New Roman"/>
      <w:b/>
      <w:sz w:val="24"/>
    </w:rPr>
  </w:style>
  <w:style w:type="character" w:customStyle="1" w:styleId="1a">
    <w:name w:val="Основной текст с отступом Знак1"/>
    <w:basedOn w:val="a3"/>
    <w:uiPriority w:val="99"/>
    <w:qFormat/>
    <w:rsid w:val="007D7AD6"/>
    <w:rPr>
      <w:rFonts w:cs="Times New Roman"/>
      <w:sz w:val="24"/>
      <w:szCs w:val="24"/>
    </w:rPr>
  </w:style>
  <w:style w:type="character" w:customStyle="1" w:styleId="FontStyle12">
    <w:name w:val="Font Style12"/>
    <w:uiPriority w:val="99"/>
    <w:qFormat/>
    <w:rsid w:val="007D7AD6"/>
    <w:rPr>
      <w:rFonts w:ascii="Times New Roman" w:hAnsi="Times New Roman"/>
      <w:sz w:val="24"/>
    </w:rPr>
  </w:style>
  <w:style w:type="character" w:customStyle="1" w:styleId="BodyTextIndentChar">
    <w:name w:val="Body Text Indent Char"/>
    <w:basedOn w:val="a3"/>
    <w:uiPriority w:val="99"/>
    <w:qFormat/>
    <w:locked/>
    <w:rsid w:val="007D7AD6"/>
    <w:rPr>
      <w:rFonts w:ascii="Times New Roman" w:hAnsi="Times New Roman" w:cs="Times New Roman"/>
      <w:sz w:val="20"/>
      <w:szCs w:val="20"/>
    </w:rPr>
  </w:style>
  <w:style w:type="character" w:customStyle="1" w:styleId="BodyTextIndentChar11">
    <w:name w:val="Body Text Indent Char11"/>
    <w:basedOn w:val="a3"/>
    <w:uiPriority w:val="99"/>
    <w:semiHidden/>
    <w:locked/>
    <w:rsid w:val="007D7AD6"/>
    <w:rPr>
      <w:rFonts w:ascii="Times New Roman" w:hAnsi="Times New Roman" w:cs="Times New Roman"/>
      <w:sz w:val="20"/>
      <w:szCs w:val="20"/>
    </w:rPr>
  </w:style>
  <w:style w:type="character" w:customStyle="1" w:styleId="BodyTextIndentChar10">
    <w:name w:val="Body Text Indent Char10"/>
    <w:basedOn w:val="a3"/>
    <w:uiPriority w:val="99"/>
    <w:semiHidden/>
    <w:qFormat/>
    <w:locked/>
    <w:rsid w:val="007D7AD6"/>
    <w:rPr>
      <w:rFonts w:ascii="Times New Roman" w:hAnsi="Times New Roman" w:cs="Times New Roman"/>
      <w:sz w:val="20"/>
      <w:szCs w:val="20"/>
    </w:rPr>
  </w:style>
  <w:style w:type="character" w:customStyle="1" w:styleId="BodyTextIndentChar9">
    <w:name w:val="Body Text Indent Char9"/>
    <w:basedOn w:val="a3"/>
    <w:uiPriority w:val="99"/>
    <w:semiHidden/>
    <w:qFormat/>
    <w:locked/>
    <w:rsid w:val="007D7AD6"/>
    <w:rPr>
      <w:rFonts w:ascii="Times New Roman" w:hAnsi="Times New Roman" w:cs="Times New Roman"/>
      <w:sz w:val="20"/>
      <w:szCs w:val="20"/>
    </w:rPr>
  </w:style>
  <w:style w:type="character" w:customStyle="1" w:styleId="BodyTextIndentChar8">
    <w:name w:val="Body Text Indent Char8"/>
    <w:basedOn w:val="a3"/>
    <w:uiPriority w:val="99"/>
    <w:semiHidden/>
    <w:qFormat/>
    <w:locked/>
    <w:rsid w:val="007D7AD6"/>
    <w:rPr>
      <w:rFonts w:ascii="Times New Roman" w:hAnsi="Times New Roman" w:cs="Times New Roman"/>
      <w:sz w:val="20"/>
      <w:szCs w:val="20"/>
    </w:rPr>
  </w:style>
  <w:style w:type="character" w:customStyle="1" w:styleId="BodyTextIndentChar7">
    <w:name w:val="Body Text Indent Char7"/>
    <w:basedOn w:val="a3"/>
    <w:uiPriority w:val="99"/>
    <w:semiHidden/>
    <w:qFormat/>
    <w:locked/>
    <w:rsid w:val="007D7AD6"/>
    <w:rPr>
      <w:rFonts w:ascii="Times New Roman" w:hAnsi="Times New Roman" w:cs="Times New Roman"/>
      <w:sz w:val="24"/>
      <w:szCs w:val="24"/>
    </w:rPr>
  </w:style>
  <w:style w:type="character" w:customStyle="1" w:styleId="BodyTextIndentChar6">
    <w:name w:val="Body Text Indent Char6"/>
    <w:basedOn w:val="a3"/>
    <w:uiPriority w:val="99"/>
    <w:semiHidden/>
    <w:qFormat/>
    <w:locked/>
    <w:rsid w:val="007D7AD6"/>
    <w:rPr>
      <w:rFonts w:ascii="Times New Roman" w:hAnsi="Times New Roman" w:cs="Times New Roman"/>
      <w:sz w:val="24"/>
      <w:szCs w:val="24"/>
    </w:rPr>
  </w:style>
  <w:style w:type="character" w:customStyle="1" w:styleId="BodyTextIndentChar5">
    <w:name w:val="Body Text Indent Char5"/>
    <w:basedOn w:val="a3"/>
    <w:uiPriority w:val="99"/>
    <w:qFormat/>
    <w:locked/>
    <w:rsid w:val="007D7AD6"/>
    <w:rPr>
      <w:rFonts w:ascii="Times New Roman" w:hAnsi="Times New Roman" w:cs="Times New Roman"/>
      <w:sz w:val="24"/>
      <w:szCs w:val="24"/>
    </w:rPr>
  </w:style>
  <w:style w:type="character" w:customStyle="1" w:styleId="2f1">
    <w:name w:val="Основной текст с отступом Знак2"/>
    <w:basedOn w:val="a3"/>
    <w:uiPriority w:val="99"/>
    <w:qFormat/>
    <w:rsid w:val="007D7AD6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qFormat/>
    <w:rsid w:val="007D7AD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fa">
    <w:name w:val="список с точками"/>
    <w:basedOn w:val="a2"/>
    <w:uiPriority w:val="99"/>
    <w:qFormat/>
    <w:rsid w:val="007D7AD6"/>
    <w:pPr>
      <w:widowControl/>
      <w:tabs>
        <w:tab w:val="left" w:pos="3330"/>
      </w:tabs>
      <w:snapToGrid/>
      <w:spacing w:before="0" w:after="0" w:line="312" w:lineRule="auto"/>
      <w:ind w:left="3330" w:hanging="720"/>
      <w:jc w:val="both"/>
    </w:pPr>
    <w:rPr>
      <w:rFonts w:eastAsia="Times New Roman"/>
      <w:szCs w:val="24"/>
    </w:rPr>
  </w:style>
  <w:style w:type="character" w:customStyle="1" w:styleId="312">
    <w:name w:val="Основной текст 3 Знак12"/>
    <w:basedOn w:val="a3"/>
    <w:uiPriority w:val="99"/>
    <w:qFormat/>
    <w:rsid w:val="007D7AD6"/>
    <w:rPr>
      <w:rFonts w:cs="Times New Roman"/>
      <w:sz w:val="16"/>
      <w:szCs w:val="16"/>
    </w:rPr>
  </w:style>
  <w:style w:type="character" w:customStyle="1" w:styleId="313">
    <w:name w:val="Основной текст 3 Знак13"/>
    <w:basedOn w:val="a3"/>
    <w:uiPriority w:val="99"/>
    <w:qFormat/>
    <w:rsid w:val="007D7AD6"/>
    <w:rPr>
      <w:rFonts w:cs="Times New Roman"/>
      <w:sz w:val="16"/>
      <w:szCs w:val="16"/>
    </w:rPr>
  </w:style>
  <w:style w:type="character" w:customStyle="1" w:styleId="314">
    <w:name w:val="Основной текст 3 Знак14"/>
    <w:basedOn w:val="a3"/>
    <w:uiPriority w:val="99"/>
    <w:semiHidden/>
    <w:qFormat/>
    <w:rsid w:val="007D7AD6"/>
    <w:rPr>
      <w:rFonts w:cs="Times New Roman"/>
      <w:sz w:val="16"/>
      <w:szCs w:val="16"/>
    </w:rPr>
  </w:style>
  <w:style w:type="character" w:customStyle="1" w:styleId="12">
    <w:name w:val="Заголовок 1 Знак2"/>
    <w:link w:val="10"/>
    <w:qFormat/>
    <w:locked/>
    <w:rsid w:val="007D7AD6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FooterChar">
    <w:name w:val="Footer Char"/>
    <w:basedOn w:val="a3"/>
    <w:uiPriority w:val="99"/>
    <w:qFormat/>
    <w:locked/>
    <w:rsid w:val="007D7AD6"/>
    <w:rPr>
      <w:rFonts w:cs="Times New Roman"/>
      <w:sz w:val="24"/>
    </w:rPr>
  </w:style>
  <w:style w:type="character" w:customStyle="1" w:styleId="BodyText2Char">
    <w:name w:val="Body Text 2 Char"/>
    <w:basedOn w:val="a3"/>
    <w:uiPriority w:val="99"/>
    <w:qFormat/>
    <w:locked/>
    <w:rsid w:val="007D7AD6"/>
    <w:rPr>
      <w:rFonts w:cs="Times New Roman"/>
    </w:rPr>
  </w:style>
  <w:style w:type="paragraph" w:customStyle="1" w:styleId="ConsPlusNonformat">
    <w:name w:val="ConsPlusNonformat"/>
    <w:uiPriority w:val="99"/>
    <w:qFormat/>
    <w:rsid w:val="007D7AD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lainTextChar">
    <w:name w:val="Plain Text Char"/>
    <w:basedOn w:val="a3"/>
    <w:uiPriority w:val="99"/>
    <w:qFormat/>
    <w:locked/>
    <w:rsid w:val="007D7AD6"/>
    <w:rPr>
      <w:rFonts w:ascii="Courier New" w:hAnsi="Courier New" w:cs="Courier New"/>
      <w:sz w:val="20"/>
      <w:szCs w:val="20"/>
    </w:rPr>
  </w:style>
  <w:style w:type="character" w:customStyle="1" w:styleId="PlainTextChar4">
    <w:name w:val="Plain Text Char4"/>
    <w:basedOn w:val="a3"/>
    <w:uiPriority w:val="99"/>
    <w:qFormat/>
    <w:locked/>
    <w:rsid w:val="007D7AD6"/>
    <w:rPr>
      <w:rFonts w:ascii="Courier New" w:hAnsi="Courier New" w:cs="Times New Roman"/>
      <w:lang w:val="ru-RU" w:eastAsia="ru-RU"/>
    </w:rPr>
  </w:style>
  <w:style w:type="character" w:customStyle="1" w:styleId="330">
    <w:name w:val="Основной текст с отступом 3 Знак3"/>
    <w:link w:val="33"/>
    <w:uiPriority w:val="99"/>
    <w:qFormat/>
    <w:locked/>
    <w:rsid w:val="007D7AD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FontStyle42">
    <w:name w:val="Font Style42"/>
    <w:uiPriority w:val="99"/>
    <w:qFormat/>
    <w:rsid w:val="007D7AD6"/>
    <w:rPr>
      <w:rFonts w:ascii="Times New Roman" w:hAnsi="Times New Roman"/>
      <w:sz w:val="26"/>
    </w:rPr>
  </w:style>
  <w:style w:type="paragraph" w:customStyle="1" w:styleId="Style1">
    <w:name w:val="Style1"/>
    <w:basedOn w:val="a2"/>
    <w:uiPriority w:val="99"/>
    <w:qFormat/>
    <w:rsid w:val="007D7AD6"/>
    <w:pPr>
      <w:autoSpaceDE w:val="0"/>
      <w:autoSpaceDN w:val="0"/>
      <w:adjustRightInd w:val="0"/>
      <w:snapToGrid/>
      <w:spacing w:before="0" w:after="0" w:line="309" w:lineRule="exact"/>
      <w:ind w:firstLine="686"/>
      <w:jc w:val="both"/>
    </w:pPr>
    <w:rPr>
      <w:rFonts w:eastAsia="Times New Roman"/>
      <w:szCs w:val="24"/>
    </w:rPr>
  </w:style>
  <w:style w:type="paragraph" w:customStyle="1" w:styleId="Style2">
    <w:name w:val="Style2"/>
    <w:basedOn w:val="a2"/>
    <w:uiPriority w:val="99"/>
    <w:qFormat/>
    <w:rsid w:val="007D7AD6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b">
    <w:name w:val="Знак Знак Знак Знак Знак Знак"/>
    <w:basedOn w:val="a2"/>
    <w:uiPriority w:val="99"/>
    <w:qFormat/>
    <w:rsid w:val="007D7AD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220">
    <w:name w:val="Основной текст с отступом 2 Знак2"/>
    <w:link w:val="2b"/>
    <w:uiPriority w:val="99"/>
    <w:qFormat/>
    <w:locked/>
    <w:rsid w:val="007D7AD6"/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ft250">
    <w:name w:val="ft250"/>
    <w:uiPriority w:val="99"/>
    <w:qFormat/>
    <w:rsid w:val="007D7AD6"/>
  </w:style>
  <w:style w:type="character" w:customStyle="1" w:styleId="110">
    <w:name w:val="Заголовок 1 Знак1"/>
    <w:uiPriority w:val="99"/>
    <w:qFormat/>
    <w:locked/>
    <w:rsid w:val="007D7AD6"/>
    <w:rPr>
      <w:b/>
      <w:caps/>
      <w:sz w:val="24"/>
    </w:rPr>
  </w:style>
  <w:style w:type="character" w:customStyle="1" w:styleId="100">
    <w:name w:val="Знак Знак10"/>
    <w:uiPriority w:val="99"/>
    <w:qFormat/>
    <w:locked/>
    <w:rsid w:val="007D7AD6"/>
    <w:rPr>
      <w:sz w:val="16"/>
      <w:lang w:val="ru-RU" w:eastAsia="ru-RU"/>
    </w:rPr>
  </w:style>
  <w:style w:type="character" w:customStyle="1" w:styleId="121">
    <w:name w:val="Заголовок 1 Знак Знак21"/>
    <w:uiPriority w:val="99"/>
    <w:locked/>
    <w:rsid w:val="007D7AD6"/>
    <w:rPr>
      <w:b/>
      <w:caps/>
      <w:sz w:val="24"/>
      <w:lang w:val="ru-RU" w:eastAsia="ru-RU"/>
    </w:rPr>
  </w:style>
  <w:style w:type="paragraph" w:customStyle="1" w:styleId="Style23">
    <w:name w:val="Style23"/>
    <w:basedOn w:val="a2"/>
    <w:uiPriority w:val="99"/>
    <w:qFormat/>
    <w:rsid w:val="007D7AD6"/>
    <w:pPr>
      <w:autoSpaceDE w:val="0"/>
      <w:autoSpaceDN w:val="0"/>
      <w:adjustRightInd w:val="0"/>
      <w:snapToGrid/>
      <w:spacing w:before="0" w:after="0" w:line="482" w:lineRule="exact"/>
      <w:ind w:firstLine="720"/>
      <w:jc w:val="both"/>
    </w:pPr>
    <w:rPr>
      <w:rFonts w:eastAsia="Times New Roman"/>
      <w:szCs w:val="24"/>
    </w:rPr>
  </w:style>
  <w:style w:type="character" w:customStyle="1" w:styleId="FontStyle34">
    <w:name w:val="Font Style34"/>
    <w:uiPriority w:val="99"/>
    <w:qFormat/>
    <w:rsid w:val="007D7AD6"/>
    <w:rPr>
      <w:rFonts w:ascii="Times New Roman" w:hAnsi="Times New Roman"/>
      <w:sz w:val="26"/>
    </w:rPr>
  </w:style>
  <w:style w:type="character" w:customStyle="1" w:styleId="FontStyle38">
    <w:name w:val="Font Style38"/>
    <w:uiPriority w:val="99"/>
    <w:qFormat/>
    <w:rsid w:val="007D7AD6"/>
    <w:rPr>
      <w:rFonts w:ascii="Times New Roman" w:hAnsi="Times New Roman"/>
      <w:sz w:val="26"/>
    </w:rPr>
  </w:style>
  <w:style w:type="character" w:customStyle="1" w:styleId="62">
    <w:name w:val="Знак Знак6"/>
    <w:uiPriority w:val="99"/>
    <w:qFormat/>
    <w:rsid w:val="007D7AD6"/>
    <w:rPr>
      <w:rFonts w:ascii="Arial" w:hAnsi="Arial"/>
      <w:b/>
      <w:i/>
      <w:sz w:val="28"/>
      <w:lang w:val="ru-RU" w:eastAsia="en-US"/>
    </w:rPr>
  </w:style>
  <w:style w:type="paragraph" w:customStyle="1" w:styleId="Style5">
    <w:name w:val="Style5"/>
    <w:basedOn w:val="a2"/>
    <w:uiPriority w:val="99"/>
    <w:qFormat/>
    <w:rsid w:val="007D7AD6"/>
    <w:pPr>
      <w:autoSpaceDE w:val="0"/>
      <w:autoSpaceDN w:val="0"/>
      <w:adjustRightInd w:val="0"/>
      <w:snapToGrid/>
      <w:spacing w:before="0" w:after="0" w:line="490" w:lineRule="exact"/>
      <w:jc w:val="center"/>
    </w:pPr>
    <w:rPr>
      <w:rFonts w:eastAsia="Times New Roman"/>
      <w:szCs w:val="24"/>
    </w:rPr>
  </w:style>
  <w:style w:type="character" w:customStyle="1" w:styleId="FontStyle50">
    <w:name w:val="Font Style50"/>
    <w:uiPriority w:val="99"/>
    <w:qFormat/>
    <w:rsid w:val="007D7AD6"/>
    <w:rPr>
      <w:rFonts w:ascii="Times New Roman" w:hAnsi="Times New Roman"/>
      <w:b/>
      <w:sz w:val="26"/>
    </w:rPr>
  </w:style>
  <w:style w:type="paragraph" w:customStyle="1" w:styleId="FR3">
    <w:name w:val="FR3"/>
    <w:uiPriority w:val="99"/>
    <w:qFormat/>
    <w:rsid w:val="007D7AD6"/>
    <w:pPr>
      <w:widowControl w:val="0"/>
      <w:spacing w:after="0" w:line="28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b">
    <w:name w:val="Обычный (веб)1"/>
    <w:basedOn w:val="a2"/>
    <w:uiPriority w:val="99"/>
    <w:qFormat/>
    <w:rsid w:val="007D7AD6"/>
    <w:pPr>
      <w:widowControl/>
      <w:snapToGrid/>
      <w:spacing w:before="75" w:afterAutospacing="1"/>
      <w:jc w:val="both"/>
    </w:pPr>
    <w:rPr>
      <w:rFonts w:ascii="Arial" w:eastAsia="Times New Roman" w:hAnsi="Arial" w:cs="Arial"/>
      <w:color w:val="000000"/>
      <w:sz w:val="20"/>
    </w:rPr>
  </w:style>
  <w:style w:type="character" w:customStyle="1" w:styleId="blk">
    <w:name w:val="blk"/>
    <w:uiPriority w:val="99"/>
    <w:qFormat/>
    <w:rsid w:val="007D7AD6"/>
  </w:style>
  <w:style w:type="paragraph" w:customStyle="1" w:styleId="Style16">
    <w:name w:val="Style16"/>
    <w:basedOn w:val="a2"/>
    <w:uiPriority w:val="99"/>
    <w:qFormat/>
    <w:rsid w:val="007D7AD6"/>
    <w:pPr>
      <w:autoSpaceDE w:val="0"/>
      <w:autoSpaceDN w:val="0"/>
      <w:adjustRightInd w:val="0"/>
      <w:snapToGrid/>
      <w:spacing w:before="0" w:after="0" w:line="478" w:lineRule="exact"/>
      <w:ind w:firstLine="706"/>
      <w:jc w:val="both"/>
    </w:pPr>
    <w:rPr>
      <w:rFonts w:eastAsia="Times New Roman"/>
      <w:szCs w:val="24"/>
    </w:rPr>
  </w:style>
  <w:style w:type="character" w:customStyle="1" w:styleId="FontStyle36">
    <w:name w:val="Font Style36"/>
    <w:uiPriority w:val="99"/>
    <w:qFormat/>
    <w:rsid w:val="007D7AD6"/>
    <w:rPr>
      <w:rFonts w:ascii="Times New Roman" w:hAnsi="Times New Roman"/>
      <w:sz w:val="26"/>
    </w:rPr>
  </w:style>
  <w:style w:type="paragraph" w:styleId="afffc">
    <w:name w:val="List Paragraph"/>
    <w:basedOn w:val="a2"/>
    <w:link w:val="1c"/>
    <w:uiPriority w:val="34"/>
    <w:qFormat/>
    <w:rsid w:val="007D7AD6"/>
    <w:pPr>
      <w:widowControl/>
      <w:snapToGrid/>
      <w:spacing w:before="0" w:after="200" w:line="276" w:lineRule="auto"/>
      <w:ind w:left="720"/>
    </w:pPr>
    <w:rPr>
      <w:rFonts w:ascii="Calibri" w:hAnsi="Calibri"/>
      <w:sz w:val="20"/>
    </w:rPr>
  </w:style>
  <w:style w:type="paragraph" w:customStyle="1" w:styleId="afffd">
    <w:name w:val="Îáû÷íûé"/>
    <w:uiPriority w:val="99"/>
    <w:qFormat/>
    <w:rsid w:val="007D7A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fffe">
    <w:name w:val="Об"/>
    <w:uiPriority w:val="99"/>
    <w:qFormat/>
    <w:rsid w:val="007D7AD6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ffff">
    <w:name w:val="Основной текст Знак Знак Знак"/>
    <w:uiPriority w:val="99"/>
    <w:locked/>
    <w:rsid w:val="007D7AD6"/>
    <w:rPr>
      <w:sz w:val="24"/>
      <w:lang w:val="ru-RU" w:eastAsia="ru-RU"/>
    </w:rPr>
  </w:style>
  <w:style w:type="character" w:customStyle="1" w:styleId="TitleChar">
    <w:name w:val="Title Char"/>
    <w:basedOn w:val="a3"/>
    <w:uiPriority w:val="99"/>
    <w:qFormat/>
    <w:locked/>
    <w:rsid w:val="007D7AD6"/>
    <w:rPr>
      <w:rFonts w:cs="Times New Roman"/>
      <w:sz w:val="24"/>
      <w:lang w:val="en-US"/>
    </w:rPr>
  </w:style>
  <w:style w:type="character" w:customStyle="1" w:styleId="37">
    <w:name w:val="Заголовок Знак3"/>
    <w:basedOn w:val="a3"/>
    <w:link w:val="affb"/>
    <w:uiPriority w:val="99"/>
    <w:locked/>
    <w:rsid w:val="007D7AD6"/>
    <w:rPr>
      <w:rFonts w:ascii="Times New Roman" w:eastAsia="Times New Roman" w:hAnsi="Times New Roman" w:cs="Times New Roman"/>
      <w:sz w:val="28"/>
      <w:szCs w:val="24"/>
      <w:lang w:val="en-US" w:eastAsia="ru-RU"/>
    </w:rPr>
  </w:style>
  <w:style w:type="paragraph" w:customStyle="1" w:styleId="ConsPlusNormal">
    <w:name w:val="ConsPlusNormal"/>
    <w:link w:val="ConsPlusNormal0"/>
    <w:uiPriority w:val="99"/>
    <w:qFormat/>
    <w:rsid w:val="007D7AD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paragraph" w:customStyle="1" w:styleId="1d">
    <w:name w:val="Абзац списка1"/>
    <w:basedOn w:val="a2"/>
    <w:link w:val="ListParagraphChar"/>
    <w:uiPriority w:val="99"/>
    <w:qFormat/>
    <w:rsid w:val="007D7AD6"/>
    <w:pPr>
      <w:widowControl/>
      <w:snapToGrid/>
      <w:spacing w:before="0" w:after="0"/>
      <w:ind w:left="720"/>
      <w:contextualSpacing/>
    </w:pPr>
  </w:style>
  <w:style w:type="character" w:customStyle="1" w:styleId="ListParagraphChar">
    <w:name w:val="List Paragraph Char"/>
    <w:link w:val="1d"/>
    <w:uiPriority w:val="99"/>
    <w:qFormat/>
    <w:locked/>
    <w:rsid w:val="007D7AD6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tbln121">
    <w:name w:val="tbln121"/>
    <w:uiPriority w:val="99"/>
    <w:qFormat/>
    <w:rsid w:val="007D7AD6"/>
    <w:rPr>
      <w:rFonts w:ascii="Arial" w:hAnsi="Arial"/>
      <w:i/>
      <w:color w:val="000000"/>
      <w:sz w:val="18"/>
      <w:u w:val="none"/>
    </w:rPr>
  </w:style>
  <w:style w:type="character" w:customStyle="1" w:styleId="mistake">
    <w:name w:val="mistake"/>
    <w:uiPriority w:val="99"/>
    <w:qFormat/>
    <w:rsid w:val="007D7AD6"/>
    <w:rPr>
      <w:sz w:val="24"/>
    </w:rPr>
  </w:style>
  <w:style w:type="character" w:customStyle="1" w:styleId="trb12">
    <w:name w:val="trb12"/>
    <w:basedOn w:val="a3"/>
    <w:uiPriority w:val="99"/>
    <w:qFormat/>
    <w:rsid w:val="007D7AD6"/>
    <w:rPr>
      <w:rFonts w:cs="Times New Roman"/>
    </w:rPr>
  </w:style>
  <w:style w:type="character" w:customStyle="1" w:styleId="tbln12">
    <w:name w:val="tbln12"/>
    <w:basedOn w:val="a3"/>
    <w:uiPriority w:val="99"/>
    <w:qFormat/>
    <w:rsid w:val="007D7AD6"/>
    <w:rPr>
      <w:rFonts w:cs="Times New Roman"/>
    </w:rPr>
  </w:style>
  <w:style w:type="character" w:customStyle="1" w:styleId="tbb12">
    <w:name w:val="tbb12"/>
    <w:basedOn w:val="a3"/>
    <w:uiPriority w:val="99"/>
    <w:qFormat/>
    <w:rsid w:val="007D7AD6"/>
    <w:rPr>
      <w:rFonts w:cs="Times New Roman"/>
    </w:rPr>
  </w:style>
  <w:style w:type="paragraph" w:customStyle="1" w:styleId="Style9">
    <w:name w:val="Style9"/>
    <w:basedOn w:val="a2"/>
    <w:uiPriority w:val="99"/>
    <w:qFormat/>
    <w:rsid w:val="007D7AD6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f0">
    <w:name w:val="Темы"/>
    <w:basedOn w:val="a2"/>
    <w:link w:val="affff1"/>
    <w:uiPriority w:val="99"/>
    <w:qFormat/>
    <w:rsid w:val="007D7AD6"/>
    <w:pPr>
      <w:keepNext/>
      <w:widowControl/>
      <w:snapToGrid/>
      <w:spacing w:before="0" w:after="0"/>
      <w:jc w:val="both"/>
    </w:pPr>
    <w:rPr>
      <w:b/>
    </w:rPr>
  </w:style>
  <w:style w:type="paragraph" w:customStyle="1" w:styleId="Style19">
    <w:name w:val="Style19"/>
    <w:basedOn w:val="a2"/>
    <w:uiPriority w:val="99"/>
    <w:qFormat/>
    <w:rsid w:val="007D7AD6"/>
    <w:pPr>
      <w:autoSpaceDE w:val="0"/>
      <w:autoSpaceDN w:val="0"/>
      <w:adjustRightInd w:val="0"/>
      <w:snapToGrid/>
      <w:spacing w:before="0" w:after="0" w:line="516" w:lineRule="exact"/>
      <w:ind w:firstLine="701"/>
      <w:jc w:val="both"/>
    </w:pPr>
    <w:rPr>
      <w:rFonts w:eastAsia="Times New Roman"/>
      <w:szCs w:val="24"/>
    </w:rPr>
  </w:style>
  <w:style w:type="paragraph" w:customStyle="1" w:styleId="stepanov">
    <w:name w:val="stepanov"/>
    <w:basedOn w:val="af2"/>
    <w:uiPriority w:val="99"/>
    <w:qFormat/>
    <w:rsid w:val="007D7AD6"/>
    <w:pPr>
      <w:spacing w:line="360" w:lineRule="auto"/>
      <w:jc w:val="both"/>
    </w:pPr>
    <w:rPr>
      <w:rFonts w:ascii="Times New Roman" w:hAnsi="Times New Roman"/>
      <w:sz w:val="24"/>
    </w:rPr>
  </w:style>
  <w:style w:type="paragraph" w:customStyle="1" w:styleId="1e">
    <w:name w:val="Стиль1"/>
    <w:basedOn w:val="stepanov"/>
    <w:link w:val="1f"/>
    <w:uiPriority w:val="99"/>
    <w:qFormat/>
    <w:rsid w:val="007D7AD6"/>
    <w:pPr>
      <w:suppressAutoHyphens/>
      <w:spacing w:line="240" w:lineRule="auto"/>
    </w:pPr>
    <w:rPr>
      <w:rFonts w:eastAsia="Calibri"/>
      <w:sz w:val="20"/>
    </w:rPr>
  </w:style>
  <w:style w:type="paragraph" w:customStyle="1" w:styleId="075">
    <w:name w:val="Стиль Нумерованный список + сверху: (одинарная Авто  075 пт лини..."/>
    <w:basedOn w:val="afff"/>
    <w:uiPriority w:val="99"/>
    <w:qFormat/>
    <w:rsid w:val="007D7AD6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1">
    <w:name w:val="Стиль Нумерованный список + сверху: (одинарная Авто  075 пт лини...1"/>
    <w:basedOn w:val="afff"/>
    <w:uiPriority w:val="99"/>
    <w:qFormat/>
    <w:rsid w:val="007D7AD6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6">
    <w:name w:val="Стиль Нумерованный список + сверху: (одинарная Авто  075 пт лини...6"/>
    <w:basedOn w:val="afff"/>
    <w:uiPriority w:val="99"/>
    <w:qFormat/>
    <w:rsid w:val="007D7AD6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7">
    <w:name w:val="Стиль Нумерованный список + сверху: (одинарная Авто  075 пт лини...7"/>
    <w:basedOn w:val="afff"/>
    <w:uiPriority w:val="99"/>
    <w:qFormat/>
    <w:rsid w:val="007D7AD6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2TimesNewRoman12">
    <w:name w:val="Стиль Заголовок 2 + Times New Roman 12 пт не курсив"/>
    <w:basedOn w:val="20"/>
    <w:uiPriority w:val="99"/>
    <w:qFormat/>
    <w:rsid w:val="007D7AD6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sz w:val="24"/>
      <w:szCs w:val="28"/>
    </w:rPr>
  </w:style>
  <w:style w:type="paragraph" w:customStyle="1" w:styleId="2TimesNewRoman120">
    <w:name w:val="Стиль Стиль Заголовок 2 + Times New Roman 12 пт не курсив + курсив"/>
    <w:basedOn w:val="2TimesNewRoman12"/>
    <w:uiPriority w:val="99"/>
    <w:qFormat/>
    <w:rsid w:val="007D7AD6"/>
    <w:rPr>
      <w:iCs/>
    </w:rPr>
  </w:style>
  <w:style w:type="paragraph" w:customStyle="1" w:styleId="2TimesNewRoman121">
    <w:name w:val="Стиль Заголовок 2 + Times New Roman 12 пт"/>
    <w:basedOn w:val="20"/>
    <w:uiPriority w:val="99"/>
    <w:qFormat/>
    <w:rsid w:val="007D7AD6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iCs/>
      <w:sz w:val="24"/>
      <w:szCs w:val="28"/>
    </w:rPr>
  </w:style>
  <w:style w:type="paragraph" w:customStyle="1" w:styleId="style10">
    <w:name w:val="style1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ntStyle448">
    <w:name w:val="Font Style448"/>
    <w:uiPriority w:val="99"/>
    <w:qFormat/>
    <w:rsid w:val="007D7AD6"/>
    <w:rPr>
      <w:rFonts w:ascii="Times New Roman" w:hAnsi="Times New Roman"/>
      <w:sz w:val="20"/>
    </w:rPr>
  </w:style>
  <w:style w:type="paragraph" w:customStyle="1" w:styleId="211">
    <w:name w:val="Основной текст 21"/>
    <w:basedOn w:val="a2"/>
    <w:uiPriority w:val="99"/>
    <w:qFormat/>
    <w:rsid w:val="007D7AD6"/>
    <w:pPr>
      <w:widowControl/>
      <w:shd w:val="clear" w:color="auto" w:fill="FFFFFF"/>
      <w:snapToGrid/>
      <w:spacing w:before="233" w:after="0" w:line="360" w:lineRule="auto"/>
      <w:ind w:left="1701" w:hanging="567"/>
    </w:pPr>
    <w:rPr>
      <w:rFonts w:eastAsia="Times New Roman"/>
      <w:b/>
      <w:color w:val="000000"/>
      <w:spacing w:val="-5"/>
      <w:sz w:val="28"/>
    </w:rPr>
  </w:style>
  <w:style w:type="paragraph" w:customStyle="1" w:styleId="1f0">
    <w:name w:val="Обычный1"/>
    <w:qFormat/>
    <w:rsid w:val="007D7AD6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CommentSubjectChar3">
    <w:name w:val="Comment Subject Char3"/>
    <w:uiPriority w:val="99"/>
    <w:locked/>
    <w:rsid w:val="007D7AD6"/>
    <w:rPr>
      <w:sz w:val="16"/>
    </w:rPr>
  </w:style>
  <w:style w:type="character" w:customStyle="1" w:styleId="CommentTextChar">
    <w:name w:val="Comment Text Char"/>
    <w:basedOn w:val="a3"/>
    <w:uiPriority w:val="99"/>
    <w:qFormat/>
    <w:locked/>
    <w:rsid w:val="007D7AD6"/>
    <w:rPr>
      <w:rFonts w:ascii="Times New Roman" w:hAnsi="Times New Roman" w:cs="Times New Roman"/>
      <w:sz w:val="20"/>
      <w:lang w:eastAsia="ru-RU"/>
    </w:rPr>
  </w:style>
  <w:style w:type="character" w:customStyle="1" w:styleId="CommentSubjectChar">
    <w:name w:val="Comment Subject Char"/>
    <w:basedOn w:val="af8"/>
    <w:uiPriority w:val="99"/>
    <w:qFormat/>
    <w:locked/>
    <w:rsid w:val="007D7AD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1">
    <w:name w:val="Тема примечания Знак1"/>
    <w:basedOn w:val="af8"/>
    <w:uiPriority w:val="99"/>
    <w:qFormat/>
    <w:rsid w:val="007D7AD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200">
    <w:name w:val="Тема примечания Знак120"/>
    <w:basedOn w:val="af8"/>
    <w:uiPriority w:val="99"/>
    <w:semiHidden/>
    <w:qFormat/>
    <w:rsid w:val="007D7AD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9">
    <w:name w:val="Тема примечания Знак119"/>
    <w:basedOn w:val="af8"/>
    <w:uiPriority w:val="99"/>
    <w:semiHidden/>
    <w:qFormat/>
    <w:rsid w:val="007D7AD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8">
    <w:name w:val="Тема примечания Знак118"/>
    <w:basedOn w:val="af8"/>
    <w:uiPriority w:val="99"/>
    <w:semiHidden/>
    <w:qFormat/>
    <w:rsid w:val="007D7AD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7">
    <w:name w:val="Тема примечания Знак117"/>
    <w:basedOn w:val="af8"/>
    <w:uiPriority w:val="99"/>
    <w:qFormat/>
    <w:rsid w:val="007D7AD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6">
    <w:name w:val="Тема примечания Знак116"/>
    <w:basedOn w:val="af8"/>
    <w:uiPriority w:val="99"/>
    <w:semiHidden/>
    <w:qFormat/>
    <w:rsid w:val="007D7AD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5">
    <w:name w:val="Тема примечания Знак115"/>
    <w:basedOn w:val="af8"/>
    <w:uiPriority w:val="99"/>
    <w:semiHidden/>
    <w:qFormat/>
    <w:rsid w:val="007D7AD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4">
    <w:name w:val="Тема примечания Знак114"/>
    <w:basedOn w:val="af8"/>
    <w:uiPriority w:val="99"/>
    <w:semiHidden/>
    <w:qFormat/>
    <w:rsid w:val="007D7AD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3">
    <w:name w:val="Тема примечания Знак113"/>
    <w:basedOn w:val="af8"/>
    <w:uiPriority w:val="99"/>
    <w:semiHidden/>
    <w:qFormat/>
    <w:rsid w:val="007D7AD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2">
    <w:name w:val="Тема примечания Знак112"/>
    <w:basedOn w:val="af8"/>
    <w:uiPriority w:val="99"/>
    <w:semiHidden/>
    <w:qFormat/>
    <w:rsid w:val="007D7AD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1">
    <w:name w:val="Тема примечания Знак111"/>
    <w:basedOn w:val="af8"/>
    <w:uiPriority w:val="99"/>
    <w:qFormat/>
    <w:rsid w:val="007D7AD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00">
    <w:name w:val="Тема примечания Знак110"/>
    <w:basedOn w:val="af8"/>
    <w:uiPriority w:val="99"/>
    <w:semiHidden/>
    <w:qFormat/>
    <w:rsid w:val="007D7AD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90">
    <w:name w:val="Тема примечания Знак19"/>
    <w:basedOn w:val="af8"/>
    <w:uiPriority w:val="99"/>
    <w:qFormat/>
    <w:rsid w:val="007D7AD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80">
    <w:name w:val="Тема примечания Знак18"/>
    <w:basedOn w:val="af8"/>
    <w:uiPriority w:val="99"/>
    <w:semiHidden/>
    <w:qFormat/>
    <w:rsid w:val="007D7AD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70">
    <w:name w:val="Тема примечания Знак17"/>
    <w:basedOn w:val="af8"/>
    <w:uiPriority w:val="99"/>
    <w:semiHidden/>
    <w:qFormat/>
    <w:rsid w:val="007D7AD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60">
    <w:name w:val="Тема примечания Знак16"/>
    <w:basedOn w:val="af8"/>
    <w:uiPriority w:val="99"/>
    <w:semiHidden/>
    <w:qFormat/>
    <w:rsid w:val="007D7AD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50">
    <w:name w:val="Тема примечания Знак15"/>
    <w:basedOn w:val="af8"/>
    <w:uiPriority w:val="99"/>
    <w:qFormat/>
    <w:rsid w:val="007D7AD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41">
    <w:name w:val="Тема примечания Знак14"/>
    <w:basedOn w:val="af8"/>
    <w:uiPriority w:val="99"/>
    <w:semiHidden/>
    <w:qFormat/>
    <w:rsid w:val="007D7AD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32">
    <w:name w:val="Тема примечания Знак13"/>
    <w:basedOn w:val="af8"/>
    <w:uiPriority w:val="99"/>
    <w:semiHidden/>
    <w:qFormat/>
    <w:rsid w:val="007D7AD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22">
    <w:name w:val="Тема примечания Знак12"/>
    <w:basedOn w:val="af8"/>
    <w:uiPriority w:val="99"/>
    <w:qFormat/>
    <w:rsid w:val="007D7AD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a">
    <w:name w:val="Тема примечания Знак11"/>
    <w:uiPriority w:val="99"/>
    <w:qFormat/>
    <w:rsid w:val="007D7AD6"/>
    <w:rPr>
      <w:b/>
      <w:lang w:val="ru-RU" w:eastAsia="ru-RU"/>
    </w:rPr>
  </w:style>
  <w:style w:type="character" w:customStyle="1" w:styleId="highlighthighlightactive">
    <w:name w:val="highlight highlight_active"/>
    <w:basedOn w:val="a3"/>
    <w:uiPriority w:val="99"/>
    <w:qFormat/>
    <w:rsid w:val="007D7AD6"/>
    <w:rPr>
      <w:rFonts w:cs="Times New Roman"/>
    </w:rPr>
  </w:style>
  <w:style w:type="character" w:customStyle="1" w:styleId="161">
    <w:name w:val="Знак Знак16"/>
    <w:uiPriority w:val="99"/>
    <w:qFormat/>
    <w:locked/>
    <w:rsid w:val="007D7AD6"/>
    <w:rPr>
      <w:b/>
      <w:caps/>
      <w:sz w:val="24"/>
      <w:lang w:val="ru-RU" w:eastAsia="ru-RU"/>
    </w:rPr>
  </w:style>
  <w:style w:type="paragraph" w:customStyle="1" w:styleId="1f2">
    <w:name w:val="1"/>
    <w:basedOn w:val="a2"/>
    <w:uiPriority w:val="99"/>
    <w:qFormat/>
    <w:rsid w:val="007D7AD6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1f3">
    <w:name w:val="Загол. 1 ур."/>
    <w:basedOn w:val="a2"/>
    <w:uiPriority w:val="99"/>
    <w:qFormat/>
    <w:rsid w:val="007D7AD6"/>
    <w:pPr>
      <w:keepNext/>
      <w:keepLines/>
      <w:autoSpaceDE w:val="0"/>
      <w:autoSpaceDN w:val="0"/>
      <w:adjustRightInd w:val="0"/>
      <w:snapToGrid/>
      <w:spacing w:before="57" w:after="57" w:line="220" w:lineRule="atLeast"/>
      <w:jc w:val="center"/>
    </w:pPr>
    <w:rPr>
      <w:rFonts w:ascii="PragmaticaCTT" w:eastAsia="Times New Roman" w:hAnsi="PragmaticaCTT" w:cs="PragmaticaCTT"/>
      <w:b/>
      <w:bCs/>
      <w:caps/>
      <w:sz w:val="22"/>
      <w:szCs w:val="22"/>
    </w:rPr>
  </w:style>
  <w:style w:type="paragraph" w:customStyle="1" w:styleId="44">
    <w:name w:val="заголовок 4"/>
    <w:basedOn w:val="4"/>
    <w:uiPriority w:val="99"/>
    <w:qFormat/>
    <w:rsid w:val="007D7AD6"/>
    <w:pPr>
      <w:tabs>
        <w:tab w:val="left" w:pos="720"/>
      </w:tabs>
      <w:spacing w:before="240" w:after="60"/>
      <w:ind w:left="720" w:hanging="360"/>
    </w:pPr>
    <w:rPr>
      <w:bCs/>
      <w:i/>
      <w:sz w:val="28"/>
      <w:szCs w:val="28"/>
    </w:rPr>
  </w:style>
  <w:style w:type="character" w:customStyle="1" w:styleId="small11">
    <w:name w:val="small11"/>
    <w:uiPriority w:val="99"/>
    <w:qFormat/>
    <w:rsid w:val="007D7AD6"/>
    <w:rPr>
      <w:sz w:val="16"/>
    </w:rPr>
  </w:style>
  <w:style w:type="paragraph" w:customStyle="1" w:styleId="affff2">
    <w:name w:val="a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cxspmiddle">
    <w:name w:val="acxspmiddle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73">
    <w:name w:val="Знак Знак73"/>
    <w:uiPriority w:val="99"/>
    <w:qFormat/>
    <w:rsid w:val="007D7AD6"/>
    <w:rPr>
      <w:sz w:val="16"/>
      <w:lang w:val="ru-RU" w:eastAsia="ru-RU"/>
    </w:rPr>
  </w:style>
  <w:style w:type="paragraph" w:customStyle="1" w:styleId="ConsPlusTitle">
    <w:name w:val="ConsPlusTitle"/>
    <w:uiPriority w:val="99"/>
    <w:qFormat/>
    <w:rsid w:val="007D7A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08">
    <w:name w:val="Стиль По ширине Первая строка:  08 см"/>
    <w:basedOn w:val="a2"/>
    <w:uiPriority w:val="99"/>
    <w:qFormat/>
    <w:rsid w:val="007D7AD6"/>
    <w:pPr>
      <w:widowControl/>
      <w:snapToGrid/>
      <w:spacing w:before="0" w:after="0"/>
      <w:ind w:firstLine="454"/>
      <w:jc w:val="both"/>
    </w:pPr>
    <w:rPr>
      <w:rFonts w:eastAsia="Times New Roman"/>
      <w:szCs w:val="24"/>
    </w:rPr>
  </w:style>
  <w:style w:type="character" w:customStyle="1" w:styleId="apple-converted-space">
    <w:name w:val="apple-converted-space"/>
    <w:qFormat/>
    <w:rsid w:val="007D7AD6"/>
  </w:style>
  <w:style w:type="character" w:customStyle="1" w:styleId="apple-style-span">
    <w:name w:val="apple-style-span"/>
    <w:uiPriority w:val="99"/>
    <w:qFormat/>
    <w:rsid w:val="007D7AD6"/>
  </w:style>
  <w:style w:type="character" w:customStyle="1" w:styleId="orange">
    <w:name w:val="orange"/>
    <w:uiPriority w:val="99"/>
    <w:qFormat/>
    <w:rsid w:val="007D7AD6"/>
  </w:style>
  <w:style w:type="character" w:customStyle="1" w:styleId="gray">
    <w:name w:val="gray"/>
    <w:uiPriority w:val="99"/>
    <w:qFormat/>
    <w:rsid w:val="007D7AD6"/>
  </w:style>
  <w:style w:type="paragraph" w:customStyle="1" w:styleId="1KGK9">
    <w:name w:val="1KG=K9"/>
    <w:uiPriority w:val="99"/>
    <w:qFormat/>
    <w:rsid w:val="007D7A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eastAsia="Times New Roman" w:hAnsi="MS Sans Serif" w:cs="Times New Roman"/>
      <w:sz w:val="24"/>
      <w:szCs w:val="20"/>
      <w:lang w:eastAsia="ru-RU"/>
    </w:rPr>
  </w:style>
  <w:style w:type="character" w:customStyle="1" w:styleId="133">
    <w:name w:val="табл_заголовок_13 Знак"/>
    <w:link w:val="134"/>
    <w:uiPriority w:val="99"/>
    <w:qFormat/>
    <w:locked/>
    <w:rsid w:val="007D7AD6"/>
    <w:rPr>
      <w:b/>
      <w:sz w:val="26"/>
    </w:rPr>
  </w:style>
  <w:style w:type="paragraph" w:customStyle="1" w:styleId="134">
    <w:name w:val="табл_заголовок_13"/>
    <w:basedOn w:val="a2"/>
    <w:link w:val="133"/>
    <w:uiPriority w:val="99"/>
    <w:qFormat/>
    <w:rsid w:val="007D7AD6"/>
    <w:pPr>
      <w:widowControl/>
      <w:snapToGrid/>
      <w:spacing w:before="0" w:after="240" w:line="288" w:lineRule="auto"/>
      <w:jc w:val="center"/>
    </w:pPr>
    <w:rPr>
      <w:rFonts w:asciiTheme="minorHAnsi" w:eastAsiaTheme="minorHAnsi" w:hAnsiTheme="minorHAnsi" w:cstheme="minorBidi"/>
      <w:b/>
      <w:sz w:val="26"/>
      <w:szCs w:val="22"/>
      <w:lang w:eastAsia="en-US"/>
    </w:rPr>
  </w:style>
  <w:style w:type="paragraph" w:customStyle="1" w:styleId="135">
    <w:name w:val="табл_текст_центр_ 13"/>
    <w:basedOn w:val="a2"/>
    <w:uiPriority w:val="99"/>
    <w:qFormat/>
    <w:rsid w:val="007D7AD6"/>
    <w:pPr>
      <w:widowControl/>
      <w:suppressAutoHyphens/>
      <w:snapToGrid/>
      <w:spacing w:before="0" w:after="0"/>
      <w:jc w:val="center"/>
    </w:pPr>
    <w:rPr>
      <w:rFonts w:eastAsia="Times New Roman"/>
      <w:sz w:val="26"/>
      <w:szCs w:val="24"/>
      <w:lang w:eastAsia="ar-SA"/>
    </w:rPr>
  </w:style>
  <w:style w:type="paragraph" w:customStyle="1" w:styleId="2f2">
    <w:name w:val="Заголовок_2"/>
    <w:basedOn w:val="a2"/>
    <w:uiPriority w:val="99"/>
    <w:qFormat/>
    <w:rsid w:val="007D7AD6"/>
    <w:pPr>
      <w:widowControl/>
      <w:snapToGrid/>
      <w:spacing w:before="0" w:after="0" w:line="360" w:lineRule="auto"/>
      <w:jc w:val="both"/>
    </w:pPr>
    <w:rPr>
      <w:rFonts w:ascii="Arial" w:eastAsia="Times New Roman" w:hAnsi="Arial"/>
      <w:b/>
      <w:i/>
      <w:sz w:val="28"/>
    </w:rPr>
  </w:style>
  <w:style w:type="paragraph" w:customStyle="1" w:styleId="affff3">
    <w:name w:val="Абзац_СУБД"/>
    <w:basedOn w:val="a2"/>
    <w:uiPriority w:val="99"/>
    <w:qFormat/>
    <w:rsid w:val="007D7AD6"/>
    <w:pPr>
      <w:widowControl/>
      <w:snapToGrid/>
      <w:spacing w:before="0" w:after="0" w:line="360" w:lineRule="auto"/>
      <w:ind w:firstLine="720"/>
      <w:jc w:val="both"/>
    </w:pPr>
    <w:rPr>
      <w:rFonts w:ascii="Arial" w:eastAsia="Times New Roman" w:hAnsi="Arial"/>
      <w:sz w:val="28"/>
    </w:rPr>
  </w:style>
  <w:style w:type="character" w:customStyle="1" w:styleId="FontStyle40">
    <w:name w:val="Font Style40"/>
    <w:uiPriority w:val="99"/>
    <w:qFormat/>
    <w:rsid w:val="007D7AD6"/>
    <w:rPr>
      <w:rFonts w:ascii="Times New Roman" w:hAnsi="Times New Roman"/>
      <w:sz w:val="26"/>
    </w:rPr>
  </w:style>
  <w:style w:type="character" w:customStyle="1" w:styleId="FontStyle55">
    <w:name w:val="Font Style55"/>
    <w:uiPriority w:val="99"/>
    <w:qFormat/>
    <w:rsid w:val="007D7AD6"/>
    <w:rPr>
      <w:rFonts w:ascii="Times New Roman" w:hAnsi="Times New Roman"/>
      <w:sz w:val="28"/>
    </w:rPr>
  </w:style>
  <w:style w:type="character" w:customStyle="1" w:styleId="FontStyle43">
    <w:name w:val="Font Style43"/>
    <w:uiPriority w:val="99"/>
    <w:qFormat/>
    <w:rsid w:val="007D7AD6"/>
    <w:rPr>
      <w:rFonts w:ascii="Times New Roman" w:hAnsi="Times New Roman"/>
      <w:b/>
      <w:sz w:val="26"/>
    </w:rPr>
  </w:style>
  <w:style w:type="paragraph" w:customStyle="1" w:styleId="FR2">
    <w:name w:val="FR2"/>
    <w:link w:val="FR20"/>
    <w:uiPriority w:val="99"/>
    <w:qFormat/>
    <w:rsid w:val="007D7AD6"/>
    <w:pPr>
      <w:widowControl w:val="0"/>
      <w:snapToGrid w:val="0"/>
      <w:spacing w:before="300" w:after="0" w:line="240" w:lineRule="auto"/>
      <w:jc w:val="both"/>
    </w:pPr>
    <w:rPr>
      <w:rFonts w:ascii="Arial" w:eastAsia="Calibri" w:hAnsi="Arial" w:cs="Times New Roman"/>
      <w:lang w:eastAsia="ru-RU"/>
    </w:rPr>
  </w:style>
  <w:style w:type="paragraph" w:customStyle="1" w:styleId="FR1">
    <w:name w:val="FR1"/>
    <w:uiPriority w:val="99"/>
    <w:qFormat/>
    <w:rsid w:val="007D7AD6"/>
    <w:pPr>
      <w:widowControl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ff4">
    <w:name w:val="Основной тект"/>
    <w:basedOn w:val="a2"/>
    <w:link w:val="affff5"/>
    <w:uiPriority w:val="99"/>
    <w:qFormat/>
    <w:rsid w:val="007D7AD6"/>
    <w:pPr>
      <w:widowControl/>
      <w:snapToGrid/>
      <w:spacing w:before="0" w:after="0"/>
      <w:ind w:firstLine="454"/>
      <w:jc w:val="both"/>
    </w:pPr>
  </w:style>
  <w:style w:type="character" w:customStyle="1" w:styleId="affff5">
    <w:name w:val="Основной тект Знак"/>
    <w:link w:val="affff4"/>
    <w:uiPriority w:val="99"/>
    <w:qFormat/>
    <w:locked/>
    <w:rsid w:val="007D7AD6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a1">
    <w:name w:val="Модуль"/>
    <w:basedOn w:val="a2"/>
    <w:uiPriority w:val="99"/>
    <w:qFormat/>
    <w:rsid w:val="007D7AD6"/>
    <w:pPr>
      <w:keepNext/>
      <w:widowControl/>
      <w:numPr>
        <w:numId w:val="2"/>
      </w:numPr>
      <w:snapToGrid/>
      <w:spacing w:before="0" w:after="0"/>
      <w:jc w:val="both"/>
    </w:pPr>
    <w:rPr>
      <w:rFonts w:eastAsia="Times New Roman"/>
      <w:sz w:val="20"/>
    </w:rPr>
  </w:style>
  <w:style w:type="paragraph" w:customStyle="1" w:styleId="Style11">
    <w:name w:val="Style11"/>
    <w:basedOn w:val="a2"/>
    <w:uiPriority w:val="99"/>
    <w:qFormat/>
    <w:rsid w:val="007D7AD6"/>
    <w:pPr>
      <w:autoSpaceDE w:val="0"/>
      <w:autoSpaceDN w:val="0"/>
      <w:adjustRightInd w:val="0"/>
      <w:snapToGrid/>
      <w:spacing w:before="0" w:after="0" w:line="494" w:lineRule="exact"/>
      <w:ind w:firstLine="902"/>
    </w:pPr>
    <w:rPr>
      <w:rFonts w:eastAsia="Times New Roman"/>
      <w:szCs w:val="24"/>
    </w:rPr>
  </w:style>
  <w:style w:type="paragraph" w:customStyle="1" w:styleId="affff6">
    <w:name w:val="Нормальный"/>
    <w:uiPriority w:val="99"/>
    <w:qFormat/>
    <w:rsid w:val="007D7AD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4">
    <w:name w:val="Текст1"/>
    <w:basedOn w:val="a2"/>
    <w:uiPriority w:val="99"/>
    <w:qFormat/>
    <w:rsid w:val="007D7AD6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affff7">
    <w:name w:val="Примечание"/>
    <w:basedOn w:val="a2"/>
    <w:uiPriority w:val="99"/>
    <w:qFormat/>
    <w:rsid w:val="007D7AD6"/>
    <w:pPr>
      <w:widowControl/>
      <w:snapToGrid/>
      <w:spacing w:before="0" w:after="0"/>
      <w:ind w:firstLine="454"/>
      <w:jc w:val="both"/>
    </w:pPr>
    <w:rPr>
      <w:rFonts w:eastAsia="Times New Roman"/>
      <w:i/>
      <w:szCs w:val="24"/>
    </w:rPr>
  </w:style>
  <w:style w:type="paragraph" w:customStyle="1" w:styleId="Style6">
    <w:name w:val="Style6"/>
    <w:basedOn w:val="a2"/>
    <w:uiPriority w:val="99"/>
    <w:qFormat/>
    <w:rsid w:val="007D7AD6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33">
    <w:name w:val="Style33"/>
    <w:basedOn w:val="a2"/>
    <w:uiPriority w:val="99"/>
    <w:qFormat/>
    <w:rsid w:val="007D7AD6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f8">
    <w:name w:val="Таблицы (моноширинный)"/>
    <w:basedOn w:val="a2"/>
    <w:next w:val="a2"/>
    <w:uiPriority w:val="99"/>
    <w:qFormat/>
    <w:rsid w:val="007D7AD6"/>
    <w:pPr>
      <w:autoSpaceDE w:val="0"/>
      <w:autoSpaceDN w:val="0"/>
      <w:adjustRightInd w:val="0"/>
      <w:snapToGrid/>
      <w:spacing w:before="0" w:after="0"/>
      <w:jc w:val="both"/>
    </w:pPr>
    <w:rPr>
      <w:rFonts w:ascii="Courier New" w:eastAsia="Times New Roman" w:hAnsi="Courier New" w:cs="Courier New"/>
      <w:sz w:val="20"/>
    </w:rPr>
  </w:style>
  <w:style w:type="paragraph" w:customStyle="1" w:styleId="f">
    <w:name w:val="f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nameautor3">
    <w:name w:val="name_autor3"/>
    <w:basedOn w:val="a3"/>
    <w:uiPriority w:val="99"/>
    <w:qFormat/>
    <w:rsid w:val="007D7AD6"/>
    <w:rPr>
      <w:rFonts w:cs="Times New Roman"/>
    </w:rPr>
  </w:style>
  <w:style w:type="paragraph" w:customStyle="1" w:styleId="affff9">
    <w:name w:val="Прижатый влево"/>
    <w:basedOn w:val="a2"/>
    <w:next w:val="a2"/>
    <w:uiPriority w:val="99"/>
    <w:qFormat/>
    <w:rsid w:val="007D7AD6"/>
    <w:pPr>
      <w:widowControl/>
      <w:autoSpaceDE w:val="0"/>
      <w:autoSpaceDN w:val="0"/>
      <w:adjustRightInd w:val="0"/>
      <w:snapToGrid/>
      <w:spacing w:before="0" w:after="0"/>
    </w:pPr>
    <w:rPr>
      <w:rFonts w:ascii="Arial" w:eastAsia="Times New Roman" w:hAnsi="Arial"/>
      <w:sz w:val="20"/>
    </w:rPr>
  </w:style>
  <w:style w:type="paragraph" w:customStyle="1" w:styleId="11b">
    <w:name w:val="Обычный11"/>
    <w:uiPriority w:val="99"/>
    <w:qFormat/>
    <w:rsid w:val="007D7AD6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1f5">
    <w:name w:val="Цитата1"/>
    <w:basedOn w:val="a2"/>
    <w:uiPriority w:val="99"/>
    <w:qFormat/>
    <w:rsid w:val="007D7AD6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50">
    <w:name w:val="35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a">
    <w:name w:val="Нормальный (таблица)"/>
    <w:basedOn w:val="a2"/>
    <w:next w:val="a2"/>
    <w:uiPriority w:val="99"/>
    <w:qFormat/>
    <w:rsid w:val="007D7AD6"/>
    <w:pPr>
      <w:autoSpaceDE w:val="0"/>
      <w:autoSpaceDN w:val="0"/>
      <w:adjustRightInd w:val="0"/>
      <w:snapToGrid/>
      <w:spacing w:before="0" w:after="0"/>
      <w:jc w:val="both"/>
    </w:pPr>
    <w:rPr>
      <w:rFonts w:ascii="Arial" w:eastAsia="Times New Roman" w:hAnsi="Arial" w:cs="Arial"/>
      <w:szCs w:val="24"/>
    </w:rPr>
  </w:style>
  <w:style w:type="paragraph" w:customStyle="1" w:styleId="311">
    <w:name w:val="Основной текст с отступом 31"/>
    <w:basedOn w:val="a2"/>
    <w:uiPriority w:val="99"/>
    <w:qFormat/>
    <w:rsid w:val="007D7AD6"/>
    <w:pPr>
      <w:widowControl/>
      <w:suppressAutoHyphens/>
      <w:snapToGrid/>
      <w:spacing w:before="0" w:after="120"/>
      <w:ind w:left="283"/>
    </w:pPr>
    <w:rPr>
      <w:rFonts w:eastAsia="Times New Roman"/>
      <w:sz w:val="16"/>
      <w:szCs w:val="16"/>
      <w:lang w:eastAsia="ar-SA"/>
    </w:rPr>
  </w:style>
  <w:style w:type="character" w:customStyle="1" w:styleId="ft318">
    <w:name w:val="ft318"/>
    <w:basedOn w:val="a3"/>
    <w:uiPriority w:val="99"/>
    <w:qFormat/>
    <w:rsid w:val="007D7AD6"/>
    <w:rPr>
      <w:rFonts w:cs="Times New Roman"/>
    </w:rPr>
  </w:style>
  <w:style w:type="character" w:customStyle="1" w:styleId="ft523">
    <w:name w:val="ft523"/>
    <w:basedOn w:val="a3"/>
    <w:uiPriority w:val="99"/>
    <w:qFormat/>
    <w:rsid w:val="007D7AD6"/>
    <w:rPr>
      <w:rFonts w:cs="Times New Roman"/>
    </w:rPr>
  </w:style>
  <w:style w:type="character" w:customStyle="1" w:styleId="ft459">
    <w:name w:val="ft459"/>
    <w:basedOn w:val="a3"/>
    <w:uiPriority w:val="99"/>
    <w:qFormat/>
    <w:rsid w:val="007D7AD6"/>
    <w:rPr>
      <w:rFonts w:cs="Times New Roman"/>
    </w:rPr>
  </w:style>
  <w:style w:type="character" w:customStyle="1" w:styleId="ft553">
    <w:name w:val="ft553"/>
    <w:basedOn w:val="a3"/>
    <w:uiPriority w:val="99"/>
    <w:qFormat/>
    <w:rsid w:val="007D7AD6"/>
    <w:rPr>
      <w:rFonts w:cs="Times New Roman"/>
    </w:rPr>
  </w:style>
  <w:style w:type="character" w:customStyle="1" w:styleId="ft672">
    <w:name w:val="ft672"/>
    <w:basedOn w:val="a3"/>
    <w:uiPriority w:val="99"/>
    <w:qFormat/>
    <w:rsid w:val="007D7AD6"/>
    <w:rPr>
      <w:rFonts w:cs="Times New Roman"/>
    </w:rPr>
  </w:style>
  <w:style w:type="character" w:customStyle="1" w:styleId="fieldname">
    <w:name w:val="fieldname"/>
    <w:basedOn w:val="a3"/>
    <w:uiPriority w:val="99"/>
    <w:qFormat/>
    <w:rsid w:val="007D7AD6"/>
    <w:rPr>
      <w:rFonts w:cs="Times New Roman"/>
    </w:rPr>
  </w:style>
  <w:style w:type="character" w:customStyle="1" w:styleId="ft224">
    <w:name w:val="ft224"/>
    <w:basedOn w:val="a3"/>
    <w:uiPriority w:val="99"/>
    <w:qFormat/>
    <w:rsid w:val="007D7AD6"/>
    <w:rPr>
      <w:rFonts w:cs="Times New Roman"/>
    </w:rPr>
  </w:style>
  <w:style w:type="character" w:customStyle="1" w:styleId="Heading1Char3">
    <w:name w:val="Heading 1 Char3"/>
    <w:uiPriority w:val="99"/>
    <w:qFormat/>
    <w:locked/>
    <w:rsid w:val="007D7AD6"/>
    <w:rPr>
      <w:rFonts w:ascii="Cambria" w:hAnsi="Cambria"/>
      <w:b/>
      <w:kern w:val="32"/>
      <w:sz w:val="32"/>
    </w:rPr>
  </w:style>
  <w:style w:type="character" w:customStyle="1" w:styleId="BodyText3Char3">
    <w:name w:val="Body Text 3 Char3"/>
    <w:uiPriority w:val="99"/>
    <w:qFormat/>
    <w:locked/>
    <w:rsid w:val="007D7AD6"/>
    <w:rPr>
      <w:sz w:val="16"/>
    </w:rPr>
  </w:style>
  <w:style w:type="paragraph" w:customStyle="1" w:styleId="affffb">
    <w:name w:val="Стиль"/>
    <w:uiPriority w:val="99"/>
    <w:qFormat/>
    <w:rsid w:val="007D7A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rmlabels1">
    <w:name w:val="form_labels1"/>
    <w:uiPriority w:val="99"/>
    <w:qFormat/>
    <w:rsid w:val="007D7AD6"/>
    <w:rPr>
      <w:rFonts w:ascii="Verdana" w:hAnsi="Verdana"/>
      <w:sz w:val="16"/>
    </w:rPr>
  </w:style>
  <w:style w:type="character" w:customStyle="1" w:styleId="BodyTextFirstIndentChar">
    <w:name w:val="Body Text First Indent Char"/>
    <w:basedOn w:val="14"/>
    <w:uiPriority w:val="99"/>
    <w:qFormat/>
    <w:locked/>
    <w:rsid w:val="007D7AD6"/>
    <w:rPr>
      <w:rFonts w:ascii="PragmaticaCTT" w:eastAsia="Times New Roman" w:hAnsi="PragmaticaCTT" w:cs="Times New Roman"/>
      <w:sz w:val="24"/>
      <w:szCs w:val="20"/>
      <w:lang w:eastAsia="ru-RU"/>
    </w:rPr>
  </w:style>
  <w:style w:type="character" w:customStyle="1" w:styleId="BodyTextChar3">
    <w:name w:val="Body Text Char3"/>
    <w:uiPriority w:val="99"/>
    <w:locked/>
    <w:rsid w:val="007D7AD6"/>
    <w:rPr>
      <w:rFonts w:ascii="Times New Roman" w:hAnsi="Times New Roman"/>
      <w:sz w:val="24"/>
    </w:rPr>
  </w:style>
  <w:style w:type="paragraph" w:customStyle="1" w:styleId="caaieiaie3">
    <w:name w:val="caaieiaie 3"/>
    <w:uiPriority w:val="99"/>
    <w:qFormat/>
    <w:rsid w:val="007D7AD6"/>
    <w:pPr>
      <w:keepNext/>
      <w:spacing w:after="0" w:line="190" w:lineRule="atLeast"/>
      <w:jc w:val="center"/>
    </w:pPr>
    <w:rPr>
      <w:rFonts w:ascii="PragmaticaCTT" w:eastAsia="Times New Roman" w:hAnsi="PragmaticaCTT" w:cs="Times New Roman"/>
      <w:sz w:val="24"/>
      <w:szCs w:val="20"/>
      <w:lang w:eastAsia="ru-RU"/>
    </w:rPr>
  </w:style>
  <w:style w:type="paragraph" w:customStyle="1" w:styleId="affffc">
    <w:name w:val="Литература"/>
    <w:basedOn w:val="a2"/>
    <w:uiPriority w:val="99"/>
    <w:qFormat/>
    <w:rsid w:val="007D7AD6"/>
    <w:pPr>
      <w:keepNext/>
      <w:widowControl/>
      <w:snapToGrid/>
      <w:spacing w:before="0" w:after="0"/>
      <w:jc w:val="center"/>
    </w:pPr>
    <w:rPr>
      <w:rFonts w:eastAsia="Times New Roman"/>
      <w:b/>
      <w:szCs w:val="24"/>
    </w:rPr>
  </w:style>
  <w:style w:type="paragraph" w:customStyle="1" w:styleId="2f3">
    <w:name w:val="Знак Знак2 Знак Знак Знак Знак Знак Знак Знак Знак Знак Знак"/>
    <w:basedOn w:val="a2"/>
    <w:uiPriority w:val="99"/>
    <w:qFormat/>
    <w:rsid w:val="007D7AD6"/>
    <w:pPr>
      <w:widowControl/>
      <w:snapToGrid/>
      <w:spacing w:beforeAutospacing="1" w:afterAutospacing="1"/>
    </w:pPr>
    <w:rPr>
      <w:rFonts w:ascii="Tahoma" w:eastAsia="Times New Roman" w:hAnsi="Tahoma" w:cs="Tahoma"/>
      <w:sz w:val="20"/>
      <w:lang w:val="en-US" w:eastAsia="en-US"/>
    </w:rPr>
  </w:style>
  <w:style w:type="character" w:customStyle="1" w:styleId="pagename1">
    <w:name w:val="pagename1"/>
    <w:uiPriority w:val="99"/>
    <w:qFormat/>
    <w:rsid w:val="007D7AD6"/>
    <w:rPr>
      <w:rFonts w:ascii="Verdana" w:hAnsi="Verdana"/>
      <w:b/>
      <w:color w:val="7C9DC0"/>
      <w:sz w:val="22"/>
      <w:shd w:val="clear" w:color="auto" w:fill="FAF0E6"/>
    </w:rPr>
  </w:style>
  <w:style w:type="paragraph" w:customStyle="1" w:styleId="western">
    <w:name w:val="western"/>
    <w:basedOn w:val="a2"/>
    <w:uiPriority w:val="99"/>
    <w:qFormat/>
    <w:rsid w:val="007D7AD6"/>
    <w:pPr>
      <w:widowControl/>
      <w:snapToGrid/>
      <w:spacing w:beforeAutospacing="1" w:after="115"/>
    </w:pPr>
    <w:rPr>
      <w:rFonts w:eastAsia="Times New Roman"/>
      <w:color w:val="000000"/>
      <w:sz w:val="20"/>
    </w:rPr>
  </w:style>
  <w:style w:type="paragraph" w:customStyle="1" w:styleId="cjk">
    <w:name w:val="cjk"/>
    <w:basedOn w:val="a2"/>
    <w:uiPriority w:val="99"/>
    <w:qFormat/>
    <w:rsid w:val="007D7AD6"/>
    <w:pPr>
      <w:widowControl/>
      <w:snapToGrid/>
      <w:spacing w:beforeAutospacing="1" w:after="115"/>
    </w:pPr>
    <w:rPr>
      <w:rFonts w:eastAsia="Times New Roman"/>
      <w:color w:val="000000"/>
      <w:sz w:val="20"/>
    </w:rPr>
  </w:style>
  <w:style w:type="paragraph" w:customStyle="1" w:styleId="ctl">
    <w:name w:val="ctl"/>
    <w:basedOn w:val="a2"/>
    <w:uiPriority w:val="99"/>
    <w:qFormat/>
    <w:rsid w:val="007D7AD6"/>
    <w:pPr>
      <w:widowControl/>
      <w:snapToGrid/>
      <w:spacing w:beforeAutospacing="1" w:after="115"/>
    </w:pPr>
    <w:rPr>
      <w:rFonts w:ascii="Calibri" w:eastAsia="Times New Roman" w:hAnsi="Calibri"/>
      <w:color w:val="000000"/>
      <w:sz w:val="20"/>
    </w:rPr>
  </w:style>
  <w:style w:type="character" w:customStyle="1" w:styleId="ft1100">
    <w:name w:val="ft1100"/>
    <w:basedOn w:val="a3"/>
    <w:uiPriority w:val="99"/>
    <w:qFormat/>
    <w:rsid w:val="007D7AD6"/>
    <w:rPr>
      <w:rFonts w:cs="Times New Roman"/>
    </w:rPr>
  </w:style>
  <w:style w:type="character" w:customStyle="1" w:styleId="ft1168">
    <w:name w:val="ft1168"/>
    <w:basedOn w:val="a3"/>
    <w:uiPriority w:val="99"/>
    <w:qFormat/>
    <w:rsid w:val="007D7AD6"/>
    <w:rPr>
      <w:rFonts w:cs="Times New Roman"/>
    </w:rPr>
  </w:style>
  <w:style w:type="character" w:customStyle="1" w:styleId="ft1237">
    <w:name w:val="ft1237"/>
    <w:basedOn w:val="a3"/>
    <w:uiPriority w:val="99"/>
    <w:qFormat/>
    <w:rsid w:val="007D7AD6"/>
    <w:rPr>
      <w:rFonts w:cs="Times New Roman"/>
    </w:rPr>
  </w:style>
  <w:style w:type="character" w:customStyle="1" w:styleId="ft1245">
    <w:name w:val="ft1245"/>
    <w:basedOn w:val="a3"/>
    <w:uiPriority w:val="99"/>
    <w:qFormat/>
    <w:rsid w:val="007D7AD6"/>
    <w:rPr>
      <w:rFonts w:cs="Times New Roman"/>
    </w:rPr>
  </w:style>
  <w:style w:type="character" w:customStyle="1" w:styleId="articletext">
    <w:name w:val="article_text"/>
    <w:basedOn w:val="a3"/>
    <w:uiPriority w:val="99"/>
    <w:qFormat/>
    <w:rsid w:val="007D7AD6"/>
    <w:rPr>
      <w:rFonts w:cs="Times New Roman"/>
    </w:rPr>
  </w:style>
  <w:style w:type="paragraph" w:customStyle="1" w:styleId="2f4">
    <w:name w:val="[О] Загол. 2 ур."/>
    <w:uiPriority w:val="99"/>
    <w:qFormat/>
    <w:rsid w:val="007D7AD6"/>
    <w:pPr>
      <w:tabs>
        <w:tab w:val="right" w:pos="561"/>
        <w:tab w:val="left" w:pos="624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Times New Roman"/>
      <w:sz w:val="18"/>
      <w:szCs w:val="18"/>
      <w:lang w:eastAsia="ru-RU"/>
    </w:rPr>
  </w:style>
  <w:style w:type="character" w:customStyle="1" w:styleId="mw-headline">
    <w:name w:val="mw-headline"/>
    <w:basedOn w:val="a3"/>
    <w:qFormat/>
    <w:rsid w:val="007D7AD6"/>
    <w:rPr>
      <w:rFonts w:cs="Times New Roman"/>
    </w:rPr>
  </w:style>
  <w:style w:type="character" w:customStyle="1" w:styleId="610">
    <w:name w:val="Знак Знак610"/>
    <w:uiPriority w:val="99"/>
    <w:qFormat/>
    <w:locked/>
    <w:rsid w:val="007D7AD6"/>
    <w:rPr>
      <w:b/>
      <w:caps/>
      <w:sz w:val="24"/>
      <w:lang w:val="ru-RU" w:eastAsia="ru-RU"/>
    </w:rPr>
  </w:style>
  <w:style w:type="paragraph" w:customStyle="1" w:styleId="affffd">
    <w:name w:val="Знак Знак Знак Знак Знак Знак Знак Знак Знак Знак Знак Знак Знак"/>
    <w:basedOn w:val="a2"/>
    <w:uiPriority w:val="99"/>
    <w:qFormat/>
    <w:rsid w:val="007D7AD6"/>
    <w:pPr>
      <w:widowControl/>
      <w:tabs>
        <w:tab w:val="left" w:pos="720"/>
      </w:tabs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affffe">
    <w:name w:val="Абзац"/>
    <w:basedOn w:val="a2"/>
    <w:uiPriority w:val="99"/>
    <w:qFormat/>
    <w:rsid w:val="007D7AD6"/>
    <w:pPr>
      <w:widowControl/>
      <w:snapToGrid/>
      <w:spacing w:before="0" w:after="0" w:line="312" w:lineRule="auto"/>
      <w:ind w:firstLine="567"/>
      <w:jc w:val="both"/>
    </w:pPr>
    <w:rPr>
      <w:rFonts w:eastAsia="Times New Roman"/>
      <w:spacing w:val="-4"/>
    </w:rPr>
  </w:style>
  <w:style w:type="paragraph" w:customStyle="1" w:styleId="315">
    <w:name w:val="Основной текст 31"/>
    <w:basedOn w:val="1f0"/>
    <w:uiPriority w:val="99"/>
    <w:qFormat/>
    <w:rsid w:val="007D7AD6"/>
    <w:pPr>
      <w:widowControl/>
      <w:spacing w:line="240" w:lineRule="auto"/>
      <w:ind w:firstLine="0"/>
    </w:pPr>
    <w:rPr>
      <w:i/>
      <w:sz w:val="26"/>
    </w:rPr>
  </w:style>
  <w:style w:type="character" w:customStyle="1" w:styleId="162">
    <w:name w:val="Знак Знак162"/>
    <w:uiPriority w:val="99"/>
    <w:qFormat/>
    <w:rsid w:val="007D7AD6"/>
    <w:rPr>
      <w:rFonts w:ascii="Cambria" w:hAnsi="Cambria"/>
      <w:b/>
      <w:kern w:val="32"/>
      <w:sz w:val="32"/>
    </w:rPr>
  </w:style>
  <w:style w:type="paragraph" w:customStyle="1" w:styleId="BodyText22">
    <w:name w:val="Body Text 22"/>
    <w:basedOn w:val="a2"/>
    <w:uiPriority w:val="99"/>
    <w:qFormat/>
    <w:rsid w:val="007D7AD6"/>
    <w:pPr>
      <w:keepNext/>
      <w:tabs>
        <w:tab w:val="left" w:pos="142"/>
        <w:tab w:val="left" w:pos="6946"/>
      </w:tabs>
      <w:autoSpaceDE w:val="0"/>
      <w:autoSpaceDN w:val="0"/>
      <w:snapToGrid/>
      <w:spacing w:before="0" w:after="0"/>
      <w:ind w:left="284" w:firstLine="709"/>
      <w:jc w:val="both"/>
    </w:pPr>
    <w:rPr>
      <w:rFonts w:eastAsia="Times New Roman"/>
      <w:sz w:val="22"/>
      <w:szCs w:val="22"/>
      <w:lang w:val="en-US"/>
    </w:rPr>
  </w:style>
  <w:style w:type="paragraph" w:customStyle="1" w:styleId="2f5">
    <w:name w:val="_СПИСОК_2"/>
    <w:basedOn w:val="a2"/>
    <w:uiPriority w:val="99"/>
    <w:qFormat/>
    <w:rsid w:val="007D7AD6"/>
    <w:pPr>
      <w:widowControl/>
      <w:snapToGrid/>
      <w:spacing w:before="0" w:after="0"/>
      <w:ind w:left="600" w:hanging="600"/>
      <w:jc w:val="both"/>
    </w:pPr>
    <w:rPr>
      <w:rFonts w:eastAsia="MS Mincho"/>
      <w:sz w:val="28"/>
      <w:szCs w:val="28"/>
      <w:lang w:eastAsia="ja-JP"/>
    </w:rPr>
  </w:style>
  <w:style w:type="paragraph" w:customStyle="1" w:styleId="afffff">
    <w:name w:val="Îñíîâíîé"/>
    <w:basedOn w:val="a2"/>
    <w:uiPriority w:val="99"/>
    <w:qFormat/>
    <w:rsid w:val="007D7AD6"/>
    <w:pPr>
      <w:widowControl/>
      <w:overflowPunct w:val="0"/>
      <w:autoSpaceDE w:val="0"/>
      <w:autoSpaceDN w:val="0"/>
      <w:adjustRightInd w:val="0"/>
      <w:snapToGrid/>
      <w:spacing w:before="0" w:after="0"/>
      <w:ind w:firstLine="426"/>
      <w:jc w:val="both"/>
      <w:textAlignment w:val="baseline"/>
    </w:pPr>
    <w:rPr>
      <w:rFonts w:eastAsia="Times New Roman"/>
      <w:sz w:val="28"/>
    </w:rPr>
  </w:style>
  <w:style w:type="paragraph" w:customStyle="1" w:styleId="1f6">
    <w:name w:val="Çàãë1"/>
    <w:basedOn w:val="a2"/>
    <w:uiPriority w:val="99"/>
    <w:qFormat/>
    <w:rsid w:val="007D7AD6"/>
    <w:pPr>
      <w:widowControl/>
      <w:overflowPunct w:val="0"/>
      <w:autoSpaceDE w:val="0"/>
      <w:autoSpaceDN w:val="0"/>
      <w:adjustRightInd w:val="0"/>
      <w:snapToGrid/>
      <w:spacing w:before="0" w:after="0"/>
      <w:jc w:val="center"/>
      <w:textAlignment w:val="baseline"/>
    </w:pPr>
    <w:rPr>
      <w:rFonts w:eastAsia="Times New Roman"/>
      <w:sz w:val="28"/>
    </w:rPr>
  </w:style>
  <w:style w:type="character" w:customStyle="1" w:styleId="name">
    <w:name w:val="name"/>
    <w:basedOn w:val="a3"/>
    <w:uiPriority w:val="99"/>
    <w:qFormat/>
    <w:rsid w:val="007D7AD6"/>
    <w:rPr>
      <w:rFonts w:cs="Times New Roman"/>
    </w:rPr>
  </w:style>
  <w:style w:type="character" w:customStyle="1" w:styleId="FontStyle33">
    <w:name w:val="Font Style33"/>
    <w:uiPriority w:val="99"/>
    <w:qFormat/>
    <w:rsid w:val="007D7AD6"/>
    <w:rPr>
      <w:rFonts w:ascii="Times New Roman" w:hAnsi="Times New Roman"/>
      <w:b/>
      <w:sz w:val="26"/>
    </w:rPr>
  </w:style>
  <w:style w:type="paragraph" w:customStyle="1" w:styleId="Style100">
    <w:name w:val="Style10"/>
    <w:basedOn w:val="a2"/>
    <w:uiPriority w:val="99"/>
    <w:qFormat/>
    <w:rsid w:val="007D7AD6"/>
    <w:pPr>
      <w:autoSpaceDE w:val="0"/>
      <w:autoSpaceDN w:val="0"/>
      <w:adjustRightInd w:val="0"/>
      <w:snapToGrid/>
      <w:spacing w:before="0" w:after="0" w:line="480" w:lineRule="exact"/>
      <w:ind w:firstLine="720"/>
      <w:jc w:val="both"/>
    </w:pPr>
    <w:rPr>
      <w:rFonts w:eastAsia="Times New Roman"/>
      <w:szCs w:val="24"/>
    </w:rPr>
  </w:style>
  <w:style w:type="paragraph" w:customStyle="1" w:styleId="Style20">
    <w:name w:val="Style20"/>
    <w:basedOn w:val="a2"/>
    <w:uiPriority w:val="99"/>
    <w:qFormat/>
    <w:rsid w:val="007D7AD6"/>
    <w:pPr>
      <w:autoSpaceDE w:val="0"/>
      <w:autoSpaceDN w:val="0"/>
      <w:adjustRightInd w:val="0"/>
      <w:snapToGrid/>
      <w:spacing w:before="0" w:after="0" w:line="478" w:lineRule="exact"/>
    </w:pPr>
    <w:rPr>
      <w:rFonts w:eastAsia="Times New Roman"/>
      <w:szCs w:val="24"/>
    </w:rPr>
  </w:style>
  <w:style w:type="character" w:customStyle="1" w:styleId="FontStyle35">
    <w:name w:val="Font Style35"/>
    <w:uiPriority w:val="99"/>
    <w:qFormat/>
    <w:rsid w:val="007D7AD6"/>
    <w:rPr>
      <w:rFonts w:ascii="Times New Roman" w:hAnsi="Times New Roman"/>
      <w:i/>
      <w:sz w:val="24"/>
    </w:rPr>
  </w:style>
  <w:style w:type="paragraph" w:customStyle="1" w:styleId="Style8">
    <w:name w:val="Style8"/>
    <w:basedOn w:val="a2"/>
    <w:uiPriority w:val="99"/>
    <w:qFormat/>
    <w:rsid w:val="007D7AD6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18">
    <w:name w:val="Style18"/>
    <w:basedOn w:val="a2"/>
    <w:uiPriority w:val="99"/>
    <w:qFormat/>
    <w:rsid w:val="007D7AD6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37">
    <w:name w:val="Font Style37"/>
    <w:uiPriority w:val="99"/>
    <w:qFormat/>
    <w:rsid w:val="007D7AD6"/>
    <w:rPr>
      <w:rFonts w:ascii="Times New Roman" w:hAnsi="Times New Roman"/>
      <w:sz w:val="32"/>
    </w:rPr>
  </w:style>
  <w:style w:type="paragraph" w:customStyle="1" w:styleId="Style17">
    <w:name w:val="Style17"/>
    <w:basedOn w:val="a2"/>
    <w:uiPriority w:val="99"/>
    <w:qFormat/>
    <w:rsid w:val="007D7AD6"/>
    <w:pPr>
      <w:autoSpaceDE w:val="0"/>
      <w:autoSpaceDN w:val="0"/>
      <w:adjustRightInd w:val="0"/>
      <w:snapToGrid/>
      <w:spacing w:before="0" w:after="0" w:line="516" w:lineRule="exact"/>
      <w:ind w:firstLine="691"/>
      <w:jc w:val="both"/>
    </w:pPr>
    <w:rPr>
      <w:rFonts w:eastAsia="Times New Roman"/>
      <w:szCs w:val="24"/>
    </w:rPr>
  </w:style>
  <w:style w:type="paragraph" w:customStyle="1" w:styleId="Style25">
    <w:name w:val="Style25"/>
    <w:basedOn w:val="a2"/>
    <w:uiPriority w:val="99"/>
    <w:qFormat/>
    <w:rsid w:val="007D7AD6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paragraph" w:customStyle="1" w:styleId="Style30">
    <w:name w:val="Style30"/>
    <w:basedOn w:val="a2"/>
    <w:uiPriority w:val="99"/>
    <w:qFormat/>
    <w:rsid w:val="007D7AD6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paragraph" w:customStyle="1" w:styleId="acaae">
    <w:name w:val="?acaae"/>
    <w:basedOn w:val="a2"/>
    <w:uiPriority w:val="99"/>
    <w:qFormat/>
    <w:rsid w:val="007D7AD6"/>
    <w:pPr>
      <w:keepNext/>
      <w:widowControl/>
      <w:tabs>
        <w:tab w:val="left" w:pos="567"/>
        <w:tab w:val="left" w:pos="851"/>
        <w:tab w:val="left" w:pos="1134"/>
        <w:tab w:val="left" w:pos="1418"/>
        <w:tab w:val="left" w:pos="1701"/>
        <w:tab w:val="left" w:pos="1985"/>
      </w:tabs>
      <w:snapToGrid/>
      <w:spacing w:before="0" w:after="0" w:line="360" w:lineRule="auto"/>
      <w:jc w:val="center"/>
    </w:pPr>
    <w:rPr>
      <w:rFonts w:eastAsia="Times New Roman"/>
      <w:b/>
      <w:kern w:val="28"/>
    </w:rPr>
  </w:style>
  <w:style w:type="paragraph" w:customStyle="1" w:styleId="1f7">
    <w:name w:val="Знак Знак Знак Знак Знак Знак Знак Знак Знак Знак Знак Знак Знак1"/>
    <w:basedOn w:val="a2"/>
    <w:uiPriority w:val="99"/>
    <w:qFormat/>
    <w:rsid w:val="007D7AD6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afffff0">
    <w:name w:val="Обычный текст"/>
    <w:basedOn w:val="a2"/>
    <w:link w:val="afffff1"/>
    <w:uiPriority w:val="99"/>
    <w:qFormat/>
    <w:rsid w:val="007D7AD6"/>
    <w:pPr>
      <w:widowControl/>
      <w:snapToGrid/>
      <w:spacing w:before="0" w:after="0"/>
      <w:ind w:firstLine="454"/>
      <w:jc w:val="both"/>
    </w:pPr>
    <w:rPr>
      <w:sz w:val="20"/>
    </w:rPr>
  </w:style>
  <w:style w:type="paragraph" w:customStyle="1" w:styleId="11c">
    <w:name w:val="Абзац списка11"/>
    <w:basedOn w:val="a2"/>
    <w:uiPriority w:val="99"/>
    <w:qFormat/>
    <w:rsid w:val="007D7AD6"/>
    <w:pPr>
      <w:snapToGrid/>
      <w:spacing w:before="0" w:after="0"/>
      <w:ind w:left="720" w:firstLine="400"/>
      <w:jc w:val="both"/>
    </w:pPr>
    <w:rPr>
      <w:rFonts w:eastAsia="Times New Roman"/>
      <w:szCs w:val="24"/>
    </w:rPr>
  </w:style>
  <w:style w:type="paragraph" w:customStyle="1" w:styleId="212">
    <w:name w:val="Основной текст с отступом 21"/>
    <w:basedOn w:val="a2"/>
    <w:uiPriority w:val="99"/>
    <w:qFormat/>
    <w:rsid w:val="007D7AD6"/>
    <w:pPr>
      <w:snapToGrid/>
      <w:spacing w:before="0" w:after="0" w:line="360" w:lineRule="auto"/>
      <w:ind w:firstLine="720"/>
    </w:pPr>
    <w:rPr>
      <w:rFonts w:eastAsia="Times New Roman"/>
      <w:sz w:val="26"/>
      <w:szCs w:val="24"/>
    </w:rPr>
  </w:style>
  <w:style w:type="paragraph" w:customStyle="1" w:styleId="320">
    <w:name w:val="Основной текст с отступом 32"/>
    <w:basedOn w:val="a2"/>
    <w:uiPriority w:val="99"/>
    <w:qFormat/>
    <w:rsid w:val="007D7AD6"/>
    <w:pPr>
      <w:widowControl/>
      <w:overflowPunct w:val="0"/>
      <w:autoSpaceDE w:val="0"/>
      <w:autoSpaceDN w:val="0"/>
      <w:adjustRightInd w:val="0"/>
      <w:snapToGrid/>
      <w:spacing w:before="0" w:after="120"/>
      <w:ind w:left="283"/>
      <w:textAlignment w:val="baseline"/>
    </w:pPr>
    <w:rPr>
      <w:rFonts w:eastAsia="Times New Roman"/>
      <w:sz w:val="16"/>
    </w:rPr>
  </w:style>
  <w:style w:type="character" w:customStyle="1" w:styleId="ft3087">
    <w:name w:val="ft3087"/>
    <w:basedOn w:val="a3"/>
    <w:uiPriority w:val="99"/>
    <w:qFormat/>
    <w:rsid w:val="007D7AD6"/>
    <w:rPr>
      <w:rFonts w:cs="Times New Roman"/>
    </w:rPr>
  </w:style>
  <w:style w:type="character" w:customStyle="1" w:styleId="ft3162">
    <w:name w:val="ft3162"/>
    <w:basedOn w:val="a3"/>
    <w:uiPriority w:val="99"/>
    <w:qFormat/>
    <w:rsid w:val="007D7AD6"/>
    <w:rPr>
      <w:rFonts w:cs="Times New Roman"/>
    </w:rPr>
  </w:style>
  <w:style w:type="character" w:customStyle="1" w:styleId="ft1373">
    <w:name w:val="ft1373"/>
    <w:basedOn w:val="a3"/>
    <w:uiPriority w:val="99"/>
    <w:qFormat/>
    <w:rsid w:val="007D7AD6"/>
    <w:rPr>
      <w:rFonts w:cs="Times New Roman"/>
    </w:rPr>
  </w:style>
  <w:style w:type="character" w:customStyle="1" w:styleId="ft32">
    <w:name w:val="ft32"/>
    <w:basedOn w:val="a3"/>
    <w:uiPriority w:val="99"/>
    <w:qFormat/>
    <w:rsid w:val="007D7AD6"/>
    <w:rPr>
      <w:rFonts w:cs="Times New Roman"/>
    </w:rPr>
  </w:style>
  <w:style w:type="character" w:customStyle="1" w:styleId="ft1433">
    <w:name w:val="ft1433"/>
    <w:basedOn w:val="a3"/>
    <w:uiPriority w:val="99"/>
    <w:qFormat/>
    <w:rsid w:val="007D7AD6"/>
    <w:rPr>
      <w:rFonts w:cs="Times New Roman"/>
    </w:rPr>
  </w:style>
  <w:style w:type="character" w:customStyle="1" w:styleId="ft1481">
    <w:name w:val="ft1481"/>
    <w:basedOn w:val="a3"/>
    <w:uiPriority w:val="99"/>
    <w:qFormat/>
    <w:rsid w:val="007D7AD6"/>
    <w:rPr>
      <w:rFonts w:cs="Times New Roman"/>
    </w:rPr>
  </w:style>
  <w:style w:type="character" w:customStyle="1" w:styleId="ft1536">
    <w:name w:val="ft1536"/>
    <w:basedOn w:val="a3"/>
    <w:uiPriority w:val="99"/>
    <w:qFormat/>
    <w:rsid w:val="007D7AD6"/>
    <w:rPr>
      <w:rFonts w:cs="Times New Roman"/>
    </w:rPr>
  </w:style>
  <w:style w:type="character" w:customStyle="1" w:styleId="ft1543">
    <w:name w:val="ft1543"/>
    <w:basedOn w:val="a3"/>
    <w:uiPriority w:val="99"/>
    <w:qFormat/>
    <w:rsid w:val="007D7AD6"/>
    <w:rPr>
      <w:rFonts w:cs="Times New Roman"/>
    </w:rPr>
  </w:style>
  <w:style w:type="character" w:customStyle="1" w:styleId="ft1">
    <w:name w:val="ft1"/>
    <w:basedOn w:val="a3"/>
    <w:uiPriority w:val="99"/>
    <w:qFormat/>
    <w:rsid w:val="007D7AD6"/>
    <w:rPr>
      <w:rFonts w:cs="Times New Roman"/>
    </w:rPr>
  </w:style>
  <w:style w:type="character" w:customStyle="1" w:styleId="ft1546">
    <w:name w:val="ft1546"/>
    <w:basedOn w:val="a3"/>
    <w:uiPriority w:val="99"/>
    <w:qFormat/>
    <w:rsid w:val="007D7AD6"/>
    <w:rPr>
      <w:rFonts w:cs="Times New Roman"/>
    </w:rPr>
  </w:style>
  <w:style w:type="character" w:customStyle="1" w:styleId="ft1550">
    <w:name w:val="ft1550"/>
    <w:basedOn w:val="a3"/>
    <w:uiPriority w:val="99"/>
    <w:qFormat/>
    <w:rsid w:val="007D7AD6"/>
    <w:rPr>
      <w:rFonts w:cs="Times New Roman"/>
    </w:rPr>
  </w:style>
  <w:style w:type="character" w:customStyle="1" w:styleId="ft1571">
    <w:name w:val="ft1571"/>
    <w:basedOn w:val="a3"/>
    <w:uiPriority w:val="99"/>
    <w:qFormat/>
    <w:rsid w:val="007D7AD6"/>
    <w:rPr>
      <w:rFonts w:cs="Times New Roman"/>
    </w:rPr>
  </w:style>
  <w:style w:type="character" w:customStyle="1" w:styleId="ft1577">
    <w:name w:val="ft1577"/>
    <w:basedOn w:val="a3"/>
    <w:uiPriority w:val="99"/>
    <w:qFormat/>
    <w:rsid w:val="007D7AD6"/>
    <w:rPr>
      <w:rFonts w:cs="Times New Roman"/>
    </w:rPr>
  </w:style>
  <w:style w:type="character" w:customStyle="1" w:styleId="ft1583">
    <w:name w:val="ft1583"/>
    <w:basedOn w:val="a3"/>
    <w:uiPriority w:val="99"/>
    <w:qFormat/>
    <w:rsid w:val="007D7AD6"/>
    <w:rPr>
      <w:rFonts w:cs="Times New Roman"/>
    </w:rPr>
  </w:style>
  <w:style w:type="character" w:customStyle="1" w:styleId="ft1593">
    <w:name w:val="ft1593"/>
    <w:basedOn w:val="a3"/>
    <w:uiPriority w:val="99"/>
    <w:qFormat/>
    <w:rsid w:val="007D7AD6"/>
    <w:rPr>
      <w:rFonts w:cs="Times New Roman"/>
    </w:rPr>
  </w:style>
  <w:style w:type="character" w:customStyle="1" w:styleId="ft1641">
    <w:name w:val="ft1641"/>
    <w:basedOn w:val="a3"/>
    <w:uiPriority w:val="99"/>
    <w:qFormat/>
    <w:rsid w:val="007D7AD6"/>
    <w:rPr>
      <w:rFonts w:cs="Times New Roman"/>
    </w:rPr>
  </w:style>
  <w:style w:type="character" w:customStyle="1" w:styleId="ft1671">
    <w:name w:val="ft1671"/>
    <w:basedOn w:val="a3"/>
    <w:uiPriority w:val="99"/>
    <w:qFormat/>
    <w:rsid w:val="007D7AD6"/>
    <w:rPr>
      <w:rFonts w:cs="Times New Roman"/>
    </w:rPr>
  </w:style>
  <w:style w:type="character" w:customStyle="1" w:styleId="ft1723">
    <w:name w:val="ft1723"/>
    <w:basedOn w:val="a3"/>
    <w:uiPriority w:val="99"/>
    <w:qFormat/>
    <w:rsid w:val="007D7AD6"/>
    <w:rPr>
      <w:rFonts w:cs="Times New Roman"/>
    </w:rPr>
  </w:style>
  <w:style w:type="character" w:customStyle="1" w:styleId="ft1786">
    <w:name w:val="ft1786"/>
    <w:basedOn w:val="a3"/>
    <w:uiPriority w:val="99"/>
    <w:qFormat/>
    <w:rsid w:val="007D7AD6"/>
    <w:rPr>
      <w:rFonts w:cs="Times New Roman"/>
    </w:rPr>
  </w:style>
  <w:style w:type="character" w:customStyle="1" w:styleId="ft1809">
    <w:name w:val="ft1809"/>
    <w:basedOn w:val="a3"/>
    <w:uiPriority w:val="99"/>
    <w:qFormat/>
    <w:rsid w:val="007D7AD6"/>
    <w:rPr>
      <w:rFonts w:cs="Times New Roman"/>
    </w:rPr>
  </w:style>
  <w:style w:type="character" w:customStyle="1" w:styleId="ft1814">
    <w:name w:val="ft1814"/>
    <w:basedOn w:val="a3"/>
    <w:uiPriority w:val="99"/>
    <w:qFormat/>
    <w:rsid w:val="007D7AD6"/>
    <w:rPr>
      <w:rFonts w:cs="Times New Roman"/>
    </w:rPr>
  </w:style>
  <w:style w:type="character" w:customStyle="1" w:styleId="ft1827">
    <w:name w:val="ft1827"/>
    <w:basedOn w:val="a3"/>
    <w:uiPriority w:val="99"/>
    <w:qFormat/>
    <w:rsid w:val="007D7AD6"/>
    <w:rPr>
      <w:rFonts w:cs="Times New Roman"/>
    </w:rPr>
  </w:style>
  <w:style w:type="character" w:customStyle="1" w:styleId="ft1831">
    <w:name w:val="ft1831"/>
    <w:basedOn w:val="a3"/>
    <w:uiPriority w:val="99"/>
    <w:qFormat/>
    <w:rsid w:val="007D7AD6"/>
    <w:rPr>
      <w:rFonts w:cs="Times New Roman"/>
    </w:rPr>
  </w:style>
  <w:style w:type="character" w:customStyle="1" w:styleId="ft1837">
    <w:name w:val="ft1837"/>
    <w:basedOn w:val="a3"/>
    <w:uiPriority w:val="99"/>
    <w:qFormat/>
    <w:rsid w:val="007D7AD6"/>
    <w:rPr>
      <w:rFonts w:cs="Times New Roman"/>
    </w:rPr>
  </w:style>
  <w:style w:type="character" w:customStyle="1" w:styleId="ft1857">
    <w:name w:val="ft1857"/>
    <w:basedOn w:val="a3"/>
    <w:uiPriority w:val="99"/>
    <w:qFormat/>
    <w:rsid w:val="007D7AD6"/>
    <w:rPr>
      <w:rFonts w:cs="Times New Roman"/>
    </w:rPr>
  </w:style>
  <w:style w:type="character" w:customStyle="1" w:styleId="ft1873">
    <w:name w:val="ft1873"/>
    <w:basedOn w:val="a3"/>
    <w:uiPriority w:val="99"/>
    <w:qFormat/>
    <w:rsid w:val="007D7AD6"/>
    <w:rPr>
      <w:rFonts w:cs="Times New Roman"/>
    </w:rPr>
  </w:style>
  <w:style w:type="character" w:customStyle="1" w:styleId="ft1932">
    <w:name w:val="ft1932"/>
    <w:basedOn w:val="a3"/>
    <w:uiPriority w:val="99"/>
    <w:qFormat/>
    <w:rsid w:val="007D7AD6"/>
    <w:rPr>
      <w:rFonts w:cs="Times New Roman"/>
    </w:rPr>
  </w:style>
  <w:style w:type="character" w:customStyle="1" w:styleId="ft1995">
    <w:name w:val="ft1995"/>
    <w:basedOn w:val="a3"/>
    <w:uiPriority w:val="99"/>
    <w:qFormat/>
    <w:rsid w:val="007D7AD6"/>
    <w:rPr>
      <w:rFonts w:cs="Times New Roman"/>
    </w:rPr>
  </w:style>
  <w:style w:type="character" w:customStyle="1" w:styleId="ft2033">
    <w:name w:val="ft2033"/>
    <w:basedOn w:val="a3"/>
    <w:uiPriority w:val="99"/>
    <w:qFormat/>
    <w:rsid w:val="007D7AD6"/>
    <w:rPr>
      <w:rFonts w:cs="Times New Roman"/>
    </w:rPr>
  </w:style>
  <w:style w:type="character" w:customStyle="1" w:styleId="ft11943">
    <w:name w:val="ft11943"/>
    <w:basedOn w:val="a3"/>
    <w:uiPriority w:val="99"/>
    <w:qFormat/>
    <w:rsid w:val="007D7AD6"/>
    <w:rPr>
      <w:rFonts w:cs="Times New Roman"/>
    </w:rPr>
  </w:style>
  <w:style w:type="character" w:customStyle="1" w:styleId="ft12010">
    <w:name w:val="ft12010"/>
    <w:basedOn w:val="a3"/>
    <w:uiPriority w:val="99"/>
    <w:qFormat/>
    <w:rsid w:val="007D7AD6"/>
    <w:rPr>
      <w:rFonts w:cs="Times New Roman"/>
    </w:rPr>
  </w:style>
  <w:style w:type="character" w:customStyle="1" w:styleId="ft12050">
    <w:name w:val="ft12050"/>
    <w:basedOn w:val="a3"/>
    <w:uiPriority w:val="99"/>
    <w:qFormat/>
    <w:rsid w:val="007D7AD6"/>
    <w:rPr>
      <w:rFonts w:cs="Times New Roman"/>
    </w:rPr>
  </w:style>
  <w:style w:type="character" w:customStyle="1" w:styleId="ft12104">
    <w:name w:val="ft12104"/>
    <w:basedOn w:val="a3"/>
    <w:uiPriority w:val="99"/>
    <w:qFormat/>
    <w:rsid w:val="007D7AD6"/>
    <w:rPr>
      <w:rFonts w:cs="Times New Roman"/>
    </w:rPr>
  </w:style>
  <w:style w:type="character" w:customStyle="1" w:styleId="ft12139">
    <w:name w:val="ft12139"/>
    <w:basedOn w:val="a3"/>
    <w:uiPriority w:val="99"/>
    <w:qFormat/>
    <w:rsid w:val="007D7AD6"/>
    <w:rPr>
      <w:rFonts w:cs="Times New Roman"/>
    </w:rPr>
  </w:style>
  <w:style w:type="character" w:customStyle="1" w:styleId="ft12166">
    <w:name w:val="ft12166"/>
    <w:basedOn w:val="a3"/>
    <w:uiPriority w:val="99"/>
    <w:qFormat/>
    <w:rsid w:val="007D7AD6"/>
    <w:rPr>
      <w:rFonts w:cs="Times New Roman"/>
    </w:rPr>
  </w:style>
  <w:style w:type="character" w:customStyle="1" w:styleId="ft12184">
    <w:name w:val="ft12184"/>
    <w:basedOn w:val="a3"/>
    <w:uiPriority w:val="99"/>
    <w:qFormat/>
    <w:rsid w:val="007D7AD6"/>
    <w:rPr>
      <w:rFonts w:cs="Times New Roman"/>
    </w:rPr>
  </w:style>
  <w:style w:type="character" w:customStyle="1" w:styleId="ft12250">
    <w:name w:val="ft12250"/>
    <w:basedOn w:val="a3"/>
    <w:uiPriority w:val="99"/>
    <w:qFormat/>
    <w:rsid w:val="007D7AD6"/>
    <w:rPr>
      <w:rFonts w:cs="Times New Roman"/>
    </w:rPr>
  </w:style>
  <w:style w:type="character" w:customStyle="1" w:styleId="ft12278">
    <w:name w:val="ft12278"/>
    <w:basedOn w:val="a3"/>
    <w:uiPriority w:val="99"/>
    <w:qFormat/>
    <w:rsid w:val="007D7AD6"/>
    <w:rPr>
      <w:rFonts w:cs="Times New Roman"/>
    </w:rPr>
  </w:style>
  <w:style w:type="character" w:customStyle="1" w:styleId="ft12329">
    <w:name w:val="ft12329"/>
    <w:basedOn w:val="a3"/>
    <w:uiPriority w:val="99"/>
    <w:qFormat/>
    <w:rsid w:val="007D7AD6"/>
    <w:rPr>
      <w:rFonts w:cs="Times New Roman"/>
    </w:rPr>
  </w:style>
  <w:style w:type="character" w:customStyle="1" w:styleId="ft12373">
    <w:name w:val="ft12373"/>
    <w:basedOn w:val="a3"/>
    <w:uiPriority w:val="99"/>
    <w:qFormat/>
    <w:rsid w:val="007D7AD6"/>
    <w:rPr>
      <w:rFonts w:cs="Times New Roman"/>
    </w:rPr>
  </w:style>
  <w:style w:type="character" w:customStyle="1" w:styleId="ft12374">
    <w:name w:val="ft12374"/>
    <w:basedOn w:val="a3"/>
    <w:uiPriority w:val="99"/>
    <w:qFormat/>
    <w:rsid w:val="007D7AD6"/>
    <w:rPr>
      <w:rFonts w:cs="Times New Roman"/>
    </w:rPr>
  </w:style>
  <w:style w:type="character" w:customStyle="1" w:styleId="ft12429">
    <w:name w:val="ft12429"/>
    <w:basedOn w:val="a3"/>
    <w:uiPriority w:val="99"/>
    <w:qFormat/>
    <w:rsid w:val="007D7AD6"/>
    <w:rPr>
      <w:rFonts w:cs="Times New Roman"/>
    </w:rPr>
  </w:style>
  <w:style w:type="character" w:customStyle="1" w:styleId="ft12471">
    <w:name w:val="ft12471"/>
    <w:basedOn w:val="a3"/>
    <w:uiPriority w:val="99"/>
    <w:qFormat/>
    <w:rsid w:val="007D7AD6"/>
    <w:rPr>
      <w:rFonts w:cs="Times New Roman"/>
    </w:rPr>
  </w:style>
  <w:style w:type="character" w:customStyle="1" w:styleId="ft12500">
    <w:name w:val="ft12500"/>
    <w:basedOn w:val="a3"/>
    <w:uiPriority w:val="99"/>
    <w:qFormat/>
    <w:rsid w:val="007D7AD6"/>
    <w:rPr>
      <w:rFonts w:cs="Times New Roman"/>
    </w:rPr>
  </w:style>
  <w:style w:type="character" w:customStyle="1" w:styleId="ft12501">
    <w:name w:val="ft12501"/>
    <w:basedOn w:val="a3"/>
    <w:uiPriority w:val="99"/>
    <w:qFormat/>
    <w:rsid w:val="007D7AD6"/>
    <w:rPr>
      <w:rFonts w:cs="Times New Roman"/>
    </w:rPr>
  </w:style>
  <w:style w:type="character" w:customStyle="1" w:styleId="ft12561">
    <w:name w:val="ft12561"/>
    <w:basedOn w:val="a3"/>
    <w:uiPriority w:val="99"/>
    <w:qFormat/>
    <w:rsid w:val="007D7AD6"/>
    <w:rPr>
      <w:rFonts w:cs="Times New Roman"/>
    </w:rPr>
  </w:style>
  <w:style w:type="character" w:customStyle="1" w:styleId="ft12562">
    <w:name w:val="ft12562"/>
    <w:basedOn w:val="a3"/>
    <w:uiPriority w:val="99"/>
    <w:qFormat/>
    <w:rsid w:val="007D7AD6"/>
    <w:rPr>
      <w:rFonts w:cs="Times New Roman"/>
    </w:rPr>
  </w:style>
  <w:style w:type="character" w:customStyle="1" w:styleId="ft12589">
    <w:name w:val="ft12589"/>
    <w:basedOn w:val="a3"/>
    <w:uiPriority w:val="99"/>
    <w:qFormat/>
    <w:rsid w:val="007D7AD6"/>
    <w:rPr>
      <w:rFonts w:cs="Times New Roman"/>
    </w:rPr>
  </w:style>
  <w:style w:type="character" w:customStyle="1" w:styleId="ft12609">
    <w:name w:val="ft12609"/>
    <w:basedOn w:val="a3"/>
    <w:uiPriority w:val="99"/>
    <w:qFormat/>
    <w:rsid w:val="007D7AD6"/>
    <w:rPr>
      <w:rFonts w:cs="Times New Roman"/>
    </w:rPr>
  </w:style>
  <w:style w:type="character" w:customStyle="1" w:styleId="ft12670">
    <w:name w:val="ft12670"/>
    <w:basedOn w:val="a3"/>
    <w:uiPriority w:val="99"/>
    <w:qFormat/>
    <w:rsid w:val="007D7AD6"/>
    <w:rPr>
      <w:rFonts w:cs="Times New Roman"/>
    </w:rPr>
  </w:style>
  <w:style w:type="character" w:customStyle="1" w:styleId="ft12676">
    <w:name w:val="ft12676"/>
    <w:basedOn w:val="a3"/>
    <w:uiPriority w:val="99"/>
    <w:qFormat/>
    <w:rsid w:val="007D7AD6"/>
    <w:rPr>
      <w:rFonts w:cs="Times New Roman"/>
    </w:rPr>
  </w:style>
  <w:style w:type="character" w:customStyle="1" w:styleId="ft12686">
    <w:name w:val="ft12686"/>
    <w:basedOn w:val="a3"/>
    <w:uiPriority w:val="99"/>
    <w:qFormat/>
    <w:rsid w:val="007D7AD6"/>
    <w:rPr>
      <w:rFonts w:cs="Times New Roman"/>
    </w:rPr>
  </w:style>
  <w:style w:type="character" w:customStyle="1" w:styleId="ft12696">
    <w:name w:val="ft12696"/>
    <w:basedOn w:val="a3"/>
    <w:uiPriority w:val="99"/>
    <w:qFormat/>
    <w:rsid w:val="007D7AD6"/>
    <w:rPr>
      <w:rFonts w:cs="Times New Roman"/>
    </w:rPr>
  </w:style>
  <w:style w:type="character" w:customStyle="1" w:styleId="ft12701">
    <w:name w:val="ft12701"/>
    <w:basedOn w:val="a3"/>
    <w:uiPriority w:val="99"/>
    <w:qFormat/>
    <w:rsid w:val="007D7AD6"/>
    <w:rPr>
      <w:rFonts w:cs="Times New Roman"/>
    </w:rPr>
  </w:style>
  <w:style w:type="character" w:customStyle="1" w:styleId="ft12708">
    <w:name w:val="ft12708"/>
    <w:basedOn w:val="a3"/>
    <w:uiPriority w:val="99"/>
    <w:qFormat/>
    <w:rsid w:val="007D7AD6"/>
    <w:rPr>
      <w:rFonts w:cs="Times New Roman"/>
    </w:rPr>
  </w:style>
  <w:style w:type="character" w:customStyle="1" w:styleId="ft12715">
    <w:name w:val="ft12715"/>
    <w:basedOn w:val="a3"/>
    <w:uiPriority w:val="99"/>
    <w:qFormat/>
    <w:rsid w:val="007D7AD6"/>
    <w:rPr>
      <w:rFonts w:cs="Times New Roman"/>
    </w:rPr>
  </w:style>
  <w:style w:type="character" w:customStyle="1" w:styleId="ft12722">
    <w:name w:val="ft12722"/>
    <w:basedOn w:val="a3"/>
    <w:uiPriority w:val="99"/>
    <w:qFormat/>
    <w:rsid w:val="007D7AD6"/>
    <w:rPr>
      <w:rFonts w:cs="Times New Roman"/>
    </w:rPr>
  </w:style>
  <w:style w:type="character" w:customStyle="1" w:styleId="ft12787">
    <w:name w:val="ft12787"/>
    <w:basedOn w:val="a3"/>
    <w:uiPriority w:val="99"/>
    <w:qFormat/>
    <w:rsid w:val="007D7AD6"/>
    <w:rPr>
      <w:rFonts w:cs="Times New Roman"/>
    </w:rPr>
  </w:style>
  <w:style w:type="character" w:customStyle="1" w:styleId="ft12790">
    <w:name w:val="ft12790"/>
    <w:basedOn w:val="a3"/>
    <w:uiPriority w:val="99"/>
    <w:qFormat/>
    <w:rsid w:val="007D7AD6"/>
    <w:rPr>
      <w:rFonts w:cs="Times New Roman"/>
    </w:rPr>
  </w:style>
  <w:style w:type="character" w:customStyle="1" w:styleId="ft12850">
    <w:name w:val="ft12850"/>
    <w:basedOn w:val="a3"/>
    <w:uiPriority w:val="99"/>
    <w:qFormat/>
    <w:rsid w:val="007D7AD6"/>
    <w:rPr>
      <w:rFonts w:cs="Times New Roman"/>
    </w:rPr>
  </w:style>
  <w:style w:type="character" w:customStyle="1" w:styleId="ft12896">
    <w:name w:val="ft12896"/>
    <w:basedOn w:val="a3"/>
    <w:uiPriority w:val="99"/>
    <w:qFormat/>
    <w:rsid w:val="007D7AD6"/>
    <w:rPr>
      <w:rFonts w:cs="Times New Roman"/>
    </w:rPr>
  </w:style>
  <w:style w:type="character" w:customStyle="1" w:styleId="ft12942">
    <w:name w:val="ft12942"/>
    <w:basedOn w:val="a3"/>
    <w:uiPriority w:val="99"/>
    <w:qFormat/>
    <w:rsid w:val="007D7AD6"/>
    <w:rPr>
      <w:rFonts w:cs="Times New Roman"/>
    </w:rPr>
  </w:style>
  <w:style w:type="character" w:customStyle="1" w:styleId="ft12991">
    <w:name w:val="ft12991"/>
    <w:basedOn w:val="a3"/>
    <w:uiPriority w:val="99"/>
    <w:qFormat/>
    <w:rsid w:val="007D7AD6"/>
    <w:rPr>
      <w:rFonts w:cs="Times New Roman"/>
    </w:rPr>
  </w:style>
  <w:style w:type="character" w:customStyle="1" w:styleId="ft13046">
    <w:name w:val="ft13046"/>
    <w:basedOn w:val="a3"/>
    <w:uiPriority w:val="99"/>
    <w:qFormat/>
    <w:rsid w:val="007D7AD6"/>
    <w:rPr>
      <w:rFonts w:cs="Times New Roman"/>
    </w:rPr>
  </w:style>
  <w:style w:type="character" w:customStyle="1" w:styleId="ft13079">
    <w:name w:val="ft13079"/>
    <w:basedOn w:val="a3"/>
    <w:uiPriority w:val="99"/>
    <w:qFormat/>
    <w:rsid w:val="007D7AD6"/>
    <w:rPr>
      <w:rFonts w:cs="Times New Roman"/>
    </w:rPr>
  </w:style>
  <w:style w:type="character" w:customStyle="1" w:styleId="ft13129">
    <w:name w:val="ft13129"/>
    <w:basedOn w:val="a3"/>
    <w:uiPriority w:val="99"/>
    <w:qFormat/>
    <w:rsid w:val="007D7AD6"/>
    <w:rPr>
      <w:rFonts w:cs="Times New Roman"/>
    </w:rPr>
  </w:style>
  <w:style w:type="character" w:customStyle="1" w:styleId="ft13186">
    <w:name w:val="ft13186"/>
    <w:basedOn w:val="a3"/>
    <w:uiPriority w:val="99"/>
    <w:qFormat/>
    <w:rsid w:val="007D7AD6"/>
    <w:rPr>
      <w:rFonts w:cs="Times New Roman"/>
    </w:rPr>
  </w:style>
  <w:style w:type="character" w:customStyle="1" w:styleId="ft13226">
    <w:name w:val="ft13226"/>
    <w:basedOn w:val="a3"/>
    <w:uiPriority w:val="99"/>
    <w:qFormat/>
    <w:rsid w:val="007D7AD6"/>
    <w:rPr>
      <w:rFonts w:cs="Times New Roman"/>
    </w:rPr>
  </w:style>
  <w:style w:type="character" w:customStyle="1" w:styleId="ft13271">
    <w:name w:val="ft13271"/>
    <w:basedOn w:val="a3"/>
    <w:uiPriority w:val="99"/>
    <w:qFormat/>
    <w:rsid w:val="007D7AD6"/>
    <w:rPr>
      <w:rFonts w:cs="Times New Roman"/>
    </w:rPr>
  </w:style>
  <w:style w:type="character" w:customStyle="1" w:styleId="ft13309">
    <w:name w:val="ft13309"/>
    <w:basedOn w:val="a3"/>
    <w:uiPriority w:val="99"/>
    <w:qFormat/>
    <w:rsid w:val="007D7AD6"/>
    <w:rPr>
      <w:rFonts w:cs="Times New Roman"/>
    </w:rPr>
  </w:style>
  <w:style w:type="character" w:customStyle="1" w:styleId="ft13366">
    <w:name w:val="ft13366"/>
    <w:basedOn w:val="a3"/>
    <w:uiPriority w:val="99"/>
    <w:qFormat/>
    <w:rsid w:val="007D7AD6"/>
    <w:rPr>
      <w:rFonts w:cs="Times New Roman"/>
    </w:rPr>
  </w:style>
  <w:style w:type="character" w:customStyle="1" w:styleId="ft13418">
    <w:name w:val="ft13418"/>
    <w:basedOn w:val="a3"/>
    <w:uiPriority w:val="99"/>
    <w:qFormat/>
    <w:rsid w:val="007D7AD6"/>
    <w:rPr>
      <w:rFonts w:cs="Times New Roman"/>
    </w:rPr>
  </w:style>
  <w:style w:type="character" w:customStyle="1" w:styleId="ft13441">
    <w:name w:val="ft13441"/>
    <w:basedOn w:val="a3"/>
    <w:uiPriority w:val="99"/>
    <w:qFormat/>
    <w:rsid w:val="007D7AD6"/>
    <w:rPr>
      <w:rFonts w:cs="Times New Roman"/>
    </w:rPr>
  </w:style>
  <w:style w:type="character" w:customStyle="1" w:styleId="ft13487">
    <w:name w:val="ft13487"/>
    <w:basedOn w:val="a3"/>
    <w:uiPriority w:val="99"/>
    <w:qFormat/>
    <w:rsid w:val="007D7AD6"/>
    <w:rPr>
      <w:rFonts w:cs="Times New Roman"/>
    </w:rPr>
  </w:style>
  <w:style w:type="character" w:customStyle="1" w:styleId="ft13488">
    <w:name w:val="ft13488"/>
    <w:basedOn w:val="a3"/>
    <w:uiPriority w:val="99"/>
    <w:qFormat/>
    <w:rsid w:val="007D7AD6"/>
    <w:rPr>
      <w:rFonts w:cs="Times New Roman"/>
    </w:rPr>
  </w:style>
  <w:style w:type="character" w:customStyle="1" w:styleId="ft13494">
    <w:name w:val="ft13494"/>
    <w:basedOn w:val="a3"/>
    <w:uiPriority w:val="99"/>
    <w:qFormat/>
    <w:rsid w:val="007D7AD6"/>
    <w:rPr>
      <w:rFonts w:cs="Times New Roman"/>
    </w:rPr>
  </w:style>
  <w:style w:type="character" w:customStyle="1" w:styleId="ft13500">
    <w:name w:val="ft13500"/>
    <w:basedOn w:val="a3"/>
    <w:uiPriority w:val="99"/>
    <w:qFormat/>
    <w:rsid w:val="007D7AD6"/>
    <w:rPr>
      <w:rFonts w:cs="Times New Roman"/>
    </w:rPr>
  </w:style>
  <w:style w:type="character" w:customStyle="1" w:styleId="ft13505">
    <w:name w:val="ft13505"/>
    <w:basedOn w:val="a3"/>
    <w:uiPriority w:val="99"/>
    <w:qFormat/>
    <w:rsid w:val="007D7AD6"/>
    <w:rPr>
      <w:rFonts w:cs="Times New Roman"/>
    </w:rPr>
  </w:style>
  <w:style w:type="character" w:customStyle="1" w:styleId="ft13518">
    <w:name w:val="ft13518"/>
    <w:basedOn w:val="a3"/>
    <w:uiPriority w:val="99"/>
    <w:qFormat/>
    <w:rsid w:val="007D7AD6"/>
    <w:rPr>
      <w:rFonts w:cs="Times New Roman"/>
    </w:rPr>
  </w:style>
  <w:style w:type="character" w:customStyle="1" w:styleId="ft13525">
    <w:name w:val="ft13525"/>
    <w:basedOn w:val="a3"/>
    <w:uiPriority w:val="99"/>
    <w:qFormat/>
    <w:rsid w:val="007D7AD6"/>
    <w:rPr>
      <w:rFonts w:cs="Times New Roman"/>
    </w:rPr>
  </w:style>
  <w:style w:type="character" w:customStyle="1" w:styleId="ft13537">
    <w:name w:val="ft13537"/>
    <w:basedOn w:val="a3"/>
    <w:uiPriority w:val="99"/>
    <w:qFormat/>
    <w:rsid w:val="007D7AD6"/>
    <w:rPr>
      <w:rFonts w:cs="Times New Roman"/>
    </w:rPr>
  </w:style>
  <w:style w:type="character" w:customStyle="1" w:styleId="ft13542">
    <w:name w:val="ft13542"/>
    <w:basedOn w:val="a3"/>
    <w:uiPriority w:val="99"/>
    <w:qFormat/>
    <w:rsid w:val="007D7AD6"/>
    <w:rPr>
      <w:rFonts w:cs="Times New Roman"/>
    </w:rPr>
  </w:style>
  <w:style w:type="character" w:customStyle="1" w:styleId="ft13555">
    <w:name w:val="ft13555"/>
    <w:basedOn w:val="a3"/>
    <w:uiPriority w:val="99"/>
    <w:qFormat/>
    <w:rsid w:val="007D7AD6"/>
    <w:rPr>
      <w:rFonts w:cs="Times New Roman"/>
    </w:rPr>
  </w:style>
  <w:style w:type="character" w:customStyle="1" w:styleId="ft13563">
    <w:name w:val="ft13563"/>
    <w:basedOn w:val="a3"/>
    <w:uiPriority w:val="99"/>
    <w:qFormat/>
    <w:rsid w:val="007D7AD6"/>
    <w:rPr>
      <w:rFonts w:cs="Times New Roman"/>
    </w:rPr>
  </w:style>
  <w:style w:type="character" w:customStyle="1" w:styleId="ft13566">
    <w:name w:val="ft13566"/>
    <w:basedOn w:val="a3"/>
    <w:uiPriority w:val="99"/>
    <w:qFormat/>
    <w:rsid w:val="007D7AD6"/>
    <w:rPr>
      <w:rFonts w:cs="Times New Roman"/>
    </w:rPr>
  </w:style>
  <w:style w:type="character" w:customStyle="1" w:styleId="ft13578">
    <w:name w:val="ft13578"/>
    <w:basedOn w:val="a3"/>
    <w:uiPriority w:val="99"/>
    <w:qFormat/>
    <w:rsid w:val="007D7AD6"/>
    <w:rPr>
      <w:rFonts w:cs="Times New Roman"/>
    </w:rPr>
  </w:style>
  <w:style w:type="character" w:customStyle="1" w:styleId="ft13580">
    <w:name w:val="ft13580"/>
    <w:basedOn w:val="a3"/>
    <w:uiPriority w:val="99"/>
    <w:qFormat/>
    <w:rsid w:val="007D7AD6"/>
    <w:rPr>
      <w:rFonts w:cs="Times New Roman"/>
    </w:rPr>
  </w:style>
  <w:style w:type="character" w:customStyle="1" w:styleId="ft13588">
    <w:name w:val="ft13588"/>
    <w:basedOn w:val="a3"/>
    <w:uiPriority w:val="99"/>
    <w:qFormat/>
    <w:rsid w:val="007D7AD6"/>
    <w:rPr>
      <w:rFonts w:cs="Times New Roman"/>
    </w:rPr>
  </w:style>
  <w:style w:type="character" w:customStyle="1" w:styleId="ft13644">
    <w:name w:val="ft13644"/>
    <w:basedOn w:val="a3"/>
    <w:uiPriority w:val="99"/>
    <w:qFormat/>
    <w:rsid w:val="007D7AD6"/>
    <w:rPr>
      <w:rFonts w:cs="Times New Roman"/>
    </w:rPr>
  </w:style>
  <w:style w:type="character" w:customStyle="1" w:styleId="ft13668">
    <w:name w:val="ft13668"/>
    <w:basedOn w:val="a3"/>
    <w:uiPriority w:val="99"/>
    <w:qFormat/>
    <w:rsid w:val="007D7AD6"/>
    <w:rPr>
      <w:rFonts w:cs="Times New Roman"/>
    </w:rPr>
  </w:style>
  <w:style w:type="character" w:customStyle="1" w:styleId="ft13712">
    <w:name w:val="ft13712"/>
    <w:basedOn w:val="a3"/>
    <w:uiPriority w:val="99"/>
    <w:qFormat/>
    <w:rsid w:val="007D7AD6"/>
    <w:rPr>
      <w:rFonts w:cs="Times New Roman"/>
    </w:rPr>
  </w:style>
  <w:style w:type="character" w:customStyle="1" w:styleId="ft13768">
    <w:name w:val="ft13768"/>
    <w:basedOn w:val="a3"/>
    <w:uiPriority w:val="99"/>
    <w:qFormat/>
    <w:rsid w:val="007D7AD6"/>
    <w:rPr>
      <w:rFonts w:cs="Times New Roman"/>
    </w:rPr>
  </w:style>
  <w:style w:type="character" w:customStyle="1" w:styleId="ft13810">
    <w:name w:val="ft13810"/>
    <w:basedOn w:val="a3"/>
    <w:uiPriority w:val="99"/>
    <w:qFormat/>
    <w:rsid w:val="007D7AD6"/>
    <w:rPr>
      <w:rFonts w:cs="Times New Roman"/>
    </w:rPr>
  </w:style>
  <w:style w:type="character" w:customStyle="1" w:styleId="ft13834">
    <w:name w:val="ft13834"/>
    <w:basedOn w:val="a3"/>
    <w:uiPriority w:val="99"/>
    <w:qFormat/>
    <w:rsid w:val="007D7AD6"/>
    <w:rPr>
      <w:rFonts w:cs="Times New Roman"/>
    </w:rPr>
  </w:style>
  <w:style w:type="character" w:customStyle="1" w:styleId="ft13885">
    <w:name w:val="ft13885"/>
    <w:basedOn w:val="a3"/>
    <w:uiPriority w:val="99"/>
    <w:qFormat/>
    <w:rsid w:val="007D7AD6"/>
    <w:rPr>
      <w:rFonts w:cs="Times New Roman"/>
    </w:rPr>
  </w:style>
  <w:style w:type="paragraph" w:customStyle="1" w:styleId="TimesNewRoman">
    <w:name w:val="Стиль Основной текст + Times New Roman по ширине Первая строка:  ..."/>
    <w:basedOn w:val="aff1"/>
    <w:uiPriority w:val="99"/>
    <w:qFormat/>
    <w:rsid w:val="007D7AD6"/>
    <w:pPr>
      <w:spacing w:line="240" w:lineRule="auto"/>
      <w:ind w:firstLine="720"/>
      <w:jc w:val="both"/>
    </w:pPr>
  </w:style>
  <w:style w:type="character" w:customStyle="1" w:styleId="afffff2">
    <w:name w:val="Оглавление"/>
    <w:uiPriority w:val="99"/>
    <w:qFormat/>
    <w:rsid w:val="007D7AD6"/>
    <w:rPr>
      <w:rFonts w:ascii="Times New Roman" w:hAnsi="Times New Roman"/>
      <w:b/>
      <w:i/>
      <w:sz w:val="28"/>
    </w:rPr>
  </w:style>
  <w:style w:type="character" w:customStyle="1" w:styleId="postbody">
    <w:name w:val="postbody"/>
    <w:basedOn w:val="a3"/>
    <w:uiPriority w:val="99"/>
    <w:qFormat/>
    <w:rsid w:val="007D7AD6"/>
    <w:rPr>
      <w:rFonts w:cs="Times New Roman"/>
    </w:rPr>
  </w:style>
  <w:style w:type="character" w:customStyle="1" w:styleId="FontStyle41">
    <w:name w:val="Font Style41"/>
    <w:uiPriority w:val="99"/>
    <w:qFormat/>
    <w:rsid w:val="007D7AD6"/>
    <w:rPr>
      <w:rFonts w:ascii="Times New Roman" w:hAnsi="Times New Roman"/>
      <w:sz w:val="22"/>
    </w:rPr>
  </w:style>
  <w:style w:type="paragraph" w:customStyle="1" w:styleId="Style34">
    <w:name w:val="Style34"/>
    <w:basedOn w:val="a2"/>
    <w:uiPriority w:val="99"/>
    <w:qFormat/>
    <w:rsid w:val="007D7AD6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character" w:customStyle="1" w:styleId="submenu-table">
    <w:name w:val="submenu-table"/>
    <w:uiPriority w:val="99"/>
    <w:qFormat/>
    <w:rsid w:val="007D7AD6"/>
  </w:style>
  <w:style w:type="character" w:customStyle="1" w:styleId="Heading2Char1">
    <w:name w:val="Heading 2 Char1"/>
    <w:uiPriority w:val="99"/>
    <w:locked/>
    <w:rsid w:val="007D7AD6"/>
    <w:rPr>
      <w:rFonts w:ascii="Times New Roman" w:hAnsi="Times New Roman"/>
      <w:sz w:val="24"/>
    </w:rPr>
  </w:style>
  <w:style w:type="character" w:customStyle="1" w:styleId="FontStyle48">
    <w:name w:val="Font Style48"/>
    <w:uiPriority w:val="99"/>
    <w:qFormat/>
    <w:rsid w:val="007D7AD6"/>
    <w:rPr>
      <w:rFonts w:ascii="Times New Roman" w:hAnsi="Times New Roman"/>
      <w:i/>
      <w:sz w:val="18"/>
    </w:rPr>
  </w:style>
  <w:style w:type="paragraph" w:customStyle="1" w:styleId="1f8">
    <w:name w:val="Стиль Заголовок 1 + все прописные"/>
    <w:basedOn w:val="10"/>
    <w:uiPriority w:val="99"/>
    <w:qFormat/>
    <w:rsid w:val="007D7AD6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ind w:left="360" w:hanging="360"/>
      <w:jc w:val="left"/>
    </w:pPr>
    <w:rPr>
      <w:rFonts w:ascii="Arial" w:hAnsi="Arial"/>
      <w:b/>
      <w:bCs/>
      <w:sz w:val="32"/>
      <w:szCs w:val="32"/>
    </w:rPr>
  </w:style>
  <w:style w:type="paragraph" w:customStyle="1" w:styleId="Style13">
    <w:name w:val="Style13"/>
    <w:basedOn w:val="a2"/>
    <w:uiPriority w:val="99"/>
    <w:qFormat/>
    <w:rsid w:val="007D7AD6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51">
    <w:name w:val="Font Style51"/>
    <w:uiPriority w:val="99"/>
    <w:qFormat/>
    <w:rsid w:val="007D7AD6"/>
    <w:rPr>
      <w:rFonts w:ascii="Times New Roman" w:hAnsi="Times New Roman"/>
      <w:b/>
      <w:sz w:val="18"/>
    </w:rPr>
  </w:style>
  <w:style w:type="character" w:customStyle="1" w:styleId="FontStyle75">
    <w:name w:val="Font Style75"/>
    <w:uiPriority w:val="99"/>
    <w:qFormat/>
    <w:rsid w:val="007D7AD6"/>
    <w:rPr>
      <w:rFonts w:ascii="Times New Roman" w:hAnsi="Times New Roman"/>
      <w:b/>
      <w:sz w:val="16"/>
    </w:rPr>
  </w:style>
  <w:style w:type="character" w:customStyle="1" w:styleId="FontStyle56">
    <w:name w:val="Font Style56"/>
    <w:uiPriority w:val="99"/>
    <w:qFormat/>
    <w:rsid w:val="007D7AD6"/>
    <w:rPr>
      <w:rFonts w:ascii="Times New Roman" w:hAnsi="Times New Roman"/>
      <w:b/>
      <w:spacing w:val="-10"/>
      <w:sz w:val="18"/>
    </w:rPr>
  </w:style>
  <w:style w:type="character" w:customStyle="1" w:styleId="FontStyle57">
    <w:name w:val="Font Style57"/>
    <w:uiPriority w:val="99"/>
    <w:qFormat/>
    <w:rsid w:val="007D7AD6"/>
    <w:rPr>
      <w:rFonts w:ascii="Times New Roman" w:hAnsi="Times New Roman"/>
      <w:b/>
      <w:spacing w:val="-10"/>
      <w:sz w:val="22"/>
    </w:rPr>
  </w:style>
  <w:style w:type="character" w:customStyle="1" w:styleId="FontStyle59">
    <w:name w:val="Font Style59"/>
    <w:uiPriority w:val="99"/>
    <w:qFormat/>
    <w:rsid w:val="007D7AD6"/>
    <w:rPr>
      <w:rFonts w:ascii="Candara" w:hAnsi="Candara"/>
      <w:b/>
      <w:i/>
      <w:sz w:val="16"/>
    </w:rPr>
  </w:style>
  <w:style w:type="character" w:customStyle="1" w:styleId="afffff3">
    <w:name w:val="Выделенный"/>
    <w:uiPriority w:val="99"/>
    <w:qFormat/>
    <w:rsid w:val="007D7AD6"/>
    <w:rPr>
      <w:b/>
      <w:lang w:val="ru-RU" w:eastAsia="ru-RU"/>
    </w:rPr>
  </w:style>
  <w:style w:type="character" w:customStyle="1" w:styleId="1f9">
    <w:name w:val="Слабое выделение1"/>
    <w:basedOn w:val="a3"/>
    <w:uiPriority w:val="99"/>
    <w:qFormat/>
    <w:rsid w:val="007D7AD6"/>
    <w:rPr>
      <w:rFonts w:cs="Times New Roman"/>
      <w:i/>
      <w:color w:val="808080"/>
    </w:rPr>
  </w:style>
  <w:style w:type="paragraph" w:customStyle="1" w:styleId="1fa">
    <w:name w:val="стиль1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textcopy">
    <w:name w:val="textcopy"/>
    <w:basedOn w:val="a3"/>
    <w:uiPriority w:val="99"/>
    <w:qFormat/>
    <w:rsid w:val="007D7AD6"/>
    <w:rPr>
      <w:rFonts w:cs="Times New Roman"/>
    </w:rPr>
  </w:style>
  <w:style w:type="paragraph" w:customStyle="1" w:styleId="2Arial">
    <w:name w:val="Стиль Заголовок 2 + Arial"/>
    <w:basedOn w:val="20"/>
    <w:uiPriority w:val="99"/>
    <w:qFormat/>
    <w:rsid w:val="007D7AD6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92"/>
      </w:tabs>
      <w:autoSpaceDE/>
      <w:autoSpaceDN/>
      <w:adjustRightInd/>
      <w:spacing w:before="240" w:after="60"/>
      <w:ind w:left="792" w:hanging="432"/>
      <w:jc w:val="left"/>
    </w:pPr>
    <w:rPr>
      <w:rFonts w:ascii="Arial" w:hAnsi="Arial"/>
      <w:b/>
      <w:bCs/>
      <w:kern w:val="32"/>
      <w:sz w:val="24"/>
      <w:szCs w:val="28"/>
    </w:rPr>
  </w:style>
  <w:style w:type="paragraph" w:customStyle="1" w:styleId="11d">
    <w:name w:val="Заголовок 1.1"/>
    <w:basedOn w:val="a2"/>
    <w:uiPriority w:val="99"/>
    <w:qFormat/>
    <w:rsid w:val="007D7AD6"/>
    <w:pPr>
      <w:widowControl/>
      <w:shd w:val="clear" w:color="auto" w:fill="FFFFFF"/>
      <w:snapToGrid/>
      <w:spacing w:before="240" w:after="60"/>
    </w:pPr>
    <w:rPr>
      <w:rFonts w:ascii="Arial" w:eastAsia="Times New Roman" w:hAnsi="Arial"/>
      <w:b/>
      <w:bCs/>
      <w:sz w:val="32"/>
    </w:rPr>
  </w:style>
  <w:style w:type="paragraph" w:customStyle="1" w:styleId="ConsNormal">
    <w:name w:val="ConsNormal"/>
    <w:link w:val="ConsNormal0"/>
    <w:uiPriority w:val="99"/>
    <w:qFormat/>
    <w:rsid w:val="007D7AD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style21">
    <w:name w:val="style21"/>
    <w:uiPriority w:val="99"/>
    <w:qFormat/>
    <w:rsid w:val="007D7AD6"/>
  </w:style>
  <w:style w:type="paragraph" w:customStyle="1" w:styleId="justify2">
    <w:name w:val="justify2"/>
    <w:basedOn w:val="a2"/>
    <w:uiPriority w:val="99"/>
    <w:qFormat/>
    <w:rsid w:val="007D7AD6"/>
    <w:pPr>
      <w:widowControl/>
      <w:snapToGrid/>
      <w:spacing w:beforeAutospacing="1" w:afterAutospacing="1"/>
      <w:ind w:firstLine="600"/>
      <w:jc w:val="both"/>
    </w:pPr>
    <w:rPr>
      <w:rFonts w:ascii="Arial Unicode MS" w:eastAsia="Times New Roman" w:cs="Arial Unicode MS"/>
      <w:szCs w:val="24"/>
    </w:rPr>
  </w:style>
  <w:style w:type="paragraph" w:customStyle="1" w:styleId="H5">
    <w:name w:val="H5"/>
    <w:basedOn w:val="a2"/>
    <w:next w:val="a2"/>
    <w:uiPriority w:val="99"/>
    <w:qFormat/>
    <w:rsid w:val="007D7AD6"/>
    <w:pPr>
      <w:keepNext/>
      <w:widowControl/>
      <w:outlineLvl w:val="5"/>
    </w:pPr>
    <w:rPr>
      <w:rFonts w:eastAsia="Times New Roman"/>
      <w:b/>
      <w:sz w:val="20"/>
    </w:rPr>
  </w:style>
  <w:style w:type="character" w:customStyle="1" w:styleId="3d">
    <w:name w:val="Знак Знак Знак3"/>
    <w:uiPriority w:val="99"/>
    <w:qFormat/>
    <w:rsid w:val="007D7AD6"/>
    <w:rPr>
      <w:rFonts w:ascii="Times New Roman" w:hAnsi="Times New Roman"/>
      <w:b/>
      <w:caps/>
      <w:sz w:val="28"/>
    </w:rPr>
  </w:style>
  <w:style w:type="character" w:customStyle="1" w:styleId="FontStyle185">
    <w:name w:val="Font Style185"/>
    <w:uiPriority w:val="99"/>
    <w:qFormat/>
    <w:rsid w:val="007D7AD6"/>
    <w:rPr>
      <w:rFonts w:ascii="Times New Roman" w:hAnsi="Times New Roman"/>
      <w:sz w:val="18"/>
    </w:rPr>
  </w:style>
  <w:style w:type="character" w:customStyle="1" w:styleId="FontStyle179">
    <w:name w:val="Font Style179"/>
    <w:uiPriority w:val="99"/>
    <w:qFormat/>
    <w:rsid w:val="007D7AD6"/>
    <w:rPr>
      <w:rFonts w:ascii="Times New Roman" w:hAnsi="Times New Roman"/>
      <w:i/>
      <w:sz w:val="18"/>
    </w:rPr>
  </w:style>
  <w:style w:type="paragraph" w:customStyle="1" w:styleId="Style66">
    <w:name w:val="Style66"/>
    <w:basedOn w:val="a2"/>
    <w:uiPriority w:val="99"/>
    <w:qFormat/>
    <w:rsid w:val="007D7AD6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71">
    <w:name w:val="Style71"/>
    <w:basedOn w:val="a2"/>
    <w:uiPriority w:val="99"/>
    <w:qFormat/>
    <w:rsid w:val="007D7AD6"/>
    <w:pPr>
      <w:autoSpaceDE w:val="0"/>
      <w:autoSpaceDN w:val="0"/>
      <w:adjustRightInd w:val="0"/>
      <w:snapToGrid/>
      <w:spacing w:before="0" w:after="0" w:line="250" w:lineRule="exact"/>
      <w:ind w:firstLine="302"/>
      <w:jc w:val="both"/>
    </w:pPr>
    <w:rPr>
      <w:rFonts w:eastAsia="Times New Roman"/>
      <w:szCs w:val="24"/>
    </w:rPr>
  </w:style>
  <w:style w:type="character" w:customStyle="1" w:styleId="FontStyle266">
    <w:name w:val="Font Style266"/>
    <w:uiPriority w:val="99"/>
    <w:qFormat/>
    <w:rsid w:val="007D7AD6"/>
    <w:rPr>
      <w:rFonts w:ascii="Times New Roman" w:hAnsi="Times New Roman"/>
      <w:sz w:val="18"/>
    </w:rPr>
  </w:style>
  <w:style w:type="character" w:customStyle="1" w:styleId="FontStyle267">
    <w:name w:val="Font Style267"/>
    <w:uiPriority w:val="99"/>
    <w:qFormat/>
    <w:rsid w:val="007D7AD6"/>
    <w:rPr>
      <w:rFonts w:ascii="Times New Roman" w:hAnsi="Times New Roman"/>
      <w:i/>
      <w:sz w:val="18"/>
    </w:rPr>
  </w:style>
  <w:style w:type="character" w:customStyle="1" w:styleId="FontStyle202">
    <w:name w:val="Font Style202"/>
    <w:uiPriority w:val="99"/>
    <w:qFormat/>
    <w:rsid w:val="007D7AD6"/>
    <w:rPr>
      <w:rFonts w:ascii="Times New Roman" w:hAnsi="Times New Roman"/>
      <w:sz w:val="18"/>
    </w:rPr>
  </w:style>
  <w:style w:type="character" w:customStyle="1" w:styleId="FontStyle564">
    <w:name w:val="Font Style564"/>
    <w:uiPriority w:val="99"/>
    <w:qFormat/>
    <w:rsid w:val="007D7AD6"/>
    <w:rPr>
      <w:rFonts w:ascii="Times New Roman" w:hAnsi="Times New Roman"/>
      <w:sz w:val="20"/>
    </w:rPr>
  </w:style>
  <w:style w:type="character" w:customStyle="1" w:styleId="FontStyle592">
    <w:name w:val="Font Style592"/>
    <w:uiPriority w:val="99"/>
    <w:qFormat/>
    <w:rsid w:val="007D7AD6"/>
    <w:rPr>
      <w:rFonts w:ascii="Franklin Gothic Medium Cond" w:hAnsi="Franklin Gothic Medium Cond"/>
      <w:i/>
      <w:spacing w:val="30"/>
      <w:sz w:val="20"/>
    </w:rPr>
  </w:style>
  <w:style w:type="character" w:customStyle="1" w:styleId="FontStyle563">
    <w:name w:val="Font Style563"/>
    <w:uiPriority w:val="99"/>
    <w:qFormat/>
    <w:rsid w:val="007D7AD6"/>
    <w:rPr>
      <w:rFonts w:ascii="Times New Roman" w:hAnsi="Times New Roman"/>
      <w:b/>
      <w:sz w:val="20"/>
    </w:rPr>
  </w:style>
  <w:style w:type="paragraph" w:customStyle="1" w:styleId="Style113">
    <w:name w:val="Style113"/>
    <w:basedOn w:val="a2"/>
    <w:uiPriority w:val="99"/>
    <w:qFormat/>
    <w:rsid w:val="007D7AD6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134">
    <w:name w:val="Font Style134"/>
    <w:uiPriority w:val="99"/>
    <w:qFormat/>
    <w:rsid w:val="007D7AD6"/>
    <w:rPr>
      <w:rFonts w:ascii="Times New Roman" w:hAnsi="Times New Roman"/>
      <w:b/>
      <w:sz w:val="18"/>
    </w:rPr>
  </w:style>
  <w:style w:type="character" w:customStyle="1" w:styleId="textcop1">
    <w:name w:val="textcop1"/>
    <w:uiPriority w:val="99"/>
    <w:qFormat/>
    <w:rsid w:val="007D7AD6"/>
    <w:rPr>
      <w:rFonts w:ascii="Arial" w:hAnsi="Arial"/>
      <w:color w:val="000000"/>
      <w:sz w:val="20"/>
    </w:rPr>
  </w:style>
  <w:style w:type="character" w:customStyle="1" w:styleId="hl1">
    <w:name w:val="hl1"/>
    <w:uiPriority w:val="99"/>
    <w:qFormat/>
    <w:rsid w:val="007D7AD6"/>
    <w:rPr>
      <w:color w:val="4682B4"/>
    </w:rPr>
  </w:style>
  <w:style w:type="character" w:customStyle="1" w:styleId="b1">
    <w:name w:val="b1"/>
    <w:uiPriority w:val="99"/>
    <w:qFormat/>
    <w:rsid w:val="007D7AD6"/>
    <w:rPr>
      <w:b/>
    </w:rPr>
  </w:style>
  <w:style w:type="character" w:customStyle="1" w:styleId="FontStyle201">
    <w:name w:val="Font Style201"/>
    <w:uiPriority w:val="99"/>
    <w:qFormat/>
    <w:rsid w:val="007D7AD6"/>
    <w:rPr>
      <w:rFonts w:ascii="Times New Roman" w:hAnsi="Times New Roman"/>
      <w:sz w:val="26"/>
    </w:rPr>
  </w:style>
  <w:style w:type="paragraph" w:customStyle="1" w:styleId="Style12">
    <w:name w:val="Style12"/>
    <w:basedOn w:val="a2"/>
    <w:uiPriority w:val="99"/>
    <w:qFormat/>
    <w:rsid w:val="007D7AD6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4">
    <w:name w:val="Style4"/>
    <w:basedOn w:val="a2"/>
    <w:uiPriority w:val="99"/>
    <w:qFormat/>
    <w:rsid w:val="007D7AD6"/>
    <w:pPr>
      <w:autoSpaceDE w:val="0"/>
      <w:autoSpaceDN w:val="0"/>
      <w:adjustRightInd w:val="0"/>
      <w:snapToGrid/>
      <w:spacing w:before="0" w:after="0" w:line="235" w:lineRule="exact"/>
      <w:jc w:val="center"/>
    </w:pPr>
    <w:rPr>
      <w:rFonts w:eastAsia="Times New Roman"/>
      <w:szCs w:val="24"/>
    </w:rPr>
  </w:style>
  <w:style w:type="character" w:customStyle="1" w:styleId="251">
    <w:name w:val="Знак Знак25"/>
    <w:uiPriority w:val="99"/>
    <w:qFormat/>
    <w:rsid w:val="007D7AD6"/>
    <w:rPr>
      <w:rFonts w:ascii="Times New Roman" w:hAnsi="Times New Roman"/>
      <w:b/>
      <w:sz w:val="28"/>
    </w:rPr>
  </w:style>
  <w:style w:type="character" w:customStyle="1" w:styleId="222">
    <w:name w:val="Знак Знак22"/>
    <w:uiPriority w:val="99"/>
    <w:qFormat/>
    <w:rsid w:val="007D7AD6"/>
    <w:rPr>
      <w:rFonts w:ascii="Times New Roman" w:hAnsi="Times New Roman"/>
      <w:sz w:val="24"/>
    </w:rPr>
  </w:style>
  <w:style w:type="character" w:customStyle="1" w:styleId="200">
    <w:name w:val="Знак Знак20"/>
    <w:uiPriority w:val="99"/>
    <w:qFormat/>
    <w:rsid w:val="007D7AD6"/>
    <w:rPr>
      <w:rFonts w:ascii="Arial" w:hAnsi="Arial"/>
      <w:sz w:val="22"/>
    </w:rPr>
  </w:style>
  <w:style w:type="character" w:customStyle="1" w:styleId="191">
    <w:name w:val="Знак Знак19"/>
    <w:uiPriority w:val="99"/>
    <w:qFormat/>
    <w:rsid w:val="007D7AD6"/>
    <w:rPr>
      <w:rFonts w:ascii="Times New Roman" w:hAnsi="Times New Roman"/>
      <w:sz w:val="16"/>
      <w:lang w:eastAsia="ru-RU"/>
    </w:rPr>
  </w:style>
  <w:style w:type="character" w:customStyle="1" w:styleId="181">
    <w:name w:val="Знак Знак18"/>
    <w:uiPriority w:val="99"/>
    <w:qFormat/>
    <w:rsid w:val="007D7AD6"/>
    <w:rPr>
      <w:rFonts w:ascii="Courier New" w:hAnsi="Courier New"/>
    </w:rPr>
  </w:style>
  <w:style w:type="character" w:customStyle="1" w:styleId="171">
    <w:name w:val="Знак Знак17"/>
    <w:uiPriority w:val="99"/>
    <w:qFormat/>
    <w:rsid w:val="007D7AD6"/>
    <w:rPr>
      <w:rFonts w:ascii="Times New Roman" w:hAnsi="Times New Roman"/>
      <w:sz w:val="24"/>
    </w:rPr>
  </w:style>
  <w:style w:type="character" w:customStyle="1" w:styleId="SubtitleChar">
    <w:name w:val="Subtitle Char"/>
    <w:basedOn w:val="a3"/>
    <w:uiPriority w:val="99"/>
    <w:qFormat/>
    <w:locked/>
    <w:rsid w:val="007D7AD6"/>
    <w:rPr>
      <w:rFonts w:ascii="Cambria" w:hAnsi="Cambria" w:cs="Times New Roman"/>
      <w:i/>
      <w:color w:val="4F81BD"/>
      <w:spacing w:val="15"/>
      <w:sz w:val="24"/>
    </w:rPr>
  </w:style>
  <w:style w:type="paragraph" w:customStyle="1" w:styleId="mane">
    <w:name w:val="mane"/>
    <w:uiPriority w:val="99"/>
    <w:qFormat/>
    <w:rsid w:val="007D7AD6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PragmaticaCTT" w:eastAsia="Times New Roman" w:hAnsi="PragmaticaCTT" w:cs="PragmaticaCTT"/>
      <w:spacing w:val="-15"/>
      <w:sz w:val="18"/>
      <w:szCs w:val="18"/>
      <w:lang w:eastAsia="ru-RU"/>
    </w:rPr>
  </w:style>
  <w:style w:type="character" w:customStyle="1" w:styleId="BodyTextFirstIndent2Char">
    <w:name w:val="Body Text First Indent 2 Char"/>
    <w:basedOn w:val="BodyTextIndentChar2"/>
    <w:uiPriority w:val="99"/>
    <w:qFormat/>
    <w:locked/>
    <w:rsid w:val="007D7AD6"/>
    <w:rPr>
      <w:rFonts w:ascii="PragmaticaCTT" w:hAnsi="PragmaticaCTT" w:cs="Arial"/>
      <w:b/>
      <w:bCs/>
      <w:kern w:val="32"/>
      <w:sz w:val="32"/>
      <w:szCs w:val="32"/>
      <w:lang w:eastAsia="ru-RU"/>
    </w:rPr>
  </w:style>
  <w:style w:type="paragraph" w:customStyle="1" w:styleId="Iniiaiieoaenonionooiii3">
    <w:name w:val="Iniiaiie oaeno n ionooiii 3"/>
    <w:basedOn w:val="a2"/>
    <w:uiPriority w:val="99"/>
    <w:qFormat/>
    <w:rsid w:val="007D7AD6"/>
    <w:pPr>
      <w:overflowPunct w:val="0"/>
      <w:autoSpaceDE w:val="0"/>
      <w:autoSpaceDN w:val="0"/>
      <w:adjustRightInd w:val="0"/>
      <w:snapToGrid/>
      <w:spacing w:before="0" w:after="0" w:line="220" w:lineRule="atLeast"/>
      <w:ind w:firstLine="440"/>
    </w:pPr>
    <w:rPr>
      <w:rFonts w:eastAsia="Times New Roman"/>
      <w:sz w:val="32"/>
    </w:rPr>
  </w:style>
  <w:style w:type="paragraph" w:customStyle="1" w:styleId="aoeao">
    <w:name w:val="aoeao"/>
    <w:basedOn w:val="a2"/>
    <w:uiPriority w:val="99"/>
    <w:qFormat/>
    <w:rsid w:val="007D7AD6"/>
    <w:pPr>
      <w:overflowPunct w:val="0"/>
      <w:autoSpaceDE w:val="0"/>
      <w:autoSpaceDN w:val="0"/>
      <w:adjustRightInd w:val="0"/>
      <w:snapToGrid/>
      <w:spacing w:before="0" w:after="0" w:line="240" w:lineRule="exact"/>
      <w:ind w:left="397" w:hanging="397"/>
      <w:jc w:val="both"/>
    </w:pPr>
    <w:rPr>
      <w:rFonts w:ascii="TimesET" w:eastAsia="Times New Roman" w:hAnsi="TimesET"/>
      <w:kern w:val="28"/>
      <w:sz w:val="20"/>
    </w:rPr>
  </w:style>
  <w:style w:type="paragraph" w:customStyle="1" w:styleId="auiue">
    <w:name w:val="au?iue"/>
    <w:uiPriority w:val="99"/>
    <w:qFormat/>
    <w:rsid w:val="007D7AD6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pacing w:val="2"/>
      <w:kern w:val="28"/>
      <w:sz w:val="28"/>
      <w:szCs w:val="20"/>
      <w:lang w:eastAsia="ru-RU"/>
    </w:rPr>
  </w:style>
  <w:style w:type="paragraph" w:customStyle="1" w:styleId="Iauiue">
    <w:name w:val="Iau?iue"/>
    <w:uiPriority w:val="99"/>
    <w:qFormat/>
    <w:rsid w:val="007D7AD6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pacing w:val="2"/>
      <w:kern w:val="28"/>
      <w:sz w:val="28"/>
      <w:szCs w:val="20"/>
      <w:lang w:eastAsia="ru-RU"/>
    </w:rPr>
  </w:style>
  <w:style w:type="paragraph" w:customStyle="1" w:styleId="en">
    <w:name w:val="?en"/>
    <w:basedOn w:val="a2"/>
    <w:uiPriority w:val="99"/>
    <w:qFormat/>
    <w:rsid w:val="007D7AD6"/>
    <w:pPr>
      <w:overflowPunct w:val="0"/>
      <w:autoSpaceDE w:val="0"/>
      <w:autoSpaceDN w:val="0"/>
      <w:adjustRightInd w:val="0"/>
      <w:snapToGrid/>
      <w:spacing w:before="120" w:after="120"/>
      <w:jc w:val="center"/>
      <w:textAlignment w:val="baseline"/>
    </w:pPr>
    <w:rPr>
      <w:rFonts w:ascii="TimesET" w:eastAsia="Times New Roman" w:hAnsi="TimesET"/>
      <w:i/>
      <w:sz w:val="18"/>
    </w:rPr>
  </w:style>
  <w:style w:type="paragraph" w:customStyle="1" w:styleId="142">
    <w:name w:val="Стиль 14 пт По ширине"/>
    <w:basedOn w:val="a2"/>
    <w:qFormat/>
    <w:rsid w:val="007D7AD6"/>
    <w:pPr>
      <w:widowControl/>
      <w:snapToGrid/>
      <w:spacing w:before="0" w:after="0"/>
      <w:jc w:val="both"/>
    </w:pPr>
    <w:rPr>
      <w:rFonts w:eastAsia="Times New Roman"/>
      <w:sz w:val="28"/>
    </w:rPr>
  </w:style>
  <w:style w:type="character" w:customStyle="1" w:styleId="BalloonTextChar">
    <w:name w:val="Balloon Text Char"/>
    <w:basedOn w:val="a3"/>
    <w:uiPriority w:val="99"/>
    <w:qFormat/>
    <w:locked/>
    <w:rsid w:val="007D7AD6"/>
    <w:rPr>
      <w:rFonts w:ascii="Tahoma" w:hAnsi="Tahoma" w:cs="Times New Roman"/>
      <w:sz w:val="16"/>
    </w:rPr>
  </w:style>
  <w:style w:type="paragraph" w:customStyle="1" w:styleId="1fb">
    <w:name w:val="абзац1"/>
    <w:basedOn w:val="a2"/>
    <w:uiPriority w:val="99"/>
    <w:qFormat/>
    <w:rsid w:val="007D7AD6"/>
    <w:pPr>
      <w:tabs>
        <w:tab w:val="left" w:pos="1152"/>
      </w:tabs>
      <w:snapToGrid/>
      <w:spacing w:before="0" w:after="0"/>
      <w:ind w:firstLine="431"/>
    </w:pPr>
    <w:rPr>
      <w:rFonts w:ascii="Courier New" w:eastAsia="Times New Roman" w:hAnsi="Courier New"/>
      <w:sz w:val="20"/>
    </w:rPr>
  </w:style>
  <w:style w:type="paragraph" w:customStyle="1" w:styleId="45">
    <w:name w:val="Стиль4"/>
    <w:basedOn w:val="2a"/>
    <w:uiPriority w:val="99"/>
    <w:qFormat/>
    <w:rsid w:val="007D7AD6"/>
    <w:pPr>
      <w:tabs>
        <w:tab w:val="clear" w:pos="643"/>
        <w:tab w:val="left" w:pos="703"/>
      </w:tabs>
      <w:ind w:left="0" w:firstLine="0"/>
      <w:contextualSpacing w:val="0"/>
    </w:pPr>
    <w:rPr>
      <w:sz w:val="20"/>
      <w:szCs w:val="20"/>
    </w:rPr>
  </w:style>
  <w:style w:type="paragraph" w:customStyle="1" w:styleId="54">
    <w:name w:val="Стиль5"/>
    <w:basedOn w:val="a2"/>
    <w:uiPriority w:val="99"/>
    <w:qFormat/>
    <w:rsid w:val="007D7AD6"/>
    <w:pPr>
      <w:widowControl/>
      <w:snapToGrid/>
      <w:spacing w:before="0" w:after="0"/>
    </w:pPr>
    <w:rPr>
      <w:rFonts w:eastAsia="Times New Roman"/>
      <w:sz w:val="20"/>
      <w:szCs w:val="24"/>
    </w:rPr>
  </w:style>
  <w:style w:type="paragraph" w:customStyle="1" w:styleId="63">
    <w:name w:val="Стиль6"/>
    <w:basedOn w:val="a2"/>
    <w:next w:val="afff"/>
    <w:uiPriority w:val="99"/>
    <w:qFormat/>
    <w:rsid w:val="007D7AD6"/>
    <w:pPr>
      <w:widowControl/>
      <w:tabs>
        <w:tab w:val="left" w:pos="851"/>
      </w:tabs>
      <w:snapToGrid/>
      <w:spacing w:before="0" w:after="0"/>
      <w:ind w:left="851" w:hanging="511"/>
    </w:pPr>
    <w:rPr>
      <w:rFonts w:eastAsia="Times New Roman"/>
      <w:sz w:val="20"/>
      <w:szCs w:val="24"/>
    </w:rPr>
  </w:style>
  <w:style w:type="paragraph" w:customStyle="1" w:styleId="74">
    <w:name w:val="Стиль7"/>
    <w:basedOn w:val="10"/>
    <w:uiPriority w:val="99"/>
    <w:qFormat/>
    <w:rsid w:val="007D7AD6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ind w:right="696"/>
      <w:jc w:val="left"/>
    </w:pPr>
    <w:rPr>
      <w:rFonts w:ascii="Arial" w:hAnsi="Arial"/>
      <w:b/>
      <w:caps/>
      <w:sz w:val="32"/>
      <w:szCs w:val="32"/>
    </w:rPr>
  </w:style>
  <w:style w:type="character" w:customStyle="1" w:styleId="2f6">
    <w:name w:val="Основной текст2"/>
    <w:uiPriority w:val="99"/>
    <w:rsid w:val="007D7AD6"/>
    <w:rPr>
      <w:rFonts w:ascii="Times New Roman" w:hAnsi="Times New Roman"/>
      <w:spacing w:val="0"/>
      <w:sz w:val="21"/>
    </w:rPr>
  </w:style>
  <w:style w:type="paragraph" w:customStyle="1" w:styleId="afffff4">
    <w:name w:val="Диссер"/>
    <w:basedOn w:val="a2"/>
    <w:uiPriority w:val="99"/>
    <w:qFormat/>
    <w:rsid w:val="007D7AD6"/>
    <w:pPr>
      <w:widowControl/>
      <w:autoSpaceDE w:val="0"/>
      <w:autoSpaceDN w:val="0"/>
      <w:adjustRightInd w:val="0"/>
      <w:snapToGrid/>
      <w:spacing w:before="0" w:after="0" w:line="360" w:lineRule="auto"/>
      <w:ind w:firstLine="709"/>
      <w:jc w:val="both"/>
    </w:pPr>
    <w:rPr>
      <w:rFonts w:eastAsia="Times New Roman" w:cs="Arial"/>
      <w:sz w:val="28"/>
      <w:szCs w:val="28"/>
    </w:rPr>
  </w:style>
  <w:style w:type="paragraph" w:customStyle="1" w:styleId="main">
    <w:name w:val="main"/>
    <w:basedOn w:val="a2"/>
    <w:uiPriority w:val="99"/>
    <w:qFormat/>
    <w:rsid w:val="007D7AD6"/>
    <w:pPr>
      <w:widowControl/>
      <w:snapToGrid/>
      <w:spacing w:before="0" w:after="0"/>
      <w:ind w:firstLine="400"/>
      <w:jc w:val="both"/>
      <w:textAlignment w:val="center"/>
    </w:pPr>
    <w:rPr>
      <w:rFonts w:eastAsia="Times New Roman"/>
      <w:sz w:val="27"/>
      <w:szCs w:val="27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2"/>
    <w:uiPriority w:val="99"/>
    <w:qFormat/>
    <w:rsid w:val="007D7AD6"/>
    <w:pPr>
      <w:widowControl/>
      <w:snapToGrid/>
      <w:spacing w:before="0" w:after="0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Style38">
    <w:name w:val="Style38"/>
    <w:basedOn w:val="a2"/>
    <w:uiPriority w:val="99"/>
    <w:qFormat/>
    <w:rsid w:val="007D7AD6"/>
    <w:pPr>
      <w:autoSpaceDE w:val="0"/>
      <w:autoSpaceDN w:val="0"/>
      <w:adjustRightInd w:val="0"/>
      <w:snapToGrid/>
      <w:spacing w:before="0" w:after="0" w:line="235" w:lineRule="exact"/>
      <w:ind w:firstLine="307"/>
      <w:jc w:val="both"/>
    </w:pPr>
    <w:rPr>
      <w:rFonts w:ascii="Franklin Gothic Medium Cond" w:eastAsia="Times New Roman" w:hAnsi="Franklin Gothic Medium Cond"/>
      <w:szCs w:val="24"/>
    </w:rPr>
  </w:style>
  <w:style w:type="paragraph" w:customStyle="1" w:styleId="afffff5">
    <w:name w:val="ненормальный"/>
    <w:basedOn w:val="a2"/>
    <w:uiPriority w:val="99"/>
    <w:qFormat/>
    <w:rsid w:val="007D7AD6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FR4">
    <w:name w:val="FR4"/>
    <w:uiPriority w:val="99"/>
    <w:qFormat/>
    <w:rsid w:val="007D7AD6"/>
    <w:pPr>
      <w:spacing w:after="0" w:line="240" w:lineRule="auto"/>
      <w:jc w:val="center"/>
    </w:pPr>
    <w:rPr>
      <w:rFonts w:ascii="Arial" w:eastAsia="Times New Roman" w:hAnsi="Arial" w:cs="Times New Roman"/>
      <w:b/>
      <w:sz w:val="12"/>
      <w:szCs w:val="20"/>
      <w:lang w:eastAsia="ru-RU"/>
    </w:rPr>
  </w:style>
  <w:style w:type="paragraph" w:customStyle="1" w:styleId="BodyText21">
    <w:name w:val="Body Text 21"/>
    <w:basedOn w:val="a2"/>
    <w:uiPriority w:val="99"/>
    <w:qFormat/>
    <w:rsid w:val="007D7AD6"/>
    <w:pPr>
      <w:widowControl/>
      <w:snapToGrid/>
      <w:spacing w:before="0" w:after="0" w:line="360" w:lineRule="auto"/>
      <w:jc w:val="both"/>
    </w:pPr>
    <w:rPr>
      <w:rFonts w:eastAsia="Times New Roman"/>
    </w:rPr>
  </w:style>
  <w:style w:type="character" w:customStyle="1" w:styleId="FontStyle573">
    <w:name w:val="Font Style573"/>
    <w:uiPriority w:val="99"/>
    <w:qFormat/>
    <w:rsid w:val="007D7AD6"/>
    <w:rPr>
      <w:rFonts w:ascii="Times New Roman" w:hAnsi="Times New Roman"/>
      <w:i/>
      <w:sz w:val="20"/>
    </w:rPr>
  </w:style>
  <w:style w:type="character" w:customStyle="1" w:styleId="FontStyle115">
    <w:name w:val="Font Style115"/>
    <w:uiPriority w:val="99"/>
    <w:qFormat/>
    <w:rsid w:val="007D7AD6"/>
    <w:rPr>
      <w:rFonts w:ascii="Times New Roman" w:hAnsi="Times New Roman"/>
      <w:sz w:val="28"/>
    </w:rPr>
  </w:style>
  <w:style w:type="character" w:customStyle="1" w:styleId="FontStyle293">
    <w:name w:val="Font Style293"/>
    <w:uiPriority w:val="99"/>
    <w:qFormat/>
    <w:rsid w:val="007D7AD6"/>
    <w:rPr>
      <w:rFonts w:ascii="Times New Roman" w:hAnsi="Times New Roman"/>
      <w:sz w:val="20"/>
    </w:rPr>
  </w:style>
  <w:style w:type="character" w:customStyle="1" w:styleId="FontStyle325">
    <w:name w:val="Font Style325"/>
    <w:uiPriority w:val="99"/>
    <w:qFormat/>
    <w:rsid w:val="007D7AD6"/>
    <w:rPr>
      <w:rFonts w:ascii="Times New Roman" w:hAnsi="Times New Roman"/>
      <w:sz w:val="26"/>
    </w:rPr>
  </w:style>
  <w:style w:type="character" w:customStyle="1" w:styleId="FontStyle219">
    <w:name w:val="Font Style219"/>
    <w:uiPriority w:val="99"/>
    <w:qFormat/>
    <w:rsid w:val="007D7AD6"/>
    <w:rPr>
      <w:rFonts w:ascii="Times New Roman" w:hAnsi="Times New Roman"/>
      <w:b/>
      <w:sz w:val="18"/>
    </w:rPr>
  </w:style>
  <w:style w:type="character" w:customStyle="1" w:styleId="FontStyle207">
    <w:name w:val="Font Style207"/>
    <w:uiPriority w:val="99"/>
    <w:qFormat/>
    <w:rsid w:val="007D7AD6"/>
    <w:rPr>
      <w:rFonts w:ascii="Times New Roman" w:hAnsi="Times New Roman"/>
      <w:i/>
      <w:sz w:val="18"/>
    </w:rPr>
  </w:style>
  <w:style w:type="character" w:customStyle="1" w:styleId="FontStyle574">
    <w:name w:val="Font Style574"/>
    <w:uiPriority w:val="99"/>
    <w:qFormat/>
    <w:rsid w:val="007D7AD6"/>
    <w:rPr>
      <w:rFonts w:ascii="Times New Roman" w:hAnsi="Times New Roman"/>
      <w:b/>
      <w:i/>
      <w:sz w:val="20"/>
    </w:rPr>
  </w:style>
  <w:style w:type="character" w:customStyle="1" w:styleId="FontStyle588">
    <w:name w:val="Font Style588"/>
    <w:uiPriority w:val="99"/>
    <w:qFormat/>
    <w:rsid w:val="007D7AD6"/>
    <w:rPr>
      <w:rFonts w:ascii="Times New Roman" w:hAnsi="Times New Roman"/>
      <w:sz w:val="20"/>
    </w:rPr>
  </w:style>
  <w:style w:type="character" w:customStyle="1" w:styleId="FontStyle117">
    <w:name w:val="Font Style117"/>
    <w:uiPriority w:val="99"/>
    <w:qFormat/>
    <w:rsid w:val="007D7AD6"/>
    <w:rPr>
      <w:rFonts w:ascii="Times New Roman" w:hAnsi="Times New Roman"/>
      <w:i/>
      <w:sz w:val="28"/>
    </w:rPr>
  </w:style>
  <w:style w:type="paragraph" w:customStyle="1" w:styleId="bodytxt">
    <w:name w:val="bodytxt"/>
    <w:basedOn w:val="a2"/>
    <w:uiPriority w:val="99"/>
    <w:qFormat/>
    <w:rsid w:val="007D7AD6"/>
    <w:pPr>
      <w:widowControl/>
      <w:snapToGrid/>
      <w:spacing w:beforeAutospacing="1" w:afterAutospacing="1"/>
    </w:pPr>
    <w:rPr>
      <w:rFonts w:ascii="Tahoma" w:eastAsia="Times New Roman" w:hAnsi="Tahoma" w:cs="Tahoma"/>
      <w:color w:val="111111"/>
      <w:sz w:val="33"/>
      <w:szCs w:val="33"/>
    </w:rPr>
  </w:style>
  <w:style w:type="paragraph" w:customStyle="1" w:styleId="FR5">
    <w:name w:val="FR5"/>
    <w:uiPriority w:val="99"/>
    <w:qFormat/>
    <w:rsid w:val="007D7AD6"/>
    <w:pPr>
      <w:spacing w:after="0" w:line="240" w:lineRule="auto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400">
    <w:name w:val="Основной текст (40)"/>
    <w:link w:val="401"/>
    <w:uiPriority w:val="99"/>
    <w:qFormat/>
    <w:locked/>
    <w:rsid w:val="007D7AD6"/>
    <w:rPr>
      <w:b/>
      <w:sz w:val="14"/>
      <w:shd w:val="clear" w:color="auto" w:fill="FFFFFF"/>
    </w:rPr>
  </w:style>
  <w:style w:type="paragraph" w:customStyle="1" w:styleId="401">
    <w:name w:val="Основной текст (40)1"/>
    <w:basedOn w:val="a2"/>
    <w:link w:val="400"/>
    <w:uiPriority w:val="99"/>
    <w:qFormat/>
    <w:rsid w:val="007D7AD6"/>
    <w:pPr>
      <w:widowControl/>
      <w:shd w:val="clear" w:color="auto" w:fill="FFFFFF"/>
      <w:snapToGrid/>
      <w:spacing w:before="0" w:after="0" w:line="163" w:lineRule="exact"/>
      <w:jc w:val="both"/>
    </w:pPr>
    <w:rPr>
      <w:rFonts w:asciiTheme="minorHAnsi" w:eastAsiaTheme="minorHAnsi" w:hAnsiTheme="minorHAnsi" w:cstheme="minorBidi"/>
      <w:b/>
      <w:sz w:val="14"/>
      <w:szCs w:val="22"/>
      <w:shd w:val="clear" w:color="auto" w:fill="FFFFFF"/>
      <w:lang w:eastAsia="en-US"/>
    </w:rPr>
  </w:style>
  <w:style w:type="character" w:customStyle="1" w:styleId="143">
    <w:name w:val="Основной текст (14)"/>
    <w:link w:val="1410"/>
    <w:uiPriority w:val="99"/>
    <w:qFormat/>
    <w:locked/>
    <w:rsid w:val="007D7AD6"/>
    <w:rPr>
      <w:b/>
      <w:sz w:val="16"/>
      <w:shd w:val="clear" w:color="auto" w:fill="FFFFFF"/>
    </w:rPr>
  </w:style>
  <w:style w:type="paragraph" w:customStyle="1" w:styleId="1410">
    <w:name w:val="Основной текст (14)1"/>
    <w:basedOn w:val="a2"/>
    <w:link w:val="143"/>
    <w:uiPriority w:val="99"/>
    <w:qFormat/>
    <w:rsid w:val="007D7AD6"/>
    <w:pPr>
      <w:widowControl/>
      <w:shd w:val="clear" w:color="auto" w:fill="FFFFFF"/>
      <w:snapToGrid/>
      <w:spacing w:before="0" w:after="0" w:line="240" w:lineRule="atLeast"/>
    </w:pPr>
    <w:rPr>
      <w:rFonts w:asciiTheme="minorHAnsi" w:eastAsiaTheme="minorHAnsi" w:hAnsiTheme="minorHAnsi" w:cstheme="minorBidi"/>
      <w:b/>
      <w:sz w:val="16"/>
      <w:szCs w:val="22"/>
      <w:shd w:val="clear" w:color="auto" w:fill="FFFFFF"/>
      <w:lang w:eastAsia="en-US"/>
    </w:rPr>
  </w:style>
  <w:style w:type="paragraph" w:customStyle="1" w:styleId="afffff6">
    <w:name w:val="Маркир"/>
    <w:basedOn w:val="a2"/>
    <w:uiPriority w:val="99"/>
    <w:qFormat/>
    <w:rsid w:val="007D7AD6"/>
    <w:pPr>
      <w:widowControl/>
      <w:tabs>
        <w:tab w:val="left" w:pos="369"/>
        <w:tab w:val="left" w:pos="3330"/>
      </w:tabs>
      <w:snapToGrid/>
      <w:spacing w:before="0" w:after="40"/>
      <w:ind w:left="697" w:hanging="357"/>
      <w:jc w:val="both"/>
    </w:pPr>
    <w:rPr>
      <w:rFonts w:eastAsia="Times New Roman"/>
      <w:sz w:val="20"/>
    </w:rPr>
  </w:style>
  <w:style w:type="character" w:customStyle="1" w:styleId="HTMLPreformattedChar">
    <w:name w:val="HTML Preformatted Char"/>
    <w:basedOn w:val="a3"/>
    <w:uiPriority w:val="99"/>
    <w:qFormat/>
    <w:locked/>
    <w:rsid w:val="007D7AD6"/>
    <w:rPr>
      <w:rFonts w:ascii="Courier New" w:hAnsi="Courier New" w:cs="Times New Roman"/>
      <w:lang w:eastAsia="ru-RU"/>
    </w:rPr>
  </w:style>
  <w:style w:type="paragraph" w:customStyle="1" w:styleId="2f7">
    <w:name w:val="обычный2"/>
    <w:basedOn w:val="a2"/>
    <w:uiPriority w:val="99"/>
    <w:qFormat/>
    <w:rsid w:val="007D7AD6"/>
    <w:pPr>
      <w:widowControl/>
      <w:autoSpaceDE w:val="0"/>
      <w:autoSpaceDN w:val="0"/>
      <w:adjustRightInd w:val="0"/>
      <w:snapToGrid/>
      <w:spacing w:before="0" w:after="0" w:line="480" w:lineRule="atLeast"/>
      <w:ind w:firstLine="720"/>
      <w:jc w:val="both"/>
    </w:pPr>
    <w:rPr>
      <w:rFonts w:ascii="Verdana" w:eastAsia="Times New Roman" w:hAnsi="Verdana" w:cs="Verdana"/>
      <w:szCs w:val="24"/>
    </w:rPr>
  </w:style>
  <w:style w:type="paragraph" w:customStyle="1" w:styleId="271">
    <w:name w:val="Основной текст (27)1"/>
    <w:basedOn w:val="a2"/>
    <w:link w:val="270"/>
    <w:uiPriority w:val="99"/>
    <w:qFormat/>
    <w:rsid w:val="007D7AD6"/>
    <w:pPr>
      <w:widowControl/>
      <w:shd w:val="clear" w:color="auto" w:fill="FFFFFF"/>
      <w:snapToGrid/>
      <w:spacing w:before="0" w:after="0" w:line="240" w:lineRule="atLeast"/>
    </w:pPr>
    <w:rPr>
      <w:rFonts w:ascii="Garamond" w:hAnsi="Garamond"/>
      <w:sz w:val="10"/>
      <w:shd w:val="clear" w:color="auto" w:fill="FFFFFF"/>
    </w:rPr>
  </w:style>
  <w:style w:type="character" w:customStyle="1" w:styleId="270">
    <w:name w:val="Основной текст (27)"/>
    <w:link w:val="271"/>
    <w:uiPriority w:val="99"/>
    <w:qFormat/>
    <w:locked/>
    <w:rsid w:val="007D7AD6"/>
    <w:rPr>
      <w:rFonts w:ascii="Garamond" w:eastAsia="Calibri" w:hAnsi="Garamond" w:cs="Times New Roman"/>
      <w:sz w:val="10"/>
      <w:szCs w:val="20"/>
      <w:shd w:val="clear" w:color="auto" w:fill="FFFFFF"/>
      <w:lang w:eastAsia="ru-RU"/>
    </w:rPr>
  </w:style>
  <w:style w:type="paragraph" w:customStyle="1" w:styleId="741">
    <w:name w:val="Основной текст (74)1"/>
    <w:basedOn w:val="a2"/>
    <w:link w:val="740"/>
    <w:uiPriority w:val="99"/>
    <w:qFormat/>
    <w:rsid w:val="007D7AD6"/>
    <w:pPr>
      <w:widowControl/>
      <w:shd w:val="clear" w:color="auto" w:fill="FFFFFF"/>
      <w:snapToGrid/>
      <w:spacing w:before="0" w:after="0" w:line="240" w:lineRule="atLeast"/>
    </w:pPr>
    <w:rPr>
      <w:sz w:val="10"/>
      <w:shd w:val="clear" w:color="auto" w:fill="FFFFFF"/>
    </w:rPr>
  </w:style>
  <w:style w:type="character" w:customStyle="1" w:styleId="740">
    <w:name w:val="Основной текст (74)"/>
    <w:link w:val="741"/>
    <w:uiPriority w:val="99"/>
    <w:qFormat/>
    <w:locked/>
    <w:rsid w:val="007D7AD6"/>
    <w:rPr>
      <w:rFonts w:ascii="Times New Roman" w:eastAsia="Calibri" w:hAnsi="Times New Roman" w:cs="Times New Roman"/>
      <w:sz w:val="10"/>
      <w:szCs w:val="20"/>
      <w:shd w:val="clear" w:color="auto" w:fill="FFFFFF"/>
      <w:lang w:eastAsia="ru-RU"/>
    </w:rPr>
  </w:style>
  <w:style w:type="paragraph" w:customStyle="1" w:styleId="811">
    <w:name w:val="Основной текст (81)1"/>
    <w:basedOn w:val="a2"/>
    <w:link w:val="810"/>
    <w:uiPriority w:val="99"/>
    <w:qFormat/>
    <w:rsid w:val="007D7AD6"/>
    <w:pPr>
      <w:widowControl/>
      <w:shd w:val="clear" w:color="auto" w:fill="FFFFFF"/>
      <w:snapToGrid/>
      <w:spacing w:before="0" w:after="0" w:line="192" w:lineRule="exact"/>
      <w:ind w:firstLine="280"/>
    </w:pPr>
    <w:rPr>
      <w:rFonts w:ascii="Trebuchet MS" w:hAnsi="Trebuchet MS"/>
      <w:b/>
      <w:sz w:val="14"/>
      <w:shd w:val="clear" w:color="auto" w:fill="FFFFFF"/>
    </w:rPr>
  </w:style>
  <w:style w:type="character" w:customStyle="1" w:styleId="810">
    <w:name w:val="Основной текст (81)"/>
    <w:link w:val="811"/>
    <w:uiPriority w:val="99"/>
    <w:qFormat/>
    <w:locked/>
    <w:rsid w:val="007D7AD6"/>
    <w:rPr>
      <w:rFonts w:ascii="Trebuchet MS" w:eastAsia="Calibri" w:hAnsi="Trebuchet MS" w:cs="Times New Roman"/>
      <w:b/>
      <w:sz w:val="14"/>
      <w:szCs w:val="20"/>
      <w:shd w:val="clear" w:color="auto" w:fill="FFFFFF"/>
      <w:lang w:eastAsia="ru-RU"/>
    </w:rPr>
  </w:style>
  <w:style w:type="paragraph" w:customStyle="1" w:styleId="710">
    <w:name w:val="Основной текст (7)1"/>
    <w:basedOn w:val="a2"/>
    <w:link w:val="75"/>
    <w:uiPriority w:val="99"/>
    <w:qFormat/>
    <w:rsid w:val="007D7AD6"/>
    <w:pPr>
      <w:widowControl/>
      <w:shd w:val="clear" w:color="auto" w:fill="FFFFFF"/>
      <w:snapToGrid/>
      <w:spacing w:before="0" w:after="180" w:line="240" w:lineRule="atLeast"/>
    </w:pPr>
    <w:rPr>
      <w:rFonts w:ascii="Century Schoolbook" w:hAnsi="Century Schoolbook"/>
      <w:sz w:val="26"/>
      <w:shd w:val="clear" w:color="auto" w:fill="FFFFFF"/>
    </w:rPr>
  </w:style>
  <w:style w:type="character" w:customStyle="1" w:styleId="75">
    <w:name w:val="Основной текст (7)"/>
    <w:link w:val="710"/>
    <w:uiPriority w:val="99"/>
    <w:qFormat/>
    <w:locked/>
    <w:rsid w:val="007D7AD6"/>
    <w:rPr>
      <w:rFonts w:ascii="Century Schoolbook" w:eastAsia="Calibri" w:hAnsi="Century Schoolbook" w:cs="Times New Roman"/>
      <w:sz w:val="26"/>
      <w:szCs w:val="20"/>
      <w:shd w:val="clear" w:color="auto" w:fill="FFFFFF"/>
      <w:lang w:eastAsia="ru-RU"/>
    </w:rPr>
  </w:style>
  <w:style w:type="paragraph" w:customStyle="1" w:styleId="531">
    <w:name w:val="Основной текст (53)1"/>
    <w:basedOn w:val="a2"/>
    <w:link w:val="530"/>
    <w:uiPriority w:val="99"/>
    <w:qFormat/>
    <w:rsid w:val="007D7AD6"/>
    <w:pPr>
      <w:widowControl/>
      <w:shd w:val="clear" w:color="auto" w:fill="FFFFFF"/>
      <w:snapToGrid/>
      <w:spacing w:before="0" w:after="0" w:line="235" w:lineRule="exact"/>
      <w:jc w:val="both"/>
    </w:pPr>
    <w:rPr>
      <w:rFonts w:ascii="Century Schoolbook" w:hAnsi="Century Schoolbook"/>
      <w:sz w:val="20"/>
      <w:shd w:val="clear" w:color="auto" w:fill="FFFFFF"/>
    </w:rPr>
  </w:style>
  <w:style w:type="character" w:customStyle="1" w:styleId="530">
    <w:name w:val="Основной текст (53)"/>
    <w:link w:val="531"/>
    <w:uiPriority w:val="99"/>
    <w:qFormat/>
    <w:locked/>
    <w:rsid w:val="007D7AD6"/>
    <w:rPr>
      <w:rFonts w:ascii="Century Schoolbook" w:eastAsia="Calibri" w:hAnsi="Century Schoolbook" w:cs="Times New Roman"/>
      <w:sz w:val="20"/>
      <w:szCs w:val="20"/>
      <w:shd w:val="clear" w:color="auto" w:fill="FFFFFF"/>
      <w:lang w:eastAsia="ru-RU"/>
    </w:rPr>
  </w:style>
  <w:style w:type="paragraph" w:customStyle="1" w:styleId="261">
    <w:name w:val="Основной текст (26)1"/>
    <w:basedOn w:val="a2"/>
    <w:link w:val="262"/>
    <w:uiPriority w:val="99"/>
    <w:qFormat/>
    <w:rsid w:val="007D7AD6"/>
    <w:pPr>
      <w:widowControl/>
      <w:shd w:val="clear" w:color="auto" w:fill="FFFFFF"/>
      <w:snapToGrid/>
      <w:spacing w:before="0" w:after="0" w:line="240" w:lineRule="atLeast"/>
    </w:pPr>
    <w:rPr>
      <w:rFonts w:ascii="Garamond" w:hAnsi="Garamond"/>
      <w:b/>
      <w:sz w:val="18"/>
      <w:shd w:val="clear" w:color="auto" w:fill="FFFFFF"/>
    </w:rPr>
  </w:style>
  <w:style w:type="character" w:customStyle="1" w:styleId="262">
    <w:name w:val="Основной текст (26)"/>
    <w:link w:val="261"/>
    <w:uiPriority w:val="99"/>
    <w:qFormat/>
    <w:locked/>
    <w:rsid w:val="007D7AD6"/>
    <w:rPr>
      <w:rFonts w:ascii="Garamond" w:eastAsia="Calibri" w:hAnsi="Garamond" w:cs="Times New Roman"/>
      <w:b/>
      <w:sz w:val="18"/>
      <w:szCs w:val="20"/>
      <w:shd w:val="clear" w:color="auto" w:fill="FFFFFF"/>
      <w:lang w:eastAsia="ru-RU"/>
    </w:rPr>
  </w:style>
  <w:style w:type="paragraph" w:customStyle="1" w:styleId="213">
    <w:name w:val="Подпись к картинке (2)1"/>
    <w:basedOn w:val="a2"/>
    <w:link w:val="2f8"/>
    <w:uiPriority w:val="99"/>
    <w:qFormat/>
    <w:rsid w:val="007D7AD6"/>
    <w:pPr>
      <w:widowControl/>
      <w:shd w:val="clear" w:color="auto" w:fill="FFFFFF"/>
      <w:snapToGrid/>
      <w:spacing w:before="0" w:after="0" w:line="226" w:lineRule="exact"/>
      <w:ind w:hanging="560"/>
    </w:pPr>
    <w:rPr>
      <w:rFonts w:ascii="Garamond" w:hAnsi="Garamond"/>
      <w:shd w:val="clear" w:color="auto" w:fill="FFFFFF"/>
    </w:rPr>
  </w:style>
  <w:style w:type="character" w:customStyle="1" w:styleId="2f8">
    <w:name w:val="Подпись к картинке (2)"/>
    <w:link w:val="213"/>
    <w:uiPriority w:val="99"/>
    <w:qFormat/>
    <w:locked/>
    <w:rsid w:val="007D7AD6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paragraph" w:customStyle="1" w:styleId="410">
    <w:name w:val="Основной текст (4)1"/>
    <w:basedOn w:val="a2"/>
    <w:link w:val="46"/>
    <w:uiPriority w:val="99"/>
    <w:qFormat/>
    <w:rsid w:val="007D7AD6"/>
    <w:pPr>
      <w:widowControl/>
      <w:shd w:val="clear" w:color="auto" w:fill="FFFFFF"/>
      <w:snapToGrid/>
      <w:spacing w:before="180" w:after="60" w:line="242" w:lineRule="exact"/>
      <w:ind w:hanging="320"/>
    </w:pPr>
    <w:rPr>
      <w:rFonts w:ascii="Garamond" w:hAnsi="Garamond"/>
      <w:shd w:val="clear" w:color="auto" w:fill="FFFFFF"/>
    </w:rPr>
  </w:style>
  <w:style w:type="character" w:customStyle="1" w:styleId="46">
    <w:name w:val="Основной текст (4)"/>
    <w:link w:val="410"/>
    <w:uiPriority w:val="99"/>
    <w:qFormat/>
    <w:locked/>
    <w:rsid w:val="007D7AD6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paragraph" w:customStyle="1" w:styleId="316">
    <w:name w:val="Основной текст (3)1"/>
    <w:basedOn w:val="a2"/>
    <w:link w:val="3e"/>
    <w:uiPriority w:val="99"/>
    <w:qFormat/>
    <w:rsid w:val="007D7AD6"/>
    <w:pPr>
      <w:widowControl/>
      <w:shd w:val="clear" w:color="auto" w:fill="FFFFFF"/>
      <w:snapToGrid/>
      <w:spacing w:before="300" w:after="180" w:line="240" w:lineRule="atLeast"/>
    </w:pPr>
    <w:rPr>
      <w:rFonts w:ascii="Garamond" w:hAnsi="Garamond"/>
      <w:shd w:val="clear" w:color="auto" w:fill="FFFFFF"/>
    </w:rPr>
  </w:style>
  <w:style w:type="character" w:customStyle="1" w:styleId="3e">
    <w:name w:val="Основной текст (3)"/>
    <w:link w:val="316"/>
    <w:uiPriority w:val="99"/>
    <w:locked/>
    <w:rsid w:val="007D7AD6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character" w:customStyle="1" w:styleId="HTML30">
    <w:name w:val="Стандартный HTML Знак3"/>
    <w:link w:val="HTML8"/>
    <w:uiPriority w:val="99"/>
    <w:qFormat/>
    <w:locked/>
    <w:rsid w:val="007D7AD6"/>
    <w:rPr>
      <w:rFonts w:ascii="Courier New" w:eastAsia="Calibri" w:hAnsi="Courier New" w:cs="Times New Roman"/>
      <w:kern w:val="1"/>
      <w:sz w:val="20"/>
      <w:szCs w:val="20"/>
      <w:lang w:eastAsia="hi-IN" w:bidi="hi-IN"/>
    </w:rPr>
  </w:style>
  <w:style w:type="paragraph" w:customStyle="1" w:styleId="1fc">
    <w:name w:val="обычный1"/>
    <w:basedOn w:val="a2"/>
    <w:uiPriority w:val="99"/>
    <w:qFormat/>
    <w:rsid w:val="007D7AD6"/>
    <w:pPr>
      <w:widowControl/>
      <w:snapToGrid/>
      <w:spacing w:before="0" w:after="0"/>
      <w:ind w:firstLine="720"/>
      <w:jc w:val="both"/>
    </w:pPr>
    <w:rPr>
      <w:rFonts w:eastAsia="Times New Roman"/>
    </w:rPr>
  </w:style>
  <w:style w:type="paragraph" w:customStyle="1" w:styleId="ConsNonformat">
    <w:name w:val="ConsNonformat"/>
    <w:uiPriority w:val="99"/>
    <w:qFormat/>
    <w:rsid w:val="007D7AD6"/>
    <w:pPr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f9">
    <w:name w:val="заголовок 2"/>
    <w:basedOn w:val="a2"/>
    <w:uiPriority w:val="99"/>
    <w:qFormat/>
    <w:rsid w:val="007D7AD6"/>
    <w:pPr>
      <w:keepNext/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overflowPunct w:val="0"/>
      <w:autoSpaceDE w:val="0"/>
      <w:autoSpaceDN w:val="0"/>
      <w:adjustRightInd w:val="0"/>
      <w:snapToGrid/>
      <w:spacing w:before="0" w:after="0"/>
      <w:ind w:firstLine="851"/>
      <w:textAlignment w:val="baseline"/>
    </w:pPr>
    <w:rPr>
      <w:rFonts w:eastAsia="Times New Roman"/>
      <w:sz w:val="20"/>
    </w:rPr>
  </w:style>
  <w:style w:type="paragraph" w:customStyle="1" w:styleId="300">
    <w:name w:val="Стиль Заголовок 3 + Перед:  0 пт После:  0 пт"/>
    <w:basedOn w:val="30"/>
    <w:uiPriority w:val="99"/>
    <w:qFormat/>
    <w:rsid w:val="007D7AD6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240" w:line="360" w:lineRule="auto"/>
      <w:jc w:val="center"/>
    </w:pPr>
    <w:rPr>
      <w:rFonts w:ascii="Times New Roman" w:hAnsi="Times New Roman"/>
      <w:b/>
      <w:bCs/>
      <w:sz w:val="24"/>
      <w:lang w:val="en-US" w:eastAsia="en-US"/>
    </w:rPr>
  </w:style>
  <w:style w:type="paragraph" w:customStyle="1" w:styleId="2fa">
    <w:name w:val="Стиль Заголовок 2 + полужирный"/>
    <w:basedOn w:val="20"/>
    <w:uiPriority w:val="99"/>
    <w:qFormat/>
    <w:rsid w:val="007D7AD6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sz w:val="24"/>
    </w:rPr>
  </w:style>
  <w:style w:type="paragraph" w:customStyle="1" w:styleId="1fd">
    <w:name w:val="1 уровень"/>
    <w:basedOn w:val="a2"/>
    <w:uiPriority w:val="99"/>
    <w:qFormat/>
    <w:rsid w:val="007D7AD6"/>
    <w:pPr>
      <w:keepNext/>
      <w:widowControl/>
      <w:snapToGrid/>
      <w:spacing w:before="520" w:after="260"/>
      <w:jc w:val="center"/>
      <w:outlineLvl w:val="0"/>
    </w:pPr>
    <w:rPr>
      <w:rFonts w:eastAsia="Times New Roman"/>
      <w:b/>
      <w:szCs w:val="24"/>
    </w:rPr>
  </w:style>
  <w:style w:type="paragraph" w:customStyle="1" w:styleId="Heading">
    <w:name w:val="Heading"/>
    <w:uiPriority w:val="99"/>
    <w:qFormat/>
    <w:rsid w:val="007D7AD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1fe">
    <w:name w:val="Указатель1"/>
    <w:basedOn w:val="a2"/>
    <w:uiPriority w:val="99"/>
    <w:qFormat/>
    <w:rsid w:val="007D7AD6"/>
    <w:pPr>
      <w:widowControl/>
      <w:suppressLineNumbers/>
      <w:suppressAutoHyphens/>
      <w:snapToGrid/>
      <w:spacing w:before="0" w:after="0"/>
    </w:pPr>
    <w:rPr>
      <w:rFonts w:eastAsia="Times New Roman" w:cs="Mangal"/>
      <w:szCs w:val="24"/>
      <w:lang w:eastAsia="zh-CN"/>
    </w:rPr>
  </w:style>
  <w:style w:type="paragraph" w:customStyle="1" w:styleId="afffff7">
    <w:name w:val="Содержимое таблицы"/>
    <w:basedOn w:val="a2"/>
    <w:uiPriority w:val="99"/>
    <w:qFormat/>
    <w:rsid w:val="007D7AD6"/>
    <w:pPr>
      <w:widowControl/>
      <w:suppressLineNumbers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afffff8">
    <w:name w:val="Заголовок таблицы"/>
    <w:basedOn w:val="afffff7"/>
    <w:uiPriority w:val="99"/>
    <w:qFormat/>
    <w:rsid w:val="007D7AD6"/>
    <w:pPr>
      <w:jc w:val="center"/>
    </w:pPr>
    <w:rPr>
      <w:b/>
      <w:bCs/>
    </w:rPr>
  </w:style>
  <w:style w:type="paragraph" w:customStyle="1" w:styleId="1ff">
    <w:name w:val="Стиль Заголовок 1 + не полужирный По левому краю Междустр.интерва..."/>
    <w:basedOn w:val="10"/>
    <w:uiPriority w:val="99"/>
    <w:qFormat/>
    <w:rsid w:val="007D7AD6"/>
    <w:pPr>
      <w:keepNext/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kern w:val="32"/>
      <w:sz w:val="24"/>
      <w:lang w:eastAsia="en-US"/>
    </w:rPr>
  </w:style>
  <w:style w:type="paragraph" w:customStyle="1" w:styleId="2fb">
    <w:name w:val="Стиль Заголовок 2 + не полужирный По левому краю"/>
    <w:basedOn w:val="20"/>
    <w:uiPriority w:val="99"/>
    <w:qFormat/>
    <w:rsid w:val="007D7AD6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kern w:val="32"/>
      <w:sz w:val="24"/>
      <w:lang w:eastAsia="en-US"/>
    </w:rPr>
  </w:style>
  <w:style w:type="paragraph" w:customStyle="1" w:styleId="214">
    <w:name w:val="Стиль Заголовок 2 + не полужирный По левому краю1"/>
    <w:basedOn w:val="20"/>
    <w:uiPriority w:val="99"/>
    <w:qFormat/>
    <w:rsid w:val="007D7AD6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kern w:val="32"/>
      <w:sz w:val="24"/>
      <w:lang w:eastAsia="en-US"/>
    </w:rPr>
  </w:style>
  <w:style w:type="paragraph" w:customStyle="1" w:styleId="1ff0">
    <w:name w:val="маркирован_1"/>
    <w:basedOn w:val="a2"/>
    <w:uiPriority w:val="99"/>
    <w:qFormat/>
    <w:rsid w:val="007D7AD6"/>
    <w:pPr>
      <w:adjustRightInd w:val="0"/>
      <w:snapToGrid/>
      <w:spacing w:before="0" w:after="0" w:line="360" w:lineRule="auto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1ff1">
    <w:name w:val="Нумерован_1"/>
    <w:basedOn w:val="a2"/>
    <w:uiPriority w:val="99"/>
    <w:qFormat/>
    <w:rsid w:val="007D7AD6"/>
    <w:pPr>
      <w:tabs>
        <w:tab w:val="left" w:pos="360"/>
      </w:tabs>
      <w:adjustRightInd w:val="0"/>
      <w:snapToGrid/>
      <w:spacing w:before="0" w:after="0" w:line="360" w:lineRule="auto"/>
      <w:ind w:left="360" w:hanging="360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1ff2">
    <w:name w:val="марк_1"/>
    <w:basedOn w:val="a2"/>
    <w:uiPriority w:val="99"/>
    <w:qFormat/>
    <w:rsid w:val="007D7AD6"/>
    <w:pPr>
      <w:tabs>
        <w:tab w:val="left" w:pos="1440"/>
      </w:tabs>
      <w:adjustRightInd w:val="0"/>
      <w:snapToGrid/>
      <w:spacing w:before="0" w:after="0" w:line="360" w:lineRule="auto"/>
      <w:ind w:left="1440" w:hanging="360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afffff9">
    <w:name w:val="Заг_глав"/>
    <w:basedOn w:val="30"/>
    <w:uiPriority w:val="99"/>
    <w:qFormat/>
    <w:rsid w:val="007D7AD6"/>
    <w:pPr>
      <w:keepNext/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spacing w:before="120" w:after="360" w:line="360" w:lineRule="atLeast"/>
      <w:ind w:firstLine="397"/>
      <w:contextualSpacing/>
      <w:jc w:val="center"/>
      <w:textAlignment w:val="baseline"/>
      <w:outlineLvl w:val="9"/>
    </w:pPr>
    <w:rPr>
      <w:rFonts w:ascii="Times New Roman" w:hAnsi="Times New Roman"/>
      <w:b/>
      <w:caps/>
      <w:sz w:val="32"/>
      <w:szCs w:val="28"/>
      <w:lang w:eastAsia="en-US"/>
    </w:rPr>
  </w:style>
  <w:style w:type="paragraph" w:customStyle="1" w:styleId="a">
    <w:name w:val="заг_пар"/>
    <w:basedOn w:val="30"/>
    <w:uiPriority w:val="99"/>
    <w:qFormat/>
    <w:rsid w:val="007D7AD6"/>
    <w:pPr>
      <w:keepNext/>
      <w:widowControl w:val="0"/>
      <w:numPr>
        <w:numId w:val="3"/>
      </w:numPr>
      <w:tabs>
        <w:tab w:val="clear" w:pos="1440"/>
        <w:tab w:val="clear" w:pos="1729"/>
        <w:tab w:val="clear" w:pos="7002"/>
        <w:tab w:val="left" w:pos="360"/>
      </w:tabs>
      <w:autoSpaceDE/>
      <w:autoSpaceDN/>
      <w:spacing w:before="240" w:after="240" w:line="360" w:lineRule="auto"/>
      <w:ind w:left="0" w:firstLine="720"/>
      <w:jc w:val="center"/>
      <w:textAlignment w:val="baseline"/>
    </w:pPr>
    <w:rPr>
      <w:rFonts w:ascii="Times New Roman" w:hAnsi="Times New Roman"/>
      <w:bCs/>
      <w:caps/>
      <w:sz w:val="32"/>
      <w:szCs w:val="32"/>
    </w:rPr>
  </w:style>
  <w:style w:type="paragraph" w:customStyle="1" w:styleId="1">
    <w:name w:val="заголовок 1"/>
    <w:basedOn w:val="a"/>
    <w:uiPriority w:val="99"/>
    <w:qFormat/>
    <w:rsid w:val="007D7AD6"/>
    <w:pPr>
      <w:numPr>
        <w:numId w:val="4"/>
      </w:numPr>
      <w:tabs>
        <w:tab w:val="clear" w:pos="1440"/>
      </w:tabs>
      <w:ind w:left="0" w:firstLine="720"/>
    </w:pPr>
    <w:rPr>
      <w:sz w:val="28"/>
      <w:szCs w:val="28"/>
    </w:rPr>
  </w:style>
  <w:style w:type="paragraph" w:customStyle="1" w:styleId="afffffa">
    <w:name w:val="огл_гл"/>
    <w:basedOn w:val="a2"/>
    <w:uiPriority w:val="99"/>
    <w:qFormat/>
    <w:rsid w:val="007D7AD6"/>
    <w:pPr>
      <w:adjustRightInd w:val="0"/>
      <w:snapToGrid/>
      <w:spacing w:before="0" w:after="0" w:line="360" w:lineRule="auto"/>
      <w:ind w:left="794" w:hanging="794"/>
      <w:jc w:val="both"/>
      <w:textAlignment w:val="baseline"/>
    </w:pPr>
    <w:rPr>
      <w:rFonts w:eastAsia="Times New Roman"/>
      <w:bCs/>
      <w:sz w:val="28"/>
      <w:szCs w:val="28"/>
    </w:rPr>
  </w:style>
  <w:style w:type="paragraph" w:customStyle="1" w:styleId="afffffb">
    <w:name w:val="параг_огл"/>
    <w:basedOn w:val="a2"/>
    <w:uiPriority w:val="99"/>
    <w:qFormat/>
    <w:rsid w:val="007D7AD6"/>
    <w:pPr>
      <w:adjustRightInd w:val="0"/>
      <w:snapToGrid/>
      <w:spacing w:before="0" w:after="0" w:line="360" w:lineRule="auto"/>
      <w:ind w:left="567"/>
      <w:textAlignment w:val="baseline"/>
    </w:pPr>
    <w:rPr>
      <w:rFonts w:eastAsia="Times New Roman"/>
      <w:sz w:val="28"/>
      <w:szCs w:val="28"/>
    </w:rPr>
  </w:style>
  <w:style w:type="paragraph" w:customStyle="1" w:styleId="afffffc">
    <w:name w:val="Стиль параг_огл + По левому краю"/>
    <w:basedOn w:val="afffffb"/>
    <w:uiPriority w:val="99"/>
    <w:qFormat/>
    <w:rsid w:val="007D7AD6"/>
    <w:pPr>
      <w:ind w:left="794"/>
    </w:pPr>
    <w:rPr>
      <w:szCs w:val="20"/>
    </w:rPr>
  </w:style>
  <w:style w:type="paragraph" w:customStyle="1" w:styleId="afffffd">
    <w:name w:val="Наш стиль"/>
    <w:basedOn w:val="a2"/>
    <w:uiPriority w:val="99"/>
    <w:qFormat/>
    <w:rsid w:val="007D7AD6"/>
    <w:pPr>
      <w:widowControl/>
      <w:snapToGrid/>
      <w:spacing w:before="0" w:after="0" w:line="360" w:lineRule="auto"/>
      <w:ind w:firstLine="720"/>
    </w:pPr>
    <w:rPr>
      <w:rFonts w:eastAsia="Times New Roman"/>
    </w:rPr>
  </w:style>
  <w:style w:type="character" w:customStyle="1" w:styleId="1ff3">
    <w:name w:val="Основной текст + Полужирный1"/>
    <w:uiPriority w:val="99"/>
    <w:qFormat/>
    <w:rsid w:val="007D7AD6"/>
    <w:rPr>
      <w:rFonts w:ascii="Times New Roman" w:hAnsi="Times New Roman"/>
      <w:b/>
      <w:sz w:val="20"/>
    </w:rPr>
  </w:style>
  <w:style w:type="character" w:customStyle="1" w:styleId="151">
    <w:name w:val="Знак Знак15"/>
    <w:uiPriority w:val="99"/>
    <w:qFormat/>
    <w:rsid w:val="007D7AD6"/>
    <w:rPr>
      <w:b/>
      <w:sz w:val="28"/>
    </w:rPr>
  </w:style>
  <w:style w:type="character" w:customStyle="1" w:styleId="720">
    <w:name w:val="Знак Знак72"/>
    <w:uiPriority w:val="99"/>
    <w:qFormat/>
    <w:rsid w:val="007D7AD6"/>
    <w:rPr>
      <w:rFonts w:ascii="Times New Roman" w:hAnsi="Times New Roman"/>
      <w:lang w:eastAsia="en-US"/>
    </w:rPr>
  </w:style>
  <w:style w:type="character" w:customStyle="1" w:styleId="r">
    <w:name w:val="r"/>
    <w:uiPriority w:val="99"/>
    <w:qFormat/>
    <w:rsid w:val="007D7AD6"/>
  </w:style>
  <w:style w:type="character" w:customStyle="1" w:styleId="Garamond">
    <w:name w:val="Основной текст + Garamond"/>
    <w:uiPriority w:val="99"/>
    <w:qFormat/>
    <w:rsid w:val="007D7AD6"/>
    <w:rPr>
      <w:rFonts w:ascii="Garamond" w:hAnsi="Garamond"/>
      <w:sz w:val="24"/>
    </w:rPr>
  </w:style>
  <w:style w:type="character" w:customStyle="1" w:styleId="FontStyle278">
    <w:name w:val="Font Style278"/>
    <w:uiPriority w:val="99"/>
    <w:qFormat/>
    <w:rsid w:val="007D7AD6"/>
    <w:rPr>
      <w:rFonts w:ascii="Times New Roman" w:hAnsi="Times New Roman"/>
      <w:color w:val="000000"/>
      <w:sz w:val="22"/>
    </w:rPr>
  </w:style>
  <w:style w:type="character" w:customStyle="1" w:styleId="FontStyle271">
    <w:name w:val="Font Style271"/>
    <w:uiPriority w:val="99"/>
    <w:qFormat/>
    <w:rsid w:val="007D7AD6"/>
    <w:rPr>
      <w:rFonts w:ascii="Times New Roman" w:hAnsi="Times New Roman"/>
      <w:i/>
      <w:color w:val="000000"/>
      <w:sz w:val="22"/>
    </w:rPr>
  </w:style>
  <w:style w:type="paragraph" w:customStyle="1" w:styleId="afffffe">
    <w:name w:val="Êðàòêèé îáðàòíûé àäðåñ"/>
    <w:basedOn w:val="a2"/>
    <w:uiPriority w:val="99"/>
    <w:qFormat/>
    <w:rsid w:val="007D7AD6"/>
    <w:pPr>
      <w:widowControl/>
      <w:snapToGrid/>
      <w:spacing w:before="0" w:after="0"/>
    </w:pPr>
    <w:rPr>
      <w:rFonts w:ascii="MS Sans Serif" w:eastAsia="Times New Roman" w:hAnsi="MS Sans Serif"/>
      <w:sz w:val="20"/>
      <w:lang w:val="en-US"/>
    </w:rPr>
  </w:style>
  <w:style w:type="character" w:customStyle="1" w:styleId="215">
    <w:name w:val="Знак Знак21"/>
    <w:uiPriority w:val="99"/>
    <w:qFormat/>
    <w:locked/>
    <w:rsid w:val="007D7AD6"/>
    <w:rPr>
      <w:b/>
      <w:sz w:val="28"/>
      <w:lang w:val="ru-RU" w:eastAsia="ru-RU"/>
    </w:rPr>
  </w:style>
  <w:style w:type="character" w:customStyle="1" w:styleId="411">
    <w:name w:val="Знак Знак41"/>
    <w:uiPriority w:val="99"/>
    <w:qFormat/>
    <w:locked/>
    <w:rsid w:val="007D7AD6"/>
    <w:rPr>
      <w:rFonts w:ascii="Arial" w:hAnsi="Arial"/>
      <w:b/>
      <w:i/>
      <w:sz w:val="28"/>
      <w:lang w:val="ru-RU" w:eastAsia="en-US"/>
    </w:rPr>
  </w:style>
  <w:style w:type="character" w:customStyle="1" w:styleId="390">
    <w:name w:val="Знак Знак39"/>
    <w:uiPriority w:val="99"/>
    <w:qFormat/>
    <w:locked/>
    <w:rsid w:val="007D7AD6"/>
    <w:rPr>
      <w:b/>
      <w:sz w:val="28"/>
      <w:lang w:val="ru-RU" w:eastAsia="ru-RU"/>
    </w:rPr>
  </w:style>
  <w:style w:type="character" w:customStyle="1" w:styleId="380">
    <w:name w:val="Знак Знак38"/>
    <w:uiPriority w:val="99"/>
    <w:qFormat/>
    <w:locked/>
    <w:rsid w:val="007D7AD6"/>
    <w:rPr>
      <w:b/>
      <w:i/>
      <w:sz w:val="26"/>
      <w:lang w:val="ru-RU" w:eastAsia="ru-RU"/>
    </w:rPr>
  </w:style>
  <w:style w:type="character" w:customStyle="1" w:styleId="370">
    <w:name w:val="Знак Знак37"/>
    <w:uiPriority w:val="99"/>
    <w:qFormat/>
    <w:locked/>
    <w:rsid w:val="007D7AD6"/>
    <w:rPr>
      <w:sz w:val="24"/>
      <w:lang w:val="ru-RU" w:eastAsia="ru-RU"/>
    </w:rPr>
  </w:style>
  <w:style w:type="character" w:customStyle="1" w:styleId="360">
    <w:name w:val="Знак Знак36"/>
    <w:uiPriority w:val="99"/>
    <w:qFormat/>
    <w:locked/>
    <w:rsid w:val="007D7AD6"/>
    <w:rPr>
      <w:sz w:val="24"/>
      <w:lang w:val="ru-RU" w:eastAsia="ru-RU"/>
    </w:rPr>
  </w:style>
  <w:style w:type="character" w:customStyle="1" w:styleId="351">
    <w:name w:val="Знак Знак35"/>
    <w:uiPriority w:val="99"/>
    <w:qFormat/>
    <w:locked/>
    <w:rsid w:val="007D7AD6"/>
    <w:rPr>
      <w:i/>
      <w:sz w:val="24"/>
      <w:lang w:val="ru-RU" w:eastAsia="ru-RU"/>
    </w:rPr>
  </w:style>
  <w:style w:type="character" w:customStyle="1" w:styleId="340">
    <w:name w:val="Знак Знак34"/>
    <w:uiPriority w:val="99"/>
    <w:qFormat/>
    <w:locked/>
    <w:rsid w:val="007D7AD6"/>
    <w:rPr>
      <w:rFonts w:ascii="Arial" w:hAnsi="Arial"/>
      <w:sz w:val="22"/>
      <w:lang w:val="ru-RU" w:eastAsia="ru-RU"/>
    </w:rPr>
  </w:style>
  <w:style w:type="character" w:customStyle="1" w:styleId="HTMLAddressChar2">
    <w:name w:val="HTML Address Char2"/>
    <w:uiPriority w:val="99"/>
    <w:locked/>
    <w:rsid w:val="007D7AD6"/>
    <w:rPr>
      <w:i/>
      <w:sz w:val="24"/>
      <w:lang w:eastAsia="ru-RU"/>
    </w:rPr>
  </w:style>
  <w:style w:type="character" w:customStyle="1" w:styleId="HTMLAddressChar">
    <w:name w:val="HTML Address Char"/>
    <w:basedOn w:val="a3"/>
    <w:uiPriority w:val="99"/>
    <w:qFormat/>
    <w:locked/>
    <w:rsid w:val="007D7AD6"/>
    <w:rPr>
      <w:rFonts w:cs="Times New Roman"/>
      <w:i/>
      <w:sz w:val="24"/>
      <w:lang w:val="ru-RU" w:eastAsia="ru-RU"/>
    </w:rPr>
  </w:style>
  <w:style w:type="character" w:customStyle="1" w:styleId="HTML10">
    <w:name w:val="Адрес HTML Знак1"/>
    <w:basedOn w:val="a3"/>
    <w:uiPriority w:val="99"/>
    <w:qFormat/>
    <w:rsid w:val="007D7AD6"/>
    <w:rPr>
      <w:rFonts w:ascii="Times New Roman" w:hAnsi="Times New Roman" w:cs="Times New Roman"/>
      <w:i/>
      <w:iCs/>
      <w:sz w:val="24"/>
      <w:szCs w:val="24"/>
      <w:lang w:eastAsia="ru-RU"/>
    </w:rPr>
  </w:style>
  <w:style w:type="character" w:customStyle="1" w:styleId="HTML120">
    <w:name w:val="Адрес HTML Знак120"/>
    <w:basedOn w:val="a3"/>
    <w:uiPriority w:val="99"/>
    <w:semiHidden/>
    <w:qFormat/>
    <w:rsid w:val="007D7AD6"/>
    <w:rPr>
      <w:rFonts w:cs="Times New Roman"/>
      <w:i/>
      <w:iCs/>
      <w:sz w:val="24"/>
      <w:szCs w:val="24"/>
    </w:rPr>
  </w:style>
  <w:style w:type="character" w:customStyle="1" w:styleId="HTML119">
    <w:name w:val="Адрес HTML Знак119"/>
    <w:basedOn w:val="a3"/>
    <w:uiPriority w:val="99"/>
    <w:semiHidden/>
    <w:qFormat/>
    <w:rsid w:val="007D7AD6"/>
    <w:rPr>
      <w:rFonts w:cs="Times New Roman"/>
      <w:i/>
      <w:iCs/>
      <w:sz w:val="24"/>
      <w:szCs w:val="24"/>
    </w:rPr>
  </w:style>
  <w:style w:type="character" w:customStyle="1" w:styleId="HTML118">
    <w:name w:val="Адрес HTML Знак118"/>
    <w:basedOn w:val="a3"/>
    <w:uiPriority w:val="99"/>
    <w:semiHidden/>
    <w:qFormat/>
    <w:rsid w:val="007D7AD6"/>
    <w:rPr>
      <w:rFonts w:cs="Times New Roman"/>
      <w:i/>
      <w:iCs/>
      <w:sz w:val="24"/>
      <w:szCs w:val="24"/>
    </w:rPr>
  </w:style>
  <w:style w:type="character" w:customStyle="1" w:styleId="HTML117">
    <w:name w:val="Адрес HTML Знак117"/>
    <w:basedOn w:val="a3"/>
    <w:uiPriority w:val="99"/>
    <w:qFormat/>
    <w:rsid w:val="007D7AD6"/>
    <w:rPr>
      <w:rFonts w:cs="Times New Roman"/>
      <w:i/>
      <w:iCs/>
      <w:sz w:val="24"/>
      <w:szCs w:val="24"/>
    </w:rPr>
  </w:style>
  <w:style w:type="character" w:customStyle="1" w:styleId="HTML116">
    <w:name w:val="Адрес HTML Знак116"/>
    <w:basedOn w:val="a3"/>
    <w:uiPriority w:val="99"/>
    <w:semiHidden/>
    <w:qFormat/>
    <w:rsid w:val="007D7AD6"/>
    <w:rPr>
      <w:rFonts w:cs="Times New Roman"/>
      <w:i/>
      <w:iCs/>
      <w:sz w:val="24"/>
      <w:szCs w:val="24"/>
    </w:rPr>
  </w:style>
  <w:style w:type="character" w:customStyle="1" w:styleId="HTML115">
    <w:name w:val="Адрес HTML Знак115"/>
    <w:basedOn w:val="a3"/>
    <w:uiPriority w:val="99"/>
    <w:semiHidden/>
    <w:qFormat/>
    <w:rsid w:val="007D7AD6"/>
    <w:rPr>
      <w:rFonts w:cs="Times New Roman"/>
      <w:i/>
      <w:iCs/>
      <w:sz w:val="24"/>
      <w:szCs w:val="24"/>
    </w:rPr>
  </w:style>
  <w:style w:type="character" w:customStyle="1" w:styleId="HTML114">
    <w:name w:val="Адрес HTML Знак114"/>
    <w:basedOn w:val="a3"/>
    <w:uiPriority w:val="99"/>
    <w:semiHidden/>
    <w:qFormat/>
    <w:rsid w:val="007D7AD6"/>
    <w:rPr>
      <w:rFonts w:cs="Times New Roman"/>
      <w:i/>
      <w:iCs/>
      <w:sz w:val="24"/>
      <w:szCs w:val="24"/>
    </w:rPr>
  </w:style>
  <w:style w:type="character" w:customStyle="1" w:styleId="HTML113">
    <w:name w:val="Адрес HTML Знак113"/>
    <w:basedOn w:val="a3"/>
    <w:uiPriority w:val="99"/>
    <w:semiHidden/>
    <w:qFormat/>
    <w:rsid w:val="007D7AD6"/>
    <w:rPr>
      <w:rFonts w:cs="Times New Roman"/>
      <w:i/>
      <w:iCs/>
      <w:sz w:val="24"/>
      <w:szCs w:val="24"/>
    </w:rPr>
  </w:style>
  <w:style w:type="character" w:customStyle="1" w:styleId="HTML112">
    <w:name w:val="Адрес HTML Знак112"/>
    <w:basedOn w:val="a3"/>
    <w:uiPriority w:val="99"/>
    <w:semiHidden/>
    <w:qFormat/>
    <w:rsid w:val="007D7AD6"/>
    <w:rPr>
      <w:rFonts w:cs="Times New Roman"/>
      <w:i/>
      <w:iCs/>
      <w:sz w:val="24"/>
      <w:szCs w:val="24"/>
    </w:rPr>
  </w:style>
  <w:style w:type="character" w:customStyle="1" w:styleId="HTML111">
    <w:name w:val="Адрес HTML Знак111"/>
    <w:basedOn w:val="a3"/>
    <w:uiPriority w:val="99"/>
    <w:qFormat/>
    <w:rsid w:val="007D7AD6"/>
    <w:rPr>
      <w:rFonts w:cs="Times New Roman"/>
      <w:i/>
      <w:iCs/>
      <w:sz w:val="24"/>
      <w:szCs w:val="24"/>
    </w:rPr>
  </w:style>
  <w:style w:type="character" w:customStyle="1" w:styleId="HTML110">
    <w:name w:val="Адрес HTML Знак110"/>
    <w:basedOn w:val="a3"/>
    <w:uiPriority w:val="99"/>
    <w:semiHidden/>
    <w:qFormat/>
    <w:rsid w:val="007D7AD6"/>
    <w:rPr>
      <w:rFonts w:cs="Times New Roman"/>
      <w:i/>
      <w:iCs/>
      <w:sz w:val="24"/>
      <w:szCs w:val="24"/>
    </w:rPr>
  </w:style>
  <w:style w:type="character" w:customStyle="1" w:styleId="HTML19">
    <w:name w:val="Адрес HTML Знак19"/>
    <w:basedOn w:val="a3"/>
    <w:uiPriority w:val="99"/>
    <w:qFormat/>
    <w:rsid w:val="007D7AD6"/>
    <w:rPr>
      <w:rFonts w:cs="Times New Roman"/>
      <w:i/>
      <w:iCs/>
      <w:sz w:val="24"/>
      <w:szCs w:val="24"/>
    </w:rPr>
  </w:style>
  <w:style w:type="character" w:customStyle="1" w:styleId="HTML18">
    <w:name w:val="Адрес HTML Знак18"/>
    <w:basedOn w:val="a3"/>
    <w:uiPriority w:val="99"/>
    <w:semiHidden/>
    <w:qFormat/>
    <w:rsid w:val="007D7AD6"/>
    <w:rPr>
      <w:rFonts w:cs="Times New Roman"/>
      <w:i/>
      <w:iCs/>
      <w:sz w:val="24"/>
      <w:szCs w:val="24"/>
    </w:rPr>
  </w:style>
  <w:style w:type="character" w:customStyle="1" w:styleId="HTML17">
    <w:name w:val="Адрес HTML Знак17"/>
    <w:basedOn w:val="a3"/>
    <w:uiPriority w:val="99"/>
    <w:semiHidden/>
    <w:qFormat/>
    <w:rsid w:val="007D7AD6"/>
    <w:rPr>
      <w:rFonts w:cs="Times New Roman"/>
      <w:i/>
      <w:iCs/>
      <w:sz w:val="24"/>
      <w:szCs w:val="24"/>
    </w:rPr>
  </w:style>
  <w:style w:type="character" w:customStyle="1" w:styleId="HTML16">
    <w:name w:val="Адрес HTML Знак16"/>
    <w:basedOn w:val="a3"/>
    <w:uiPriority w:val="99"/>
    <w:semiHidden/>
    <w:qFormat/>
    <w:rsid w:val="007D7AD6"/>
    <w:rPr>
      <w:rFonts w:cs="Times New Roman"/>
      <w:i/>
      <w:iCs/>
      <w:sz w:val="24"/>
      <w:szCs w:val="24"/>
    </w:rPr>
  </w:style>
  <w:style w:type="character" w:customStyle="1" w:styleId="HTML15">
    <w:name w:val="Адрес HTML Знак15"/>
    <w:basedOn w:val="a3"/>
    <w:uiPriority w:val="99"/>
    <w:qFormat/>
    <w:rsid w:val="007D7AD6"/>
    <w:rPr>
      <w:rFonts w:cs="Times New Roman"/>
      <w:i/>
      <w:iCs/>
      <w:sz w:val="24"/>
      <w:szCs w:val="24"/>
    </w:rPr>
  </w:style>
  <w:style w:type="character" w:customStyle="1" w:styleId="HTML14">
    <w:name w:val="Адрес HTML Знак14"/>
    <w:basedOn w:val="a3"/>
    <w:uiPriority w:val="99"/>
    <w:qFormat/>
    <w:rsid w:val="007D7AD6"/>
    <w:rPr>
      <w:rFonts w:cs="Times New Roman"/>
      <w:i/>
      <w:iCs/>
      <w:sz w:val="24"/>
      <w:szCs w:val="24"/>
    </w:rPr>
  </w:style>
  <w:style w:type="character" w:customStyle="1" w:styleId="HTML13">
    <w:name w:val="Адрес HTML Знак13"/>
    <w:basedOn w:val="a3"/>
    <w:uiPriority w:val="99"/>
    <w:semiHidden/>
    <w:qFormat/>
    <w:rsid w:val="007D7AD6"/>
    <w:rPr>
      <w:rFonts w:cs="Times New Roman"/>
      <w:i/>
      <w:iCs/>
      <w:sz w:val="24"/>
      <w:szCs w:val="24"/>
    </w:rPr>
  </w:style>
  <w:style w:type="character" w:customStyle="1" w:styleId="HTML12">
    <w:name w:val="Адрес HTML Знак12"/>
    <w:basedOn w:val="a3"/>
    <w:uiPriority w:val="99"/>
    <w:qFormat/>
    <w:rsid w:val="007D7AD6"/>
    <w:rPr>
      <w:rFonts w:cs="Times New Roman"/>
      <w:i/>
      <w:iCs/>
      <w:sz w:val="22"/>
    </w:rPr>
  </w:style>
  <w:style w:type="character" w:customStyle="1" w:styleId="Web">
    <w:name w:val="Обычный (Web) Знак"/>
    <w:uiPriority w:val="99"/>
    <w:qFormat/>
    <w:locked/>
    <w:rsid w:val="007D7AD6"/>
    <w:rPr>
      <w:rFonts w:ascii="Tahoma" w:hAnsi="Tahoma"/>
      <w:sz w:val="16"/>
    </w:rPr>
  </w:style>
  <w:style w:type="character" w:customStyle="1" w:styleId="321">
    <w:name w:val="Знак Знак32"/>
    <w:uiPriority w:val="99"/>
    <w:qFormat/>
    <w:locked/>
    <w:rsid w:val="007D7AD6"/>
    <w:rPr>
      <w:lang w:val="ru-RU" w:eastAsia="ru-RU"/>
    </w:rPr>
  </w:style>
  <w:style w:type="character" w:customStyle="1" w:styleId="317">
    <w:name w:val="Знак Знак31"/>
    <w:uiPriority w:val="99"/>
    <w:qFormat/>
    <w:locked/>
    <w:rsid w:val="007D7AD6"/>
    <w:rPr>
      <w:sz w:val="24"/>
      <w:lang w:val="ru-RU" w:eastAsia="ru-RU"/>
    </w:rPr>
  </w:style>
  <w:style w:type="character" w:customStyle="1" w:styleId="301">
    <w:name w:val="Знак Знак30"/>
    <w:uiPriority w:val="99"/>
    <w:qFormat/>
    <w:locked/>
    <w:rsid w:val="007D7AD6"/>
    <w:rPr>
      <w:sz w:val="24"/>
      <w:lang w:val="ru-RU" w:eastAsia="ru-RU"/>
    </w:rPr>
  </w:style>
  <w:style w:type="character" w:customStyle="1" w:styleId="1ff4">
    <w:name w:val="Знак1 Знак Знак"/>
    <w:uiPriority w:val="99"/>
    <w:qFormat/>
    <w:locked/>
    <w:rsid w:val="007D7AD6"/>
    <w:rPr>
      <w:sz w:val="24"/>
      <w:lang w:val="ru-RU" w:eastAsia="ru-RU"/>
    </w:rPr>
  </w:style>
  <w:style w:type="character" w:customStyle="1" w:styleId="1910">
    <w:name w:val="Знак Знак191"/>
    <w:uiPriority w:val="99"/>
    <w:qFormat/>
    <w:locked/>
    <w:rsid w:val="007D7AD6"/>
    <w:rPr>
      <w:sz w:val="24"/>
      <w:lang w:val="en-US" w:eastAsia="ru-RU"/>
    </w:rPr>
  </w:style>
  <w:style w:type="character" w:customStyle="1" w:styleId="1411">
    <w:name w:val="Знак Знак141"/>
    <w:uiPriority w:val="99"/>
    <w:qFormat/>
    <w:locked/>
    <w:rsid w:val="007D7AD6"/>
    <w:rPr>
      <w:rFonts w:ascii="Cambria" w:hAnsi="Cambria"/>
      <w:i/>
      <w:color w:val="4F81BD"/>
      <w:spacing w:val="15"/>
      <w:sz w:val="24"/>
      <w:lang w:val="ru-RU" w:eastAsia="ru-RU"/>
    </w:rPr>
  </w:style>
  <w:style w:type="character" w:customStyle="1" w:styleId="123">
    <w:name w:val="Знак Знак12"/>
    <w:uiPriority w:val="99"/>
    <w:qFormat/>
    <w:locked/>
    <w:rsid w:val="007D7AD6"/>
    <w:rPr>
      <w:rFonts w:ascii="PragmaticaCTT" w:hAnsi="PragmaticaCTT"/>
      <w:sz w:val="24"/>
      <w:lang w:val="ru-RU" w:eastAsia="ru-RU"/>
    </w:rPr>
  </w:style>
  <w:style w:type="character" w:customStyle="1" w:styleId="2210">
    <w:name w:val="Знак Знак221"/>
    <w:uiPriority w:val="99"/>
    <w:qFormat/>
    <w:locked/>
    <w:rsid w:val="007D7AD6"/>
    <w:rPr>
      <w:color w:val="000000"/>
      <w:sz w:val="24"/>
      <w:lang w:val="ru-RU" w:eastAsia="ru-RU"/>
    </w:rPr>
  </w:style>
  <w:style w:type="character" w:customStyle="1" w:styleId="290">
    <w:name w:val="Знак Знак29"/>
    <w:uiPriority w:val="99"/>
    <w:qFormat/>
    <w:locked/>
    <w:rsid w:val="007D7AD6"/>
    <w:rPr>
      <w:sz w:val="16"/>
      <w:lang w:val="ru-RU" w:eastAsia="ru-RU"/>
    </w:rPr>
  </w:style>
  <w:style w:type="character" w:customStyle="1" w:styleId="2510">
    <w:name w:val="Знак Знак251"/>
    <w:uiPriority w:val="99"/>
    <w:qFormat/>
    <w:locked/>
    <w:rsid w:val="007D7AD6"/>
    <w:rPr>
      <w:sz w:val="24"/>
      <w:lang w:val="ru-RU" w:eastAsia="ru-RU"/>
    </w:rPr>
  </w:style>
  <w:style w:type="character" w:customStyle="1" w:styleId="280">
    <w:name w:val="Знак Знак28"/>
    <w:uiPriority w:val="99"/>
    <w:qFormat/>
    <w:locked/>
    <w:rsid w:val="007D7AD6"/>
    <w:rPr>
      <w:sz w:val="16"/>
      <w:lang w:val="ru-RU" w:eastAsia="ru-RU"/>
    </w:rPr>
  </w:style>
  <w:style w:type="character" w:customStyle="1" w:styleId="272">
    <w:name w:val="Знак Знак27"/>
    <w:uiPriority w:val="99"/>
    <w:qFormat/>
    <w:locked/>
    <w:rsid w:val="007D7AD6"/>
    <w:rPr>
      <w:rFonts w:ascii="Courier New" w:hAnsi="Courier New"/>
      <w:lang w:val="ru-RU" w:eastAsia="ru-RU"/>
    </w:rPr>
  </w:style>
  <w:style w:type="character" w:customStyle="1" w:styleId="1810">
    <w:name w:val="Знак Знак181"/>
    <w:uiPriority w:val="99"/>
    <w:qFormat/>
    <w:locked/>
    <w:rsid w:val="007D7AD6"/>
    <w:rPr>
      <w:b/>
      <w:lang w:val="ru-RU" w:eastAsia="ru-RU"/>
    </w:rPr>
  </w:style>
  <w:style w:type="character" w:customStyle="1" w:styleId="201">
    <w:name w:val="Знак Знак201"/>
    <w:uiPriority w:val="99"/>
    <w:qFormat/>
    <w:locked/>
    <w:rsid w:val="007D7AD6"/>
    <w:rPr>
      <w:rFonts w:ascii="Tahoma" w:hAnsi="Tahoma"/>
      <w:sz w:val="16"/>
      <w:lang w:val="ru-RU" w:eastAsia="ru-RU"/>
    </w:rPr>
  </w:style>
  <w:style w:type="paragraph" w:customStyle="1" w:styleId="2fc">
    <w:name w:val="Знак Знак Знак Знак Знак Знак2"/>
    <w:basedOn w:val="a2"/>
    <w:uiPriority w:val="99"/>
    <w:qFormat/>
    <w:rsid w:val="007D7AD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affff1">
    <w:name w:val="Темы Знак"/>
    <w:link w:val="affff0"/>
    <w:uiPriority w:val="99"/>
    <w:qFormat/>
    <w:locked/>
    <w:rsid w:val="007D7AD6"/>
    <w:rPr>
      <w:rFonts w:ascii="Times New Roman" w:eastAsia="Calibri" w:hAnsi="Times New Roman" w:cs="Times New Roman"/>
      <w:b/>
      <w:sz w:val="24"/>
      <w:szCs w:val="20"/>
      <w:lang w:eastAsia="ru-RU"/>
    </w:rPr>
  </w:style>
  <w:style w:type="character" w:customStyle="1" w:styleId="affffff">
    <w:name w:val="Основной текст_"/>
    <w:link w:val="1ff5"/>
    <w:qFormat/>
    <w:locked/>
    <w:rsid w:val="007D7AD6"/>
    <w:rPr>
      <w:rFonts w:ascii="Arial" w:hAnsi="Arial"/>
      <w:sz w:val="19"/>
      <w:shd w:val="clear" w:color="auto" w:fill="FFFFFF"/>
    </w:rPr>
  </w:style>
  <w:style w:type="paragraph" w:customStyle="1" w:styleId="1ff5">
    <w:name w:val="Основной текст1"/>
    <w:basedOn w:val="a2"/>
    <w:link w:val="affffff"/>
    <w:qFormat/>
    <w:rsid w:val="007D7AD6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Theme="minorHAnsi" w:hAnsi="Arial" w:cstheme="minorBidi"/>
      <w:sz w:val="19"/>
      <w:szCs w:val="22"/>
      <w:shd w:val="clear" w:color="auto" w:fill="FFFFFF"/>
      <w:lang w:eastAsia="en-US"/>
    </w:rPr>
  </w:style>
  <w:style w:type="paragraph" w:customStyle="1" w:styleId="2TimesNewRoman1200">
    <w:name w:val="Стиль Заголовок 2 + (латиница) Times New Roman 12 пт Перед:  0 пт..."/>
    <w:basedOn w:val="20"/>
    <w:uiPriority w:val="99"/>
    <w:qFormat/>
    <w:rsid w:val="007D7AD6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9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bCs/>
      <w:kern w:val="32"/>
      <w:sz w:val="24"/>
    </w:rPr>
  </w:style>
  <w:style w:type="paragraph" w:customStyle="1" w:styleId="Style24">
    <w:name w:val="Style24"/>
    <w:basedOn w:val="a2"/>
    <w:uiPriority w:val="99"/>
    <w:qFormat/>
    <w:rsid w:val="007D7AD6"/>
    <w:pPr>
      <w:autoSpaceDE w:val="0"/>
      <w:autoSpaceDN w:val="0"/>
      <w:adjustRightInd w:val="0"/>
      <w:snapToGrid/>
      <w:spacing w:before="0" w:after="0" w:line="482" w:lineRule="exact"/>
      <w:ind w:firstLine="720"/>
      <w:jc w:val="both"/>
    </w:pPr>
    <w:rPr>
      <w:rFonts w:eastAsia="Times New Roman"/>
      <w:szCs w:val="24"/>
    </w:rPr>
  </w:style>
  <w:style w:type="paragraph" w:customStyle="1" w:styleId="2TimesNewRoman0">
    <w:name w:val="Стиль заголовок 2 + Times New Roman полужирный Первая строка:  0..."/>
    <w:basedOn w:val="2f9"/>
    <w:uiPriority w:val="99"/>
    <w:qFormat/>
    <w:rsid w:val="007D7AD6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overflowPunct/>
      <w:spacing w:before="24" w:after="16" w:line="190" w:lineRule="atLeast"/>
      <w:ind w:firstLine="454"/>
      <w:jc w:val="center"/>
      <w:textAlignment w:val="auto"/>
    </w:pPr>
    <w:rPr>
      <w:b/>
      <w:bCs/>
      <w:sz w:val="24"/>
      <w:szCs w:val="24"/>
    </w:rPr>
  </w:style>
  <w:style w:type="character" w:customStyle="1" w:styleId="1f">
    <w:name w:val="Стиль1 Знак"/>
    <w:link w:val="1e"/>
    <w:uiPriority w:val="99"/>
    <w:qFormat/>
    <w:locked/>
    <w:rsid w:val="007D7AD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affffff0">
    <w:name w:val="Стиль По ширине"/>
    <w:basedOn w:val="a2"/>
    <w:uiPriority w:val="99"/>
    <w:qFormat/>
    <w:rsid w:val="007D7AD6"/>
    <w:pPr>
      <w:widowControl/>
      <w:snapToGrid/>
      <w:spacing w:before="0" w:after="0" w:line="312" w:lineRule="auto"/>
      <w:ind w:firstLine="454"/>
      <w:jc w:val="both"/>
    </w:pPr>
    <w:rPr>
      <w:rFonts w:eastAsia="Times New Roman"/>
      <w:szCs w:val="24"/>
    </w:rPr>
  </w:style>
  <w:style w:type="paragraph" w:customStyle="1" w:styleId="Style53">
    <w:name w:val="Style53"/>
    <w:basedOn w:val="a2"/>
    <w:uiPriority w:val="99"/>
    <w:qFormat/>
    <w:rsid w:val="007D7AD6"/>
    <w:pPr>
      <w:autoSpaceDE w:val="0"/>
      <w:autoSpaceDN w:val="0"/>
      <w:adjustRightInd w:val="0"/>
      <w:snapToGrid/>
      <w:spacing w:before="0" w:after="0" w:line="197" w:lineRule="exact"/>
      <w:ind w:firstLine="456"/>
      <w:jc w:val="both"/>
    </w:pPr>
    <w:rPr>
      <w:rFonts w:ascii="Palatino Linotype" w:eastAsia="Times New Roman" w:hAnsi="Palatino Linotype"/>
      <w:szCs w:val="24"/>
    </w:rPr>
  </w:style>
  <w:style w:type="paragraph" w:customStyle="1" w:styleId="Style57">
    <w:name w:val="Style57"/>
    <w:basedOn w:val="a2"/>
    <w:uiPriority w:val="99"/>
    <w:qFormat/>
    <w:rsid w:val="007D7AD6"/>
    <w:pPr>
      <w:autoSpaceDE w:val="0"/>
      <w:autoSpaceDN w:val="0"/>
      <w:adjustRightInd w:val="0"/>
      <w:snapToGrid/>
      <w:spacing w:before="0" w:after="0" w:line="216" w:lineRule="exact"/>
      <w:jc w:val="both"/>
    </w:pPr>
    <w:rPr>
      <w:rFonts w:ascii="Palatino Linotype" w:eastAsia="Times New Roman" w:hAnsi="Palatino Linotype"/>
      <w:szCs w:val="24"/>
    </w:rPr>
  </w:style>
  <w:style w:type="paragraph" w:customStyle="1" w:styleId="Style35">
    <w:name w:val="Style35"/>
    <w:basedOn w:val="a2"/>
    <w:uiPriority w:val="99"/>
    <w:qFormat/>
    <w:rsid w:val="007D7AD6"/>
    <w:pPr>
      <w:autoSpaceDE w:val="0"/>
      <w:autoSpaceDN w:val="0"/>
      <w:adjustRightInd w:val="0"/>
      <w:snapToGrid/>
      <w:spacing w:before="0" w:after="0" w:line="197" w:lineRule="exact"/>
      <w:ind w:firstLine="442"/>
      <w:jc w:val="both"/>
    </w:pPr>
    <w:rPr>
      <w:rFonts w:ascii="Palatino Linotype" w:eastAsia="Times New Roman" w:hAnsi="Palatino Linotype"/>
      <w:szCs w:val="24"/>
    </w:rPr>
  </w:style>
  <w:style w:type="paragraph" w:customStyle="1" w:styleId="Style37">
    <w:name w:val="Style37"/>
    <w:basedOn w:val="a2"/>
    <w:uiPriority w:val="99"/>
    <w:qFormat/>
    <w:rsid w:val="007D7AD6"/>
    <w:pPr>
      <w:autoSpaceDE w:val="0"/>
      <w:autoSpaceDN w:val="0"/>
      <w:adjustRightInd w:val="0"/>
      <w:snapToGrid/>
      <w:spacing w:before="0" w:after="0" w:line="221" w:lineRule="exact"/>
      <w:ind w:firstLine="221"/>
      <w:jc w:val="both"/>
    </w:pPr>
    <w:rPr>
      <w:rFonts w:ascii="Palatino Linotype" w:eastAsia="Times New Roman" w:hAnsi="Palatino Linotype"/>
      <w:szCs w:val="24"/>
    </w:rPr>
  </w:style>
  <w:style w:type="paragraph" w:customStyle="1" w:styleId="Style31">
    <w:name w:val="Style31"/>
    <w:basedOn w:val="a2"/>
    <w:uiPriority w:val="99"/>
    <w:qFormat/>
    <w:rsid w:val="007D7AD6"/>
    <w:pPr>
      <w:autoSpaceDE w:val="0"/>
      <w:autoSpaceDN w:val="0"/>
      <w:adjustRightInd w:val="0"/>
      <w:snapToGrid/>
      <w:spacing w:before="0" w:after="0"/>
    </w:pPr>
    <w:rPr>
      <w:rFonts w:ascii="Palatino Linotype" w:eastAsia="Times New Roman" w:hAnsi="Palatino Linotype"/>
      <w:szCs w:val="24"/>
    </w:rPr>
  </w:style>
  <w:style w:type="paragraph" w:customStyle="1" w:styleId="2Arial12">
    <w:name w:val="Стиль Заголовок 2 + Arial полужирный курсив Перед:  12 пт После..."/>
    <w:basedOn w:val="20"/>
    <w:uiPriority w:val="99"/>
    <w:qFormat/>
    <w:rsid w:val="007D7AD6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20"/>
      </w:tabs>
      <w:autoSpaceDE/>
      <w:autoSpaceDN/>
      <w:adjustRightInd/>
      <w:spacing w:before="240" w:after="60"/>
      <w:ind w:left="720" w:hanging="360"/>
    </w:pPr>
    <w:rPr>
      <w:rFonts w:ascii="Arial" w:hAnsi="Arial"/>
      <w:b/>
      <w:bCs/>
      <w:iCs/>
      <w:sz w:val="24"/>
    </w:rPr>
  </w:style>
  <w:style w:type="paragraph" w:customStyle="1" w:styleId="2Arial0">
    <w:name w:val="Стиль Заголовок 2 + Arial полужирный Слева:  0 см Первая строка:..."/>
    <w:basedOn w:val="20"/>
    <w:uiPriority w:val="99"/>
    <w:qFormat/>
    <w:rsid w:val="007D7AD6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20"/>
      </w:tabs>
      <w:autoSpaceDE/>
      <w:autoSpaceDN/>
      <w:adjustRightInd/>
      <w:spacing w:before="240" w:after="60"/>
      <w:ind w:left="720" w:hanging="360"/>
    </w:pPr>
    <w:rPr>
      <w:rFonts w:ascii="Arial" w:hAnsi="Arial"/>
      <w:b/>
      <w:bCs/>
      <w:sz w:val="24"/>
    </w:rPr>
  </w:style>
  <w:style w:type="character" w:customStyle="1" w:styleId="ConsNormal0">
    <w:name w:val="ConsNormal Знак"/>
    <w:link w:val="ConsNormal"/>
    <w:uiPriority w:val="99"/>
    <w:qFormat/>
    <w:locked/>
    <w:rsid w:val="007D7AD6"/>
    <w:rPr>
      <w:rFonts w:ascii="Arial" w:eastAsia="Calibri" w:hAnsi="Arial" w:cs="Times New Roman"/>
      <w:lang w:eastAsia="ru-RU"/>
    </w:rPr>
  </w:style>
  <w:style w:type="character" w:customStyle="1" w:styleId="223">
    <w:name w:val="Основной текст (22)_"/>
    <w:link w:val="224"/>
    <w:uiPriority w:val="99"/>
    <w:qFormat/>
    <w:locked/>
    <w:rsid w:val="007D7AD6"/>
    <w:rPr>
      <w:rFonts w:ascii="Century Schoolbook" w:hAnsi="Century Schoolbook"/>
      <w:sz w:val="21"/>
      <w:shd w:val="clear" w:color="auto" w:fill="FFFFFF"/>
    </w:rPr>
  </w:style>
  <w:style w:type="paragraph" w:customStyle="1" w:styleId="224">
    <w:name w:val="Основной текст (22)"/>
    <w:basedOn w:val="a2"/>
    <w:link w:val="223"/>
    <w:uiPriority w:val="99"/>
    <w:qFormat/>
    <w:rsid w:val="007D7AD6"/>
    <w:pPr>
      <w:widowControl/>
      <w:shd w:val="clear" w:color="auto" w:fill="FFFFFF"/>
      <w:snapToGrid/>
      <w:spacing w:before="540" w:after="120" w:line="238" w:lineRule="exact"/>
      <w:ind w:hanging="480"/>
      <w:jc w:val="both"/>
    </w:pPr>
    <w:rPr>
      <w:rFonts w:ascii="Century Schoolbook" w:eastAsiaTheme="minorHAnsi" w:hAnsi="Century Schoolbook" w:cstheme="minorBidi"/>
      <w:sz w:val="21"/>
      <w:szCs w:val="22"/>
      <w:shd w:val="clear" w:color="auto" w:fill="FFFFFF"/>
      <w:lang w:eastAsia="en-US"/>
    </w:rPr>
  </w:style>
  <w:style w:type="paragraph" w:customStyle="1" w:styleId="341">
    <w:name w:val="Основной текст34"/>
    <w:basedOn w:val="a2"/>
    <w:uiPriority w:val="99"/>
    <w:qFormat/>
    <w:rsid w:val="007D7AD6"/>
    <w:pPr>
      <w:widowControl/>
      <w:shd w:val="clear" w:color="auto" w:fill="FFFFFF"/>
      <w:snapToGrid/>
      <w:spacing w:before="480" w:after="120" w:line="284" w:lineRule="exact"/>
      <w:ind w:hanging="1620"/>
      <w:jc w:val="both"/>
    </w:pPr>
    <w:rPr>
      <w:rFonts w:ascii="Arial" w:eastAsia="Times New Roman" w:hAnsi="Arial" w:cs="Arial"/>
      <w:color w:val="000000"/>
      <w:sz w:val="19"/>
      <w:szCs w:val="19"/>
    </w:rPr>
  </w:style>
  <w:style w:type="character" w:customStyle="1" w:styleId="136">
    <w:name w:val="Основной текст (13)_"/>
    <w:link w:val="137"/>
    <w:uiPriority w:val="99"/>
    <w:qFormat/>
    <w:locked/>
    <w:rsid w:val="007D7AD6"/>
    <w:rPr>
      <w:rFonts w:ascii="Century Schoolbook" w:hAnsi="Century Schoolbook"/>
      <w:sz w:val="18"/>
      <w:shd w:val="clear" w:color="auto" w:fill="FFFFFF"/>
    </w:rPr>
  </w:style>
  <w:style w:type="paragraph" w:customStyle="1" w:styleId="137">
    <w:name w:val="Основной текст (13)"/>
    <w:basedOn w:val="a2"/>
    <w:link w:val="136"/>
    <w:uiPriority w:val="99"/>
    <w:qFormat/>
    <w:rsid w:val="007D7AD6"/>
    <w:pPr>
      <w:widowControl/>
      <w:shd w:val="clear" w:color="auto" w:fill="FFFFFF"/>
      <w:snapToGrid/>
      <w:spacing w:before="480" w:after="300" w:line="240" w:lineRule="atLeast"/>
      <w:ind w:hanging="420"/>
    </w:pPr>
    <w:rPr>
      <w:rFonts w:ascii="Century Schoolbook" w:eastAsiaTheme="minorHAnsi" w:hAnsi="Century Schoolbook" w:cstheme="minorBidi"/>
      <w:sz w:val="18"/>
      <w:szCs w:val="22"/>
      <w:shd w:val="clear" w:color="auto" w:fill="FFFFFF"/>
      <w:lang w:eastAsia="en-US"/>
    </w:rPr>
  </w:style>
  <w:style w:type="character" w:customStyle="1" w:styleId="92">
    <w:name w:val="Основной текст (9)_"/>
    <w:link w:val="93"/>
    <w:uiPriority w:val="99"/>
    <w:qFormat/>
    <w:locked/>
    <w:rsid w:val="007D7AD6"/>
    <w:rPr>
      <w:rFonts w:ascii="Century Schoolbook" w:hAnsi="Century Schoolbook"/>
      <w:sz w:val="18"/>
      <w:shd w:val="clear" w:color="auto" w:fill="FFFFFF"/>
    </w:rPr>
  </w:style>
  <w:style w:type="paragraph" w:customStyle="1" w:styleId="93">
    <w:name w:val="Основной текст (9)"/>
    <w:basedOn w:val="a2"/>
    <w:link w:val="92"/>
    <w:uiPriority w:val="99"/>
    <w:qFormat/>
    <w:rsid w:val="007D7AD6"/>
    <w:pPr>
      <w:widowControl/>
      <w:shd w:val="clear" w:color="auto" w:fill="FFFFFF"/>
      <w:snapToGrid/>
      <w:spacing w:before="120" w:after="240" w:line="240" w:lineRule="atLeast"/>
    </w:pPr>
    <w:rPr>
      <w:rFonts w:ascii="Century Schoolbook" w:eastAsiaTheme="minorHAnsi" w:hAnsi="Century Schoolbook" w:cstheme="minorBidi"/>
      <w:sz w:val="18"/>
      <w:szCs w:val="22"/>
      <w:shd w:val="clear" w:color="auto" w:fill="FFFFFF"/>
      <w:lang w:eastAsia="en-US"/>
    </w:rPr>
  </w:style>
  <w:style w:type="character" w:customStyle="1" w:styleId="3f">
    <w:name w:val="Основной текст (3)_"/>
    <w:uiPriority w:val="99"/>
    <w:qFormat/>
    <w:locked/>
    <w:rsid w:val="007D7AD6"/>
    <w:rPr>
      <w:rFonts w:ascii="Century Schoolbook" w:hAnsi="Century Schoolbook"/>
      <w:sz w:val="18"/>
      <w:shd w:val="clear" w:color="auto" w:fill="FFFFFF"/>
    </w:rPr>
  </w:style>
  <w:style w:type="paragraph" w:customStyle="1" w:styleId="2Arial1">
    <w:name w:val="Заголовок 2  Arial"/>
    <w:basedOn w:val="20"/>
    <w:uiPriority w:val="99"/>
    <w:qFormat/>
    <w:rsid w:val="007D7AD6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120"/>
      <w:jc w:val="left"/>
    </w:pPr>
    <w:rPr>
      <w:rFonts w:ascii="Arial" w:hAnsi="Arial" w:cs="Arial"/>
      <w:b/>
      <w:bCs/>
      <w:sz w:val="24"/>
      <w:szCs w:val="24"/>
      <w:lang w:eastAsia="en-US"/>
    </w:rPr>
  </w:style>
  <w:style w:type="paragraph" w:customStyle="1" w:styleId="1ff6">
    <w:name w:val="Заголовок 1  Междустр.интервал:  одинарный"/>
    <w:basedOn w:val="10"/>
    <w:uiPriority w:val="99"/>
    <w:qFormat/>
    <w:rsid w:val="007D7AD6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</w:pPr>
    <w:rPr>
      <w:rFonts w:ascii="Arial" w:hAnsi="Arial" w:cs="Arial"/>
      <w:b/>
      <w:bCs/>
      <w:caps/>
      <w:kern w:val="32"/>
      <w:sz w:val="32"/>
      <w:szCs w:val="32"/>
      <w:lang w:eastAsia="en-US"/>
    </w:rPr>
  </w:style>
  <w:style w:type="paragraph" w:customStyle="1" w:styleId="article">
    <w:name w:val="article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1">
    <w:name w:val="Без интервала Знак"/>
    <w:link w:val="94"/>
    <w:uiPriority w:val="99"/>
    <w:qFormat/>
    <w:locked/>
    <w:rsid w:val="007D7AD6"/>
    <w:rPr>
      <w:lang w:val="en-US"/>
    </w:rPr>
  </w:style>
  <w:style w:type="paragraph" w:customStyle="1" w:styleId="94">
    <w:name w:val="Без интервала9"/>
    <w:link w:val="affffff1"/>
    <w:uiPriority w:val="99"/>
    <w:rsid w:val="007D7AD6"/>
    <w:pPr>
      <w:spacing w:before="100" w:beforeAutospacing="1" w:after="100" w:afterAutospacing="1" w:line="240" w:lineRule="auto"/>
    </w:pPr>
    <w:rPr>
      <w:lang w:val="en-US"/>
    </w:rPr>
  </w:style>
  <w:style w:type="paragraph" w:styleId="affffff2">
    <w:name w:val="No Spacing"/>
    <w:link w:val="64"/>
    <w:uiPriority w:val="99"/>
    <w:qFormat/>
    <w:rsid w:val="007D7AD6"/>
    <w:pPr>
      <w:spacing w:after="160" w:line="259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220">
    <w:name w:val="Знак1 Знак Знак22"/>
    <w:uiPriority w:val="99"/>
    <w:qFormat/>
    <w:locked/>
    <w:rsid w:val="007D7AD6"/>
    <w:rPr>
      <w:sz w:val="24"/>
    </w:rPr>
  </w:style>
  <w:style w:type="paragraph" w:styleId="2fd">
    <w:name w:val="Quote"/>
    <w:basedOn w:val="a2"/>
    <w:next w:val="a2"/>
    <w:link w:val="241"/>
    <w:uiPriority w:val="99"/>
    <w:qFormat/>
    <w:rsid w:val="007D7AD6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character" w:customStyle="1" w:styleId="2fe">
    <w:name w:val="Цитата 2 Знак"/>
    <w:basedOn w:val="a3"/>
    <w:link w:val="281"/>
    <w:uiPriority w:val="99"/>
    <w:qFormat/>
    <w:rsid w:val="007D7AD6"/>
    <w:rPr>
      <w:rFonts w:ascii="Times New Roman" w:eastAsia="Calibri" w:hAnsi="Times New Roman" w:cs="Times New Roman"/>
      <w:i/>
      <w:iCs/>
      <w:color w:val="000000" w:themeColor="text1"/>
      <w:sz w:val="24"/>
      <w:szCs w:val="20"/>
      <w:lang w:eastAsia="ru-RU"/>
    </w:rPr>
  </w:style>
  <w:style w:type="character" w:customStyle="1" w:styleId="QuoteChar">
    <w:name w:val="Quote Char"/>
    <w:basedOn w:val="a3"/>
    <w:link w:val="2110"/>
    <w:uiPriority w:val="99"/>
    <w:qFormat/>
    <w:locked/>
    <w:rsid w:val="007D7AD6"/>
    <w:rPr>
      <w:rFonts w:cs="Times New Roman"/>
      <w:i/>
      <w:color w:val="000000"/>
      <w:sz w:val="24"/>
    </w:rPr>
  </w:style>
  <w:style w:type="paragraph" w:customStyle="1" w:styleId="2110">
    <w:name w:val="Цитата 211"/>
    <w:basedOn w:val="a2"/>
    <w:next w:val="a2"/>
    <w:link w:val="QuoteChar"/>
    <w:uiPriority w:val="99"/>
    <w:rsid w:val="007D7AD6"/>
    <w:pPr>
      <w:widowControl/>
      <w:snapToGrid/>
      <w:spacing w:before="0" w:after="0"/>
    </w:pPr>
    <w:rPr>
      <w:rFonts w:asciiTheme="minorHAnsi" w:eastAsiaTheme="minorHAnsi" w:hAnsiTheme="minorHAnsi"/>
      <w:i/>
      <w:color w:val="000000"/>
      <w:szCs w:val="22"/>
      <w:lang w:eastAsia="en-US"/>
    </w:rPr>
  </w:style>
  <w:style w:type="character" w:customStyle="1" w:styleId="241">
    <w:name w:val="Цитата 2 Знак4"/>
    <w:basedOn w:val="a3"/>
    <w:link w:val="2fd"/>
    <w:uiPriority w:val="99"/>
    <w:locked/>
    <w:rsid w:val="007D7AD6"/>
    <w:rPr>
      <w:rFonts w:ascii="Calibri" w:eastAsia="Times New Roman" w:hAnsi="Calibri" w:cs="Times New Roman"/>
      <w:i/>
      <w:iCs/>
      <w:color w:val="000000"/>
      <w:sz w:val="24"/>
      <w:szCs w:val="24"/>
      <w:lang w:eastAsia="ru-RU"/>
    </w:rPr>
  </w:style>
  <w:style w:type="character" w:customStyle="1" w:styleId="IntenseQuoteChar7">
    <w:name w:val="Intense Quote Char7"/>
    <w:uiPriority w:val="99"/>
    <w:locked/>
    <w:rsid w:val="007D7AD6"/>
    <w:rPr>
      <w:rFonts w:ascii="Calibri" w:hAnsi="Calibri"/>
      <w:b/>
      <w:i/>
      <w:color w:val="4F81BD"/>
      <w:sz w:val="24"/>
    </w:rPr>
  </w:style>
  <w:style w:type="character" w:customStyle="1" w:styleId="510">
    <w:name w:val="Знак5 Знак Знак1"/>
    <w:uiPriority w:val="99"/>
    <w:locked/>
    <w:rsid w:val="007D7AD6"/>
    <w:rPr>
      <w:sz w:val="16"/>
      <w:lang w:val="ru-RU" w:eastAsia="ru-RU"/>
    </w:rPr>
  </w:style>
  <w:style w:type="character" w:customStyle="1" w:styleId="125">
    <w:name w:val="Знак1 Знак Знак25"/>
    <w:uiPriority w:val="99"/>
    <w:qFormat/>
    <w:locked/>
    <w:rsid w:val="007D7AD6"/>
    <w:rPr>
      <w:sz w:val="24"/>
    </w:rPr>
  </w:style>
  <w:style w:type="character" w:customStyle="1" w:styleId="124">
    <w:name w:val="Знак1 Знак Знак24"/>
    <w:uiPriority w:val="99"/>
    <w:qFormat/>
    <w:locked/>
    <w:rsid w:val="007D7AD6"/>
    <w:rPr>
      <w:sz w:val="24"/>
    </w:rPr>
  </w:style>
  <w:style w:type="character" w:customStyle="1" w:styleId="1230">
    <w:name w:val="Знак1 Знак Знак23"/>
    <w:uiPriority w:val="99"/>
    <w:qFormat/>
    <w:locked/>
    <w:rsid w:val="007D7AD6"/>
    <w:rPr>
      <w:sz w:val="24"/>
    </w:rPr>
  </w:style>
  <w:style w:type="character" w:customStyle="1" w:styleId="216">
    <w:name w:val="Цитата 2 Знак1"/>
    <w:basedOn w:val="a3"/>
    <w:uiPriority w:val="99"/>
    <w:qFormat/>
    <w:rsid w:val="007D7AD6"/>
    <w:rPr>
      <w:rFonts w:cs="Times New Roman"/>
      <w:i/>
      <w:iCs/>
      <w:color w:val="404040"/>
      <w:sz w:val="24"/>
      <w:szCs w:val="24"/>
    </w:rPr>
  </w:style>
  <w:style w:type="paragraph" w:customStyle="1" w:styleId="p12">
    <w:name w:val="p12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styleId="affffff3">
    <w:name w:val="Intense Quote"/>
    <w:basedOn w:val="a2"/>
    <w:next w:val="a2"/>
    <w:link w:val="47"/>
    <w:uiPriority w:val="99"/>
    <w:qFormat/>
    <w:rsid w:val="007D7AD6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hAnsi="Calibri"/>
      <w:b/>
      <w:i/>
      <w:color w:val="4F81BD"/>
    </w:rPr>
  </w:style>
  <w:style w:type="character" w:customStyle="1" w:styleId="affffff4">
    <w:name w:val="Выделенная цитата Знак"/>
    <w:basedOn w:val="a3"/>
    <w:link w:val="82"/>
    <w:uiPriority w:val="99"/>
    <w:qFormat/>
    <w:rsid w:val="007D7AD6"/>
    <w:rPr>
      <w:rFonts w:ascii="Times New Roman" w:eastAsia="Calibri" w:hAnsi="Times New Roman" w:cs="Times New Roman"/>
      <w:b/>
      <w:bCs/>
      <w:i/>
      <w:iCs/>
      <w:color w:val="4F81BD" w:themeColor="accent1"/>
      <w:sz w:val="24"/>
      <w:szCs w:val="20"/>
      <w:lang w:eastAsia="ru-RU"/>
    </w:rPr>
  </w:style>
  <w:style w:type="character" w:customStyle="1" w:styleId="IntenseQuoteChar">
    <w:name w:val="Intense Quote Char"/>
    <w:basedOn w:val="a3"/>
    <w:link w:val="11e"/>
    <w:uiPriority w:val="99"/>
    <w:qFormat/>
    <w:locked/>
    <w:rsid w:val="007D7AD6"/>
    <w:rPr>
      <w:rFonts w:cs="Times New Roman"/>
      <w:b/>
      <w:i/>
      <w:color w:val="4F81BD"/>
      <w:sz w:val="24"/>
    </w:rPr>
  </w:style>
  <w:style w:type="paragraph" w:customStyle="1" w:styleId="11e">
    <w:name w:val="Выделенная цитата11"/>
    <w:basedOn w:val="a2"/>
    <w:next w:val="a2"/>
    <w:link w:val="IntenseQuoteChar"/>
    <w:uiPriority w:val="99"/>
    <w:rsid w:val="007D7AD6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Theme="minorHAnsi" w:eastAsiaTheme="minorHAnsi" w:hAnsiTheme="minorHAnsi"/>
      <w:b/>
      <w:i/>
      <w:color w:val="4F81BD"/>
      <w:szCs w:val="22"/>
      <w:lang w:eastAsia="en-US"/>
    </w:rPr>
  </w:style>
  <w:style w:type="character" w:customStyle="1" w:styleId="47">
    <w:name w:val="Выделенная цитата Знак4"/>
    <w:basedOn w:val="a3"/>
    <w:link w:val="affffff3"/>
    <w:uiPriority w:val="99"/>
    <w:locked/>
    <w:rsid w:val="007D7AD6"/>
    <w:rPr>
      <w:rFonts w:ascii="Calibri" w:eastAsia="Calibri" w:hAnsi="Calibri" w:cs="Times New Roman"/>
      <w:b/>
      <w:i/>
      <w:color w:val="4F81BD"/>
      <w:sz w:val="24"/>
      <w:szCs w:val="20"/>
      <w:lang w:eastAsia="ru-RU"/>
    </w:rPr>
  </w:style>
  <w:style w:type="character" w:customStyle="1" w:styleId="1ff7">
    <w:name w:val="Выделенная цитата Знак1"/>
    <w:basedOn w:val="a3"/>
    <w:uiPriority w:val="99"/>
    <w:qFormat/>
    <w:rsid w:val="007D7AD6"/>
    <w:rPr>
      <w:rFonts w:ascii="Times New Roman" w:hAnsi="Times New Roman" w:cs="Times New Roman"/>
      <w:i/>
      <w:iCs/>
      <w:color w:val="5B9BD5"/>
      <w:sz w:val="24"/>
      <w:szCs w:val="24"/>
      <w:lang w:eastAsia="ru-RU"/>
    </w:rPr>
  </w:style>
  <w:style w:type="character" w:customStyle="1" w:styleId="1201">
    <w:name w:val="Выделенная цитата Знак120"/>
    <w:basedOn w:val="a3"/>
    <w:uiPriority w:val="99"/>
    <w:qFormat/>
    <w:rsid w:val="007D7AD6"/>
    <w:rPr>
      <w:rFonts w:cs="Times New Roman"/>
      <w:i/>
      <w:iCs/>
      <w:color w:val="5B9BD5"/>
      <w:sz w:val="24"/>
      <w:szCs w:val="24"/>
    </w:rPr>
  </w:style>
  <w:style w:type="character" w:customStyle="1" w:styleId="1190">
    <w:name w:val="Выделенная цитата Знак119"/>
    <w:basedOn w:val="a3"/>
    <w:uiPriority w:val="99"/>
    <w:qFormat/>
    <w:rsid w:val="007D7AD6"/>
    <w:rPr>
      <w:rFonts w:cs="Times New Roman"/>
      <w:i/>
      <w:iCs/>
      <w:color w:val="5B9BD5"/>
      <w:sz w:val="24"/>
      <w:szCs w:val="24"/>
    </w:rPr>
  </w:style>
  <w:style w:type="character" w:customStyle="1" w:styleId="1180">
    <w:name w:val="Выделенная цитата Знак118"/>
    <w:basedOn w:val="a3"/>
    <w:uiPriority w:val="99"/>
    <w:qFormat/>
    <w:rsid w:val="007D7AD6"/>
    <w:rPr>
      <w:rFonts w:cs="Times New Roman"/>
      <w:i/>
      <w:iCs/>
      <w:color w:val="5B9BD5"/>
      <w:sz w:val="24"/>
      <w:szCs w:val="24"/>
    </w:rPr>
  </w:style>
  <w:style w:type="character" w:customStyle="1" w:styleId="1170">
    <w:name w:val="Выделенная цитата Знак117"/>
    <w:basedOn w:val="a3"/>
    <w:uiPriority w:val="99"/>
    <w:qFormat/>
    <w:rsid w:val="007D7AD6"/>
    <w:rPr>
      <w:rFonts w:cs="Times New Roman"/>
      <w:i/>
      <w:iCs/>
      <w:color w:val="5B9BD5"/>
      <w:sz w:val="24"/>
      <w:szCs w:val="24"/>
    </w:rPr>
  </w:style>
  <w:style w:type="character" w:customStyle="1" w:styleId="1160">
    <w:name w:val="Выделенная цитата Знак116"/>
    <w:basedOn w:val="a3"/>
    <w:uiPriority w:val="99"/>
    <w:qFormat/>
    <w:rsid w:val="007D7AD6"/>
    <w:rPr>
      <w:rFonts w:cs="Times New Roman"/>
      <w:i/>
      <w:iCs/>
      <w:color w:val="5B9BD5"/>
      <w:sz w:val="24"/>
      <w:szCs w:val="24"/>
    </w:rPr>
  </w:style>
  <w:style w:type="character" w:customStyle="1" w:styleId="1150">
    <w:name w:val="Выделенная цитата Знак115"/>
    <w:basedOn w:val="a3"/>
    <w:uiPriority w:val="99"/>
    <w:qFormat/>
    <w:rsid w:val="007D7AD6"/>
    <w:rPr>
      <w:rFonts w:cs="Times New Roman"/>
      <w:i/>
      <w:iCs/>
      <w:color w:val="5B9BD5"/>
      <w:sz w:val="24"/>
      <w:szCs w:val="24"/>
    </w:rPr>
  </w:style>
  <w:style w:type="character" w:customStyle="1" w:styleId="1140">
    <w:name w:val="Выделенная цитата Знак114"/>
    <w:basedOn w:val="a3"/>
    <w:uiPriority w:val="99"/>
    <w:qFormat/>
    <w:rsid w:val="007D7AD6"/>
    <w:rPr>
      <w:rFonts w:cs="Times New Roman"/>
      <w:i/>
      <w:iCs/>
      <w:color w:val="5B9BD5"/>
      <w:sz w:val="24"/>
      <w:szCs w:val="24"/>
    </w:rPr>
  </w:style>
  <w:style w:type="character" w:customStyle="1" w:styleId="1130">
    <w:name w:val="Выделенная цитата Знак113"/>
    <w:basedOn w:val="a3"/>
    <w:uiPriority w:val="99"/>
    <w:qFormat/>
    <w:rsid w:val="007D7AD6"/>
    <w:rPr>
      <w:rFonts w:cs="Times New Roman"/>
      <w:i/>
      <w:iCs/>
      <w:color w:val="5B9BD5"/>
      <w:sz w:val="24"/>
      <w:szCs w:val="24"/>
    </w:rPr>
  </w:style>
  <w:style w:type="character" w:customStyle="1" w:styleId="1120">
    <w:name w:val="Выделенная цитата Знак112"/>
    <w:basedOn w:val="a3"/>
    <w:uiPriority w:val="99"/>
    <w:qFormat/>
    <w:rsid w:val="007D7AD6"/>
    <w:rPr>
      <w:rFonts w:cs="Times New Roman"/>
      <w:i/>
      <w:iCs/>
      <w:color w:val="5B9BD5"/>
      <w:sz w:val="24"/>
      <w:szCs w:val="24"/>
    </w:rPr>
  </w:style>
  <w:style w:type="character" w:customStyle="1" w:styleId="1110">
    <w:name w:val="Выделенная цитата Знак111"/>
    <w:basedOn w:val="a3"/>
    <w:uiPriority w:val="99"/>
    <w:qFormat/>
    <w:rsid w:val="007D7AD6"/>
    <w:rPr>
      <w:rFonts w:cs="Times New Roman"/>
      <w:i/>
      <w:iCs/>
      <w:color w:val="5B9BD5"/>
      <w:sz w:val="24"/>
      <w:szCs w:val="24"/>
    </w:rPr>
  </w:style>
  <w:style w:type="character" w:customStyle="1" w:styleId="1101">
    <w:name w:val="Выделенная цитата Знак110"/>
    <w:basedOn w:val="a3"/>
    <w:uiPriority w:val="99"/>
    <w:qFormat/>
    <w:rsid w:val="007D7AD6"/>
    <w:rPr>
      <w:rFonts w:cs="Times New Roman"/>
      <w:i/>
      <w:iCs/>
      <w:color w:val="5B9BD5"/>
      <w:sz w:val="24"/>
      <w:szCs w:val="24"/>
    </w:rPr>
  </w:style>
  <w:style w:type="character" w:customStyle="1" w:styleId="192">
    <w:name w:val="Выделенная цитата Знак19"/>
    <w:basedOn w:val="a3"/>
    <w:uiPriority w:val="99"/>
    <w:qFormat/>
    <w:rsid w:val="007D7AD6"/>
    <w:rPr>
      <w:rFonts w:cs="Times New Roman"/>
      <w:i/>
      <w:iCs/>
      <w:color w:val="5B9BD5"/>
      <w:sz w:val="24"/>
      <w:szCs w:val="24"/>
    </w:rPr>
  </w:style>
  <w:style w:type="character" w:customStyle="1" w:styleId="182">
    <w:name w:val="Выделенная цитата Знак18"/>
    <w:basedOn w:val="a3"/>
    <w:uiPriority w:val="99"/>
    <w:qFormat/>
    <w:rsid w:val="007D7AD6"/>
    <w:rPr>
      <w:rFonts w:cs="Times New Roman"/>
      <w:i/>
      <w:iCs/>
      <w:color w:val="5B9BD5"/>
      <w:sz w:val="24"/>
      <w:szCs w:val="24"/>
    </w:rPr>
  </w:style>
  <w:style w:type="character" w:customStyle="1" w:styleId="172">
    <w:name w:val="Выделенная цитата Знак17"/>
    <w:basedOn w:val="a3"/>
    <w:uiPriority w:val="99"/>
    <w:qFormat/>
    <w:rsid w:val="007D7AD6"/>
    <w:rPr>
      <w:rFonts w:cs="Times New Roman"/>
      <w:i/>
      <w:iCs/>
      <w:color w:val="5B9BD5"/>
      <w:sz w:val="24"/>
      <w:szCs w:val="24"/>
    </w:rPr>
  </w:style>
  <w:style w:type="character" w:customStyle="1" w:styleId="163">
    <w:name w:val="Выделенная цитата Знак16"/>
    <w:basedOn w:val="a3"/>
    <w:uiPriority w:val="99"/>
    <w:qFormat/>
    <w:rsid w:val="007D7AD6"/>
    <w:rPr>
      <w:rFonts w:cs="Times New Roman"/>
      <w:i/>
      <w:iCs/>
      <w:color w:val="5B9BD5"/>
      <w:sz w:val="24"/>
      <w:szCs w:val="24"/>
    </w:rPr>
  </w:style>
  <w:style w:type="character" w:customStyle="1" w:styleId="152">
    <w:name w:val="Выделенная цитата Знак15"/>
    <w:basedOn w:val="a3"/>
    <w:uiPriority w:val="99"/>
    <w:qFormat/>
    <w:rsid w:val="007D7AD6"/>
    <w:rPr>
      <w:rFonts w:cs="Times New Roman"/>
      <w:i/>
      <w:iCs/>
      <w:color w:val="5B9BD5"/>
      <w:sz w:val="24"/>
      <w:szCs w:val="24"/>
    </w:rPr>
  </w:style>
  <w:style w:type="character" w:customStyle="1" w:styleId="144">
    <w:name w:val="Выделенная цитата Знак14"/>
    <w:basedOn w:val="a3"/>
    <w:uiPriority w:val="99"/>
    <w:qFormat/>
    <w:rsid w:val="007D7AD6"/>
    <w:rPr>
      <w:rFonts w:cs="Times New Roman"/>
      <w:i/>
      <w:iCs/>
      <w:color w:val="5B9BD5"/>
      <w:sz w:val="24"/>
      <w:szCs w:val="24"/>
    </w:rPr>
  </w:style>
  <w:style w:type="character" w:customStyle="1" w:styleId="138">
    <w:name w:val="Выделенная цитата Знак13"/>
    <w:basedOn w:val="a3"/>
    <w:uiPriority w:val="99"/>
    <w:qFormat/>
    <w:rsid w:val="007D7AD6"/>
    <w:rPr>
      <w:rFonts w:cs="Times New Roman"/>
      <w:i/>
      <w:iCs/>
      <w:color w:val="5B9BD5"/>
      <w:sz w:val="24"/>
      <w:szCs w:val="24"/>
    </w:rPr>
  </w:style>
  <w:style w:type="character" w:customStyle="1" w:styleId="126">
    <w:name w:val="Выделенная цитата Знак12"/>
    <w:basedOn w:val="a3"/>
    <w:uiPriority w:val="99"/>
    <w:qFormat/>
    <w:rsid w:val="007D7AD6"/>
    <w:rPr>
      <w:rFonts w:cs="Times New Roman"/>
      <w:i/>
      <w:iCs/>
      <w:color w:val="5B9BD5"/>
      <w:sz w:val="24"/>
      <w:szCs w:val="24"/>
    </w:rPr>
  </w:style>
  <w:style w:type="paragraph" w:customStyle="1" w:styleId="1ff8">
    <w:name w:val="Заголовок оглавления1"/>
    <w:basedOn w:val="10"/>
    <w:next w:val="a2"/>
    <w:uiPriority w:val="99"/>
    <w:qFormat/>
    <w:rsid w:val="007D7AD6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 w:cs="Arial"/>
      <w:b/>
      <w:bCs/>
      <w:caps/>
      <w:color w:val="365F91"/>
      <w:kern w:val="32"/>
      <w:sz w:val="28"/>
      <w:szCs w:val="28"/>
    </w:rPr>
  </w:style>
  <w:style w:type="paragraph" w:customStyle="1" w:styleId="2123">
    <w:name w:val="Стиль Заголовок 2 + Перед:  12 пт После:  3 пт"/>
    <w:basedOn w:val="20"/>
    <w:uiPriority w:val="99"/>
    <w:qFormat/>
    <w:rsid w:val="007D7AD6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iCs/>
      <w:sz w:val="24"/>
    </w:rPr>
  </w:style>
  <w:style w:type="paragraph" w:customStyle="1" w:styleId="2ff">
    <w:name w:val="Обычный 2"/>
    <w:basedOn w:val="a2"/>
    <w:uiPriority w:val="99"/>
    <w:qFormat/>
    <w:rsid w:val="007D7AD6"/>
    <w:pPr>
      <w:widowControl/>
      <w:tabs>
        <w:tab w:val="left" w:pos="1440"/>
      </w:tabs>
      <w:snapToGrid/>
      <w:spacing w:before="0" w:after="0"/>
      <w:ind w:left="1440" w:hanging="360"/>
      <w:jc w:val="both"/>
    </w:pPr>
    <w:rPr>
      <w:rFonts w:eastAsia="Times New Roman"/>
      <w:sz w:val="20"/>
    </w:rPr>
  </w:style>
  <w:style w:type="paragraph" w:customStyle="1" w:styleId="MTDisplayEquation">
    <w:name w:val="MTDisplayEquation"/>
    <w:basedOn w:val="a2"/>
    <w:uiPriority w:val="99"/>
    <w:qFormat/>
    <w:rsid w:val="007D7AD6"/>
    <w:pPr>
      <w:widowControl/>
      <w:tabs>
        <w:tab w:val="center" w:pos="4680"/>
        <w:tab w:val="right" w:pos="9360"/>
      </w:tabs>
      <w:snapToGrid/>
      <w:spacing w:before="0" w:after="0"/>
    </w:pPr>
    <w:rPr>
      <w:rFonts w:eastAsia="Times New Roman"/>
      <w:lang w:val="en-US"/>
    </w:rPr>
  </w:style>
  <w:style w:type="paragraph" w:customStyle="1" w:styleId="msolistparagraph0">
    <w:name w:val="msolistparagraph"/>
    <w:basedOn w:val="a2"/>
    <w:uiPriority w:val="99"/>
    <w:qFormat/>
    <w:rsid w:val="007D7AD6"/>
    <w:pPr>
      <w:widowControl/>
      <w:snapToGrid/>
      <w:spacing w:before="0" w:after="0" w:line="312" w:lineRule="auto"/>
      <w:ind w:left="720" w:firstLine="454"/>
      <w:contextualSpacing/>
      <w:jc w:val="both"/>
    </w:pPr>
    <w:rPr>
      <w:rFonts w:eastAsia="Times New Roman"/>
      <w:szCs w:val="24"/>
    </w:rPr>
  </w:style>
  <w:style w:type="paragraph" w:customStyle="1" w:styleId="msonormalcxspmiddle">
    <w:name w:val="msonormalcxspmiddle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5">
    <w:name w:val="ВЭС отступ Знак"/>
    <w:link w:val="affffff6"/>
    <w:uiPriority w:val="99"/>
    <w:qFormat/>
    <w:locked/>
    <w:rsid w:val="007D7AD6"/>
    <w:rPr>
      <w:color w:val="000000"/>
      <w:sz w:val="24"/>
    </w:rPr>
  </w:style>
  <w:style w:type="paragraph" w:customStyle="1" w:styleId="affffff6">
    <w:name w:val="ВЭС отступ"/>
    <w:basedOn w:val="a2"/>
    <w:link w:val="affffff5"/>
    <w:uiPriority w:val="99"/>
    <w:qFormat/>
    <w:rsid w:val="007D7AD6"/>
    <w:pPr>
      <w:widowControl/>
      <w:snapToGrid/>
      <w:spacing w:before="0" w:after="0"/>
      <w:jc w:val="both"/>
    </w:pPr>
    <w:rPr>
      <w:rFonts w:asciiTheme="minorHAnsi" w:eastAsiaTheme="minorHAnsi" w:hAnsiTheme="minorHAnsi" w:cstheme="minorBidi"/>
      <w:color w:val="000000"/>
      <w:szCs w:val="22"/>
      <w:lang w:eastAsia="en-US"/>
    </w:rPr>
  </w:style>
  <w:style w:type="paragraph" w:customStyle="1" w:styleId="21200">
    <w:name w:val="Стиль Заголовок 2 + 12 пт Слева:  0 см Первая строка:  0 см Пере..."/>
    <w:basedOn w:val="20"/>
    <w:uiPriority w:val="99"/>
    <w:qFormat/>
    <w:rsid w:val="007D7AD6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</w:tabs>
      <w:autoSpaceDE/>
      <w:autoSpaceDN/>
      <w:adjustRightInd/>
      <w:spacing w:before="120" w:after="120"/>
      <w:jc w:val="left"/>
    </w:pPr>
    <w:rPr>
      <w:rFonts w:ascii="Arial" w:hAnsi="Arial"/>
      <w:b/>
      <w:bCs/>
      <w:kern w:val="32"/>
      <w:sz w:val="24"/>
    </w:rPr>
  </w:style>
  <w:style w:type="paragraph" w:customStyle="1" w:styleId="145">
    <w:name w:val="Основной 14"/>
    <w:basedOn w:val="a2"/>
    <w:uiPriority w:val="99"/>
    <w:qFormat/>
    <w:rsid w:val="007D7AD6"/>
    <w:pPr>
      <w:widowControl/>
      <w:autoSpaceDE w:val="0"/>
      <w:autoSpaceDN w:val="0"/>
      <w:adjustRightInd w:val="0"/>
      <w:snapToGrid/>
      <w:spacing w:before="0" w:after="0" w:line="360" w:lineRule="auto"/>
      <w:ind w:left="-851" w:right="-1091" w:firstLine="567"/>
      <w:jc w:val="center"/>
    </w:pPr>
    <w:rPr>
      <w:rFonts w:eastAsia="Times New Roman"/>
      <w:b/>
      <w:sz w:val="28"/>
    </w:rPr>
  </w:style>
  <w:style w:type="paragraph" w:customStyle="1" w:styleId="c1">
    <w:name w:val="c1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7">
    <w:name w:val="Словарная статья"/>
    <w:basedOn w:val="a2"/>
    <w:next w:val="a2"/>
    <w:qFormat/>
    <w:rsid w:val="007D7AD6"/>
    <w:pPr>
      <w:widowControl/>
      <w:autoSpaceDE w:val="0"/>
      <w:autoSpaceDN w:val="0"/>
      <w:adjustRightInd w:val="0"/>
      <w:snapToGrid/>
      <w:spacing w:before="0" w:after="0"/>
      <w:ind w:left="170" w:right="118"/>
      <w:jc w:val="both"/>
    </w:pPr>
    <w:rPr>
      <w:rFonts w:ascii="Arial" w:eastAsia="Times New Roman" w:hAnsi="Arial"/>
      <w:sz w:val="20"/>
    </w:rPr>
  </w:style>
  <w:style w:type="character" w:customStyle="1" w:styleId="FR20">
    <w:name w:val="FR2 Знак"/>
    <w:link w:val="FR2"/>
    <w:uiPriority w:val="99"/>
    <w:qFormat/>
    <w:locked/>
    <w:rsid w:val="007D7AD6"/>
    <w:rPr>
      <w:rFonts w:ascii="Arial" w:eastAsia="Calibri" w:hAnsi="Arial" w:cs="Times New Roman"/>
      <w:lang w:eastAsia="ru-RU"/>
    </w:rPr>
  </w:style>
  <w:style w:type="paragraph" w:customStyle="1" w:styleId="2ff0">
    <w:name w:val="2"/>
    <w:basedOn w:val="a2"/>
    <w:uiPriority w:val="99"/>
    <w:qFormat/>
    <w:rsid w:val="007D7AD6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Li">
    <w:name w:val="Li"/>
    <w:basedOn w:val="a2"/>
    <w:uiPriority w:val="99"/>
    <w:qFormat/>
    <w:rsid w:val="007D7AD6"/>
    <w:pPr>
      <w:widowControl/>
      <w:shd w:val="clear" w:color="auto" w:fill="FFFFFF"/>
      <w:suppressAutoHyphens/>
      <w:snapToGrid/>
      <w:spacing w:before="0" w:after="0"/>
    </w:pPr>
    <w:rPr>
      <w:rFonts w:eastAsia="Times New Roman"/>
      <w:szCs w:val="24"/>
      <w:lang w:eastAsia="ar-SA"/>
    </w:rPr>
  </w:style>
  <w:style w:type="paragraph" w:customStyle="1" w:styleId="Style14">
    <w:name w:val="Style14"/>
    <w:basedOn w:val="a2"/>
    <w:uiPriority w:val="99"/>
    <w:qFormat/>
    <w:rsid w:val="007D7AD6"/>
    <w:pPr>
      <w:autoSpaceDE w:val="0"/>
      <w:autoSpaceDN w:val="0"/>
      <w:adjustRightInd w:val="0"/>
      <w:snapToGrid/>
      <w:spacing w:before="0" w:after="0" w:line="444" w:lineRule="exact"/>
      <w:ind w:firstLine="1051"/>
    </w:pPr>
    <w:rPr>
      <w:rFonts w:ascii="Arial" w:eastAsia="Times New Roman" w:hAnsi="Arial" w:cs="Arial"/>
      <w:szCs w:val="24"/>
    </w:rPr>
  </w:style>
  <w:style w:type="paragraph" w:customStyle="1" w:styleId="Style22">
    <w:name w:val="Style22"/>
    <w:basedOn w:val="a2"/>
    <w:uiPriority w:val="99"/>
    <w:qFormat/>
    <w:rsid w:val="007D7AD6"/>
    <w:pPr>
      <w:autoSpaceDE w:val="0"/>
      <w:autoSpaceDN w:val="0"/>
      <w:adjustRightInd w:val="0"/>
      <w:snapToGrid/>
      <w:spacing w:before="0" w:after="0" w:line="238" w:lineRule="exact"/>
      <w:jc w:val="both"/>
    </w:pPr>
    <w:rPr>
      <w:rFonts w:ascii="Arial" w:eastAsia="Times New Roman" w:hAnsi="Arial" w:cs="Arial"/>
      <w:szCs w:val="24"/>
    </w:rPr>
  </w:style>
  <w:style w:type="paragraph" w:customStyle="1" w:styleId="affffff8">
    <w:name w:val="Название оглавления"/>
    <w:uiPriority w:val="99"/>
    <w:qFormat/>
    <w:rsid w:val="007D7AD6"/>
    <w:pPr>
      <w:autoSpaceDE w:val="0"/>
      <w:autoSpaceDN w:val="0"/>
      <w:adjustRightInd w:val="0"/>
      <w:spacing w:after="187" w:line="240" w:lineRule="auto"/>
      <w:jc w:val="center"/>
    </w:pPr>
    <w:rPr>
      <w:rFonts w:ascii="Arial" w:eastAsia="Times New Roman" w:hAnsi="Arial" w:cs="Arial"/>
      <w:b/>
      <w:bCs/>
      <w:caps/>
      <w:sz w:val="20"/>
      <w:szCs w:val="20"/>
      <w:lang w:eastAsia="ru-RU"/>
    </w:rPr>
  </w:style>
  <w:style w:type="paragraph" w:customStyle="1" w:styleId="affffff9">
    <w:name w:val="список с тире"/>
    <w:basedOn w:val="a2"/>
    <w:uiPriority w:val="99"/>
    <w:qFormat/>
    <w:rsid w:val="007D7AD6"/>
    <w:pPr>
      <w:widowControl/>
      <w:tabs>
        <w:tab w:val="left" w:pos="1354"/>
      </w:tabs>
      <w:autoSpaceDE w:val="0"/>
      <w:autoSpaceDN w:val="0"/>
      <w:adjustRightInd w:val="0"/>
      <w:snapToGrid/>
      <w:spacing w:before="120" w:after="0"/>
      <w:ind w:left="1354" w:hanging="360"/>
      <w:jc w:val="both"/>
    </w:pPr>
    <w:rPr>
      <w:rFonts w:eastAsia="Times New Roman" w:cs="Arial"/>
      <w:color w:val="000000"/>
      <w:szCs w:val="28"/>
    </w:rPr>
  </w:style>
  <w:style w:type="paragraph" w:customStyle="1" w:styleId="2ff1">
    <w:name w:val="Обычный2"/>
    <w:uiPriority w:val="99"/>
    <w:qFormat/>
    <w:rsid w:val="007D7AD6"/>
    <w:pPr>
      <w:widowControl w:val="0"/>
      <w:spacing w:after="0" w:line="316" w:lineRule="auto"/>
      <w:ind w:firstLine="28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Tst1">
    <w:name w:val="Tst1"/>
    <w:basedOn w:val="a2"/>
    <w:uiPriority w:val="99"/>
    <w:qFormat/>
    <w:rsid w:val="007D7AD6"/>
    <w:pPr>
      <w:widowControl/>
      <w:tabs>
        <w:tab w:val="left" w:pos="851"/>
      </w:tabs>
      <w:snapToGrid/>
      <w:spacing w:before="0" w:after="0"/>
      <w:ind w:left="851" w:hanging="511"/>
      <w:jc w:val="both"/>
    </w:pPr>
    <w:rPr>
      <w:rFonts w:eastAsia="Times New Roman"/>
    </w:rPr>
  </w:style>
  <w:style w:type="paragraph" w:customStyle="1" w:styleId="notabstyle">
    <w:name w:val="no_tab style"/>
    <w:basedOn w:val="a2"/>
    <w:uiPriority w:val="99"/>
    <w:qFormat/>
    <w:rsid w:val="007D7AD6"/>
    <w:pPr>
      <w:widowControl/>
      <w:snapToGrid/>
      <w:spacing w:before="0" w:after="0"/>
      <w:jc w:val="both"/>
    </w:pPr>
    <w:rPr>
      <w:rFonts w:eastAsia="Times New Roman"/>
      <w:kern w:val="28"/>
    </w:rPr>
  </w:style>
  <w:style w:type="paragraph" w:customStyle="1" w:styleId="Tst-question">
    <w:name w:val="Tst-question"/>
    <w:basedOn w:val="a2"/>
    <w:uiPriority w:val="99"/>
    <w:qFormat/>
    <w:rsid w:val="007D7AD6"/>
    <w:pPr>
      <w:widowControl/>
      <w:numPr>
        <w:numId w:val="5"/>
      </w:numPr>
      <w:snapToGrid/>
      <w:spacing w:before="0" w:after="0"/>
      <w:jc w:val="both"/>
    </w:pPr>
    <w:rPr>
      <w:rFonts w:eastAsia="Times New Roman"/>
      <w:kern w:val="28"/>
    </w:rPr>
  </w:style>
  <w:style w:type="paragraph" w:customStyle="1" w:styleId="Tst10">
    <w:name w:val="Tst_1"/>
    <w:basedOn w:val="notabstyle"/>
    <w:uiPriority w:val="99"/>
    <w:qFormat/>
    <w:rsid w:val="007D7AD6"/>
    <w:pPr>
      <w:tabs>
        <w:tab w:val="left" w:pos="703"/>
      </w:tabs>
      <w:ind w:left="703" w:hanging="346"/>
    </w:pPr>
  </w:style>
  <w:style w:type="paragraph" w:customStyle="1" w:styleId="p1">
    <w:name w:val="p1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MS Mincho"/>
      <w:szCs w:val="24"/>
    </w:rPr>
  </w:style>
  <w:style w:type="paragraph" w:customStyle="1" w:styleId="3f0">
    <w:name w:val="Знак3"/>
    <w:basedOn w:val="a2"/>
    <w:uiPriority w:val="99"/>
    <w:qFormat/>
    <w:rsid w:val="007D7AD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affffffa">
    <w:name w:val="УПЛОТНЕННЫЙ"/>
    <w:basedOn w:val="a2"/>
    <w:uiPriority w:val="99"/>
    <w:qFormat/>
    <w:rsid w:val="007D7AD6"/>
    <w:pPr>
      <w:widowControl/>
      <w:snapToGrid/>
      <w:spacing w:before="0" w:after="0"/>
      <w:ind w:firstLine="720"/>
      <w:jc w:val="both"/>
    </w:pPr>
    <w:rPr>
      <w:rFonts w:eastAsia="Times New Roman"/>
      <w:spacing w:val="-4"/>
      <w:sz w:val="28"/>
    </w:rPr>
  </w:style>
  <w:style w:type="paragraph" w:customStyle="1" w:styleId="affffffb">
    <w:name w:val="ОСНОВНОЙ"/>
    <w:basedOn w:val="a2"/>
    <w:uiPriority w:val="99"/>
    <w:qFormat/>
    <w:rsid w:val="007D7AD6"/>
    <w:pPr>
      <w:widowControl/>
      <w:autoSpaceDE w:val="0"/>
      <w:autoSpaceDN w:val="0"/>
      <w:adjustRightInd w:val="0"/>
      <w:snapToGrid/>
      <w:spacing w:before="0" w:after="0"/>
      <w:ind w:firstLine="720"/>
      <w:jc w:val="both"/>
    </w:pPr>
    <w:rPr>
      <w:rFonts w:eastAsia="Times New Roman"/>
      <w:sz w:val="28"/>
    </w:rPr>
  </w:style>
  <w:style w:type="paragraph" w:customStyle="1" w:styleId="simple">
    <w:name w:val="simple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">
    <w:name w:val="u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j">
    <w:name w:val="uj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tyle44">
    <w:name w:val="Style44"/>
    <w:basedOn w:val="a2"/>
    <w:uiPriority w:val="99"/>
    <w:qFormat/>
    <w:rsid w:val="007D7AD6"/>
    <w:pPr>
      <w:autoSpaceDE w:val="0"/>
      <w:autoSpaceDN w:val="0"/>
      <w:adjustRightInd w:val="0"/>
      <w:snapToGrid/>
      <w:spacing w:before="0" w:after="0"/>
    </w:pPr>
    <w:rPr>
      <w:rFonts w:ascii="Franklin Gothic Medium Cond" w:eastAsia="Times New Roman" w:hAnsi="Franklin Gothic Medium Cond"/>
      <w:szCs w:val="24"/>
    </w:rPr>
  </w:style>
  <w:style w:type="paragraph" w:customStyle="1" w:styleId="s16">
    <w:name w:val="s_16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4cxspmiddle">
    <w:name w:val="a4cxspmiddle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Style56">
    <w:name w:val="Style56"/>
    <w:basedOn w:val="a2"/>
    <w:uiPriority w:val="99"/>
    <w:qFormat/>
    <w:rsid w:val="007D7AD6"/>
    <w:pPr>
      <w:autoSpaceDE w:val="0"/>
      <w:autoSpaceDN w:val="0"/>
      <w:adjustRightInd w:val="0"/>
      <w:snapToGrid/>
      <w:spacing w:before="0" w:after="0" w:line="194" w:lineRule="exact"/>
    </w:pPr>
    <w:rPr>
      <w:rFonts w:eastAsia="Times New Roman"/>
      <w:szCs w:val="24"/>
    </w:rPr>
  </w:style>
  <w:style w:type="paragraph" w:customStyle="1" w:styleId="otstup">
    <w:name w:val="otstup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ff9">
    <w:name w:val="Схема документа1"/>
    <w:basedOn w:val="a2"/>
    <w:uiPriority w:val="99"/>
    <w:qFormat/>
    <w:rsid w:val="007D7AD6"/>
    <w:pPr>
      <w:widowControl/>
      <w:shd w:val="clear" w:color="auto" w:fill="000080"/>
      <w:snapToGrid/>
      <w:spacing w:before="0" w:after="0"/>
    </w:pPr>
    <w:rPr>
      <w:rFonts w:ascii="Tahoma" w:eastAsia="Times New Roman" w:hAnsi="Tahoma" w:cs="Tahoma"/>
      <w:sz w:val="20"/>
      <w:lang w:eastAsia="zh-CN"/>
    </w:rPr>
  </w:style>
  <w:style w:type="paragraph" w:customStyle="1" w:styleId="Normal1">
    <w:name w:val="Normal1"/>
    <w:uiPriority w:val="99"/>
    <w:qFormat/>
    <w:rsid w:val="007D7AD6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31">
    <w:name w:val="Heading 31"/>
    <w:basedOn w:val="Normal1"/>
    <w:next w:val="Normal1"/>
    <w:uiPriority w:val="99"/>
    <w:qFormat/>
    <w:rsid w:val="007D7AD6"/>
    <w:pPr>
      <w:keepNext/>
      <w:snapToGrid/>
      <w:outlineLvl w:val="2"/>
    </w:pPr>
    <w:rPr>
      <w:sz w:val="24"/>
    </w:rPr>
  </w:style>
  <w:style w:type="paragraph" w:customStyle="1" w:styleId="BodyText1">
    <w:name w:val="Body Text1"/>
    <w:basedOn w:val="Normal1"/>
    <w:uiPriority w:val="99"/>
    <w:qFormat/>
    <w:rsid w:val="007D7AD6"/>
    <w:pPr>
      <w:snapToGrid/>
      <w:spacing w:line="360" w:lineRule="auto"/>
    </w:pPr>
    <w:rPr>
      <w:sz w:val="24"/>
    </w:rPr>
  </w:style>
  <w:style w:type="paragraph" w:customStyle="1" w:styleId="BodyText211">
    <w:name w:val="Body Text 211"/>
    <w:basedOn w:val="a2"/>
    <w:uiPriority w:val="99"/>
    <w:qFormat/>
    <w:rsid w:val="007D7AD6"/>
    <w:pPr>
      <w:widowControl/>
      <w:snapToGrid/>
      <w:spacing w:before="0" w:after="0" w:line="360" w:lineRule="auto"/>
      <w:jc w:val="both"/>
    </w:pPr>
    <w:rPr>
      <w:rFonts w:eastAsia="Times New Roman"/>
    </w:rPr>
  </w:style>
  <w:style w:type="paragraph" w:customStyle="1" w:styleId="ListParagraph1">
    <w:name w:val="List Paragraph1"/>
    <w:basedOn w:val="a2"/>
    <w:uiPriority w:val="99"/>
    <w:qFormat/>
    <w:rsid w:val="007D7AD6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paragraph" w:customStyle="1" w:styleId="PlainText1">
    <w:name w:val="Plain Text1"/>
    <w:basedOn w:val="a2"/>
    <w:uiPriority w:val="99"/>
    <w:qFormat/>
    <w:rsid w:val="007D7AD6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BodyText31">
    <w:name w:val="Body Text 31"/>
    <w:basedOn w:val="Normal1"/>
    <w:uiPriority w:val="99"/>
    <w:qFormat/>
    <w:rsid w:val="007D7AD6"/>
    <w:pPr>
      <w:snapToGrid/>
      <w:jc w:val="both"/>
    </w:pPr>
    <w:rPr>
      <w:i/>
      <w:sz w:val="26"/>
    </w:rPr>
  </w:style>
  <w:style w:type="character" w:customStyle="1" w:styleId="101">
    <w:name w:val="Знак Знак101"/>
    <w:uiPriority w:val="99"/>
    <w:qFormat/>
    <w:locked/>
    <w:rsid w:val="007D7AD6"/>
    <w:rPr>
      <w:rFonts w:ascii="PragmaticaCTT" w:hAnsi="PragmaticaCTT"/>
      <w:sz w:val="24"/>
      <w:lang w:val="ru-RU" w:eastAsia="ru-RU"/>
    </w:rPr>
  </w:style>
  <w:style w:type="character" w:customStyle="1" w:styleId="4110">
    <w:name w:val="Знак Знак411"/>
    <w:uiPriority w:val="99"/>
    <w:qFormat/>
    <w:locked/>
    <w:rsid w:val="007D7AD6"/>
    <w:rPr>
      <w:rFonts w:ascii="Arial" w:hAnsi="Arial"/>
      <w:b/>
      <w:i/>
      <w:sz w:val="28"/>
      <w:lang w:val="ru-RU" w:eastAsia="en-US"/>
    </w:rPr>
  </w:style>
  <w:style w:type="character" w:customStyle="1" w:styleId="139">
    <w:name w:val="Знак1 Знак Знак3"/>
    <w:uiPriority w:val="99"/>
    <w:locked/>
    <w:rsid w:val="007D7AD6"/>
    <w:rPr>
      <w:sz w:val="24"/>
      <w:lang w:val="ru-RU" w:eastAsia="ru-RU"/>
    </w:rPr>
  </w:style>
  <w:style w:type="character" w:customStyle="1" w:styleId="hpsatn">
    <w:name w:val="hps atn"/>
    <w:basedOn w:val="a3"/>
    <w:uiPriority w:val="99"/>
    <w:qFormat/>
    <w:rsid w:val="007D7AD6"/>
    <w:rPr>
      <w:rFonts w:cs="Times New Roman"/>
    </w:rPr>
  </w:style>
  <w:style w:type="character" w:customStyle="1" w:styleId="udar">
    <w:name w:val="udar"/>
    <w:basedOn w:val="a3"/>
    <w:uiPriority w:val="99"/>
    <w:qFormat/>
    <w:rsid w:val="007D7AD6"/>
    <w:rPr>
      <w:rFonts w:cs="Times New Roman"/>
    </w:rPr>
  </w:style>
  <w:style w:type="character" w:customStyle="1" w:styleId="FontStyle139">
    <w:name w:val="Font Style139"/>
    <w:uiPriority w:val="99"/>
    <w:qFormat/>
    <w:rsid w:val="007D7AD6"/>
    <w:rPr>
      <w:rFonts w:ascii="Palatino Linotype" w:hAnsi="Palatino Linotype"/>
      <w:sz w:val="18"/>
    </w:rPr>
  </w:style>
  <w:style w:type="character" w:customStyle="1" w:styleId="FontStyle156">
    <w:name w:val="Font Style156"/>
    <w:uiPriority w:val="99"/>
    <w:qFormat/>
    <w:rsid w:val="007D7AD6"/>
    <w:rPr>
      <w:rFonts w:ascii="Palatino Linotype" w:hAnsi="Palatino Linotype"/>
      <w:sz w:val="18"/>
    </w:rPr>
  </w:style>
  <w:style w:type="character" w:customStyle="1" w:styleId="FontStyle157">
    <w:name w:val="Font Style157"/>
    <w:uiPriority w:val="99"/>
    <w:qFormat/>
    <w:rsid w:val="007D7AD6"/>
    <w:rPr>
      <w:rFonts w:ascii="Palatino Linotype" w:hAnsi="Palatino Linotype"/>
      <w:sz w:val="18"/>
    </w:rPr>
  </w:style>
  <w:style w:type="character" w:customStyle="1" w:styleId="FontStyle138">
    <w:name w:val="Font Style138"/>
    <w:uiPriority w:val="99"/>
    <w:qFormat/>
    <w:rsid w:val="007D7AD6"/>
    <w:rPr>
      <w:rFonts w:ascii="Palatino Linotype" w:hAnsi="Palatino Linotype"/>
      <w:b/>
      <w:sz w:val="18"/>
    </w:rPr>
  </w:style>
  <w:style w:type="character" w:customStyle="1" w:styleId="FontStyle146">
    <w:name w:val="Font Style146"/>
    <w:uiPriority w:val="99"/>
    <w:qFormat/>
    <w:rsid w:val="007D7AD6"/>
    <w:rPr>
      <w:rFonts w:ascii="Palatino Linotype" w:hAnsi="Palatino Linotype"/>
      <w:b/>
      <w:sz w:val="18"/>
    </w:rPr>
  </w:style>
  <w:style w:type="character" w:customStyle="1" w:styleId="318">
    <w:name w:val="Основной текст с отступом 3 Знак1"/>
    <w:uiPriority w:val="99"/>
    <w:qFormat/>
    <w:rsid w:val="007D7AD6"/>
    <w:rPr>
      <w:rFonts w:ascii="Times New Roman" w:hAnsi="Times New Roman"/>
      <w:sz w:val="16"/>
      <w:lang w:val="ru-RU" w:eastAsia="ru-RU"/>
    </w:rPr>
  </w:style>
  <w:style w:type="character" w:customStyle="1" w:styleId="85">
    <w:name w:val="Основной текст + 85"/>
    <w:uiPriority w:val="99"/>
    <w:qFormat/>
    <w:rsid w:val="007D7AD6"/>
    <w:rPr>
      <w:rFonts w:ascii="Times New Roman" w:hAnsi="Times New Roman"/>
      <w:b/>
      <w:i/>
      <w:spacing w:val="30"/>
      <w:sz w:val="17"/>
      <w:shd w:val="clear" w:color="auto" w:fill="FFFFFF"/>
      <w:lang w:val="ru-RU" w:eastAsia="ru-RU"/>
    </w:rPr>
  </w:style>
  <w:style w:type="character" w:customStyle="1" w:styleId="22Arial">
    <w:name w:val="Основной текст (22) + Arial"/>
    <w:uiPriority w:val="99"/>
    <w:rsid w:val="007D7AD6"/>
    <w:rPr>
      <w:rFonts w:ascii="Arial" w:hAnsi="Arial"/>
      <w:b/>
      <w:i/>
      <w:sz w:val="21"/>
      <w:shd w:val="clear" w:color="auto" w:fill="FFFFFF"/>
    </w:rPr>
  </w:style>
  <w:style w:type="character" w:customStyle="1" w:styleId="affffffc">
    <w:name w:val="Основной текст + Полужирный"/>
    <w:uiPriority w:val="99"/>
    <w:qFormat/>
    <w:rsid w:val="007D7AD6"/>
    <w:rPr>
      <w:rFonts w:ascii="Century Schoolbook" w:hAnsi="Century Schoolbook"/>
      <w:b/>
      <w:sz w:val="18"/>
      <w:shd w:val="clear" w:color="auto" w:fill="FFFFFF"/>
    </w:rPr>
  </w:style>
  <w:style w:type="character" w:customStyle="1" w:styleId="3110">
    <w:name w:val="Основной текст 3 Знак11"/>
    <w:uiPriority w:val="99"/>
    <w:locked/>
    <w:rsid w:val="007D7AD6"/>
    <w:rPr>
      <w:rFonts w:ascii="Times New Roman" w:hAnsi="Times New Roman"/>
      <w:sz w:val="16"/>
      <w:lang w:val="ru-RU" w:eastAsia="ru-RU"/>
    </w:rPr>
  </w:style>
  <w:style w:type="character" w:customStyle="1" w:styleId="217">
    <w:name w:val="Заголовок 2 Знак1"/>
    <w:uiPriority w:val="99"/>
    <w:qFormat/>
    <w:rsid w:val="007D7AD6"/>
    <w:rPr>
      <w:rFonts w:ascii="Arial" w:hAnsi="Arial"/>
      <w:b/>
      <w:i/>
      <w:sz w:val="28"/>
    </w:rPr>
  </w:style>
  <w:style w:type="character" w:customStyle="1" w:styleId="412">
    <w:name w:val="Заголовок 4 Знак1"/>
    <w:uiPriority w:val="99"/>
    <w:qFormat/>
    <w:locked/>
    <w:rsid w:val="007D7AD6"/>
    <w:rPr>
      <w:rFonts w:ascii="Times New Roman" w:hAnsi="Times New Roman"/>
      <w:b/>
      <w:sz w:val="28"/>
      <w:lang w:eastAsia="ru-RU"/>
    </w:rPr>
  </w:style>
  <w:style w:type="character" w:customStyle="1" w:styleId="319">
    <w:name w:val="Заголовок 3 Знак1"/>
    <w:uiPriority w:val="99"/>
    <w:qFormat/>
    <w:locked/>
    <w:rsid w:val="007D7AD6"/>
    <w:rPr>
      <w:rFonts w:ascii="Times New Roman" w:hAnsi="Times New Roman"/>
      <w:b/>
      <w:sz w:val="27"/>
      <w:lang w:eastAsia="ru-RU"/>
    </w:rPr>
  </w:style>
  <w:style w:type="character" w:customStyle="1" w:styleId="1ffa">
    <w:name w:val="Сильное выделение1"/>
    <w:basedOn w:val="a3"/>
    <w:uiPriority w:val="99"/>
    <w:qFormat/>
    <w:rsid w:val="007D7AD6"/>
    <w:rPr>
      <w:rFonts w:cs="Times New Roman"/>
      <w:b/>
    </w:rPr>
  </w:style>
  <w:style w:type="character" w:customStyle="1" w:styleId="1ffb">
    <w:name w:val="Слабая ссылка1"/>
    <w:basedOn w:val="a3"/>
    <w:uiPriority w:val="99"/>
    <w:qFormat/>
    <w:rsid w:val="007D7AD6"/>
    <w:rPr>
      <w:rFonts w:cs="Times New Roman"/>
      <w:smallCaps/>
      <w:color w:val="C0504D"/>
      <w:u w:val="single"/>
    </w:rPr>
  </w:style>
  <w:style w:type="character" w:customStyle="1" w:styleId="1ffc">
    <w:name w:val="Сильная ссылка1"/>
    <w:basedOn w:val="a3"/>
    <w:uiPriority w:val="99"/>
    <w:qFormat/>
    <w:rsid w:val="007D7AD6"/>
    <w:rPr>
      <w:rFonts w:cs="Times New Roman"/>
      <w:b/>
      <w:smallCaps/>
      <w:color w:val="C0504D"/>
      <w:spacing w:val="5"/>
      <w:u w:val="single"/>
    </w:rPr>
  </w:style>
  <w:style w:type="character" w:customStyle="1" w:styleId="1ffd">
    <w:name w:val="Название книги1"/>
    <w:basedOn w:val="a3"/>
    <w:uiPriority w:val="99"/>
    <w:qFormat/>
    <w:rsid w:val="007D7AD6"/>
    <w:rPr>
      <w:rFonts w:cs="Times New Roman"/>
      <w:b/>
      <w:smallCaps/>
      <w:spacing w:val="5"/>
    </w:rPr>
  </w:style>
  <w:style w:type="character" w:customStyle="1" w:styleId="611">
    <w:name w:val="Заголовок 6 Знак1"/>
    <w:uiPriority w:val="99"/>
    <w:qFormat/>
    <w:rsid w:val="007D7AD6"/>
    <w:rPr>
      <w:b/>
      <w:sz w:val="22"/>
      <w:lang w:val="ru-RU" w:eastAsia="ru-RU"/>
    </w:rPr>
  </w:style>
  <w:style w:type="character" w:customStyle="1" w:styleId="711">
    <w:name w:val="Заголовок 7 Знак1"/>
    <w:uiPriority w:val="99"/>
    <w:qFormat/>
    <w:rsid w:val="007D7AD6"/>
    <w:rPr>
      <w:sz w:val="24"/>
      <w:lang w:val="ru-RU" w:eastAsia="ru-RU"/>
    </w:rPr>
  </w:style>
  <w:style w:type="character" w:customStyle="1" w:styleId="812">
    <w:name w:val="Заголовок 8 Знак1"/>
    <w:uiPriority w:val="99"/>
    <w:qFormat/>
    <w:rsid w:val="007D7AD6"/>
    <w:rPr>
      <w:rFonts w:ascii="Calibri" w:hAnsi="Calibri"/>
      <w:i/>
      <w:sz w:val="24"/>
      <w:lang w:val="ru-RU" w:eastAsia="en-US"/>
    </w:rPr>
  </w:style>
  <w:style w:type="character" w:customStyle="1" w:styleId="910">
    <w:name w:val="Заголовок 9 Знак1"/>
    <w:uiPriority w:val="99"/>
    <w:qFormat/>
    <w:rsid w:val="007D7AD6"/>
    <w:rPr>
      <w:rFonts w:ascii="Arial" w:hAnsi="Arial"/>
      <w:sz w:val="22"/>
      <w:lang w:val="ru-RU" w:eastAsia="ru-RU"/>
    </w:rPr>
  </w:style>
  <w:style w:type="character" w:customStyle="1" w:styleId="1ffe">
    <w:name w:val="Нижний колонтитул Знак1"/>
    <w:uiPriority w:val="99"/>
    <w:qFormat/>
    <w:locked/>
    <w:rsid w:val="007D7AD6"/>
    <w:rPr>
      <w:rFonts w:ascii="Times New Roman" w:hAnsi="Times New Roman"/>
      <w:sz w:val="24"/>
      <w:lang w:val="ru-RU" w:eastAsia="ru-RU"/>
    </w:rPr>
  </w:style>
  <w:style w:type="character" w:customStyle="1" w:styleId="tbb121">
    <w:name w:val="tbb121"/>
    <w:uiPriority w:val="99"/>
    <w:qFormat/>
    <w:rsid w:val="007D7AD6"/>
    <w:rPr>
      <w:rFonts w:ascii="Arial" w:hAnsi="Arial"/>
      <w:b/>
      <w:color w:val="000000"/>
      <w:sz w:val="18"/>
      <w:u w:val="none"/>
    </w:rPr>
  </w:style>
  <w:style w:type="character" w:customStyle="1" w:styleId="tbl121">
    <w:name w:val="tbl121"/>
    <w:uiPriority w:val="99"/>
    <w:qFormat/>
    <w:rsid w:val="007D7AD6"/>
    <w:rPr>
      <w:rFonts w:ascii="Tahoma" w:hAnsi="Tahoma"/>
      <w:color w:val="000000"/>
      <w:sz w:val="18"/>
      <w:u w:val="none"/>
    </w:rPr>
  </w:style>
  <w:style w:type="character" w:customStyle="1" w:styleId="em11">
    <w:name w:val="em11"/>
    <w:uiPriority w:val="99"/>
    <w:qFormat/>
    <w:rsid w:val="007D7AD6"/>
    <w:rPr>
      <w:b/>
      <w:sz w:val="24"/>
    </w:rPr>
  </w:style>
  <w:style w:type="character" w:customStyle="1" w:styleId="8pt">
    <w:name w:val="Основной текст + 8 pt"/>
    <w:uiPriority w:val="99"/>
    <w:qFormat/>
    <w:rsid w:val="007D7AD6"/>
    <w:rPr>
      <w:rFonts w:ascii="Times New Roman" w:hAnsi="Times New Roman"/>
      <w:spacing w:val="0"/>
      <w:sz w:val="16"/>
    </w:rPr>
  </w:style>
  <w:style w:type="character" w:customStyle="1" w:styleId="7pt">
    <w:name w:val="Основной текст + 7 pt"/>
    <w:uiPriority w:val="99"/>
    <w:qFormat/>
    <w:rsid w:val="007D7AD6"/>
    <w:rPr>
      <w:rFonts w:ascii="Times New Roman" w:hAnsi="Times New Roman"/>
      <w:spacing w:val="0"/>
      <w:sz w:val="14"/>
    </w:rPr>
  </w:style>
  <w:style w:type="character" w:customStyle="1" w:styleId="10pt">
    <w:name w:val="Основной текст + 10 pt"/>
    <w:uiPriority w:val="99"/>
    <w:qFormat/>
    <w:rsid w:val="007D7AD6"/>
    <w:rPr>
      <w:rFonts w:ascii="Times New Roman" w:hAnsi="Times New Roman"/>
      <w:b/>
      <w:spacing w:val="0"/>
      <w:sz w:val="20"/>
    </w:rPr>
  </w:style>
  <w:style w:type="character" w:customStyle="1" w:styleId="affffffd">
    <w:name w:val="Основной текст + Курсив"/>
    <w:uiPriority w:val="99"/>
    <w:qFormat/>
    <w:rsid w:val="007D7AD6"/>
    <w:rPr>
      <w:rFonts w:ascii="Times New Roman" w:hAnsi="Times New Roman"/>
      <w:i/>
      <w:spacing w:val="0"/>
      <w:sz w:val="21"/>
    </w:rPr>
  </w:style>
  <w:style w:type="character" w:customStyle="1" w:styleId="5pt">
    <w:name w:val="Основной текст + 5 pt"/>
    <w:uiPriority w:val="99"/>
    <w:qFormat/>
    <w:rsid w:val="007D7AD6"/>
    <w:rPr>
      <w:rFonts w:ascii="Times New Roman" w:hAnsi="Times New Roman"/>
      <w:spacing w:val="10"/>
      <w:sz w:val="10"/>
    </w:rPr>
  </w:style>
  <w:style w:type="character" w:customStyle="1" w:styleId="9pt">
    <w:name w:val="Основной текст + 9 pt"/>
    <w:uiPriority w:val="99"/>
    <w:qFormat/>
    <w:rsid w:val="007D7AD6"/>
    <w:rPr>
      <w:rFonts w:ascii="Times New Roman" w:hAnsi="Times New Roman"/>
      <w:spacing w:val="0"/>
      <w:sz w:val="18"/>
    </w:rPr>
  </w:style>
  <w:style w:type="character" w:customStyle="1" w:styleId="TimesNewRoman0">
    <w:name w:val="Основной текст + Times New Roman"/>
    <w:uiPriority w:val="99"/>
    <w:qFormat/>
    <w:rsid w:val="007D7AD6"/>
    <w:rPr>
      <w:rFonts w:ascii="Times New Roman" w:hAnsi="Times New Roman"/>
      <w:spacing w:val="0"/>
      <w:sz w:val="21"/>
    </w:rPr>
  </w:style>
  <w:style w:type="character" w:customStyle="1" w:styleId="WW-9pt">
    <w:name w:val="WW-Основной текст + 9 pt"/>
    <w:uiPriority w:val="99"/>
    <w:qFormat/>
    <w:rsid w:val="007D7AD6"/>
    <w:rPr>
      <w:rFonts w:ascii="Times New Roman" w:hAnsi="Times New Roman"/>
      <w:spacing w:val="0"/>
      <w:sz w:val="18"/>
    </w:rPr>
  </w:style>
  <w:style w:type="character" w:customStyle="1" w:styleId="gogofoundword">
    <w:name w:val="gogofoundword"/>
    <w:basedOn w:val="a3"/>
    <w:uiPriority w:val="99"/>
    <w:qFormat/>
    <w:rsid w:val="007D7AD6"/>
    <w:rPr>
      <w:rFonts w:cs="Times New Roman"/>
    </w:rPr>
  </w:style>
  <w:style w:type="character" w:customStyle="1" w:styleId="FontStyle124">
    <w:name w:val="Font Style124"/>
    <w:uiPriority w:val="99"/>
    <w:qFormat/>
    <w:rsid w:val="007D7AD6"/>
    <w:rPr>
      <w:rFonts w:ascii="Times New Roman" w:hAnsi="Times New Roman"/>
      <w:b/>
      <w:sz w:val="18"/>
    </w:rPr>
  </w:style>
  <w:style w:type="character" w:customStyle="1" w:styleId="red">
    <w:name w:val="red"/>
    <w:basedOn w:val="a3"/>
    <w:uiPriority w:val="99"/>
    <w:qFormat/>
    <w:rsid w:val="007D7AD6"/>
    <w:rPr>
      <w:rFonts w:cs="Times New Roman"/>
    </w:rPr>
  </w:style>
  <w:style w:type="character" w:customStyle="1" w:styleId="msosubtleemphasis0">
    <w:name w:val="msosubtleemphasis"/>
    <w:uiPriority w:val="99"/>
    <w:qFormat/>
    <w:rsid w:val="007D7AD6"/>
    <w:rPr>
      <w:i/>
      <w:color w:val="808080"/>
    </w:rPr>
  </w:style>
  <w:style w:type="character" w:customStyle="1" w:styleId="FontStyle120">
    <w:name w:val="Font Style120"/>
    <w:uiPriority w:val="99"/>
    <w:qFormat/>
    <w:rsid w:val="007D7AD6"/>
    <w:rPr>
      <w:rFonts w:ascii="Times New Roman" w:hAnsi="Times New Roman"/>
      <w:b/>
      <w:sz w:val="26"/>
    </w:rPr>
  </w:style>
  <w:style w:type="character" w:customStyle="1" w:styleId="FontStyle121">
    <w:name w:val="Font Style121"/>
    <w:uiPriority w:val="99"/>
    <w:qFormat/>
    <w:rsid w:val="007D7AD6"/>
    <w:rPr>
      <w:rFonts w:ascii="Times New Roman" w:hAnsi="Times New Roman"/>
      <w:sz w:val="26"/>
    </w:rPr>
  </w:style>
  <w:style w:type="character" w:customStyle="1" w:styleId="232">
    <w:name w:val="Знак Знак23 Знак2"/>
    <w:uiPriority w:val="99"/>
    <w:qFormat/>
    <w:locked/>
    <w:rsid w:val="007D7AD6"/>
    <w:rPr>
      <w:rFonts w:ascii="Tahoma" w:hAnsi="Tahoma"/>
      <w:sz w:val="16"/>
    </w:rPr>
  </w:style>
  <w:style w:type="character" w:customStyle="1" w:styleId="t9">
    <w:name w:val="t9"/>
    <w:uiPriority w:val="99"/>
    <w:qFormat/>
    <w:rsid w:val="007D7AD6"/>
  </w:style>
  <w:style w:type="character" w:customStyle="1" w:styleId="t10">
    <w:name w:val="t10"/>
    <w:uiPriority w:val="99"/>
    <w:qFormat/>
    <w:rsid w:val="007D7AD6"/>
  </w:style>
  <w:style w:type="character" w:customStyle="1" w:styleId="c2">
    <w:name w:val="c2"/>
    <w:uiPriority w:val="99"/>
    <w:qFormat/>
    <w:rsid w:val="007D7AD6"/>
  </w:style>
  <w:style w:type="character" w:customStyle="1" w:styleId="c0">
    <w:name w:val="c0"/>
    <w:uiPriority w:val="99"/>
    <w:qFormat/>
    <w:rsid w:val="007D7AD6"/>
  </w:style>
  <w:style w:type="character" w:customStyle="1" w:styleId="ft776">
    <w:name w:val="ft776"/>
    <w:uiPriority w:val="99"/>
    <w:qFormat/>
    <w:rsid w:val="007D7AD6"/>
  </w:style>
  <w:style w:type="character" w:customStyle="1" w:styleId="highlight">
    <w:name w:val="highlight"/>
    <w:uiPriority w:val="99"/>
    <w:qFormat/>
    <w:rsid w:val="007D7AD6"/>
  </w:style>
  <w:style w:type="character" w:customStyle="1" w:styleId="ft431">
    <w:name w:val="ft431"/>
    <w:uiPriority w:val="99"/>
    <w:qFormat/>
    <w:rsid w:val="007D7AD6"/>
  </w:style>
  <w:style w:type="character" w:customStyle="1" w:styleId="ft793">
    <w:name w:val="ft793"/>
    <w:uiPriority w:val="99"/>
    <w:qFormat/>
    <w:rsid w:val="007D7AD6"/>
  </w:style>
  <w:style w:type="character" w:customStyle="1" w:styleId="ft802">
    <w:name w:val="ft802"/>
    <w:uiPriority w:val="99"/>
    <w:qFormat/>
    <w:rsid w:val="007D7AD6"/>
  </w:style>
  <w:style w:type="character" w:customStyle="1" w:styleId="ft890">
    <w:name w:val="ft890"/>
    <w:uiPriority w:val="99"/>
    <w:qFormat/>
    <w:rsid w:val="007D7AD6"/>
  </w:style>
  <w:style w:type="character" w:customStyle="1" w:styleId="ft904">
    <w:name w:val="ft904"/>
    <w:uiPriority w:val="99"/>
    <w:qFormat/>
    <w:rsid w:val="007D7AD6"/>
  </w:style>
  <w:style w:type="character" w:customStyle="1" w:styleId="ft914">
    <w:name w:val="ft914"/>
    <w:uiPriority w:val="99"/>
    <w:qFormat/>
    <w:rsid w:val="007D7AD6"/>
  </w:style>
  <w:style w:type="character" w:customStyle="1" w:styleId="1fff">
    <w:name w:val="Текст Знак1"/>
    <w:uiPriority w:val="99"/>
    <w:qFormat/>
    <w:locked/>
    <w:rsid w:val="007D7AD6"/>
    <w:rPr>
      <w:rFonts w:ascii="Courier New" w:hAnsi="Courier New"/>
      <w:lang w:val="ru-RU" w:eastAsia="ru-RU"/>
    </w:rPr>
  </w:style>
  <w:style w:type="character" w:customStyle="1" w:styleId="accented">
    <w:name w:val="accented"/>
    <w:basedOn w:val="a3"/>
    <w:uiPriority w:val="99"/>
    <w:qFormat/>
    <w:rsid w:val="007D7AD6"/>
    <w:rPr>
      <w:rFonts w:cs="Times New Roman"/>
    </w:rPr>
  </w:style>
  <w:style w:type="character" w:customStyle="1" w:styleId="FontStyle214">
    <w:name w:val="Font Style214"/>
    <w:uiPriority w:val="99"/>
    <w:qFormat/>
    <w:rsid w:val="007D7AD6"/>
    <w:rPr>
      <w:rFonts w:ascii="Trebuchet MS" w:hAnsi="Trebuchet MS"/>
      <w:b/>
      <w:color w:val="000000"/>
      <w:sz w:val="22"/>
    </w:rPr>
  </w:style>
  <w:style w:type="character" w:customStyle="1" w:styleId="affffffe">
    <w:name w:val="Цветовое выделение"/>
    <w:uiPriority w:val="99"/>
    <w:qFormat/>
    <w:rsid w:val="007D7AD6"/>
    <w:rPr>
      <w:b/>
      <w:color w:val="000080"/>
      <w:sz w:val="22"/>
    </w:rPr>
  </w:style>
  <w:style w:type="character" w:customStyle="1" w:styleId="afffffff">
    <w:name w:val="Гипертекстовая ссылка"/>
    <w:uiPriority w:val="99"/>
    <w:qFormat/>
    <w:rsid w:val="007D7AD6"/>
    <w:rPr>
      <w:b/>
      <w:color w:val="008000"/>
      <w:sz w:val="22"/>
      <w:u w:val="single"/>
    </w:rPr>
  </w:style>
  <w:style w:type="character" w:customStyle="1" w:styleId="1fff0">
    <w:name w:val="Схема документа Знак1"/>
    <w:uiPriority w:val="99"/>
    <w:qFormat/>
    <w:rsid w:val="007D7AD6"/>
    <w:rPr>
      <w:rFonts w:ascii="Tahoma" w:hAnsi="Tahoma"/>
      <w:sz w:val="16"/>
      <w:lang w:val="ru-RU" w:eastAsia="ru-RU"/>
    </w:rPr>
  </w:style>
  <w:style w:type="character" w:customStyle="1" w:styleId="HTML11">
    <w:name w:val="Стандартный HTML Знак1"/>
    <w:uiPriority w:val="99"/>
    <w:qFormat/>
    <w:rsid w:val="007D7AD6"/>
    <w:rPr>
      <w:rFonts w:ascii="Consolas" w:hAnsi="Consolas"/>
      <w:sz w:val="20"/>
      <w:lang w:val="ru-RU" w:eastAsia="ru-RU"/>
    </w:rPr>
  </w:style>
  <w:style w:type="character" w:customStyle="1" w:styleId="1fff1">
    <w:name w:val="Верхний колонтитул Знак1"/>
    <w:uiPriority w:val="99"/>
    <w:qFormat/>
    <w:rsid w:val="007D7AD6"/>
    <w:rPr>
      <w:rFonts w:ascii="Times New Roman" w:hAnsi="Times New Roman"/>
      <w:sz w:val="24"/>
      <w:lang w:val="ru-RU" w:eastAsia="ru-RU"/>
    </w:rPr>
  </w:style>
  <w:style w:type="character" w:customStyle="1" w:styleId="218">
    <w:name w:val="Основной текст 2 Знак1"/>
    <w:uiPriority w:val="99"/>
    <w:qFormat/>
    <w:rsid w:val="007D7AD6"/>
    <w:rPr>
      <w:rFonts w:ascii="Times New Roman" w:hAnsi="Times New Roman"/>
      <w:sz w:val="24"/>
      <w:lang w:val="ru-RU" w:eastAsia="ru-RU"/>
    </w:rPr>
  </w:style>
  <w:style w:type="character" w:customStyle="1" w:styleId="1fff2">
    <w:name w:val="Текст выноски Знак1"/>
    <w:uiPriority w:val="99"/>
    <w:qFormat/>
    <w:rsid w:val="007D7AD6"/>
    <w:rPr>
      <w:rFonts w:ascii="Tahoma" w:hAnsi="Tahoma"/>
      <w:sz w:val="16"/>
      <w:lang w:val="ru-RU" w:eastAsia="ru-RU"/>
    </w:rPr>
  </w:style>
  <w:style w:type="character" w:customStyle="1" w:styleId="FontStyle53">
    <w:name w:val="Font Style53"/>
    <w:uiPriority w:val="99"/>
    <w:qFormat/>
    <w:rsid w:val="007D7AD6"/>
    <w:rPr>
      <w:rFonts w:ascii="Arial" w:hAnsi="Arial"/>
      <w:b/>
      <w:sz w:val="18"/>
    </w:rPr>
  </w:style>
  <w:style w:type="paragraph" w:customStyle="1" w:styleId="3f1">
    <w:name w:val="Знак Знак Знак Знак Знак Знак Знак Знак Знак Знак Знак Знак Знак3"/>
    <w:basedOn w:val="a2"/>
    <w:uiPriority w:val="99"/>
    <w:qFormat/>
    <w:rsid w:val="007D7AD6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219">
    <w:name w:val="Красная строка 2 Знак1"/>
    <w:uiPriority w:val="99"/>
    <w:qFormat/>
    <w:rsid w:val="007D7AD6"/>
    <w:rPr>
      <w:sz w:val="24"/>
      <w:lang w:val="ru-RU" w:eastAsia="ru-RU"/>
    </w:rPr>
  </w:style>
  <w:style w:type="character" w:customStyle="1" w:styleId="1fff3">
    <w:name w:val="Название Знак1"/>
    <w:uiPriority w:val="99"/>
    <w:qFormat/>
    <w:rsid w:val="007D7AD6"/>
    <w:rPr>
      <w:rFonts w:ascii="Cambria" w:hAnsi="Cambria"/>
      <w:color w:val="17365D"/>
      <w:spacing w:val="5"/>
      <w:kern w:val="28"/>
      <w:sz w:val="52"/>
      <w:lang w:eastAsia="ru-RU"/>
    </w:rPr>
  </w:style>
  <w:style w:type="character" w:customStyle="1" w:styleId="1fff4">
    <w:name w:val="Подзаголовок Знак1"/>
    <w:uiPriority w:val="99"/>
    <w:qFormat/>
    <w:rsid w:val="007D7AD6"/>
    <w:rPr>
      <w:rFonts w:ascii="Cambria" w:hAnsi="Cambria"/>
      <w:sz w:val="24"/>
    </w:rPr>
  </w:style>
  <w:style w:type="character" w:customStyle="1" w:styleId="font0">
    <w:name w:val="font0"/>
    <w:basedOn w:val="a3"/>
    <w:uiPriority w:val="99"/>
    <w:qFormat/>
    <w:rsid w:val="007D7AD6"/>
    <w:rPr>
      <w:rFonts w:cs="Times New Roman"/>
    </w:rPr>
  </w:style>
  <w:style w:type="character" w:customStyle="1" w:styleId="s3">
    <w:name w:val="s3"/>
    <w:uiPriority w:val="99"/>
    <w:qFormat/>
    <w:rsid w:val="007D7AD6"/>
  </w:style>
  <w:style w:type="character" w:customStyle="1" w:styleId="FontStyle46">
    <w:name w:val="Font Style46"/>
    <w:uiPriority w:val="99"/>
    <w:qFormat/>
    <w:rsid w:val="007D7AD6"/>
    <w:rPr>
      <w:rFonts w:ascii="Times New Roman" w:hAnsi="Times New Roman"/>
      <w:b/>
      <w:sz w:val="30"/>
    </w:rPr>
  </w:style>
  <w:style w:type="character" w:customStyle="1" w:styleId="newstitle">
    <w:name w:val="news_title"/>
    <w:basedOn w:val="a3"/>
    <w:uiPriority w:val="99"/>
    <w:qFormat/>
    <w:rsid w:val="007D7AD6"/>
    <w:rPr>
      <w:rFonts w:cs="Times New Roman"/>
    </w:rPr>
  </w:style>
  <w:style w:type="character" w:customStyle="1" w:styleId="s1">
    <w:name w:val="s1"/>
    <w:uiPriority w:val="99"/>
    <w:qFormat/>
    <w:rsid w:val="007D7AD6"/>
  </w:style>
  <w:style w:type="character" w:customStyle="1" w:styleId="WW8Num8z0">
    <w:name w:val="WW8Num8z0"/>
    <w:uiPriority w:val="99"/>
    <w:qFormat/>
    <w:rsid w:val="007D7AD6"/>
    <w:rPr>
      <w:rFonts w:ascii="Wingdings 2" w:hAnsi="Wingdings 2"/>
    </w:rPr>
  </w:style>
  <w:style w:type="paragraph" w:customStyle="1" w:styleId="31a">
    <w:name w:val="Знак31"/>
    <w:basedOn w:val="a2"/>
    <w:uiPriority w:val="99"/>
    <w:qFormat/>
    <w:rsid w:val="007D7AD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ep">
    <w:name w:val="ep"/>
    <w:basedOn w:val="a3"/>
    <w:uiPriority w:val="99"/>
    <w:qFormat/>
    <w:rsid w:val="007D7AD6"/>
    <w:rPr>
      <w:rFonts w:cs="Times New Roman"/>
    </w:rPr>
  </w:style>
  <w:style w:type="character" w:customStyle="1" w:styleId="searchterm1">
    <w:name w:val="searchterm1"/>
    <w:uiPriority w:val="99"/>
    <w:qFormat/>
    <w:rsid w:val="007D7AD6"/>
    <w:rPr>
      <w:b/>
      <w:sz w:val="2"/>
      <w:bdr w:val="single" w:sz="6" w:space="0" w:color="0000FF"/>
      <w:shd w:val="clear" w:color="auto" w:fill="CCCCFF"/>
    </w:rPr>
  </w:style>
  <w:style w:type="character" w:customStyle="1" w:styleId="review-h52">
    <w:name w:val="review-h52"/>
    <w:uiPriority w:val="99"/>
    <w:qFormat/>
    <w:rsid w:val="007D7AD6"/>
    <w:rPr>
      <w:b/>
      <w:color w:val="004080"/>
      <w:sz w:val="18"/>
      <w:u w:val="none"/>
    </w:rPr>
  </w:style>
  <w:style w:type="character" w:customStyle="1" w:styleId="FontStyle571">
    <w:name w:val="Font Style571"/>
    <w:uiPriority w:val="99"/>
    <w:qFormat/>
    <w:rsid w:val="007D7AD6"/>
    <w:rPr>
      <w:rFonts w:ascii="Candara" w:hAnsi="Candara"/>
      <w:b/>
      <w:sz w:val="24"/>
    </w:rPr>
  </w:style>
  <w:style w:type="character" w:customStyle="1" w:styleId="FontStyle596">
    <w:name w:val="Font Style596"/>
    <w:uiPriority w:val="99"/>
    <w:qFormat/>
    <w:rsid w:val="007D7AD6"/>
    <w:rPr>
      <w:rFonts w:ascii="Times New Roman" w:hAnsi="Times New Roman"/>
      <w:b/>
      <w:i/>
      <w:sz w:val="16"/>
    </w:rPr>
  </w:style>
  <w:style w:type="character" w:customStyle="1" w:styleId="FontStyle264">
    <w:name w:val="Font Style264"/>
    <w:uiPriority w:val="99"/>
    <w:qFormat/>
    <w:rsid w:val="007D7AD6"/>
    <w:rPr>
      <w:rFonts w:ascii="Franklin Gothic Demi" w:hAnsi="Franklin Gothic Demi"/>
      <w:b/>
      <w:sz w:val="22"/>
    </w:rPr>
  </w:style>
  <w:style w:type="character" w:customStyle="1" w:styleId="FontStyle260">
    <w:name w:val="Font Style260"/>
    <w:uiPriority w:val="99"/>
    <w:qFormat/>
    <w:rsid w:val="007D7AD6"/>
    <w:rPr>
      <w:rFonts w:ascii="Franklin Gothic Demi" w:hAnsi="Franklin Gothic Demi"/>
      <w:b/>
      <w:sz w:val="26"/>
    </w:rPr>
  </w:style>
  <w:style w:type="character" w:customStyle="1" w:styleId="FontStyle426">
    <w:name w:val="Font Style426"/>
    <w:uiPriority w:val="99"/>
    <w:qFormat/>
    <w:rsid w:val="007D7AD6"/>
    <w:rPr>
      <w:rFonts w:ascii="Times New Roman" w:hAnsi="Times New Roman"/>
      <w:color w:val="000000"/>
      <w:sz w:val="20"/>
    </w:rPr>
  </w:style>
  <w:style w:type="character" w:customStyle="1" w:styleId="FontStyle707">
    <w:name w:val="Font Style707"/>
    <w:uiPriority w:val="99"/>
    <w:qFormat/>
    <w:rsid w:val="007D7AD6"/>
    <w:rPr>
      <w:rFonts w:ascii="Bookman Old Style" w:hAnsi="Bookman Old Style"/>
      <w:color w:val="000000"/>
      <w:sz w:val="16"/>
    </w:rPr>
  </w:style>
  <w:style w:type="character" w:customStyle="1" w:styleId="FontStyle679">
    <w:name w:val="Font Style679"/>
    <w:uiPriority w:val="99"/>
    <w:qFormat/>
    <w:rsid w:val="007D7AD6"/>
    <w:rPr>
      <w:rFonts w:ascii="Times New Roman" w:hAnsi="Times New Roman"/>
      <w:i/>
      <w:color w:val="000000"/>
      <w:sz w:val="20"/>
    </w:rPr>
  </w:style>
  <w:style w:type="character" w:customStyle="1" w:styleId="FontStyle695">
    <w:name w:val="Font Style695"/>
    <w:uiPriority w:val="99"/>
    <w:qFormat/>
    <w:rsid w:val="007D7AD6"/>
    <w:rPr>
      <w:rFonts w:ascii="Times New Roman" w:hAnsi="Times New Roman"/>
      <w:b/>
      <w:color w:val="000000"/>
      <w:sz w:val="16"/>
    </w:rPr>
  </w:style>
  <w:style w:type="character" w:customStyle="1" w:styleId="FontStyle668">
    <w:name w:val="Font Style668"/>
    <w:uiPriority w:val="99"/>
    <w:qFormat/>
    <w:rsid w:val="007D7AD6"/>
    <w:rPr>
      <w:rFonts w:ascii="Times New Roman" w:hAnsi="Times New Roman"/>
      <w:color w:val="000000"/>
      <w:sz w:val="20"/>
    </w:rPr>
  </w:style>
  <w:style w:type="character" w:customStyle="1" w:styleId="FontStyle527">
    <w:name w:val="Font Style527"/>
    <w:uiPriority w:val="99"/>
    <w:qFormat/>
    <w:rsid w:val="007D7AD6"/>
    <w:rPr>
      <w:rFonts w:ascii="Times New Roman" w:hAnsi="Times New Roman"/>
      <w:b/>
      <w:color w:val="000000"/>
      <w:sz w:val="16"/>
    </w:rPr>
  </w:style>
  <w:style w:type="character" w:customStyle="1" w:styleId="FontStyle236">
    <w:name w:val="Font Style236"/>
    <w:uiPriority w:val="99"/>
    <w:qFormat/>
    <w:rsid w:val="007D7AD6"/>
    <w:rPr>
      <w:rFonts w:ascii="Times New Roman" w:hAnsi="Times New Roman"/>
      <w:color w:val="000000"/>
      <w:sz w:val="20"/>
    </w:rPr>
  </w:style>
  <w:style w:type="character" w:customStyle="1" w:styleId="FontStyle719">
    <w:name w:val="Font Style719"/>
    <w:uiPriority w:val="99"/>
    <w:qFormat/>
    <w:rsid w:val="007D7AD6"/>
    <w:rPr>
      <w:rFonts w:ascii="Bookman Old Style" w:hAnsi="Bookman Old Style"/>
      <w:b/>
      <w:color w:val="000000"/>
      <w:sz w:val="16"/>
    </w:rPr>
  </w:style>
  <w:style w:type="character" w:customStyle="1" w:styleId="FontStyle720">
    <w:name w:val="Font Style720"/>
    <w:uiPriority w:val="99"/>
    <w:qFormat/>
    <w:rsid w:val="007D7AD6"/>
    <w:rPr>
      <w:rFonts w:ascii="Tahoma" w:hAnsi="Tahoma"/>
      <w:color w:val="000000"/>
      <w:sz w:val="14"/>
    </w:rPr>
  </w:style>
  <w:style w:type="character" w:customStyle="1" w:styleId="FontStyle815">
    <w:name w:val="Font Style815"/>
    <w:uiPriority w:val="99"/>
    <w:qFormat/>
    <w:rsid w:val="007D7AD6"/>
    <w:rPr>
      <w:rFonts w:ascii="Bookman Old Style" w:hAnsi="Bookman Old Style"/>
      <w:color w:val="000000"/>
      <w:sz w:val="16"/>
    </w:rPr>
  </w:style>
  <w:style w:type="character" w:customStyle="1" w:styleId="FontStyle106">
    <w:name w:val="Font Style106"/>
    <w:uiPriority w:val="99"/>
    <w:qFormat/>
    <w:rsid w:val="007D7AD6"/>
    <w:rPr>
      <w:rFonts w:ascii="Times New Roman" w:hAnsi="Times New Roman"/>
      <w:color w:val="000000"/>
      <w:sz w:val="24"/>
    </w:rPr>
  </w:style>
  <w:style w:type="character" w:customStyle="1" w:styleId="FontStyle122">
    <w:name w:val="Font Style122"/>
    <w:uiPriority w:val="99"/>
    <w:qFormat/>
    <w:rsid w:val="007D7AD6"/>
    <w:rPr>
      <w:rFonts w:ascii="Times New Roman" w:hAnsi="Times New Roman"/>
      <w:color w:val="000000"/>
      <w:sz w:val="22"/>
    </w:rPr>
  </w:style>
  <w:style w:type="character" w:customStyle="1" w:styleId="146pt">
    <w:name w:val="Основной текст (14) + 6 pt"/>
    <w:uiPriority w:val="99"/>
    <w:qFormat/>
    <w:rsid w:val="007D7AD6"/>
    <w:rPr>
      <w:rFonts w:ascii="Times New Roman" w:hAnsi="Times New Roman"/>
      <w:sz w:val="12"/>
      <w:shd w:val="clear" w:color="auto" w:fill="FFFFFF"/>
    </w:rPr>
  </w:style>
  <w:style w:type="character" w:customStyle="1" w:styleId="listing-desc">
    <w:name w:val="listing-desc"/>
    <w:uiPriority w:val="99"/>
    <w:qFormat/>
    <w:rsid w:val="007D7AD6"/>
  </w:style>
  <w:style w:type="character" w:customStyle="1" w:styleId="WW8Num1z0">
    <w:name w:val="WW8Num1z0"/>
    <w:uiPriority w:val="99"/>
    <w:qFormat/>
    <w:rsid w:val="007D7AD6"/>
  </w:style>
  <w:style w:type="character" w:customStyle="1" w:styleId="WW8Num2z0">
    <w:name w:val="WW8Num2z0"/>
    <w:uiPriority w:val="99"/>
    <w:qFormat/>
    <w:rsid w:val="007D7AD6"/>
  </w:style>
  <w:style w:type="character" w:customStyle="1" w:styleId="WW8Num3z0">
    <w:name w:val="WW8Num3z0"/>
    <w:uiPriority w:val="99"/>
    <w:qFormat/>
    <w:rsid w:val="007D7AD6"/>
  </w:style>
  <w:style w:type="character" w:customStyle="1" w:styleId="WW8Num1z1">
    <w:name w:val="WW8Num1z1"/>
    <w:uiPriority w:val="99"/>
    <w:qFormat/>
    <w:rsid w:val="007D7AD6"/>
  </w:style>
  <w:style w:type="character" w:customStyle="1" w:styleId="WW8Num1z2">
    <w:name w:val="WW8Num1z2"/>
    <w:uiPriority w:val="99"/>
    <w:qFormat/>
    <w:rsid w:val="007D7AD6"/>
  </w:style>
  <w:style w:type="character" w:customStyle="1" w:styleId="WW8Num1z3">
    <w:name w:val="WW8Num1z3"/>
    <w:uiPriority w:val="99"/>
    <w:qFormat/>
    <w:rsid w:val="007D7AD6"/>
  </w:style>
  <w:style w:type="character" w:customStyle="1" w:styleId="WW8Num1z4">
    <w:name w:val="WW8Num1z4"/>
    <w:uiPriority w:val="99"/>
    <w:qFormat/>
    <w:rsid w:val="007D7AD6"/>
  </w:style>
  <w:style w:type="character" w:customStyle="1" w:styleId="WW8Num1z5">
    <w:name w:val="WW8Num1z5"/>
    <w:uiPriority w:val="99"/>
    <w:qFormat/>
    <w:rsid w:val="007D7AD6"/>
  </w:style>
  <w:style w:type="character" w:customStyle="1" w:styleId="WW8Num1z6">
    <w:name w:val="WW8Num1z6"/>
    <w:uiPriority w:val="99"/>
    <w:qFormat/>
    <w:rsid w:val="007D7AD6"/>
  </w:style>
  <w:style w:type="character" w:customStyle="1" w:styleId="WW8Num1z7">
    <w:name w:val="WW8Num1z7"/>
    <w:uiPriority w:val="99"/>
    <w:qFormat/>
    <w:rsid w:val="007D7AD6"/>
  </w:style>
  <w:style w:type="character" w:customStyle="1" w:styleId="WW8Num1z8">
    <w:name w:val="WW8Num1z8"/>
    <w:uiPriority w:val="99"/>
    <w:qFormat/>
    <w:rsid w:val="007D7AD6"/>
  </w:style>
  <w:style w:type="character" w:customStyle="1" w:styleId="1fff5">
    <w:name w:val="Основной шрифт абзаца1"/>
    <w:uiPriority w:val="99"/>
    <w:qFormat/>
    <w:rsid w:val="007D7AD6"/>
  </w:style>
  <w:style w:type="character" w:styleId="afffffff0">
    <w:name w:val="Placeholder Text"/>
    <w:basedOn w:val="a3"/>
    <w:uiPriority w:val="99"/>
    <w:qFormat/>
    <w:rsid w:val="007D7AD6"/>
    <w:rPr>
      <w:rFonts w:cs="Times New Roman"/>
      <w:color w:val="808080"/>
    </w:rPr>
  </w:style>
  <w:style w:type="character" w:customStyle="1" w:styleId="afffffff1">
    <w:name w:val="Символ сноски"/>
    <w:uiPriority w:val="99"/>
    <w:qFormat/>
    <w:rsid w:val="007D7AD6"/>
    <w:rPr>
      <w:vertAlign w:val="superscript"/>
    </w:rPr>
  </w:style>
  <w:style w:type="character" w:customStyle="1" w:styleId="-">
    <w:name w:val="опред-е"/>
    <w:uiPriority w:val="99"/>
    <w:qFormat/>
    <w:rsid w:val="007D7AD6"/>
    <w:rPr>
      <w:b/>
    </w:rPr>
  </w:style>
  <w:style w:type="character" w:customStyle="1" w:styleId="FontStyle436">
    <w:name w:val="Font Style436"/>
    <w:uiPriority w:val="99"/>
    <w:qFormat/>
    <w:rsid w:val="007D7AD6"/>
    <w:rPr>
      <w:rFonts w:ascii="Times New Roman" w:hAnsi="Times New Roman"/>
      <w:b/>
      <w:sz w:val="18"/>
    </w:rPr>
  </w:style>
  <w:style w:type="character" w:customStyle="1" w:styleId="FontStyle434">
    <w:name w:val="Font Style434"/>
    <w:uiPriority w:val="99"/>
    <w:qFormat/>
    <w:rsid w:val="007D7AD6"/>
    <w:rPr>
      <w:rFonts w:ascii="Times New Roman" w:hAnsi="Times New Roman"/>
      <w:sz w:val="18"/>
    </w:rPr>
  </w:style>
  <w:style w:type="character" w:customStyle="1" w:styleId="2ff2">
    <w:name w:val="Основной текст Знак2"/>
    <w:uiPriority w:val="99"/>
    <w:qFormat/>
    <w:locked/>
    <w:rsid w:val="007D7AD6"/>
    <w:rPr>
      <w:sz w:val="24"/>
      <w:lang w:val="ru-RU" w:eastAsia="ru-RU"/>
    </w:rPr>
  </w:style>
  <w:style w:type="character" w:customStyle="1" w:styleId="95">
    <w:name w:val="Знак Знак9"/>
    <w:uiPriority w:val="99"/>
    <w:qFormat/>
    <w:locked/>
    <w:rsid w:val="007D7AD6"/>
    <w:rPr>
      <w:rFonts w:ascii="Cambria" w:hAnsi="Cambria"/>
      <w:b/>
      <w:color w:val="4F81BD"/>
      <w:sz w:val="26"/>
      <w:lang w:val="ru-RU" w:eastAsia="en-US"/>
    </w:rPr>
  </w:style>
  <w:style w:type="character" w:customStyle="1" w:styleId="532">
    <w:name w:val="Знак Знак53"/>
    <w:uiPriority w:val="99"/>
    <w:qFormat/>
    <w:locked/>
    <w:rsid w:val="007D7AD6"/>
    <w:rPr>
      <w:b/>
      <w:caps/>
      <w:sz w:val="24"/>
      <w:lang w:val="ru-RU" w:eastAsia="ru-RU"/>
    </w:rPr>
  </w:style>
  <w:style w:type="character" w:customStyle="1" w:styleId="HTML11a">
    <w:name w:val="Адрес HTML Знак11"/>
    <w:uiPriority w:val="99"/>
    <w:qFormat/>
    <w:rsid w:val="007D7AD6"/>
    <w:rPr>
      <w:rFonts w:ascii="Times New Roman" w:hAnsi="Times New Roman"/>
      <w:i/>
      <w:sz w:val="24"/>
    </w:rPr>
  </w:style>
  <w:style w:type="character" w:customStyle="1" w:styleId="st1">
    <w:name w:val="st1"/>
    <w:basedOn w:val="a3"/>
    <w:uiPriority w:val="99"/>
    <w:qFormat/>
    <w:rsid w:val="007D7AD6"/>
    <w:rPr>
      <w:rFonts w:cs="Times New Roman"/>
    </w:rPr>
  </w:style>
  <w:style w:type="character" w:customStyle="1" w:styleId="11f">
    <w:name w:val="Основной текст с отступом Знак11"/>
    <w:uiPriority w:val="99"/>
    <w:semiHidden/>
    <w:rsid w:val="007D7AD6"/>
    <w:rPr>
      <w:rFonts w:ascii="Times New Roman" w:hAnsi="Times New Roman"/>
      <w:sz w:val="24"/>
      <w:lang w:eastAsia="ru-RU"/>
    </w:rPr>
  </w:style>
  <w:style w:type="character" w:customStyle="1" w:styleId="1fff6">
    <w:name w:val="Текст примечания Знак1"/>
    <w:uiPriority w:val="99"/>
    <w:qFormat/>
    <w:rsid w:val="007D7AD6"/>
    <w:rPr>
      <w:rFonts w:ascii="Times New Roman" w:hAnsi="Times New Roman"/>
      <w:sz w:val="20"/>
      <w:lang w:eastAsia="ru-RU"/>
    </w:rPr>
  </w:style>
  <w:style w:type="character" w:customStyle="1" w:styleId="21a">
    <w:name w:val="Основной текст с отступом 2 Знак1"/>
    <w:uiPriority w:val="99"/>
    <w:qFormat/>
    <w:rsid w:val="007D7AD6"/>
    <w:rPr>
      <w:rFonts w:ascii="Times New Roman" w:hAnsi="Times New Roman"/>
      <w:sz w:val="24"/>
      <w:lang w:eastAsia="ru-RU"/>
    </w:rPr>
  </w:style>
  <w:style w:type="character" w:customStyle="1" w:styleId="2ff3">
    <w:name w:val="Основной текст Знак Знак Знак2"/>
    <w:uiPriority w:val="99"/>
    <w:qFormat/>
    <w:locked/>
    <w:rsid w:val="007D7AD6"/>
    <w:rPr>
      <w:sz w:val="24"/>
      <w:lang w:val="ru-RU" w:eastAsia="ru-RU"/>
    </w:rPr>
  </w:style>
  <w:style w:type="character" w:customStyle="1" w:styleId="FontStyle126">
    <w:name w:val="Font Style126"/>
    <w:uiPriority w:val="99"/>
    <w:qFormat/>
    <w:rsid w:val="007D7AD6"/>
    <w:rPr>
      <w:rFonts w:ascii="Times New Roman" w:hAnsi="Times New Roman"/>
      <w:color w:val="000000"/>
      <w:sz w:val="20"/>
    </w:rPr>
  </w:style>
  <w:style w:type="character" w:customStyle="1" w:styleId="13a">
    <w:name w:val="Знак Знак13"/>
    <w:uiPriority w:val="99"/>
    <w:qFormat/>
    <w:locked/>
    <w:rsid w:val="007D7AD6"/>
    <w:rPr>
      <w:color w:val="000000"/>
      <w:sz w:val="24"/>
    </w:rPr>
  </w:style>
  <w:style w:type="character" w:customStyle="1" w:styleId="11f0">
    <w:name w:val="Знак Знак11"/>
    <w:uiPriority w:val="99"/>
    <w:qFormat/>
    <w:locked/>
    <w:rsid w:val="007D7AD6"/>
    <w:rPr>
      <w:sz w:val="24"/>
    </w:rPr>
  </w:style>
  <w:style w:type="character" w:customStyle="1" w:styleId="231">
    <w:name w:val="Знак Знак231"/>
    <w:uiPriority w:val="99"/>
    <w:qFormat/>
    <w:locked/>
    <w:rsid w:val="007D7AD6"/>
    <w:rPr>
      <w:sz w:val="24"/>
      <w:lang w:val="ru-RU" w:eastAsia="ru-RU"/>
    </w:rPr>
  </w:style>
  <w:style w:type="character" w:customStyle="1" w:styleId="5310">
    <w:name w:val="Знак Знак531"/>
    <w:uiPriority w:val="99"/>
    <w:qFormat/>
    <w:locked/>
    <w:rsid w:val="007D7AD6"/>
    <w:rPr>
      <w:b/>
      <w:caps/>
      <w:sz w:val="24"/>
      <w:lang w:val="ru-RU" w:eastAsia="ru-RU"/>
    </w:rPr>
  </w:style>
  <w:style w:type="character" w:customStyle="1" w:styleId="1510">
    <w:name w:val="Знак Знак151"/>
    <w:uiPriority w:val="99"/>
    <w:qFormat/>
    <w:rsid w:val="007D7AD6"/>
    <w:rPr>
      <w:rFonts w:ascii="Times New Roman" w:hAnsi="Times New Roman"/>
      <w:sz w:val="24"/>
      <w:lang w:eastAsia="ru-RU"/>
    </w:rPr>
  </w:style>
  <w:style w:type="character" w:customStyle="1" w:styleId="460">
    <w:name w:val="Знак Знак46"/>
    <w:uiPriority w:val="99"/>
    <w:qFormat/>
    <w:locked/>
    <w:rsid w:val="007D7AD6"/>
    <w:rPr>
      <w:rFonts w:ascii="Arial" w:hAnsi="Arial"/>
      <w:b/>
      <w:i/>
      <w:sz w:val="28"/>
      <w:lang w:val="ru-RU" w:eastAsia="en-US"/>
    </w:rPr>
  </w:style>
  <w:style w:type="paragraph" w:customStyle="1" w:styleId="opredelenie">
    <w:name w:val="opredelenie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1710">
    <w:name w:val="Знак Знак171"/>
    <w:uiPriority w:val="99"/>
    <w:qFormat/>
    <w:locked/>
    <w:rsid w:val="007D7AD6"/>
    <w:rPr>
      <w:i/>
      <w:sz w:val="24"/>
      <w:lang w:val="ru-RU" w:eastAsia="ru-RU"/>
    </w:rPr>
  </w:style>
  <w:style w:type="character" w:customStyle="1" w:styleId="ConsPlusNormal0">
    <w:name w:val="ConsPlusNormal Знак"/>
    <w:link w:val="ConsPlusNormal"/>
    <w:uiPriority w:val="99"/>
    <w:qFormat/>
    <w:locked/>
    <w:rsid w:val="007D7AD6"/>
    <w:rPr>
      <w:rFonts w:ascii="Arial" w:eastAsia="Calibri" w:hAnsi="Arial" w:cs="Times New Roman"/>
      <w:lang w:eastAsia="ru-RU"/>
    </w:rPr>
  </w:style>
  <w:style w:type="paragraph" w:customStyle="1" w:styleId="rvps4">
    <w:name w:val="rvps4"/>
    <w:basedOn w:val="a2"/>
    <w:uiPriority w:val="99"/>
    <w:qFormat/>
    <w:rsid w:val="007D7AD6"/>
    <w:pPr>
      <w:widowControl/>
      <w:snapToGrid/>
      <w:spacing w:before="0" w:after="0"/>
      <w:jc w:val="both"/>
    </w:pPr>
    <w:rPr>
      <w:rFonts w:eastAsia="Times New Roman"/>
      <w:szCs w:val="24"/>
    </w:rPr>
  </w:style>
  <w:style w:type="character" w:customStyle="1" w:styleId="1fff7">
    <w:name w:val="Без интервала Знак1"/>
    <w:link w:val="48"/>
    <w:uiPriority w:val="99"/>
    <w:qFormat/>
    <w:locked/>
    <w:rsid w:val="007D7AD6"/>
  </w:style>
  <w:style w:type="paragraph" w:customStyle="1" w:styleId="48">
    <w:name w:val="Без интервала4"/>
    <w:link w:val="1fff7"/>
    <w:uiPriority w:val="99"/>
    <w:qFormat/>
    <w:rsid w:val="007D7AD6"/>
    <w:pPr>
      <w:spacing w:after="0" w:line="240" w:lineRule="auto"/>
    </w:pPr>
  </w:style>
  <w:style w:type="character" w:customStyle="1" w:styleId="3f2">
    <w:name w:val="3 ступень Знак"/>
    <w:link w:val="3f3"/>
    <w:uiPriority w:val="99"/>
    <w:qFormat/>
    <w:locked/>
    <w:rsid w:val="007D7AD6"/>
    <w:rPr>
      <w:rFonts w:ascii="BodoniCTT" w:hAnsi="BodoniCTT"/>
      <w:b/>
    </w:rPr>
  </w:style>
  <w:style w:type="paragraph" w:customStyle="1" w:styleId="3f3">
    <w:name w:val="3 ступень"/>
    <w:basedOn w:val="a2"/>
    <w:link w:val="3f2"/>
    <w:uiPriority w:val="99"/>
    <w:qFormat/>
    <w:rsid w:val="007D7AD6"/>
    <w:pPr>
      <w:keepNext/>
      <w:widowControl/>
      <w:overflowPunct w:val="0"/>
      <w:autoSpaceDE w:val="0"/>
      <w:autoSpaceDN w:val="0"/>
      <w:adjustRightInd w:val="0"/>
      <w:snapToGrid/>
      <w:spacing w:before="120" w:after="0"/>
    </w:pPr>
    <w:rPr>
      <w:rFonts w:ascii="BodoniCTT" w:eastAsiaTheme="minorHAnsi" w:hAnsi="BodoniCTT" w:cstheme="minorBidi"/>
      <w:b/>
      <w:sz w:val="22"/>
      <w:szCs w:val="22"/>
      <w:lang w:eastAsia="en-US"/>
    </w:rPr>
  </w:style>
  <w:style w:type="paragraph" w:customStyle="1" w:styleId="Style28">
    <w:name w:val="Style28"/>
    <w:basedOn w:val="a2"/>
    <w:uiPriority w:val="99"/>
    <w:qFormat/>
    <w:rsid w:val="007D7AD6"/>
    <w:pPr>
      <w:autoSpaceDE w:val="0"/>
      <w:autoSpaceDN w:val="0"/>
      <w:adjustRightInd w:val="0"/>
      <w:snapToGrid/>
      <w:spacing w:before="0" w:after="0" w:line="494" w:lineRule="exact"/>
      <w:ind w:firstLine="902"/>
    </w:pPr>
    <w:rPr>
      <w:rFonts w:eastAsia="Times New Roman"/>
      <w:szCs w:val="24"/>
    </w:rPr>
  </w:style>
  <w:style w:type="paragraph" w:customStyle="1" w:styleId="Style7">
    <w:name w:val="Style7"/>
    <w:basedOn w:val="a2"/>
    <w:uiPriority w:val="99"/>
    <w:qFormat/>
    <w:rsid w:val="007D7AD6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36">
    <w:name w:val="Style36"/>
    <w:basedOn w:val="a2"/>
    <w:uiPriority w:val="99"/>
    <w:qFormat/>
    <w:rsid w:val="007D7AD6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F9">
    <w:name w:val="ОбычныF9"/>
    <w:uiPriority w:val="99"/>
    <w:qFormat/>
    <w:rsid w:val="007D7AD6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49">
    <w:name w:val="Квадрат4"/>
    <w:basedOn w:val="a2"/>
    <w:uiPriority w:val="99"/>
    <w:qFormat/>
    <w:rsid w:val="007D7AD6"/>
    <w:pPr>
      <w:autoSpaceDE w:val="0"/>
      <w:autoSpaceDN w:val="0"/>
      <w:adjustRightInd w:val="0"/>
      <w:snapToGrid/>
      <w:spacing w:before="0" w:after="0"/>
      <w:jc w:val="both"/>
    </w:pPr>
    <w:rPr>
      <w:rFonts w:ascii="a_Timer" w:eastAsia="Times New Roman" w:hAnsi="a_Timer" w:cs="a_Timer"/>
      <w:szCs w:val="24"/>
      <w:lang w:val="en-US"/>
    </w:rPr>
  </w:style>
  <w:style w:type="paragraph" w:customStyle="1" w:styleId="p3">
    <w:name w:val="p3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4">
    <w:name w:val="p4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rvts6">
    <w:name w:val="rvts6"/>
    <w:uiPriority w:val="99"/>
    <w:qFormat/>
    <w:rsid w:val="007D7AD6"/>
    <w:rPr>
      <w:rFonts w:ascii="Times New Roman" w:hAnsi="Times New Roman"/>
      <w:sz w:val="28"/>
    </w:rPr>
  </w:style>
  <w:style w:type="character" w:customStyle="1" w:styleId="3917">
    <w:name w:val="3917"/>
    <w:basedOn w:val="a3"/>
    <w:uiPriority w:val="99"/>
    <w:qFormat/>
    <w:rsid w:val="007D7AD6"/>
    <w:rPr>
      <w:rFonts w:cs="Times New Roman"/>
    </w:rPr>
  </w:style>
  <w:style w:type="character" w:customStyle="1" w:styleId="epm">
    <w:name w:val="epm"/>
    <w:uiPriority w:val="99"/>
    <w:qFormat/>
    <w:rsid w:val="007D7AD6"/>
  </w:style>
  <w:style w:type="character" w:customStyle="1" w:styleId="afffffff2">
    <w:name w:val="Стиль Зеленый"/>
    <w:uiPriority w:val="99"/>
    <w:qFormat/>
    <w:rsid w:val="007D7AD6"/>
    <w:rPr>
      <w:color w:val="00B050"/>
      <w:spacing w:val="0"/>
    </w:rPr>
  </w:style>
  <w:style w:type="character" w:customStyle="1" w:styleId="FontStyle44">
    <w:name w:val="Font Style44"/>
    <w:uiPriority w:val="99"/>
    <w:qFormat/>
    <w:rsid w:val="007D7AD6"/>
    <w:rPr>
      <w:rFonts w:ascii="Times New Roman" w:hAnsi="Times New Roman"/>
      <w:b/>
      <w:sz w:val="26"/>
    </w:rPr>
  </w:style>
  <w:style w:type="character" w:customStyle="1" w:styleId="FontStyle45">
    <w:name w:val="Font Style45"/>
    <w:uiPriority w:val="99"/>
    <w:qFormat/>
    <w:rsid w:val="007D7AD6"/>
    <w:rPr>
      <w:rFonts w:ascii="Times New Roman" w:hAnsi="Times New Roman"/>
      <w:i/>
      <w:sz w:val="26"/>
    </w:rPr>
  </w:style>
  <w:style w:type="character" w:customStyle="1" w:styleId="s10">
    <w:name w:val="s_10"/>
    <w:basedOn w:val="a3"/>
    <w:uiPriority w:val="99"/>
    <w:qFormat/>
    <w:rsid w:val="007D7AD6"/>
    <w:rPr>
      <w:rFonts w:cs="Times New Roman"/>
    </w:rPr>
  </w:style>
  <w:style w:type="character" w:customStyle="1" w:styleId="s5">
    <w:name w:val="s5"/>
    <w:basedOn w:val="a3"/>
    <w:uiPriority w:val="99"/>
    <w:qFormat/>
    <w:rsid w:val="007D7AD6"/>
    <w:rPr>
      <w:rFonts w:cs="Times New Roman"/>
    </w:rPr>
  </w:style>
  <w:style w:type="character" w:customStyle="1" w:styleId="sz12">
    <w:name w:val="sz12"/>
    <w:basedOn w:val="a3"/>
    <w:uiPriority w:val="99"/>
    <w:qFormat/>
    <w:rsid w:val="007D7AD6"/>
    <w:rPr>
      <w:rFonts w:cs="Times New Roman"/>
    </w:rPr>
  </w:style>
  <w:style w:type="character" w:customStyle="1" w:styleId="s6">
    <w:name w:val="s6"/>
    <w:basedOn w:val="a3"/>
    <w:uiPriority w:val="99"/>
    <w:qFormat/>
    <w:rsid w:val="007D7AD6"/>
    <w:rPr>
      <w:rFonts w:cs="Times New Roman"/>
    </w:rPr>
  </w:style>
  <w:style w:type="character" w:customStyle="1" w:styleId="FontStyle133">
    <w:name w:val="Font Style133"/>
    <w:uiPriority w:val="99"/>
    <w:qFormat/>
    <w:rsid w:val="007D7AD6"/>
    <w:rPr>
      <w:rFonts w:ascii="Times New Roman" w:hAnsi="Times New Roman"/>
      <w:i/>
      <w:sz w:val="18"/>
    </w:rPr>
  </w:style>
  <w:style w:type="character" w:customStyle="1" w:styleId="blk3">
    <w:name w:val="blk3"/>
    <w:uiPriority w:val="99"/>
    <w:qFormat/>
    <w:rsid w:val="007D7AD6"/>
  </w:style>
  <w:style w:type="character" w:customStyle="1" w:styleId="11f1">
    <w:name w:val="Знак1 Знак Знак1"/>
    <w:uiPriority w:val="99"/>
    <w:qFormat/>
    <w:locked/>
    <w:rsid w:val="007D7AD6"/>
    <w:rPr>
      <w:rFonts w:ascii="Times New Roman" w:hAnsi="Times New Roman"/>
      <w:sz w:val="24"/>
      <w:lang w:eastAsia="ru-RU"/>
    </w:rPr>
  </w:style>
  <w:style w:type="character" w:customStyle="1" w:styleId="461">
    <w:name w:val="Знак Знак461"/>
    <w:uiPriority w:val="99"/>
    <w:qFormat/>
    <w:locked/>
    <w:rsid w:val="007D7AD6"/>
    <w:rPr>
      <w:b/>
      <w:sz w:val="27"/>
      <w:lang w:val="ru-RU" w:eastAsia="ru-RU"/>
    </w:rPr>
  </w:style>
  <w:style w:type="character" w:customStyle="1" w:styleId="3111">
    <w:name w:val="Знак3 Знак Знак11"/>
    <w:uiPriority w:val="99"/>
    <w:qFormat/>
    <w:locked/>
    <w:rsid w:val="007D7AD6"/>
    <w:rPr>
      <w:rFonts w:ascii="Arial" w:hAnsi="Arial"/>
      <w:b/>
      <w:i/>
      <w:sz w:val="28"/>
      <w:lang w:val="ru-RU" w:eastAsia="en-US"/>
    </w:rPr>
  </w:style>
  <w:style w:type="character" w:customStyle="1" w:styleId="480">
    <w:name w:val="Знак Знак48"/>
    <w:uiPriority w:val="99"/>
    <w:qFormat/>
    <w:locked/>
    <w:rsid w:val="007D7AD6"/>
    <w:rPr>
      <w:b/>
      <w:sz w:val="27"/>
      <w:lang w:val="ru-RU" w:eastAsia="ru-RU"/>
    </w:rPr>
  </w:style>
  <w:style w:type="character" w:customStyle="1" w:styleId="21b">
    <w:name w:val="Основной текст с отступом Знак21"/>
    <w:uiPriority w:val="99"/>
    <w:rsid w:val="007D7AD6"/>
    <w:rPr>
      <w:rFonts w:ascii="Times New Roman" w:hAnsi="Times New Roman"/>
      <w:sz w:val="24"/>
    </w:rPr>
  </w:style>
  <w:style w:type="paragraph" w:customStyle="1" w:styleId="z-1">
    <w:name w:val="z-Начало формы1"/>
    <w:basedOn w:val="a2"/>
    <w:next w:val="a2"/>
    <w:link w:val="z-"/>
    <w:uiPriority w:val="99"/>
    <w:qFormat/>
    <w:rsid w:val="007D7AD6"/>
    <w:pPr>
      <w:widowControl/>
      <w:pBdr>
        <w:bottom w:val="single" w:sz="6" w:space="1" w:color="auto"/>
      </w:pBdr>
      <w:snapToGrid/>
      <w:spacing w:before="0" w:after="0"/>
      <w:jc w:val="center"/>
    </w:pPr>
    <w:rPr>
      <w:rFonts w:ascii="Arial" w:eastAsia="Times New Roman" w:hAnsi="Arial"/>
      <w:b/>
      <w:sz w:val="36"/>
      <w:lang w:eastAsia="en-US"/>
    </w:rPr>
  </w:style>
  <w:style w:type="character" w:customStyle="1" w:styleId="z-TopofFormChar">
    <w:name w:val="z-Top of Form Char"/>
    <w:basedOn w:val="a3"/>
    <w:uiPriority w:val="99"/>
    <w:locked/>
    <w:rsid w:val="007D7AD6"/>
    <w:rPr>
      <w:rFonts w:ascii="Arial" w:hAnsi="Arial" w:cs="Times New Roman"/>
      <w:b/>
      <w:sz w:val="20"/>
    </w:rPr>
  </w:style>
  <w:style w:type="character" w:customStyle="1" w:styleId="z-">
    <w:name w:val="z-Начало формы Знак"/>
    <w:basedOn w:val="a3"/>
    <w:link w:val="z-1"/>
    <w:uiPriority w:val="99"/>
    <w:qFormat/>
    <w:locked/>
    <w:rsid w:val="007D7AD6"/>
    <w:rPr>
      <w:rFonts w:ascii="Arial" w:eastAsia="Times New Roman" w:hAnsi="Arial" w:cs="Times New Roman"/>
      <w:b/>
      <w:sz w:val="36"/>
      <w:szCs w:val="20"/>
    </w:rPr>
  </w:style>
  <w:style w:type="character" w:customStyle="1" w:styleId="440">
    <w:name w:val="Знак Знак44"/>
    <w:uiPriority w:val="99"/>
    <w:qFormat/>
    <w:locked/>
    <w:rsid w:val="007D7AD6"/>
    <w:rPr>
      <w:sz w:val="24"/>
    </w:rPr>
  </w:style>
  <w:style w:type="character" w:customStyle="1" w:styleId="511">
    <w:name w:val="Знак Знак51"/>
    <w:uiPriority w:val="99"/>
    <w:qFormat/>
    <w:locked/>
    <w:rsid w:val="007D7AD6"/>
    <w:rPr>
      <w:b/>
      <w:sz w:val="27"/>
      <w:lang w:val="ru-RU" w:eastAsia="ru-RU"/>
    </w:rPr>
  </w:style>
  <w:style w:type="character" w:customStyle="1" w:styleId="FontStyle16">
    <w:name w:val="Font Style16"/>
    <w:uiPriority w:val="99"/>
    <w:qFormat/>
    <w:rsid w:val="007D7AD6"/>
    <w:rPr>
      <w:rFonts w:ascii="Century Gothic" w:hAnsi="Century Gothic"/>
      <w:sz w:val="18"/>
    </w:rPr>
  </w:style>
  <w:style w:type="character" w:customStyle="1" w:styleId="430">
    <w:name w:val="Знак Знак43"/>
    <w:uiPriority w:val="99"/>
    <w:qFormat/>
    <w:locked/>
    <w:rsid w:val="007D7AD6"/>
    <w:rPr>
      <w:color w:val="000000"/>
      <w:sz w:val="24"/>
      <w:lang w:eastAsia="ru-RU"/>
    </w:rPr>
  </w:style>
  <w:style w:type="paragraph" w:customStyle="1" w:styleId="a3cxspmiddle">
    <w:name w:val="a3cxspmiddle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afffffff3">
    <w:name w:val="слайд"/>
    <w:basedOn w:val="a2"/>
    <w:uiPriority w:val="99"/>
    <w:qFormat/>
    <w:rsid w:val="007D7AD6"/>
    <w:pPr>
      <w:widowControl/>
      <w:snapToGrid/>
      <w:spacing w:before="0" w:after="0"/>
      <w:jc w:val="both"/>
    </w:pPr>
    <w:rPr>
      <w:rFonts w:eastAsia="Times New Roman"/>
      <w:sz w:val="36"/>
      <w:szCs w:val="24"/>
      <w:lang w:eastAsia="en-US"/>
    </w:rPr>
  </w:style>
  <w:style w:type="character" w:customStyle="1" w:styleId="st">
    <w:name w:val="st"/>
    <w:basedOn w:val="a3"/>
    <w:uiPriority w:val="99"/>
    <w:qFormat/>
    <w:rsid w:val="007D7AD6"/>
    <w:rPr>
      <w:rFonts w:cs="Times New Roman"/>
    </w:rPr>
  </w:style>
  <w:style w:type="paragraph" w:customStyle="1" w:styleId="z-10">
    <w:name w:val="z-Конец формы1"/>
    <w:basedOn w:val="a2"/>
    <w:next w:val="a2"/>
    <w:link w:val="z-0"/>
    <w:uiPriority w:val="99"/>
    <w:qFormat/>
    <w:rsid w:val="007D7AD6"/>
    <w:pPr>
      <w:widowControl/>
      <w:pBdr>
        <w:top w:val="single" w:sz="6" w:space="1" w:color="auto"/>
      </w:pBdr>
      <w:snapToGrid/>
      <w:spacing w:before="0" w:after="0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a3"/>
    <w:uiPriority w:val="99"/>
    <w:locked/>
    <w:rsid w:val="007D7AD6"/>
    <w:rPr>
      <w:rFonts w:ascii="Arial" w:hAnsi="Arial" w:cs="Times New Roman"/>
      <w:vanish/>
      <w:sz w:val="16"/>
      <w:lang w:eastAsia="ru-RU"/>
    </w:rPr>
  </w:style>
  <w:style w:type="character" w:customStyle="1" w:styleId="z-0">
    <w:name w:val="z-Конец формы Знак"/>
    <w:basedOn w:val="a3"/>
    <w:link w:val="z-10"/>
    <w:uiPriority w:val="99"/>
    <w:qFormat/>
    <w:locked/>
    <w:rsid w:val="007D7AD6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keyworddef">
    <w:name w:val="keyword_def"/>
    <w:basedOn w:val="a3"/>
    <w:uiPriority w:val="99"/>
    <w:qFormat/>
    <w:rsid w:val="007D7AD6"/>
    <w:rPr>
      <w:rFonts w:cs="Times New Roman"/>
    </w:rPr>
  </w:style>
  <w:style w:type="paragraph" w:customStyle="1" w:styleId="11f2">
    <w:name w:val="Обычный + 11 пт"/>
    <w:basedOn w:val="a2"/>
    <w:uiPriority w:val="99"/>
    <w:qFormat/>
    <w:rsid w:val="007D7AD6"/>
    <w:pPr>
      <w:shd w:val="clear" w:color="auto" w:fill="FFFFFF"/>
      <w:autoSpaceDE w:val="0"/>
      <w:autoSpaceDN w:val="0"/>
      <w:adjustRightInd w:val="0"/>
      <w:snapToGrid/>
      <w:spacing w:before="25" w:after="0" w:line="241" w:lineRule="exact"/>
      <w:ind w:left="7"/>
    </w:pPr>
    <w:rPr>
      <w:rFonts w:eastAsia="Times New Roman"/>
      <w:sz w:val="22"/>
    </w:rPr>
  </w:style>
  <w:style w:type="character" w:customStyle="1" w:styleId="bold">
    <w:name w:val="bold"/>
    <w:uiPriority w:val="99"/>
    <w:qFormat/>
    <w:rsid w:val="007D7AD6"/>
  </w:style>
  <w:style w:type="character" w:customStyle="1" w:styleId="lbldata1">
    <w:name w:val="lbldata1"/>
    <w:uiPriority w:val="99"/>
    <w:qFormat/>
    <w:rsid w:val="007D7AD6"/>
    <w:rPr>
      <w:rFonts w:ascii="Arial" w:hAnsi="Arial"/>
      <w:sz w:val="24"/>
      <w:u w:val="single"/>
    </w:rPr>
  </w:style>
  <w:style w:type="character" w:customStyle="1" w:styleId="FontStyle17">
    <w:name w:val="Font Style17"/>
    <w:uiPriority w:val="99"/>
    <w:qFormat/>
    <w:rsid w:val="007D7AD6"/>
    <w:rPr>
      <w:rFonts w:ascii="Times New Roman" w:hAnsi="Times New Roman"/>
      <w:sz w:val="20"/>
    </w:rPr>
  </w:style>
  <w:style w:type="character" w:customStyle="1" w:styleId="FontStyle18">
    <w:name w:val="Font Style18"/>
    <w:uiPriority w:val="99"/>
    <w:qFormat/>
    <w:rsid w:val="007D7AD6"/>
    <w:rPr>
      <w:rFonts w:ascii="Times New Roman" w:hAnsi="Times New Roman"/>
      <w:i/>
      <w:sz w:val="20"/>
    </w:rPr>
  </w:style>
  <w:style w:type="character" w:customStyle="1" w:styleId="FontStyle19">
    <w:name w:val="Font Style19"/>
    <w:uiPriority w:val="99"/>
    <w:qFormat/>
    <w:rsid w:val="007D7AD6"/>
    <w:rPr>
      <w:rFonts w:ascii="Times New Roman" w:hAnsi="Times New Roman"/>
      <w:sz w:val="20"/>
    </w:rPr>
  </w:style>
  <w:style w:type="paragraph" w:customStyle="1" w:styleId="Style3">
    <w:name w:val="Style3"/>
    <w:basedOn w:val="a2"/>
    <w:uiPriority w:val="99"/>
    <w:qFormat/>
    <w:rsid w:val="007D7AD6"/>
    <w:pPr>
      <w:autoSpaceDE w:val="0"/>
      <w:autoSpaceDN w:val="0"/>
      <w:adjustRightInd w:val="0"/>
      <w:snapToGrid/>
      <w:spacing w:before="0" w:after="0" w:line="259" w:lineRule="exact"/>
      <w:ind w:firstLine="542"/>
      <w:jc w:val="both"/>
    </w:pPr>
    <w:rPr>
      <w:rFonts w:eastAsia="Times New Roman"/>
      <w:szCs w:val="24"/>
    </w:rPr>
  </w:style>
  <w:style w:type="character" w:customStyle="1" w:styleId="420">
    <w:name w:val="Знак Знак42"/>
    <w:uiPriority w:val="99"/>
    <w:qFormat/>
    <w:rsid w:val="007D7AD6"/>
    <w:rPr>
      <w:rFonts w:ascii="Times New Roman" w:hAnsi="Times New Roman"/>
      <w:sz w:val="16"/>
    </w:rPr>
  </w:style>
  <w:style w:type="character" w:customStyle="1" w:styleId="490">
    <w:name w:val="Знак Знак49"/>
    <w:uiPriority w:val="99"/>
    <w:qFormat/>
    <w:rsid w:val="007D7AD6"/>
    <w:rPr>
      <w:rFonts w:ascii="Times New Roman" w:hAnsi="Times New Roman"/>
      <w:b/>
      <w:caps/>
      <w:sz w:val="24"/>
      <w:lang w:eastAsia="ru-RU"/>
    </w:rPr>
  </w:style>
  <w:style w:type="character" w:customStyle="1" w:styleId="c4">
    <w:name w:val="c4"/>
    <w:basedOn w:val="a3"/>
    <w:uiPriority w:val="99"/>
    <w:qFormat/>
    <w:rsid w:val="007D7AD6"/>
    <w:rPr>
      <w:rFonts w:cs="Times New Roman"/>
    </w:rPr>
  </w:style>
  <w:style w:type="paragraph" w:customStyle="1" w:styleId="c3">
    <w:name w:val="c3"/>
    <w:basedOn w:val="a2"/>
    <w:uiPriority w:val="99"/>
    <w:qFormat/>
    <w:rsid w:val="007D7AD6"/>
    <w:pPr>
      <w:widowControl/>
      <w:snapToGrid/>
      <w:spacing w:before="0" w:after="150"/>
    </w:pPr>
    <w:rPr>
      <w:rFonts w:eastAsia="Times New Roman"/>
      <w:szCs w:val="24"/>
    </w:rPr>
  </w:style>
  <w:style w:type="character" w:customStyle="1" w:styleId="470">
    <w:name w:val="Знак Знак47"/>
    <w:uiPriority w:val="99"/>
    <w:qFormat/>
    <w:rsid w:val="007D7AD6"/>
    <w:rPr>
      <w:rFonts w:ascii="Times New Roman" w:hAnsi="Times New Roman"/>
      <w:b/>
      <w:sz w:val="27"/>
      <w:lang w:eastAsia="ru-RU"/>
    </w:rPr>
  </w:style>
  <w:style w:type="character" w:customStyle="1" w:styleId="450">
    <w:name w:val="Знак Знак45"/>
    <w:uiPriority w:val="99"/>
    <w:qFormat/>
    <w:rsid w:val="007D7AD6"/>
    <w:rPr>
      <w:rFonts w:ascii="Times New Roman" w:hAnsi="Times New Roman"/>
      <w:b/>
      <w:i/>
      <w:sz w:val="26"/>
      <w:lang w:eastAsia="ru-RU"/>
    </w:rPr>
  </w:style>
  <w:style w:type="character" w:customStyle="1" w:styleId="MacroTextChar">
    <w:name w:val="Macro Text Char"/>
    <w:basedOn w:val="a3"/>
    <w:uiPriority w:val="99"/>
    <w:qFormat/>
    <w:locked/>
    <w:rsid w:val="007D7AD6"/>
    <w:rPr>
      <w:rFonts w:ascii="Courier New" w:hAnsi="Courier New" w:cs="Times New Roman"/>
      <w:sz w:val="22"/>
      <w:lang w:val="en-US" w:eastAsia="en-US"/>
    </w:rPr>
  </w:style>
  <w:style w:type="character" w:customStyle="1" w:styleId="toctext">
    <w:name w:val="toctext"/>
    <w:basedOn w:val="a3"/>
    <w:uiPriority w:val="99"/>
    <w:qFormat/>
    <w:rsid w:val="007D7AD6"/>
    <w:rPr>
      <w:rFonts w:cs="Times New Roman"/>
    </w:rPr>
  </w:style>
  <w:style w:type="character" w:customStyle="1" w:styleId="searchmatch">
    <w:name w:val="searchmatch"/>
    <w:basedOn w:val="a3"/>
    <w:uiPriority w:val="99"/>
    <w:qFormat/>
    <w:rsid w:val="007D7AD6"/>
    <w:rPr>
      <w:rFonts w:cs="Times New Roman"/>
    </w:rPr>
  </w:style>
  <w:style w:type="paragraph" w:customStyle="1" w:styleId="a3cxsplast">
    <w:name w:val="a3cxsplast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character" w:customStyle="1" w:styleId="1fff8">
    <w:name w:val="Заголовок №1_"/>
    <w:link w:val="1fff9"/>
    <w:uiPriority w:val="99"/>
    <w:qFormat/>
    <w:locked/>
    <w:rsid w:val="007D7AD6"/>
    <w:rPr>
      <w:sz w:val="23"/>
      <w:shd w:val="clear" w:color="auto" w:fill="FFFFFF"/>
    </w:rPr>
  </w:style>
  <w:style w:type="paragraph" w:customStyle="1" w:styleId="1fff9">
    <w:name w:val="Заголовок №1"/>
    <w:basedOn w:val="a2"/>
    <w:link w:val="1fff8"/>
    <w:uiPriority w:val="99"/>
    <w:qFormat/>
    <w:rsid w:val="007D7AD6"/>
    <w:pPr>
      <w:widowControl/>
      <w:shd w:val="clear" w:color="auto" w:fill="FFFFFF"/>
      <w:snapToGrid/>
      <w:spacing w:before="540" w:after="0" w:line="326" w:lineRule="exact"/>
      <w:outlineLvl w:val="0"/>
    </w:pPr>
    <w:rPr>
      <w:rFonts w:asciiTheme="minorHAnsi" w:eastAsiaTheme="minorHAnsi" w:hAnsiTheme="minorHAnsi" w:cstheme="minorBidi"/>
      <w:sz w:val="23"/>
      <w:szCs w:val="22"/>
      <w:lang w:eastAsia="en-US"/>
    </w:rPr>
  </w:style>
  <w:style w:type="character" w:customStyle="1" w:styleId="745">
    <w:name w:val="Основной текст (7)45"/>
    <w:uiPriority w:val="99"/>
    <w:qFormat/>
    <w:rsid w:val="007D7AD6"/>
    <w:rPr>
      <w:rFonts w:ascii="Times New Roman" w:hAnsi="Times New Roman"/>
      <w:spacing w:val="0"/>
      <w:sz w:val="20"/>
    </w:rPr>
  </w:style>
  <w:style w:type="character" w:customStyle="1" w:styleId="c7">
    <w:name w:val="c7"/>
    <w:basedOn w:val="a3"/>
    <w:uiPriority w:val="99"/>
    <w:qFormat/>
    <w:rsid w:val="007D7AD6"/>
    <w:rPr>
      <w:rFonts w:cs="Times New Roman"/>
    </w:rPr>
  </w:style>
  <w:style w:type="character" w:customStyle="1" w:styleId="afffffff4">
    <w:name w:val="полужирный"/>
    <w:uiPriority w:val="99"/>
    <w:qFormat/>
    <w:rsid w:val="007D7AD6"/>
    <w:rPr>
      <w:rFonts w:ascii="Times New Roman" w:hAnsi="Times New Roman"/>
      <w:b/>
      <w:color w:val="auto"/>
      <w:sz w:val="24"/>
    </w:rPr>
  </w:style>
  <w:style w:type="paragraph" w:customStyle="1" w:styleId="1fffa">
    <w:name w:val="список1"/>
    <w:basedOn w:val="a2"/>
    <w:uiPriority w:val="99"/>
    <w:qFormat/>
    <w:rsid w:val="007D7AD6"/>
    <w:pPr>
      <w:widowControl/>
      <w:tabs>
        <w:tab w:val="left" w:pos="0"/>
      </w:tabs>
      <w:autoSpaceDE w:val="0"/>
      <w:autoSpaceDN w:val="0"/>
      <w:adjustRightInd w:val="0"/>
      <w:snapToGrid/>
      <w:spacing w:before="0" w:after="0"/>
      <w:ind w:firstLine="66"/>
      <w:jc w:val="both"/>
    </w:pPr>
    <w:rPr>
      <w:rFonts w:ascii="PragmaticaCTT" w:eastAsia="Times New Roman" w:hAnsi="PragmaticaCTT"/>
      <w:sz w:val="20"/>
      <w:szCs w:val="24"/>
    </w:rPr>
  </w:style>
  <w:style w:type="paragraph" w:customStyle="1" w:styleId="afffffff5">
    <w:name w:val="Основной текст с отступо"/>
    <w:basedOn w:val="a2"/>
    <w:uiPriority w:val="99"/>
    <w:qFormat/>
    <w:rsid w:val="007D7AD6"/>
    <w:pPr>
      <w:widowControl/>
      <w:snapToGrid/>
      <w:spacing w:before="0" w:after="0"/>
      <w:ind w:left="-340" w:firstLine="720"/>
    </w:pPr>
    <w:rPr>
      <w:rFonts w:eastAsia="Times New Roman"/>
      <w:sz w:val="36"/>
    </w:rPr>
  </w:style>
  <w:style w:type="paragraph" w:customStyle="1" w:styleId="Lang">
    <w:name w:val="Lang"/>
    <w:basedOn w:val="a2"/>
    <w:uiPriority w:val="99"/>
    <w:qFormat/>
    <w:rsid w:val="007D7AD6"/>
    <w:pPr>
      <w:widowControl/>
      <w:overflowPunct w:val="0"/>
      <w:autoSpaceDE w:val="0"/>
      <w:autoSpaceDN w:val="0"/>
      <w:adjustRightInd w:val="0"/>
      <w:snapToGrid/>
      <w:spacing w:before="0" w:after="0" w:line="480" w:lineRule="exact"/>
      <w:ind w:right="-170" w:firstLine="567"/>
      <w:jc w:val="both"/>
      <w:textAlignment w:val="baseline"/>
    </w:pPr>
    <w:rPr>
      <w:rFonts w:ascii="Courier New" w:eastAsia="Times New Roman" w:hAnsi="Courier New"/>
    </w:rPr>
  </w:style>
  <w:style w:type="paragraph" w:customStyle="1" w:styleId="Standard">
    <w:name w:val="Standard"/>
    <w:uiPriority w:val="99"/>
    <w:qFormat/>
    <w:rsid w:val="007D7AD6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eastAsia="ru-RU"/>
    </w:rPr>
  </w:style>
  <w:style w:type="character" w:customStyle="1" w:styleId="authorabout1">
    <w:name w:val="authorabout1"/>
    <w:uiPriority w:val="99"/>
    <w:qFormat/>
    <w:rsid w:val="007D7AD6"/>
    <w:rPr>
      <w:sz w:val="26"/>
    </w:rPr>
  </w:style>
  <w:style w:type="paragraph" w:customStyle="1" w:styleId="3f4">
    <w:name w:val="заголовок 3"/>
    <w:basedOn w:val="a2"/>
    <w:next w:val="a2"/>
    <w:uiPriority w:val="99"/>
    <w:qFormat/>
    <w:rsid w:val="007D7AD6"/>
    <w:pPr>
      <w:keepNext/>
      <w:snapToGrid/>
      <w:spacing w:before="0" w:after="0" w:line="190" w:lineRule="atLeast"/>
      <w:jc w:val="both"/>
    </w:pPr>
    <w:rPr>
      <w:rFonts w:eastAsia="Times New Roman"/>
      <w:b/>
      <w:sz w:val="28"/>
    </w:rPr>
  </w:style>
  <w:style w:type="paragraph" w:customStyle="1" w:styleId="listnum">
    <w:name w:val="listnum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fffb">
    <w:name w:val="Подзаголовок 1"/>
    <w:basedOn w:val="a2"/>
    <w:next w:val="a2"/>
    <w:uiPriority w:val="99"/>
    <w:qFormat/>
    <w:rsid w:val="007D7AD6"/>
    <w:pPr>
      <w:widowControl/>
      <w:autoSpaceDE w:val="0"/>
      <w:autoSpaceDN w:val="0"/>
      <w:adjustRightInd w:val="0"/>
      <w:snapToGrid/>
      <w:spacing w:before="0" w:after="0"/>
      <w:jc w:val="center"/>
    </w:pPr>
    <w:rPr>
      <w:rFonts w:ascii="PragmaticaCTT" w:eastAsia="Times New Roman" w:hAnsi="PragmaticaCTT" w:cs="PragmaticaCTT"/>
      <w:b/>
      <w:bCs/>
      <w:sz w:val="22"/>
      <w:szCs w:val="22"/>
    </w:rPr>
  </w:style>
  <w:style w:type="paragraph" w:customStyle="1" w:styleId="4a">
    <w:name w:val="Обычный4"/>
    <w:uiPriority w:val="99"/>
    <w:qFormat/>
    <w:rsid w:val="007D7AD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pt025">
    <w:name w:val="Стиль 12 pt полужирный Черный уплотненный на  025 пт"/>
    <w:basedOn w:val="10"/>
    <w:uiPriority w:val="99"/>
    <w:qFormat/>
    <w:rsid w:val="007D7AD6"/>
    <w:pPr>
      <w:keepNext/>
      <w:widowControl w:val="0"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  <w:tab w:val="left" w:pos="1354"/>
      </w:tabs>
      <w:spacing w:before="340" w:after="240"/>
      <w:ind w:firstLine="454"/>
      <w:jc w:val="center"/>
    </w:pPr>
    <w:rPr>
      <w:rFonts w:ascii="Times New Roman" w:hAnsi="Times New Roman" w:cs="Arial"/>
      <w:b/>
      <w:color w:val="000000"/>
      <w:spacing w:val="-5"/>
      <w:kern w:val="32"/>
      <w:sz w:val="26"/>
      <w:szCs w:val="24"/>
    </w:rPr>
  </w:style>
  <w:style w:type="character" w:customStyle="1" w:styleId="Sylfaen1">
    <w:name w:val="Основной текст + Sylfaen1"/>
    <w:uiPriority w:val="99"/>
    <w:qFormat/>
    <w:rsid w:val="007D7AD6"/>
    <w:rPr>
      <w:rFonts w:ascii="Sylfaen" w:hAnsi="Sylfaen"/>
      <w:sz w:val="20"/>
      <w:u w:val="none"/>
    </w:rPr>
  </w:style>
  <w:style w:type="character" w:customStyle="1" w:styleId="Sylfaen">
    <w:name w:val="Основной текст + Sylfaen"/>
    <w:uiPriority w:val="99"/>
    <w:qFormat/>
    <w:rsid w:val="007D7AD6"/>
    <w:rPr>
      <w:rFonts w:ascii="Sylfaen" w:hAnsi="Sylfaen"/>
      <w:sz w:val="19"/>
      <w:u w:val="none"/>
      <w:lang w:val="ru-RU" w:eastAsia="ru-RU"/>
    </w:rPr>
  </w:style>
  <w:style w:type="paragraph" w:customStyle="1" w:styleId="ipara">
    <w:name w:val="ipara"/>
    <w:basedOn w:val="a2"/>
    <w:uiPriority w:val="99"/>
    <w:qFormat/>
    <w:rsid w:val="007D7AD6"/>
    <w:pPr>
      <w:overflowPunct w:val="0"/>
      <w:autoSpaceDE w:val="0"/>
      <w:autoSpaceDN w:val="0"/>
      <w:adjustRightInd w:val="0"/>
      <w:snapToGrid/>
      <w:textAlignment w:val="baseline"/>
    </w:pPr>
    <w:rPr>
      <w:rFonts w:eastAsia="Times New Roman"/>
      <w:lang w:val="en-US" w:eastAsia="en-US"/>
    </w:rPr>
  </w:style>
  <w:style w:type="character" w:customStyle="1" w:styleId="127">
    <w:name w:val="Стиль Выделение + 12 пт не курсив"/>
    <w:uiPriority w:val="99"/>
    <w:qFormat/>
    <w:rsid w:val="007D7AD6"/>
    <w:rPr>
      <w:rFonts w:ascii="Times New Roman" w:hAnsi="Times New Roman"/>
      <w:b/>
      <w:i/>
      <w:sz w:val="24"/>
    </w:rPr>
  </w:style>
  <w:style w:type="character" w:customStyle="1" w:styleId="743">
    <w:name w:val="Основной текст (7)43"/>
    <w:uiPriority w:val="99"/>
    <w:qFormat/>
    <w:rsid w:val="007D7AD6"/>
    <w:rPr>
      <w:rFonts w:ascii="Times New Roman" w:hAnsi="Times New Roman"/>
      <w:spacing w:val="0"/>
      <w:sz w:val="20"/>
    </w:rPr>
  </w:style>
  <w:style w:type="paragraph" w:customStyle="1" w:styleId="afffffff6">
    <w:name w:val="Разработчик"/>
    <w:basedOn w:val="a2"/>
    <w:uiPriority w:val="99"/>
    <w:qFormat/>
    <w:rsid w:val="007D7AD6"/>
    <w:pPr>
      <w:widowControl/>
      <w:snapToGrid/>
      <w:spacing w:before="0" w:after="0"/>
      <w:jc w:val="both"/>
    </w:pPr>
    <w:rPr>
      <w:rFonts w:eastAsia="Times New Roman"/>
      <w:b/>
      <w:sz w:val="20"/>
      <w:szCs w:val="24"/>
    </w:rPr>
  </w:style>
  <w:style w:type="character" w:customStyle="1" w:styleId="55">
    <w:name w:val="Знак5 Знак Знак"/>
    <w:uiPriority w:val="99"/>
    <w:qFormat/>
    <w:locked/>
    <w:rsid w:val="007D7AD6"/>
    <w:rPr>
      <w:sz w:val="16"/>
    </w:rPr>
  </w:style>
  <w:style w:type="character" w:customStyle="1" w:styleId="500">
    <w:name w:val="Знак Знак50"/>
    <w:uiPriority w:val="99"/>
    <w:qFormat/>
    <w:locked/>
    <w:rsid w:val="007D7AD6"/>
    <w:rPr>
      <w:b/>
      <w:sz w:val="28"/>
      <w:lang w:val="ru-RU" w:eastAsia="ru-RU"/>
    </w:rPr>
  </w:style>
  <w:style w:type="character" w:customStyle="1" w:styleId="sem">
    <w:name w:val="sem"/>
    <w:basedOn w:val="a3"/>
    <w:uiPriority w:val="99"/>
    <w:qFormat/>
    <w:rsid w:val="007D7AD6"/>
    <w:rPr>
      <w:rFonts w:cs="Times New Roman"/>
    </w:rPr>
  </w:style>
  <w:style w:type="character" w:customStyle="1" w:styleId="520">
    <w:name w:val="Знак Знак52"/>
    <w:uiPriority w:val="99"/>
    <w:qFormat/>
    <w:rsid w:val="007D7AD6"/>
    <w:rPr>
      <w:rFonts w:ascii="Arial" w:hAnsi="Arial"/>
      <w:b/>
      <w:i/>
      <w:sz w:val="28"/>
    </w:rPr>
  </w:style>
  <w:style w:type="paragraph" w:customStyle="1" w:styleId="p7">
    <w:name w:val="p7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9">
    <w:name w:val="p9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6">
    <w:name w:val="p6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8">
    <w:name w:val="p8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21c">
    <w:name w:val="Заголовок 21"/>
    <w:basedOn w:val="a2"/>
    <w:next w:val="a2"/>
    <w:uiPriority w:val="99"/>
    <w:qFormat/>
    <w:rsid w:val="007D7AD6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2ff4">
    <w:name w:val="Текст2"/>
    <w:basedOn w:val="a2"/>
    <w:qFormat/>
    <w:rsid w:val="007D7AD6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11f3">
    <w:name w:val="Цитата11"/>
    <w:basedOn w:val="a2"/>
    <w:uiPriority w:val="99"/>
    <w:qFormat/>
    <w:rsid w:val="007D7AD6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2111">
    <w:name w:val="Основной текст 211"/>
    <w:basedOn w:val="a2"/>
    <w:uiPriority w:val="99"/>
    <w:qFormat/>
    <w:rsid w:val="007D7AD6"/>
    <w:pPr>
      <w:widowControl/>
      <w:snapToGrid/>
      <w:spacing w:before="0" w:after="0"/>
    </w:pPr>
    <w:rPr>
      <w:rFonts w:eastAsia="Times New Roman"/>
      <w:sz w:val="28"/>
    </w:rPr>
  </w:style>
  <w:style w:type="paragraph" w:customStyle="1" w:styleId="1fffc">
    <w:name w:val="Верхний колонтитул1"/>
    <w:basedOn w:val="a2"/>
    <w:uiPriority w:val="99"/>
    <w:qFormat/>
    <w:rsid w:val="007D7AD6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31b">
    <w:name w:val="Заголовок 31"/>
    <w:basedOn w:val="1f0"/>
    <w:next w:val="1f0"/>
    <w:uiPriority w:val="99"/>
    <w:qFormat/>
    <w:rsid w:val="007D7AD6"/>
    <w:pPr>
      <w:keepNext/>
      <w:widowControl/>
      <w:tabs>
        <w:tab w:val="left" w:pos="3330"/>
      </w:tabs>
      <w:spacing w:line="240" w:lineRule="auto"/>
      <w:ind w:firstLine="0"/>
      <w:jc w:val="left"/>
      <w:outlineLvl w:val="2"/>
    </w:pPr>
    <w:rPr>
      <w:sz w:val="24"/>
    </w:rPr>
  </w:style>
  <w:style w:type="paragraph" w:customStyle="1" w:styleId="3112">
    <w:name w:val="Основной текст 311"/>
    <w:basedOn w:val="a2"/>
    <w:uiPriority w:val="99"/>
    <w:qFormat/>
    <w:rsid w:val="007D7AD6"/>
    <w:pPr>
      <w:widowControl/>
      <w:snapToGrid/>
      <w:spacing w:before="0" w:after="120"/>
    </w:pPr>
    <w:rPr>
      <w:rFonts w:eastAsia="Times New Roman"/>
      <w:sz w:val="16"/>
      <w:szCs w:val="16"/>
      <w:lang w:eastAsia="zh-CN"/>
    </w:rPr>
  </w:style>
  <w:style w:type="character" w:customStyle="1" w:styleId="ipa">
    <w:name w:val="ipa"/>
    <w:uiPriority w:val="99"/>
    <w:qFormat/>
    <w:rsid w:val="007D7AD6"/>
  </w:style>
  <w:style w:type="character" w:customStyle="1" w:styleId="fliesstext">
    <w:name w:val="fliesstext"/>
    <w:uiPriority w:val="99"/>
    <w:qFormat/>
    <w:rsid w:val="007D7AD6"/>
  </w:style>
  <w:style w:type="character" w:customStyle="1" w:styleId="skypec2ctextspan">
    <w:name w:val="skype_c2c_text_span"/>
    <w:uiPriority w:val="99"/>
    <w:qFormat/>
    <w:rsid w:val="007D7AD6"/>
  </w:style>
  <w:style w:type="paragraph" w:customStyle="1" w:styleId="1fffd">
    <w:name w:val="ЗАГОЛОВОК 1"/>
    <w:link w:val="1fffe"/>
    <w:uiPriority w:val="99"/>
    <w:qFormat/>
    <w:rsid w:val="007D7AD6"/>
    <w:pPr>
      <w:suppressAutoHyphens/>
      <w:spacing w:after="0" w:line="312" w:lineRule="auto"/>
      <w:ind w:firstLine="454"/>
      <w:outlineLvl w:val="0"/>
    </w:pPr>
    <w:rPr>
      <w:rFonts w:ascii="Times New Roman" w:eastAsia="Calibri" w:hAnsi="Times New Roman" w:cs="Times New Roman"/>
      <w:b/>
      <w:caps/>
      <w:lang w:eastAsia="ru-RU"/>
    </w:rPr>
  </w:style>
  <w:style w:type="paragraph" w:customStyle="1" w:styleId="style140">
    <w:name w:val="style14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w">
    <w:name w:val="w"/>
    <w:basedOn w:val="a3"/>
    <w:uiPriority w:val="99"/>
    <w:qFormat/>
    <w:rsid w:val="007D7AD6"/>
    <w:rPr>
      <w:rFonts w:cs="Times New Roman"/>
    </w:rPr>
  </w:style>
  <w:style w:type="character" w:customStyle="1" w:styleId="selectionindex">
    <w:name w:val="selection_index"/>
    <w:basedOn w:val="a3"/>
    <w:uiPriority w:val="99"/>
    <w:qFormat/>
    <w:rsid w:val="007D7AD6"/>
    <w:rPr>
      <w:rFonts w:cs="Times New Roman"/>
    </w:rPr>
  </w:style>
  <w:style w:type="character" w:customStyle="1" w:styleId="citecrochet">
    <w:name w:val="cite_crochet"/>
    <w:basedOn w:val="a3"/>
    <w:uiPriority w:val="99"/>
    <w:qFormat/>
    <w:rsid w:val="007D7AD6"/>
    <w:rPr>
      <w:rFonts w:cs="Times New Roman"/>
    </w:rPr>
  </w:style>
  <w:style w:type="character" w:customStyle="1" w:styleId="hoverable">
    <w:name w:val="hoverable"/>
    <w:basedOn w:val="a3"/>
    <w:uiPriority w:val="99"/>
    <w:qFormat/>
    <w:rsid w:val="007D7AD6"/>
    <w:rPr>
      <w:rFonts w:cs="Times New Roman"/>
    </w:rPr>
  </w:style>
  <w:style w:type="character" w:customStyle="1" w:styleId="3f5">
    <w:name w:val="Основной текст Знак3"/>
    <w:uiPriority w:val="99"/>
    <w:qFormat/>
    <w:locked/>
    <w:rsid w:val="007D7AD6"/>
    <w:rPr>
      <w:sz w:val="24"/>
    </w:rPr>
  </w:style>
  <w:style w:type="character" w:customStyle="1" w:styleId="s15122">
    <w:name w:val="s15122"/>
    <w:basedOn w:val="a3"/>
    <w:uiPriority w:val="99"/>
    <w:qFormat/>
    <w:rsid w:val="007D7AD6"/>
    <w:rPr>
      <w:rFonts w:cs="Times New Roman"/>
    </w:rPr>
  </w:style>
  <w:style w:type="character" w:customStyle="1" w:styleId="shorttext">
    <w:name w:val="short_text"/>
    <w:basedOn w:val="a3"/>
    <w:uiPriority w:val="99"/>
    <w:qFormat/>
    <w:rsid w:val="007D7AD6"/>
    <w:rPr>
      <w:rFonts w:cs="Times New Roman"/>
    </w:rPr>
  </w:style>
  <w:style w:type="character" w:customStyle="1" w:styleId="CommentTextChar1">
    <w:name w:val="Comment Text Char1"/>
    <w:uiPriority w:val="99"/>
    <w:qFormat/>
    <w:rsid w:val="007D7AD6"/>
    <w:rPr>
      <w:rFonts w:ascii="Times New Roman" w:hAnsi="Times New Roman"/>
    </w:rPr>
  </w:style>
  <w:style w:type="paragraph" w:customStyle="1" w:styleId="afffffff7">
    <w:name w:val="ТЕМА"/>
    <w:basedOn w:val="a2"/>
    <w:uiPriority w:val="99"/>
    <w:qFormat/>
    <w:rsid w:val="007D7AD6"/>
    <w:pPr>
      <w:widowControl/>
      <w:snapToGrid/>
      <w:spacing w:before="0" w:after="60" w:line="264" w:lineRule="auto"/>
      <w:jc w:val="both"/>
    </w:pPr>
    <w:rPr>
      <w:rFonts w:ascii="Arial" w:eastAsia="Times New Roman" w:hAnsi="Arial"/>
      <w:b/>
      <w:sz w:val="30"/>
      <w:szCs w:val="24"/>
    </w:rPr>
  </w:style>
  <w:style w:type="character" w:customStyle="1" w:styleId="533">
    <w:name w:val="Знак5 Знак3"/>
    <w:uiPriority w:val="99"/>
    <w:qFormat/>
    <w:locked/>
    <w:rsid w:val="007D7AD6"/>
    <w:rPr>
      <w:sz w:val="16"/>
      <w:lang w:val="ru-RU" w:eastAsia="ru-RU"/>
    </w:rPr>
  </w:style>
  <w:style w:type="character" w:customStyle="1" w:styleId="128">
    <w:name w:val="Знак1 Знак Знак2"/>
    <w:uiPriority w:val="99"/>
    <w:qFormat/>
    <w:locked/>
    <w:rsid w:val="007D7AD6"/>
    <w:rPr>
      <w:sz w:val="24"/>
    </w:rPr>
  </w:style>
  <w:style w:type="character" w:customStyle="1" w:styleId="1ffff">
    <w:name w:val="Основной текст Знак Знак Знак1"/>
    <w:uiPriority w:val="99"/>
    <w:rsid w:val="007D7AD6"/>
    <w:rPr>
      <w:sz w:val="24"/>
    </w:rPr>
  </w:style>
  <w:style w:type="character" w:customStyle="1" w:styleId="56">
    <w:name w:val="Знак Знак5"/>
    <w:uiPriority w:val="99"/>
    <w:qFormat/>
    <w:locked/>
    <w:rsid w:val="007D7AD6"/>
    <w:rPr>
      <w:i/>
      <w:sz w:val="24"/>
      <w:lang w:val="ru-RU" w:eastAsia="ru-RU"/>
    </w:rPr>
  </w:style>
  <w:style w:type="character" w:customStyle="1" w:styleId="5110">
    <w:name w:val="Знак5 Знак Знак11"/>
    <w:uiPriority w:val="99"/>
    <w:qFormat/>
    <w:locked/>
    <w:rsid w:val="007D7AD6"/>
    <w:rPr>
      <w:sz w:val="16"/>
      <w:lang w:val="ru-RU" w:eastAsia="ru-RU"/>
    </w:rPr>
  </w:style>
  <w:style w:type="paragraph" w:customStyle="1" w:styleId="Style26">
    <w:name w:val="Style26"/>
    <w:basedOn w:val="a2"/>
    <w:uiPriority w:val="99"/>
    <w:qFormat/>
    <w:rsid w:val="007D7AD6"/>
    <w:pPr>
      <w:autoSpaceDE w:val="0"/>
      <w:autoSpaceDN w:val="0"/>
      <w:adjustRightInd w:val="0"/>
      <w:snapToGrid/>
      <w:spacing w:before="0" w:after="0" w:line="480" w:lineRule="exact"/>
      <w:jc w:val="both"/>
    </w:pPr>
    <w:rPr>
      <w:rFonts w:eastAsia="Times New Roman"/>
      <w:szCs w:val="24"/>
    </w:rPr>
  </w:style>
  <w:style w:type="character" w:customStyle="1" w:styleId="FontStyle54">
    <w:name w:val="Font Style54"/>
    <w:uiPriority w:val="99"/>
    <w:qFormat/>
    <w:rsid w:val="007D7AD6"/>
    <w:rPr>
      <w:rFonts w:ascii="Times New Roman" w:hAnsi="Times New Roman"/>
      <w:b/>
      <w:sz w:val="18"/>
    </w:rPr>
  </w:style>
  <w:style w:type="character" w:customStyle="1" w:styleId="FontStyle58">
    <w:name w:val="Font Style58"/>
    <w:uiPriority w:val="99"/>
    <w:qFormat/>
    <w:rsid w:val="007D7AD6"/>
    <w:rPr>
      <w:rFonts w:ascii="Times New Roman" w:hAnsi="Times New Roman"/>
      <w:b/>
      <w:w w:val="40"/>
      <w:sz w:val="38"/>
    </w:rPr>
  </w:style>
  <w:style w:type="character" w:customStyle="1" w:styleId="FontStyle26">
    <w:name w:val="Font Style26"/>
    <w:uiPriority w:val="99"/>
    <w:qFormat/>
    <w:rsid w:val="007D7AD6"/>
    <w:rPr>
      <w:rFonts w:ascii="Times New Roman" w:hAnsi="Times New Roman"/>
      <w:sz w:val="26"/>
    </w:rPr>
  </w:style>
  <w:style w:type="paragraph" w:customStyle="1" w:styleId="afffffff8">
    <w:name w:val="...... . ......."/>
    <w:basedOn w:val="Default"/>
    <w:next w:val="Default"/>
    <w:uiPriority w:val="99"/>
    <w:qFormat/>
    <w:rsid w:val="007D7AD6"/>
    <w:rPr>
      <w:color w:val="auto"/>
    </w:rPr>
  </w:style>
  <w:style w:type="paragraph" w:customStyle="1" w:styleId="afffffff9">
    <w:name w:val="........ ..... . ........"/>
    <w:basedOn w:val="Default"/>
    <w:next w:val="Default"/>
    <w:uiPriority w:val="99"/>
    <w:qFormat/>
    <w:rsid w:val="007D7AD6"/>
    <w:rPr>
      <w:color w:val="auto"/>
    </w:rPr>
  </w:style>
  <w:style w:type="paragraph" w:customStyle="1" w:styleId="afffffffa">
    <w:name w:val="... ......"/>
    <w:basedOn w:val="Default"/>
    <w:next w:val="Default"/>
    <w:uiPriority w:val="99"/>
    <w:qFormat/>
    <w:rsid w:val="007D7AD6"/>
    <w:rPr>
      <w:color w:val="auto"/>
    </w:rPr>
  </w:style>
  <w:style w:type="paragraph" w:customStyle="1" w:styleId="1ffff0">
    <w:name w:val=".....1"/>
    <w:basedOn w:val="Default"/>
    <w:next w:val="Default"/>
    <w:uiPriority w:val="99"/>
    <w:qFormat/>
    <w:rsid w:val="007D7AD6"/>
    <w:rPr>
      <w:color w:val="auto"/>
    </w:rPr>
  </w:style>
  <w:style w:type="paragraph" w:customStyle="1" w:styleId="bodytext2">
    <w:name w:val="bodytext2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b-serp-itemtextpassage">
    <w:name w:val="b-serp-item__text_passage"/>
    <w:basedOn w:val="a3"/>
    <w:uiPriority w:val="99"/>
    <w:qFormat/>
    <w:rsid w:val="007D7AD6"/>
    <w:rPr>
      <w:rFonts w:cs="Times New Roman"/>
    </w:rPr>
  </w:style>
  <w:style w:type="paragraph" w:customStyle="1" w:styleId="afffffffb">
    <w:name w:val="Знак Знак Знак Знак"/>
    <w:basedOn w:val="a2"/>
    <w:uiPriority w:val="99"/>
    <w:qFormat/>
    <w:rsid w:val="007D7AD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table" w:customStyle="1" w:styleId="1ffff1">
    <w:name w:val="Сетка таблицы1"/>
    <w:uiPriority w:val="99"/>
    <w:rsid w:val="007D7A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f6">
    <w:name w:val="Îñíîâíîé òåêñò 3"/>
    <w:basedOn w:val="a2"/>
    <w:uiPriority w:val="99"/>
    <w:qFormat/>
    <w:rsid w:val="007D7AD6"/>
    <w:pPr>
      <w:widowControl/>
      <w:autoSpaceDE w:val="0"/>
      <w:autoSpaceDN w:val="0"/>
      <w:adjustRightInd w:val="0"/>
      <w:snapToGrid/>
      <w:spacing w:beforeAutospacing="1" w:afterAutospacing="1"/>
    </w:pPr>
    <w:rPr>
      <w:rFonts w:eastAsia="Times New Roman"/>
      <w:b/>
      <w:bCs/>
      <w:color w:val="000000"/>
      <w:sz w:val="20"/>
      <w:szCs w:val="24"/>
    </w:rPr>
  </w:style>
  <w:style w:type="character" w:customStyle="1" w:styleId="postheader">
    <w:name w:val="postheader"/>
    <w:basedOn w:val="a3"/>
    <w:uiPriority w:val="99"/>
    <w:qFormat/>
    <w:rsid w:val="007D7AD6"/>
    <w:rPr>
      <w:rFonts w:cs="Times New Roman"/>
    </w:rPr>
  </w:style>
  <w:style w:type="paragraph" w:customStyle="1" w:styleId="text">
    <w:name w:val="text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c">
    <w:name w:val="ТЕКСТ"/>
    <w:basedOn w:val="afff1"/>
    <w:uiPriority w:val="99"/>
    <w:qFormat/>
    <w:rsid w:val="007D7AD6"/>
    <w:pPr>
      <w:spacing w:line="264" w:lineRule="auto"/>
      <w:ind w:firstLine="357"/>
      <w:jc w:val="both"/>
    </w:pPr>
    <w:rPr>
      <w:rFonts w:cs="Arial"/>
      <w:sz w:val="30"/>
      <w:szCs w:val="16"/>
    </w:rPr>
  </w:style>
  <w:style w:type="paragraph" w:customStyle="1" w:styleId="afffffffd">
    <w:name w:val="НУМ"/>
    <w:basedOn w:val="afff1"/>
    <w:next w:val="afff1"/>
    <w:uiPriority w:val="99"/>
    <w:qFormat/>
    <w:rsid w:val="007D7AD6"/>
    <w:pPr>
      <w:spacing w:line="264" w:lineRule="auto"/>
      <w:jc w:val="both"/>
    </w:pPr>
    <w:rPr>
      <w:rFonts w:cs="Arial"/>
      <w:sz w:val="30"/>
      <w:szCs w:val="16"/>
    </w:rPr>
  </w:style>
  <w:style w:type="paragraph" w:customStyle="1" w:styleId="afffffffe">
    <w:name w:val="Список М"/>
    <w:basedOn w:val="afff1"/>
    <w:uiPriority w:val="99"/>
    <w:qFormat/>
    <w:rsid w:val="007D7AD6"/>
    <w:pPr>
      <w:spacing w:line="288" w:lineRule="auto"/>
      <w:jc w:val="both"/>
    </w:pPr>
    <w:rPr>
      <w:sz w:val="30"/>
      <w:szCs w:val="30"/>
    </w:rPr>
  </w:style>
  <w:style w:type="paragraph" w:customStyle="1" w:styleId="Style29">
    <w:name w:val="Style29"/>
    <w:basedOn w:val="a2"/>
    <w:uiPriority w:val="99"/>
    <w:qFormat/>
    <w:rsid w:val="007D7AD6"/>
    <w:pPr>
      <w:autoSpaceDE w:val="0"/>
      <w:autoSpaceDN w:val="0"/>
      <w:adjustRightInd w:val="0"/>
      <w:snapToGrid/>
      <w:spacing w:before="0" w:after="0" w:line="485" w:lineRule="exact"/>
      <w:ind w:firstLine="696"/>
      <w:jc w:val="both"/>
    </w:pPr>
    <w:rPr>
      <w:rFonts w:eastAsia="Times New Roman"/>
      <w:szCs w:val="24"/>
    </w:rPr>
  </w:style>
  <w:style w:type="paragraph" w:customStyle="1" w:styleId="146">
    <w:name w:val="Знак Знак Знак Знак Знак Знак Знак14"/>
    <w:basedOn w:val="a2"/>
    <w:uiPriority w:val="99"/>
    <w:qFormat/>
    <w:rsid w:val="007D7AD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field-label-subj-value3font-optima-mb">
    <w:name w:val="field-label-subj-value3 font-optima-mb"/>
    <w:basedOn w:val="a3"/>
    <w:uiPriority w:val="99"/>
    <w:qFormat/>
    <w:rsid w:val="007D7AD6"/>
    <w:rPr>
      <w:rFonts w:cs="Times New Roman"/>
    </w:rPr>
  </w:style>
  <w:style w:type="paragraph" w:customStyle="1" w:styleId="affffffff">
    <w:name w:val="Маркированный."/>
    <w:basedOn w:val="a2"/>
    <w:uiPriority w:val="99"/>
    <w:qFormat/>
    <w:rsid w:val="007D7AD6"/>
    <w:pPr>
      <w:widowControl/>
      <w:snapToGrid/>
      <w:spacing w:before="0" w:after="0"/>
      <w:ind w:left="1429" w:hanging="360"/>
    </w:pPr>
    <w:rPr>
      <w:rFonts w:eastAsia="Times New Roman"/>
      <w:szCs w:val="22"/>
      <w:lang w:eastAsia="en-US"/>
    </w:rPr>
  </w:style>
  <w:style w:type="character" w:customStyle="1" w:styleId="65">
    <w:name w:val="Знак6 Знак Знак"/>
    <w:uiPriority w:val="99"/>
    <w:qFormat/>
    <w:rsid w:val="007D7AD6"/>
    <w:rPr>
      <w:sz w:val="24"/>
      <w:lang w:val="ru-RU" w:eastAsia="ru-RU"/>
    </w:rPr>
  </w:style>
  <w:style w:type="character" w:customStyle="1" w:styleId="searchterm">
    <w:name w:val="searchterm"/>
    <w:basedOn w:val="a3"/>
    <w:uiPriority w:val="99"/>
    <w:qFormat/>
    <w:rsid w:val="007D7AD6"/>
    <w:rPr>
      <w:rFonts w:cs="Times New Roman"/>
    </w:rPr>
  </w:style>
  <w:style w:type="paragraph" w:customStyle="1" w:styleId="p">
    <w:name w:val="p"/>
    <w:basedOn w:val="a2"/>
    <w:uiPriority w:val="99"/>
    <w:qFormat/>
    <w:rsid w:val="007D7AD6"/>
    <w:pPr>
      <w:widowControl/>
      <w:snapToGrid/>
      <w:spacing w:before="75" w:after="75"/>
      <w:ind w:left="75" w:right="75"/>
      <w:jc w:val="both"/>
    </w:pPr>
    <w:rPr>
      <w:rFonts w:ascii="Verdana" w:eastAsia="Times New Roman" w:hAnsi="Verdana"/>
      <w:sz w:val="20"/>
    </w:rPr>
  </w:style>
  <w:style w:type="character" w:customStyle="1" w:styleId="3200">
    <w:name w:val="Основной текст (3) + Полужирный20"/>
    <w:uiPriority w:val="99"/>
    <w:qFormat/>
    <w:rsid w:val="007D7AD6"/>
    <w:rPr>
      <w:rFonts w:ascii="Times New Roman" w:hAnsi="Times New Roman"/>
      <w:b/>
      <w:i/>
      <w:spacing w:val="0"/>
      <w:sz w:val="23"/>
    </w:rPr>
  </w:style>
  <w:style w:type="paragraph" w:customStyle="1" w:styleId="1ffff2">
    <w:name w:val="Обычный + полужирный+1"/>
    <w:basedOn w:val="a2"/>
    <w:uiPriority w:val="99"/>
    <w:qFormat/>
    <w:rsid w:val="007D7AD6"/>
    <w:pPr>
      <w:widowControl/>
      <w:autoSpaceDE w:val="0"/>
      <w:autoSpaceDN w:val="0"/>
      <w:adjustRightInd w:val="0"/>
      <w:snapToGrid/>
      <w:spacing w:before="0" w:after="0"/>
      <w:ind w:firstLine="709"/>
      <w:jc w:val="both"/>
      <w:outlineLvl w:val="1"/>
    </w:pPr>
    <w:rPr>
      <w:rFonts w:eastAsia="Times New Roman"/>
      <w:b/>
      <w:bCs/>
      <w:szCs w:val="24"/>
    </w:rPr>
  </w:style>
  <w:style w:type="character" w:customStyle="1" w:styleId="349">
    <w:name w:val="Основной текст (3)49"/>
    <w:uiPriority w:val="99"/>
    <w:qFormat/>
    <w:rsid w:val="007D7AD6"/>
    <w:rPr>
      <w:rFonts w:ascii="Times New Roman" w:hAnsi="Times New Roman"/>
      <w:spacing w:val="0"/>
      <w:sz w:val="20"/>
    </w:rPr>
  </w:style>
  <w:style w:type="character" w:customStyle="1" w:styleId="Heading1Char1">
    <w:name w:val="Heading 1 Char1"/>
    <w:uiPriority w:val="99"/>
    <w:qFormat/>
    <w:locked/>
    <w:rsid w:val="007D7AD6"/>
    <w:rPr>
      <w:rFonts w:ascii="Times New Roman" w:hAnsi="Times New Roman"/>
      <w:b/>
      <w:kern w:val="32"/>
      <w:sz w:val="32"/>
      <w:lang w:eastAsia="ru-RU"/>
    </w:rPr>
  </w:style>
  <w:style w:type="character" w:customStyle="1" w:styleId="news">
    <w:name w:val="news"/>
    <w:uiPriority w:val="99"/>
    <w:qFormat/>
    <w:rsid w:val="007D7AD6"/>
    <w:rPr>
      <w:rFonts w:ascii="Times New Roman" w:hAnsi="Times New Roman"/>
    </w:rPr>
  </w:style>
  <w:style w:type="character" w:customStyle="1" w:styleId="affffffff0">
    <w:name w:val="выделение"/>
    <w:uiPriority w:val="99"/>
    <w:qFormat/>
    <w:rsid w:val="007D7AD6"/>
    <w:rPr>
      <w:rFonts w:ascii="Times New Roman" w:hAnsi="Times New Roman"/>
    </w:rPr>
  </w:style>
  <w:style w:type="character" w:customStyle="1" w:styleId="347">
    <w:name w:val="Основной текст (3)47"/>
    <w:uiPriority w:val="99"/>
    <w:qFormat/>
    <w:rsid w:val="007D7AD6"/>
    <w:rPr>
      <w:rFonts w:ascii="Times New Roman" w:hAnsi="Times New Roman"/>
      <w:spacing w:val="0"/>
      <w:sz w:val="20"/>
    </w:rPr>
  </w:style>
  <w:style w:type="character" w:customStyle="1" w:styleId="345">
    <w:name w:val="Основной текст (3)45"/>
    <w:uiPriority w:val="99"/>
    <w:qFormat/>
    <w:rsid w:val="007D7AD6"/>
    <w:rPr>
      <w:rFonts w:ascii="Times New Roman" w:hAnsi="Times New Roman"/>
      <w:spacing w:val="0"/>
      <w:sz w:val="20"/>
    </w:rPr>
  </w:style>
  <w:style w:type="character" w:customStyle="1" w:styleId="FootnoteTextChar2">
    <w:name w:val="Footnote Text Char2"/>
    <w:uiPriority w:val="99"/>
    <w:locked/>
    <w:rsid w:val="007D7AD6"/>
    <w:rPr>
      <w:lang w:eastAsia="ru-RU"/>
    </w:rPr>
  </w:style>
  <w:style w:type="character" w:customStyle="1" w:styleId="612">
    <w:name w:val="Знак Знак61"/>
    <w:uiPriority w:val="99"/>
    <w:qFormat/>
    <w:rsid w:val="007D7AD6"/>
    <w:rPr>
      <w:rFonts w:ascii="Arial" w:hAnsi="Arial"/>
      <w:b/>
      <w:kern w:val="32"/>
      <w:sz w:val="32"/>
    </w:rPr>
  </w:style>
  <w:style w:type="paragraph" w:customStyle="1" w:styleId="Style210">
    <w:name w:val="Style21"/>
    <w:basedOn w:val="a2"/>
    <w:qFormat/>
    <w:rsid w:val="007D7AD6"/>
    <w:pPr>
      <w:autoSpaceDE w:val="0"/>
      <w:autoSpaceDN w:val="0"/>
      <w:adjustRightInd w:val="0"/>
      <w:snapToGrid/>
      <w:spacing w:before="0" w:after="0"/>
    </w:pPr>
    <w:rPr>
      <w:rFonts w:ascii="Trebuchet MS" w:eastAsia="Times New Roman" w:hAnsi="Trebuchet MS"/>
      <w:szCs w:val="24"/>
    </w:rPr>
  </w:style>
  <w:style w:type="character" w:customStyle="1" w:styleId="FontStyle205">
    <w:name w:val="Font Style205"/>
    <w:uiPriority w:val="99"/>
    <w:qFormat/>
    <w:rsid w:val="007D7AD6"/>
    <w:rPr>
      <w:rFonts w:ascii="Times New Roman" w:hAnsi="Times New Roman"/>
      <w:color w:val="000000"/>
      <w:sz w:val="18"/>
    </w:rPr>
  </w:style>
  <w:style w:type="paragraph" w:customStyle="1" w:styleId="psection">
    <w:name w:val="psection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otnoteTextChar1">
    <w:name w:val="Footnote Text Char1"/>
    <w:uiPriority w:val="99"/>
    <w:qFormat/>
    <w:rsid w:val="007D7AD6"/>
    <w:rPr>
      <w:rFonts w:ascii="Times New Roman" w:hAnsi="Times New Roman"/>
    </w:rPr>
  </w:style>
  <w:style w:type="character" w:customStyle="1" w:styleId="BodyTextIndentChar3">
    <w:name w:val="Body Text Indent Char3"/>
    <w:uiPriority w:val="99"/>
    <w:locked/>
    <w:rsid w:val="007D7AD6"/>
    <w:rPr>
      <w:sz w:val="24"/>
    </w:rPr>
  </w:style>
  <w:style w:type="character" w:customStyle="1" w:styleId="BodyTextIndentChar1">
    <w:name w:val="Body Text Indent Char1"/>
    <w:uiPriority w:val="99"/>
    <w:qFormat/>
    <w:rsid w:val="007D7AD6"/>
    <w:rPr>
      <w:rFonts w:ascii="Times New Roman" w:hAnsi="Times New Roman"/>
      <w:sz w:val="24"/>
    </w:rPr>
  </w:style>
  <w:style w:type="character" w:customStyle="1" w:styleId="PlainTextChar1">
    <w:name w:val="Plain Text Char1"/>
    <w:uiPriority w:val="99"/>
    <w:qFormat/>
    <w:rsid w:val="007D7AD6"/>
    <w:rPr>
      <w:rFonts w:ascii="Courier New" w:hAnsi="Courier New"/>
    </w:rPr>
  </w:style>
  <w:style w:type="character" w:customStyle="1" w:styleId="HeaderChar1">
    <w:name w:val="Header Char1"/>
    <w:uiPriority w:val="99"/>
    <w:qFormat/>
    <w:rsid w:val="007D7AD6"/>
    <w:rPr>
      <w:rFonts w:ascii="Times New Roman" w:hAnsi="Times New Roman"/>
      <w:sz w:val="24"/>
    </w:rPr>
  </w:style>
  <w:style w:type="character" w:customStyle="1" w:styleId="FooterChar1">
    <w:name w:val="Footer Char1"/>
    <w:uiPriority w:val="99"/>
    <w:qFormat/>
    <w:rsid w:val="007D7AD6"/>
    <w:rPr>
      <w:rFonts w:ascii="Times New Roman" w:hAnsi="Times New Roman"/>
      <w:sz w:val="24"/>
    </w:rPr>
  </w:style>
  <w:style w:type="character" w:customStyle="1" w:styleId="TitleChar1">
    <w:name w:val="Title Char1"/>
    <w:uiPriority w:val="99"/>
    <w:qFormat/>
    <w:rsid w:val="007D7AD6"/>
    <w:rPr>
      <w:rFonts w:ascii="Cambria" w:hAnsi="Cambria"/>
      <w:b/>
      <w:kern w:val="28"/>
      <w:sz w:val="32"/>
    </w:rPr>
  </w:style>
  <w:style w:type="character" w:customStyle="1" w:styleId="BodyText2Char1">
    <w:name w:val="Body Text 2 Char1"/>
    <w:uiPriority w:val="99"/>
    <w:qFormat/>
    <w:rsid w:val="007D7AD6"/>
    <w:rPr>
      <w:rFonts w:ascii="Times New Roman" w:hAnsi="Times New Roman"/>
      <w:sz w:val="24"/>
    </w:rPr>
  </w:style>
  <w:style w:type="character" w:customStyle="1" w:styleId="BodyText3Char1">
    <w:name w:val="Body Text 3 Char1"/>
    <w:uiPriority w:val="99"/>
    <w:qFormat/>
    <w:rsid w:val="007D7AD6"/>
    <w:rPr>
      <w:rFonts w:ascii="Times New Roman" w:hAnsi="Times New Roman"/>
      <w:sz w:val="16"/>
    </w:rPr>
  </w:style>
  <w:style w:type="character" w:customStyle="1" w:styleId="BodyTextIndent2Char1">
    <w:name w:val="Body Text Indent 2 Char1"/>
    <w:uiPriority w:val="99"/>
    <w:qFormat/>
    <w:rsid w:val="007D7AD6"/>
    <w:rPr>
      <w:rFonts w:ascii="Times New Roman" w:hAnsi="Times New Roman"/>
      <w:sz w:val="24"/>
    </w:rPr>
  </w:style>
  <w:style w:type="character" w:customStyle="1" w:styleId="BodyTextIndent3Char1">
    <w:name w:val="Body Text Indent 3 Char1"/>
    <w:uiPriority w:val="99"/>
    <w:qFormat/>
    <w:rsid w:val="007D7AD6"/>
    <w:rPr>
      <w:rFonts w:ascii="Times New Roman" w:hAnsi="Times New Roman"/>
      <w:sz w:val="16"/>
    </w:rPr>
  </w:style>
  <w:style w:type="character" w:customStyle="1" w:styleId="DocumentMapChar1">
    <w:name w:val="Document Map Char1"/>
    <w:uiPriority w:val="99"/>
    <w:qFormat/>
    <w:rsid w:val="007D7AD6"/>
    <w:rPr>
      <w:rFonts w:ascii="Times New Roman" w:hAnsi="Times New Roman"/>
      <w:sz w:val="2"/>
    </w:rPr>
  </w:style>
  <w:style w:type="character" w:customStyle="1" w:styleId="CommentSubjectChar1">
    <w:name w:val="Comment Subject Char1"/>
    <w:uiPriority w:val="99"/>
    <w:qFormat/>
    <w:rsid w:val="007D7AD6"/>
    <w:rPr>
      <w:rFonts w:ascii="Times New Roman" w:hAnsi="Times New Roman"/>
      <w:b/>
      <w:i/>
      <w:color w:val="4F81BD"/>
      <w:spacing w:val="15"/>
      <w:sz w:val="20"/>
      <w:lang w:eastAsia="ru-RU"/>
    </w:rPr>
  </w:style>
  <w:style w:type="character" w:customStyle="1" w:styleId="BalloonTextChar1">
    <w:name w:val="Balloon Text Char1"/>
    <w:uiPriority w:val="99"/>
    <w:qFormat/>
    <w:rsid w:val="007D7AD6"/>
    <w:rPr>
      <w:rFonts w:ascii="Times New Roman" w:hAnsi="Times New Roman"/>
      <w:sz w:val="2"/>
    </w:rPr>
  </w:style>
  <w:style w:type="character" w:customStyle="1" w:styleId="SubtitleChar1">
    <w:name w:val="Subtitle Char1"/>
    <w:uiPriority w:val="99"/>
    <w:qFormat/>
    <w:rsid w:val="007D7AD6"/>
    <w:rPr>
      <w:rFonts w:ascii="Cambria" w:hAnsi="Cambria"/>
      <w:sz w:val="24"/>
    </w:rPr>
  </w:style>
  <w:style w:type="character" w:customStyle="1" w:styleId="QuoteChar1">
    <w:name w:val="Quote Char1"/>
    <w:uiPriority w:val="99"/>
    <w:qFormat/>
    <w:rsid w:val="007D7AD6"/>
    <w:rPr>
      <w:rFonts w:ascii="Times New Roman" w:hAnsi="Times New Roman"/>
      <w:i/>
      <w:color w:val="000000"/>
      <w:sz w:val="24"/>
    </w:rPr>
  </w:style>
  <w:style w:type="character" w:customStyle="1" w:styleId="IntenseQuoteChar1">
    <w:name w:val="Intense Quote Char1"/>
    <w:uiPriority w:val="99"/>
    <w:qFormat/>
    <w:rsid w:val="007D7AD6"/>
    <w:rPr>
      <w:rFonts w:ascii="Times New Roman" w:hAnsi="Times New Roman"/>
      <w:b/>
      <w:i/>
      <w:color w:val="4F81BD"/>
      <w:sz w:val="24"/>
    </w:rPr>
  </w:style>
  <w:style w:type="character" w:customStyle="1" w:styleId="BodyTextFirstIndentChar1">
    <w:name w:val="Body Text First Indent Char1"/>
    <w:uiPriority w:val="99"/>
    <w:qFormat/>
    <w:rsid w:val="007D7AD6"/>
    <w:rPr>
      <w:rFonts w:ascii="Times New Roman" w:hAnsi="Times New Roman"/>
      <w:sz w:val="24"/>
      <w:lang w:eastAsia="ru-RU"/>
    </w:rPr>
  </w:style>
  <w:style w:type="character" w:customStyle="1" w:styleId="BodyTextFirstIndent2Char1">
    <w:name w:val="Body Text First Indent 2 Char1"/>
    <w:uiPriority w:val="99"/>
    <w:qFormat/>
    <w:rsid w:val="007D7AD6"/>
    <w:rPr>
      <w:rFonts w:ascii="Times New Roman" w:hAnsi="Times New Roman"/>
      <w:sz w:val="24"/>
      <w:lang w:eastAsia="ru-RU"/>
    </w:rPr>
  </w:style>
  <w:style w:type="character" w:customStyle="1" w:styleId="1111">
    <w:name w:val="Слабое выделение111"/>
    <w:uiPriority w:val="99"/>
    <w:qFormat/>
    <w:rsid w:val="007D7AD6"/>
    <w:rPr>
      <w:i/>
      <w:color w:val="808080"/>
    </w:rPr>
  </w:style>
  <w:style w:type="paragraph" w:customStyle="1" w:styleId="p35">
    <w:name w:val="p35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6">
    <w:name w:val="p36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ntstyle14">
    <w:name w:val="fontstyle14"/>
    <w:basedOn w:val="a3"/>
    <w:uiPriority w:val="99"/>
    <w:qFormat/>
    <w:rsid w:val="007D7AD6"/>
    <w:rPr>
      <w:rFonts w:cs="Times New Roman"/>
    </w:rPr>
  </w:style>
  <w:style w:type="character" w:customStyle="1" w:styleId="FontStyle820">
    <w:name w:val="Font Style820"/>
    <w:uiPriority w:val="99"/>
    <w:qFormat/>
    <w:rsid w:val="007D7AD6"/>
    <w:rPr>
      <w:rFonts w:ascii="Times New Roman" w:hAnsi="Times New Roman"/>
      <w:sz w:val="22"/>
    </w:rPr>
  </w:style>
  <w:style w:type="character" w:customStyle="1" w:styleId="FontStyle594">
    <w:name w:val="Font Style594"/>
    <w:uiPriority w:val="99"/>
    <w:qFormat/>
    <w:rsid w:val="007D7AD6"/>
    <w:rPr>
      <w:rFonts w:ascii="Times New Roman" w:hAnsi="Times New Roman"/>
      <w:i/>
      <w:sz w:val="20"/>
    </w:rPr>
  </w:style>
  <w:style w:type="character" w:customStyle="1" w:styleId="FontStyle187">
    <w:name w:val="Font Style187"/>
    <w:uiPriority w:val="99"/>
    <w:qFormat/>
    <w:rsid w:val="007D7AD6"/>
    <w:rPr>
      <w:rFonts w:ascii="Times New Roman" w:hAnsi="Times New Roman"/>
      <w:i/>
      <w:sz w:val="20"/>
    </w:rPr>
  </w:style>
  <w:style w:type="character" w:customStyle="1" w:styleId="FontStyle600">
    <w:name w:val="Font Style600"/>
    <w:uiPriority w:val="99"/>
    <w:qFormat/>
    <w:rsid w:val="007D7AD6"/>
    <w:rPr>
      <w:rFonts w:ascii="Times New Roman" w:hAnsi="Times New Roman"/>
      <w:sz w:val="22"/>
    </w:rPr>
  </w:style>
  <w:style w:type="character" w:customStyle="1" w:styleId="FontStyle624">
    <w:name w:val="Font Style624"/>
    <w:uiPriority w:val="99"/>
    <w:qFormat/>
    <w:rsid w:val="007D7AD6"/>
    <w:rPr>
      <w:rFonts w:ascii="Times New Roman" w:hAnsi="Times New Roman"/>
      <w:b/>
      <w:i/>
      <w:sz w:val="22"/>
    </w:rPr>
  </w:style>
  <w:style w:type="character" w:customStyle="1" w:styleId="FontStyle572">
    <w:name w:val="Font Style572"/>
    <w:uiPriority w:val="99"/>
    <w:qFormat/>
    <w:rsid w:val="007D7AD6"/>
    <w:rPr>
      <w:rFonts w:ascii="Times New Roman" w:hAnsi="Times New Roman"/>
      <w:sz w:val="16"/>
    </w:rPr>
  </w:style>
  <w:style w:type="character" w:customStyle="1" w:styleId="FontStyle184">
    <w:name w:val="Font Style184"/>
    <w:uiPriority w:val="99"/>
    <w:qFormat/>
    <w:rsid w:val="007D7AD6"/>
    <w:rPr>
      <w:rFonts w:ascii="Times New Roman" w:hAnsi="Times New Roman"/>
      <w:sz w:val="20"/>
    </w:rPr>
  </w:style>
  <w:style w:type="character" w:customStyle="1" w:styleId="550">
    <w:name w:val="Знак Знак55"/>
    <w:uiPriority w:val="99"/>
    <w:qFormat/>
    <w:locked/>
    <w:rsid w:val="007D7AD6"/>
    <w:rPr>
      <w:sz w:val="24"/>
      <w:lang w:val="ru-RU" w:eastAsia="ru-RU"/>
    </w:rPr>
  </w:style>
  <w:style w:type="paragraph" w:customStyle="1" w:styleId="TextBody">
    <w:name w:val="Text Body"/>
    <w:basedOn w:val="a2"/>
    <w:uiPriority w:val="99"/>
    <w:qFormat/>
    <w:rsid w:val="007D7AD6"/>
    <w:pPr>
      <w:widowControl/>
      <w:suppressAutoHyphens/>
      <w:snapToGrid/>
      <w:spacing w:before="0" w:after="120"/>
    </w:pPr>
    <w:rPr>
      <w:rFonts w:eastAsia="Times New Roman"/>
      <w:szCs w:val="24"/>
      <w:lang w:val="en-US" w:eastAsia="zh-CN"/>
    </w:rPr>
  </w:style>
  <w:style w:type="character" w:customStyle="1" w:styleId="650">
    <w:name w:val="Знак Знак65"/>
    <w:uiPriority w:val="99"/>
    <w:qFormat/>
    <w:locked/>
    <w:rsid w:val="007D7AD6"/>
    <w:rPr>
      <w:b/>
      <w:sz w:val="27"/>
      <w:lang w:val="ru-RU" w:eastAsia="ru-RU"/>
    </w:rPr>
  </w:style>
  <w:style w:type="character" w:customStyle="1" w:styleId="640">
    <w:name w:val="Знак Знак64"/>
    <w:uiPriority w:val="99"/>
    <w:qFormat/>
    <w:locked/>
    <w:rsid w:val="007D7AD6"/>
    <w:rPr>
      <w:b/>
      <w:sz w:val="28"/>
      <w:lang w:val="ru-RU" w:eastAsia="ru-RU"/>
    </w:rPr>
  </w:style>
  <w:style w:type="character" w:customStyle="1" w:styleId="630">
    <w:name w:val="Знак Знак63"/>
    <w:uiPriority w:val="99"/>
    <w:qFormat/>
    <w:locked/>
    <w:rsid w:val="007D7AD6"/>
    <w:rPr>
      <w:b/>
      <w:i/>
      <w:sz w:val="26"/>
      <w:lang w:val="ru-RU" w:eastAsia="ru-RU"/>
    </w:rPr>
  </w:style>
  <w:style w:type="character" w:customStyle="1" w:styleId="620">
    <w:name w:val="Знак Знак62"/>
    <w:uiPriority w:val="99"/>
    <w:qFormat/>
    <w:locked/>
    <w:rsid w:val="007D7AD6"/>
    <w:rPr>
      <w:sz w:val="24"/>
      <w:lang w:val="ru-RU" w:eastAsia="ru-RU"/>
    </w:rPr>
  </w:style>
  <w:style w:type="character" w:customStyle="1" w:styleId="6110">
    <w:name w:val="Знак Знак611"/>
    <w:uiPriority w:val="99"/>
    <w:qFormat/>
    <w:locked/>
    <w:rsid w:val="007D7AD6"/>
    <w:rPr>
      <w:sz w:val="24"/>
      <w:lang w:val="ru-RU" w:eastAsia="ru-RU"/>
    </w:rPr>
  </w:style>
  <w:style w:type="character" w:customStyle="1" w:styleId="600">
    <w:name w:val="Знак Знак60"/>
    <w:uiPriority w:val="99"/>
    <w:qFormat/>
    <w:locked/>
    <w:rsid w:val="007D7AD6"/>
    <w:rPr>
      <w:i/>
      <w:sz w:val="24"/>
      <w:lang w:val="ru-RU" w:eastAsia="ru-RU"/>
    </w:rPr>
  </w:style>
  <w:style w:type="character" w:customStyle="1" w:styleId="59">
    <w:name w:val="Знак Знак59"/>
    <w:uiPriority w:val="99"/>
    <w:qFormat/>
    <w:locked/>
    <w:rsid w:val="007D7AD6"/>
    <w:rPr>
      <w:rFonts w:ascii="Arial" w:hAnsi="Arial"/>
      <w:sz w:val="22"/>
      <w:lang w:val="ru-RU" w:eastAsia="ru-RU"/>
    </w:rPr>
  </w:style>
  <w:style w:type="character" w:customStyle="1" w:styleId="58">
    <w:name w:val="Знак Знак58"/>
    <w:uiPriority w:val="99"/>
    <w:qFormat/>
    <w:locked/>
    <w:rsid w:val="007D7AD6"/>
    <w:rPr>
      <w:rFonts w:ascii="Courier New" w:hAnsi="Courier New"/>
      <w:lang w:val="ru-RU" w:eastAsia="ru-RU"/>
    </w:rPr>
  </w:style>
  <w:style w:type="character" w:customStyle="1" w:styleId="57">
    <w:name w:val="Знак Знак57"/>
    <w:uiPriority w:val="99"/>
    <w:qFormat/>
    <w:locked/>
    <w:rsid w:val="007D7AD6"/>
    <w:rPr>
      <w:lang w:val="ru-RU" w:eastAsia="ru-RU"/>
    </w:rPr>
  </w:style>
  <w:style w:type="character" w:customStyle="1" w:styleId="560">
    <w:name w:val="Знак Знак56"/>
    <w:uiPriority w:val="99"/>
    <w:qFormat/>
    <w:locked/>
    <w:rsid w:val="007D7AD6"/>
    <w:rPr>
      <w:sz w:val="24"/>
      <w:lang w:val="ru-RU" w:eastAsia="ru-RU"/>
    </w:rPr>
  </w:style>
  <w:style w:type="character" w:customStyle="1" w:styleId="540">
    <w:name w:val="Знак Знак54"/>
    <w:uiPriority w:val="99"/>
    <w:qFormat/>
    <w:locked/>
    <w:rsid w:val="007D7AD6"/>
    <w:rPr>
      <w:sz w:val="24"/>
      <w:lang w:val="en-US" w:eastAsia="ru-RU"/>
    </w:rPr>
  </w:style>
  <w:style w:type="paragraph" w:customStyle="1" w:styleId="p10">
    <w:name w:val="p10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g3">
    <w:name w:val="eg3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b-material-headdate-day">
    <w:name w:val="b-material-head__date-day"/>
    <w:basedOn w:val="a3"/>
    <w:uiPriority w:val="99"/>
    <w:qFormat/>
    <w:rsid w:val="007D7AD6"/>
    <w:rPr>
      <w:rFonts w:cs="Times New Roman"/>
    </w:rPr>
  </w:style>
  <w:style w:type="character" w:customStyle="1" w:styleId="s2">
    <w:name w:val="s2"/>
    <w:basedOn w:val="a3"/>
    <w:uiPriority w:val="99"/>
    <w:qFormat/>
    <w:rsid w:val="007D7AD6"/>
    <w:rPr>
      <w:rFonts w:cs="Times New Roman"/>
    </w:rPr>
  </w:style>
  <w:style w:type="paragraph" w:customStyle="1" w:styleId="p2">
    <w:name w:val="p2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5">
    <w:name w:val="p5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WW8Num16z0">
    <w:name w:val="WW8Num16z0"/>
    <w:uiPriority w:val="99"/>
    <w:qFormat/>
    <w:rsid w:val="007D7AD6"/>
    <w:rPr>
      <w:rFonts w:ascii="Wingdings" w:hAnsi="Wingdings"/>
    </w:rPr>
  </w:style>
  <w:style w:type="character" w:customStyle="1" w:styleId="WW8Num4z0">
    <w:name w:val="WW8Num4z0"/>
    <w:uiPriority w:val="99"/>
    <w:qFormat/>
    <w:rsid w:val="007D7AD6"/>
    <w:rPr>
      <w:color w:val="auto"/>
    </w:rPr>
  </w:style>
  <w:style w:type="character" w:customStyle="1" w:styleId="WW8Num5z0">
    <w:name w:val="WW8Num5z0"/>
    <w:uiPriority w:val="99"/>
    <w:qFormat/>
    <w:rsid w:val="007D7AD6"/>
    <w:rPr>
      <w:b/>
      <w:sz w:val="20"/>
    </w:rPr>
  </w:style>
  <w:style w:type="character" w:customStyle="1" w:styleId="WW8Num6z0">
    <w:name w:val="WW8Num6z0"/>
    <w:uiPriority w:val="99"/>
    <w:qFormat/>
    <w:rsid w:val="007D7AD6"/>
    <w:rPr>
      <w:sz w:val="20"/>
    </w:rPr>
  </w:style>
  <w:style w:type="character" w:customStyle="1" w:styleId="WW8Num7z0">
    <w:name w:val="WW8Num7z0"/>
    <w:uiPriority w:val="99"/>
    <w:qFormat/>
    <w:rsid w:val="007D7AD6"/>
    <w:rPr>
      <w:b/>
      <w:sz w:val="20"/>
    </w:rPr>
  </w:style>
  <w:style w:type="character" w:customStyle="1" w:styleId="WW8Num9z0">
    <w:name w:val="WW8Num9z0"/>
    <w:uiPriority w:val="99"/>
    <w:qFormat/>
    <w:rsid w:val="007D7AD6"/>
    <w:rPr>
      <w:sz w:val="20"/>
    </w:rPr>
  </w:style>
  <w:style w:type="character" w:customStyle="1" w:styleId="WW8Num9z1">
    <w:name w:val="WW8Num9z1"/>
    <w:uiPriority w:val="99"/>
    <w:qFormat/>
    <w:rsid w:val="007D7AD6"/>
    <w:rPr>
      <w:rFonts w:ascii="Symbol" w:hAnsi="Symbol"/>
      <w:sz w:val="20"/>
    </w:rPr>
  </w:style>
  <w:style w:type="character" w:customStyle="1" w:styleId="WW8Num9z2">
    <w:name w:val="WW8Num9z2"/>
    <w:uiPriority w:val="99"/>
    <w:qFormat/>
    <w:rsid w:val="007D7AD6"/>
  </w:style>
  <w:style w:type="character" w:customStyle="1" w:styleId="WW8Num9z3">
    <w:name w:val="WW8Num9z3"/>
    <w:uiPriority w:val="99"/>
    <w:qFormat/>
    <w:rsid w:val="007D7AD6"/>
  </w:style>
  <w:style w:type="character" w:customStyle="1" w:styleId="WW8Num9z4">
    <w:name w:val="WW8Num9z4"/>
    <w:uiPriority w:val="99"/>
    <w:qFormat/>
    <w:rsid w:val="007D7AD6"/>
  </w:style>
  <w:style w:type="character" w:customStyle="1" w:styleId="WW8Num9z5">
    <w:name w:val="WW8Num9z5"/>
    <w:uiPriority w:val="99"/>
    <w:qFormat/>
    <w:rsid w:val="007D7AD6"/>
  </w:style>
  <w:style w:type="character" w:customStyle="1" w:styleId="WW8Num9z6">
    <w:name w:val="WW8Num9z6"/>
    <w:uiPriority w:val="99"/>
    <w:qFormat/>
    <w:rsid w:val="007D7AD6"/>
  </w:style>
  <w:style w:type="character" w:customStyle="1" w:styleId="WW8Num9z7">
    <w:name w:val="WW8Num9z7"/>
    <w:uiPriority w:val="99"/>
    <w:qFormat/>
    <w:rsid w:val="007D7AD6"/>
  </w:style>
  <w:style w:type="character" w:customStyle="1" w:styleId="WW8Num9z8">
    <w:name w:val="WW8Num9z8"/>
    <w:uiPriority w:val="99"/>
    <w:qFormat/>
    <w:rsid w:val="007D7AD6"/>
  </w:style>
  <w:style w:type="character" w:customStyle="1" w:styleId="WW8Num10z0">
    <w:name w:val="WW8Num10z0"/>
    <w:uiPriority w:val="99"/>
    <w:qFormat/>
    <w:rsid w:val="007D7AD6"/>
    <w:rPr>
      <w:sz w:val="20"/>
    </w:rPr>
  </w:style>
  <w:style w:type="character" w:customStyle="1" w:styleId="WW8Num11z0">
    <w:name w:val="WW8Num11z0"/>
    <w:uiPriority w:val="99"/>
    <w:qFormat/>
    <w:rsid w:val="007D7AD6"/>
    <w:rPr>
      <w:rFonts w:ascii="Symbol" w:hAnsi="Symbol"/>
      <w:b/>
    </w:rPr>
  </w:style>
  <w:style w:type="character" w:customStyle="1" w:styleId="WW8Num12z0">
    <w:name w:val="WW8Num12z0"/>
    <w:uiPriority w:val="99"/>
    <w:qFormat/>
    <w:rsid w:val="007D7AD6"/>
    <w:rPr>
      <w:rFonts w:ascii="Symbol" w:hAnsi="Symbol"/>
      <w:sz w:val="24"/>
    </w:rPr>
  </w:style>
  <w:style w:type="character" w:customStyle="1" w:styleId="WW8Num13z0">
    <w:name w:val="WW8Num13z0"/>
    <w:uiPriority w:val="99"/>
    <w:qFormat/>
    <w:rsid w:val="007D7AD6"/>
    <w:rPr>
      <w:rFonts w:ascii="Symbol" w:hAnsi="Symbol"/>
      <w:sz w:val="20"/>
    </w:rPr>
  </w:style>
  <w:style w:type="character" w:customStyle="1" w:styleId="WW8Num14z0">
    <w:name w:val="WW8Num14z0"/>
    <w:uiPriority w:val="99"/>
    <w:qFormat/>
    <w:rsid w:val="007D7AD6"/>
    <w:rPr>
      <w:sz w:val="20"/>
    </w:rPr>
  </w:style>
  <w:style w:type="character" w:customStyle="1" w:styleId="WW8Num15z0">
    <w:name w:val="WW8Num15z0"/>
    <w:uiPriority w:val="99"/>
    <w:qFormat/>
    <w:rsid w:val="007D7AD6"/>
    <w:rPr>
      <w:sz w:val="20"/>
    </w:rPr>
  </w:style>
  <w:style w:type="character" w:customStyle="1" w:styleId="WW8Num17z0">
    <w:name w:val="WW8Num17z0"/>
    <w:uiPriority w:val="99"/>
    <w:qFormat/>
    <w:rsid w:val="007D7AD6"/>
    <w:rPr>
      <w:rFonts w:ascii="Wingdings" w:hAnsi="Wingdings"/>
    </w:rPr>
  </w:style>
  <w:style w:type="character" w:customStyle="1" w:styleId="WW8Num18z0">
    <w:name w:val="WW8Num18z0"/>
    <w:uiPriority w:val="99"/>
    <w:qFormat/>
    <w:rsid w:val="007D7AD6"/>
  </w:style>
  <w:style w:type="character" w:customStyle="1" w:styleId="WW8Num18z1">
    <w:name w:val="WW8Num18z1"/>
    <w:uiPriority w:val="99"/>
    <w:qFormat/>
    <w:rsid w:val="007D7AD6"/>
    <w:rPr>
      <w:rFonts w:ascii="Symbol" w:hAnsi="Symbol"/>
      <w:sz w:val="20"/>
    </w:rPr>
  </w:style>
  <w:style w:type="character" w:customStyle="1" w:styleId="WW8Num18z2">
    <w:name w:val="WW8Num18z2"/>
    <w:uiPriority w:val="99"/>
    <w:qFormat/>
    <w:rsid w:val="007D7AD6"/>
  </w:style>
  <w:style w:type="character" w:customStyle="1" w:styleId="WW8Num18z3">
    <w:name w:val="WW8Num18z3"/>
    <w:uiPriority w:val="99"/>
    <w:qFormat/>
    <w:rsid w:val="007D7AD6"/>
  </w:style>
  <w:style w:type="character" w:customStyle="1" w:styleId="WW8Num18z4">
    <w:name w:val="WW8Num18z4"/>
    <w:uiPriority w:val="99"/>
    <w:qFormat/>
    <w:rsid w:val="007D7AD6"/>
  </w:style>
  <w:style w:type="character" w:customStyle="1" w:styleId="WW8Num18z5">
    <w:name w:val="WW8Num18z5"/>
    <w:uiPriority w:val="99"/>
    <w:qFormat/>
    <w:rsid w:val="007D7AD6"/>
  </w:style>
  <w:style w:type="character" w:customStyle="1" w:styleId="WW8Num18z6">
    <w:name w:val="WW8Num18z6"/>
    <w:uiPriority w:val="99"/>
    <w:qFormat/>
    <w:rsid w:val="007D7AD6"/>
  </w:style>
  <w:style w:type="character" w:customStyle="1" w:styleId="WW8Num18z7">
    <w:name w:val="WW8Num18z7"/>
    <w:uiPriority w:val="99"/>
    <w:qFormat/>
    <w:rsid w:val="007D7AD6"/>
  </w:style>
  <w:style w:type="character" w:customStyle="1" w:styleId="WW8Num18z8">
    <w:name w:val="WW8Num18z8"/>
    <w:uiPriority w:val="99"/>
    <w:qFormat/>
    <w:rsid w:val="007D7AD6"/>
  </w:style>
  <w:style w:type="character" w:customStyle="1" w:styleId="WW8Num19z0">
    <w:name w:val="WW8Num19z0"/>
    <w:uiPriority w:val="99"/>
    <w:qFormat/>
    <w:rsid w:val="007D7AD6"/>
  </w:style>
  <w:style w:type="character" w:customStyle="1" w:styleId="WW8Num19z1">
    <w:name w:val="WW8Num19z1"/>
    <w:uiPriority w:val="99"/>
    <w:qFormat/>
    <w:rsid w:val="007D7AD6"/>
  </w:style>
  <w:style w:type="character" w:customStyle="1" w:styleId="WW8Num19z2">
    <w:name w:val="WW8Num19z2"/>
    <w:uiPriority w:val="99"/>
    <w:qFormat/>
    <w:rsid w:val="007D7AD6"/>
  </w:style>
  <w:style w:type="character" w:customStyle="1" w:styleId="WW8Num19z3">
    <w:name w:val="WW8Num19z3"/>
    <w:uiPriority w:val="99"/>
    <w:qFormat/>
    <w:rsid w:val="007D7AD6"/>
  </w:style>
  <w:style w:type="character" w:customStyle="1" w:styleId="WW8Num19z4">
    <w:name w:val="WW8Num19z4"/>
    <w:uiPriority w:val="99"/>
    <w:qFormat/>
    <w:rsid w:val="007D7AD6"/>
  </w:style>
  <w:style w:type="character" w:customStyle="1" w:styleId="WW8Num19z5">
    <w:name w:val="WW8Num19z5"/>
    <w:uiPriority w:val="99"/>
    <w:qFormat/>
    <w:rsid w:val="007D7AD6"/>
  </w:style>
  <w:style w:type="character" w:customStyle="1" w:styleId="WW8Num19z6">
    <w:name w:val="WW8Num19z6"/>
    <w:uiPriority w:val="99"/>
    <w:qFormat/>
    <w:rsid w:val="007D7AD6"/>
  </w:style>
  <w:style w:type="character" w:customStyle="1" w:styleId="WW8Num19z7">
    <w:name w:val="WW8Num19z7"/>
    <w:uiPriority w:val="99"/>
    <w:qFormat/>
    <w:rsid w:val="007D7AD6"/>
  </w:style>
  <w:style w:type="character" w:customStyle="1" w:styleId="WW8Num19z8">
    <w:name w:val="WW8Num19z8"/>
    <w:uiPriority w:val="99"/>
    <w:qFormat/>
    <w:rsid w:val="007D7AD6"/>
  </w:style>
  <w:style w:type="character" w:customStyle="1" w:styleId="WW8Num4z1">
    <w:name w:val="WW8Num4z1"/>
    <w:uiPriority w:val="99"/>
    <w:qFormat/>
    <w:rsid w:val="007D7AD6"/>
  </w:style>
  <w:style w:type="character" w:customStyle="1" w:styleId="WW8Num4z2">
    <w:name w:val="WW8Num4z2"/>
    <w:uiPriority w:val="99"/>
    <w:qFormat/>
    <w:rsid w:val="007D7AD6"/>
  </w:style>
  <w:style w:type="character" w:customStyle="1" w:styleId="WW8Num4z3">
    <w:name w:val="WW8Num4z3"/>
    <w:uiPriority w:val="99"/>
    <w:qFormat/>
    <w:rsid w:val="007D7AD6"/>
  </w:style>
  <w:style w:type="character" w:customStyle="1" w:styleId="WW8Num4z4">
    <w:name w:val="WW8Num4z4"/>
    <w:uiPriority w:val="99"/>
    <w:qFormat/>
    <w:rsid w:val="007D7AD6"/>
  </w:style>
  <w:style w:type="character" w:customStyle="1" w:styleId="WW8Num4z5">
    <w:name w:val="WW8Num4z5"/>
    <w:uiPriority w:val="99"/>
    <w:qFormat/>
    <w:rsid w:val="007D7AD6"/>
  </w:style>
  <w:style w:type="character" w:customStyle="1" w:styleId="WW8Num4z6">
    <w:name w:val="WW8Num4z6"/>
    <w:uiPriority w:val="99"/>
    <w:qFormat/>
    <w:rsid w:val="007D7AD6"/>
  </w:style>
  <w:style w:type="character" w:customStyle="1" w:styleId="WW8Num4z7">
    <w:name w:val="WW8Num4z7"/>
    <w:uiPriority w:val="99"/>
    <w:qFormat/>
    <w:rsid w:val="007D7AD6"/>
  </w:style>
  <w:style w:type="character" w:customStyle="1" w:styleId="WW8Num4z8">
    <w:name w:val="WW8Num4z8"/>
    <w:uiPriority w:val="99"/>
    <w:qFormat/>
    <w:rsid w:val="007D7AD6"/>
  </w:style>
  <w:style w:type="character" w:customStyle="1" w:styleId="WW8Num5z1">
    <w:name w:val="WW8Num5z1"/>
    <w:uiPriority w:val="99"/>
    <w:qFormat/>
    <w:rsid w:val="007D7AD6"/>
  </w:style>
  <w:style w:type="character" w:customStyle="1" w:styleId="WW8Num5z2">
    <w:name w:val="WW8Num5z2"/>
    <w:uiPriority w:val="99"/>
    <w:qFormat/>
    <w:rsid w:val="007D7AD6"/>
  </w:style>
  <w:style w:type="character" w:customStyle="1" w:styleId="WW8Num5z3">
    <w:name w:val="WW8Num5z3"/>
    <w:uiPriority w:val="99"/>
    <w:qFormat/>
    <w:rsid w:val="007D7AD6"/>
  </w:style>
  <w:style w:type="character" w:customStyle="1" w:styleId="WW8Num5z4">
    <w:name w:val="WW8Num5z4"/>
    <w:uiPriority w:val="99"/>
    <w:qFormat/>
    <w:rsid w:val="007D7AD6"/>
  </w:style>
  <w:style w:type="character" w:customStyle="1" w:styleId="WW8Num5z5">
    <w:name w:val="WW8Num5z5"/>
    <w:uiPriority w:val="99"/>
    <w:qFormat/>
    <w:rsid w:val="007D7AD6"/>
  </w:style>
  <w:style w:type="character" w:customStyle="1" w:styleId="WW8Num5z6">
    <w:name w:val="WW8Num5z6"/>
    <w:uiPriority w:val="99"/>
    <w:qFormat/>
    <w:rsid w:val="007D7AD6"/>
  </w:style>
  <w:style w:type="character" w:customStyle="1" w:styleId="WW8Num5z7">
    <w:name w:val="WW8Num5z7"/>
    <w:uiPriority w:val="99"/>
    <w:qFormat/>
    <w:rsid w:val="007D7AD6"/>
  </w:style>
  <w:style w:type="character" w:customStyle="1" w:styleId="WW8Num5z8">
    <w:name w:val="WW8Num5z8"/>
    <w:uiPriority w:val="99"/>
    <w:qFormat/>
    <w:rsid w:val="007D7AD6"/>
  </w:style>
  <w:style w:type="character" w:customStyle="1" w:styleId="WW8Num6z1">
    <w:name w:val="WW8Num6z1"/>
    <w:uiPriority w:val="99"/>
    <w:qFormat/>
    <w:rsid w:val="007D7AD6"/>
  </w:style>
  <w:style w:type="character" w:customStyle="1" w:styleId="WW8Num6z2">
    <w:name w:val="WW8Num6z2"/>
    <w:uiPriority w:val="99"/>
    <w:qFormat/>
    <w:rsid w:val="007D7AD6"/>
  </w:style>
  <w:style w:type="character" w:customStyle="1" w:styleId="WW8Num6z3">
    <w:name w:val="WW8Num6z3"/>
    <w:uiPriority w:val="99"/>
    <w:qFormat/>
    <w:rsid w:val="007D7AD6"/>
  </w:style>
  <w:style w:type="character" w:customStyle="1" w:styleId="WW8Num6z4">
    <w:name w:val="WW8Num6z4"/>
    <w:uiPriority w:val="99"/>
    <w:qFormat/>
    <w:rsid w:val="007D7AD6"/>
  </w:style>
  <w:style w:type="character" w:customStyle="1" w:styleId="WW8Num6z5">
    <w:name w:val="WW8Num6z5"/>
    <w:uiPriority w:val="99"/>
    <w:qFormat/>
    <w:rsid w:val="007D7AD6"/>
  </w:style>
  <w:style w:type="character" w:customStyle="1" w:styleId="WW8Num6z6">
    <w:name w:val="WW8Num6z6"/>
    <w:uiPriority w:val="99"/>
    <w:qFormat/>
    <w:rsid w:val="007D7AD6"/>
  </w:style>
  <w:style w:type="character" w:customStyle="1" w:styleId="WW8Num6z7">
    <w:name w:val="WW8Num6z7"/>
    <w:uiPriority w:val="99"/>
    <w:qFormat/>
    <w:rsid w:val="007D7AD6"/>
  </w:style>
  <w:style w:type="character" w:customStyle="1" w:styleId="WW8Num6z8">
    <w:name w:val="WW8Num6z8"/>
    <w:uiPriority w:val="99"/>
    <w:qFormat/>
    <w:rsid w:val="007D7AD6"/>
  </w:style>
  <w:style w:type="character" w:customStyle="1" w:styleId="WW8Num7z1">
    <w:name w:val="WW8Num7z1"/>
    <w:uiPriority w:val="99"/>
    <w:qFormat/>
    <w:rsid w:val="007D7AD6"/>
  </w:style>
  <w:style w:type="character" w:customStyle="1" w:styleId="WW8Num7z2">
    <w:name w:val="WW8Num7z2"/>
    <w:uiPriority w:val="99"/>
    <w:qFormat/>
    <w:rsid w:val="007D7AD6"/>
  </w:style>
  <w:style w:type="character" w:customStyle="1" w:styleId="WW8Num7z3">
    <w:name w:val="WW8Num7z3"/>
    <w:uiPriority w:val="99"/>
    <w:qFormat/>
    <w:rsid w:val="007D7AD6"/>
  </w:style>
  <w:style w:type="character" w:customStyle="1" w:styleId="WW8Num7z4">
    <w:name w:val="WW8Num7z4"/>
    <w:uiPriority w:val="99"/>
    <w:qFormat/>
    <w:rsid w:val="007D7AD6"/>
  </w:style>
  <w:style w:type="character" w:customStyle="1" w:styleId="WW8Num7z5">
    <w:name w:val="WW8Num7z5"/>
    <w:uiPriority w:val="99"/>
    <w:qFormat/>
    <w:rsid w:val="007D7AD6"/>
  </w:style>
  <w:style w:type="character" w:customStyle="1" w:styleId="WW8Num7z6">
    <w:name w:val="WW8Num7z6"/>
    <w:uiPriority w:val="99"/>
    <w:qFormat/>
    <w:rsid w:val="007D7AD6"/>
  </w:style>
  <w:style w:type="character" w:customStyle="1" w:styleId="WW8Num7z7">
    <w:name w:val="WW8Num7z7"/>
    <w:uiPriority w:val="99"/>
    <w:qFormat/>
    <w:rsid w:val="007D7AD6"/>
  </w:style>
  <w:style w:type="character" w:customStyle="1" w:styleId="WW8Num7z8">
    <w:name w:val="WW8Num7z8"/>
    <w:uiPriority w:val="99"/>
    <w:qFormat/>
    <w:rsid w:val="007D7AD6"/>
  </w:style>
  <w:style w:type="character" w:customStyle="1" w:styleId="WW8Num8z1">
    <w:name w:val="WW8Num8z1"/>
    <w:uiPriority w:val="99"/>
    <w:qFormat/>
    <w:rsid w:val="007D7AD6"/>
    <w:rPr>
      <w:rFonts w:ascii="Symbol" w:hAnsi="Symbol"/>
      <w:sz w:val="20"/>
    </w:rPr>
  </w:style>
  <w:style w:type="character" w:customStyle="1" w:styleId="WW8Num8z2">
    <w:name w:val="WW8Num8z2"/>
    <w:uiPriority w:val="99"/>
    <w:qFormat/>
    <w:rsid w:val="007D7AD6"/>
  </w:style>
  <w:style w:type="character" w:customStyle="1" w:styleId="WW8Num8z3">
    <w:name w:val="WW8Num8z3"/>
    <w:uiPriority w:val="99"/>
    <w:qFormat/>
    <w:rsid w:val="007D7AD6"/>
  </w:style>
  <w:style w:type="character" w:customStyle="1" w:styleId="WW8Num8z4">
    <w:name w:val="WW8Num8z4"/>
    <w:uiPriority w:val="99"/>
    <w:qFormat/>
    <w:rsid w:val="007D7AD6"/>
  </w:style>
  <w:style w:type="character" w:customStyle="1" w:styleId="WW8Num8z5">
    <w:name w:val="WW8Num8z5"/>
    <w:uiPriority w:val="99"/>
    <w:qFormat/>
    <w:rsid w:val="007D7AD6"/>
  </w:style>
  <w:style w:type="character" w:customStyle="1" w:styleId="WW8Num8z6">
    <w:name w:val="WW8Num8z6"/>
    <w:uiPriority w:val="99"/>
    <w:qFormat/>
    <w:rsid w:val="007D7AD6"/>
  </w:style>
  <w:style w:type="character" w:customStyle="1" w:styleId="WW8Num8z7">
    <w:name w:val="WW8Num8z7"/>
    <w:uiPriority w:val="99"/>
    <w:qFormat/>
    <w:rsid w:val="007D7AD6"/>
  </w:style>
  <w:style w:type="character" w:customStyle="1" w:styleId="WW8Num8z8">
    <w:name w:val="WW8Num8z8"/>
    <w:uiPriority w:val="99"/>
    <w:qFormat/>
    <w:rsid w:val="007D7AD6"/>
  </w:style>
  <w:style w:type="character" w:customStyle="1" w:styleId="WW8Num10z1">
    <w:name w:val="WW8Num10z1"/>
    <w:uiPriority w:val="99"/>
    <w:qFormat/>
    <w:rsid w:val="007D7AD6"/>
  </w:style>
  <w:style w:type="character" w:customStyle="1" w:styleId="WW8Num10z2">
    <w:name w:val="WW8Num10z2"/>
    <w:uiPriority w:val="99"/>
    <w:qFormat/>
    <w:rsid w:val="007D7AD6"/>
  </w:style>
  <w:style w:type="character" w:customStyle="1" w:styleId="WW8Num10z3">
    <w:name w:val="WW8Num10z3"/>
    <w:uiPriority w:val="99"/>
    <w:qFormat/>
    <w:rsid w:val="007D7AD6"/>
  </w:style>
  <w:style w:type="character" w:customStyle="1" w:styleId="WW8Num10z4">
    <w:name w:val="WW8Num10z4"/>
    <w:uiPriority w:val="99"/>
    <w:qFormat/>
    <w:rsid w:val="007D7AD6"/>
  </w:style>
  <w:style w:type="character" w:customStyle="1" w:styleId="WW8Num10z5">
    <w:name w:val="WW8Num10z5"/>
    <w:uiPriority w:val="99"/>
    <w:qFormat/>
    <w:rsid w:val="007D7AD6"/>
  </w:style>
  <w:style w:type="character" w:customStyle="1" w:styleId="WW8Num10z6">
    <w:name w:val="WW8Num10z6"/>
    <w:uiPriority w:val="99"/>
    <w:qFormat/>
    <w:rsid w:val="007D7AD6"/>
  </w:style>
  <w:style w:type="character" w:customStyle="1" w:styleId="WW8Num10z7">
    <w:name w:val="WW8Num10z7"/>
    <w:uiPriority w:val="99"/>
    <w:qFormat/>
    <w:rsid w:val="007D7AD6"/>
  </w:style>
  <w:style w:type="character" w:customStyle="1" w:styleId="WW8Num10z8">
    <w:name w:val="WW8Num10z8"/>
    <w:uiPriority w:val="99"/>
    <w:qFormat/>
    <w:rsid w:val="007D7AD6"/>
  </w:style>
  <w:style w:type="character" w:customStyle="1" w:styleId="WW8Num11z1">
    <w:name w:val="WW8Num11z1"/>
    <w:uiPriority w:val="99"/>
    <w:qFormat/>
    <w:rsid w:val="007D7AD6"/>
    <w:rPr>
      <w:sz w:val="20"/>
    </w:rPr>
  </w:style>
  <w:style w:type="character" w:customStyle="1" w:styleId="WW8Num11z2">
    <w:name w:val="WW8Num11z2"/>
    <w:uiPriority w:val="99"/>
    <w:qFormat/>
    <w:rsid w:val="007D7AD6"/>
  </w:style>
  <w:style w:type="character" w:customStyle="1" w:styleId="WW8Num11z3">
    <w:name w:val="WW8Num11z3"/>
    <w:uiPriority w:val="99"/>
    <w:qFormat/>
    <w:rsid w:val="007D7AD6"/>
  </w:style>
  <w:style w:type="character" w:customStyle="1" w:styleId="WW8Num11z4">
    <w:name w:val="WW8Num11z4"/>
    <w:uiPriority w:val="99"/>
    <w:qFormat/>
    <w:rsid w:val="007D7AD6"/>
  </w:style>
  <w:style w:type="character" w:customStyle="1" w:styleId="WW8Num11z5">
    <w:name w:val="WW8Num11z5"/>
    <w:uiPriority w:val="99"/>
    <w:qFormat/>
    <w:rsid w:val="007D7AD6"/>
  </w:style>
  <w:style w:type="character" w:customStyle="1" w:styleId="WW8Num11z6">
    <w:name w:val="WW8Num11z6"/>
    <w:uiPriority w:val="99"/>
    <w:qFormat/>
    <w:rsid w:val="007D7AD6"/>
  </w:style>
  <w:style w:type="character" w:customStyle="1" w:styleId="WW8Num11z7">
    <w:name w:val="WW8Num11z7"/>
    <w:uiPriority w:val="99"/>
    <w:qFormat/>
    <w:rsid w:val="007D7AD6"/>
  </w:style>
  <w:style w:type="character" w:customStyle="1" w:styleId="WW8Num11z8">
    <w:name w:val="WW8Num11z8"/>
    <w:uiPriority w:val="99"/>
    <w:qFormat/>
    <w:rsid w:val="007D7AD6"/>
  </w:style>
  <w:style w:type="character" w:customStyle="1" w:styleId="WW8Num12z2">
    <w:name w:val="WW8Num12z2"/>
    <w:uiPriority w:val="99"/>
    <w:qFormat/>
    <w:rsid w:val="007D7AD6"/>
    <w:rPr>
      <w:rFonts w:ascii="Wingdings" w:hAnsi="Wingdings"/>
    </w:rPr>
  </w:style>
  <w:style w:type="character" w:customStyle="1" w:styleId="WW8Num12z3">
    <w:name w:val="WW8Num12z3"/>
    <w:uiPriority w:val="99"/>
    <w:qFormat/>
    <w:rsid w:val="007D7AD6"/>
    <w:rPr>
      <w:rFonts w:ascii="Symbol" w:hAnsi="Symbol"/>
    </w:rPr>
  </w:style>
  <w:style w:type="character" w:customStyle="1" w:styleId="WW8Num12z4">
    <w:name w:val="WW8Num12z4"/>
    <w:uiPriority w:val="99"/>
    <w:qFormat/>
    <w:rsid w:val="007D7AD6"/>
    <w:rPr>
      <w:rFonts w:ascii="Courier New" w:hAnsi="Courier New"/>
    </w:rPr>
  </w:style>
  <w:style w:type="character" w:customStyle="1" w:styleId="WW8Num13z1">
    <w:name w:val="WW8Num13z1"/>
    <w:uiPriority w:val="99"/>
    <w:qFormat/>
    <w:rsid w:val="007D7AD6"/>
  </w:style>
  <w:style w:type="character" w:customStyle="1" w:styleId="WW8Num13z2">
    <w:name w:val="WW8Num13z2"/>
    <w:uiPriority w:val="99"/>
    <w:qFormat/>
    <w:rsid w:val="007D7AD6"/>
  </w:style>
  <w:style w:type="character" w:customStyle="1" w:styleId="WW8Num13z3">
    <w:name w:val="WW8Num13z3"/>
    <w:uiPriority w:val="99"/>
    <w:qFormat/>
    <w:rsid w:val="007D7AD6"/>
  </w:style>
  <w:style w:type="character" w:customStyle="1" w:styleId="WW8Num13z4">
    <w:name w:val="WW8Num13z4"/>
    <w:uiPriority w:val="99"/>
    <w:qFormat/>
    <w:rsid w:val="007D7AD6"/>
  </w:style>
  <w:style w:type="character" w:customStyle="1" w:styleId="WW8Num13z5">
    <w:name w:val="WW8Num13z5"/>
    <w:uiPriority w:val="99"/>
    <w:qFormat/>
    <w:rsid w:val="007D7AD6"/>
  </w:style>
  <w:style w:type="character" w:customStyle="1" w:styleId="WW8Num13z6">
    <w:name w:val="WW8Num13z6"/>
    <w:uiPriority w:val="99"/>
    <w:qFormat/>
    <w:rsid w:val="007D7AD6"/>
  </w:style>
  <w:style w:type="character" w:customStyle="1" w:styleId="WW8Num13z7">
    <w:name w:val="WW8Num13z7"/>
    <w:uiPriority w:val="99"/>
    <w:qFormat/>
    <w:rsid w:val="007D7AD6"/>
  </w:style>
  <w:style w:type="character" w:customStyle="1" w:styleId="WW8Num13z8">
    <w:name w:val="WW8Num13z8"/>
    <w:uiPriority w:val="99"/>
    <w:qFormat/>
    <w:rsid w:val="007D7AD6"/>
  </w:style>
  <w:style w:type="character" w:customStyle="1" w:styleId="WW8Num14z1">
    <w:name w:val="WW8Num14z1"/>
    <w:uiPriority w:val="99"/>
    <w:qFormat/>
    <w:rsid w:val="007D7AD6"/>
  </w:style>
  <w:style w:type="character" w:customStyle="1" w:styleId="WW8Num14z2">
    <w:name w:val="WW8Num14z2"/>
    <w:uiPriority w:val="99"/>
    <w:qFormat/>
    <w:rsid w:val="007D7AD6"/>
  </w:style>
  <w:style w:type="character" w:customStyle="1" w:styleId="WW8Num14z3">
    <w:name w:val="WW8Num14z3"/>
    <w:uiPriority w:val="99"/>
    <w:qFormat/>
    <w:rsid w:val="007D7AD6"/>
  </w:style>
  <w:style w:type="character" w:customStyle="1" w:styleId="WW8Num14z4">
    <w:name w:val="WW8Num14z4"/>
    <w:uiPriority w:val="99"/>
    <w:qFormat/>
    <w:rsid w:val="007D7AD6"/>
  </w:style>
  <w:style w:type="character" w:customStyle="1" w:styleId="WW8Num14z5">
    <w:name w:val="WW8Num14z5"/>
    <w:uiPriority w:val="99"/>
    <w:qFormat/>
    <w:rsid w:val="007D7AD6"/>
  </w:style>
  <w:style w:type="character" w:customStyle="1" w:styleId="WW8Num14z6">
    <w:name w:val="WW8Num14z6"/>
    <w:uiPriority w:val="99"/>
    <w:qFormat/>
    <w:rsid w:val="007D7AD6"/>
  </w:style>
  <w:style w:type="character" w:customStyle="1" w:styleId="WW8Num14z7">
    <w:name w:val="WW8Num14z7"/>
    <w:uiPriority w:val="99"/>
    <w:qFormat/>
    <w:rsid w:val="007D7AD6"/>
  </w:style>
  <w:style w:type="character" w:customStyle="1" w:styleId="WW8Num14z8">
    <w:name w:val="WW8Num14z8"/>
    <w:uiPriority w:val="99"/>
    <w:qFormat/>
    <w:rsid w:val="007D7AD6"/>
  </w:style>
  <w:style w:type="character" w:customStyle="1" w:styleId="WW8Num15z1">
    <w:name w:val="WW8Num15z1"/>
    <w:uiPriority w:val="99"/>
    <w:qFormat/>
    <w:rsid w:val="007D7AD6"/>
  </w:style>
  <w:style w:type="character" w:customStyle="1" w:styleId="WW8Num15z2">
    <w:name w:val="WW8Num15z2"/>
    <w:uiPriority w:val="99"/>
    <w:qFormat/>
    <w:rsid w:val="007D7AD6"/>
  </w:style>
  <w:style w:type="character" w:customStyle="1" w:styleId="WW8Num15z3">
    <w:name w:val="WW8Num15z3"/>
    <w:uiPriority w:val="99"/>
    <w:qFormat/>
    <w:rsid w:val="007D7AD6"/>
  </w:style>
  <w:style w:type="character" w:customStyle="1" w:styleId="WW8Num15z4">
    <w:name w:val="WW8Num15z4"/>
    <w:uiPriority w:val="99"/>
    <w:qFormat/>
    <w:rsid w:val="007D7AD6"/>
  </w:style>
  <w:style w:type="character" w:customStyle="1" w:styleId="WW8Num15z5">
    <w:name w:val="WW8Num15z5"/>
    <w:uiPriority w:val="99"/>
    <w:qFormat/>
    <w:rsid w:val="007D7AD6"/>
  </w:style>
  <w:style w:type="character" w:customStyle="1" w:styleId="WW8Num15z6">
    <w:name w:val="WW8Num15z6"/>
    <w:uiPriority w:val="99"/>
    <w:qFormat/>
    <w:rsid w:val="007D7AD6"/>
  </w:style>
  <w:style w:type="character" w:customStyle="1" w:styleId="WW8Num15z7">
    <w:name w:val="WW8Num15z7"/>
    <w:uiPriority w:val="99"/>
    <w:qFormat/>
    <w:rsid w:val="007D7AD6"/>
  </w:style>
  <w:style w:type="character" w:customStyle="1" w:styleId="WW8Num15z8">
    <w:name w:val="WW8Num15z8"/>
    <w:uiPriority w:val="99"/>
    <w:qFormat/>
    <w:rsid w:val="007D7AD6"/>
  </w:style>
  <w:style w:type="character" w:customStyle="1" w:styleId="WW8Num16z1">
    <w:name w:val="WW8Num16z1"/>
    <w:uiPriority w:val="99"/>
    <w:qFormat/>
    <w:rsid w:val="007D7AD6"/>
  </w:style>
  <w:style w:type="character" w:customStyle="1" w:styleId="WW8Num16z2">
    <w:name w:val="WW8Num16z2"/>
    <w:uiPriority w:val="99"/>
    <w:qFormat/>
    <w:rsid w:val="007D7AD6"/>
  </w:style>
  <w:style w:type="character" w:customStyle="1" w:styleId="WW8Num16z3">
    <w:name w:val="WW8Num16z3"/>
    <w:uiPriority w:val="99"/>
    <w:qFormat/>
    <w:rsid w:val="007D7AD6"/>
  </w:style>
  <w:style w:type="character" w:customStyle="1" w:styleId="WW8Num16z4">
    <w:name w:val="WW8Num16z4"/>
    <w:uiPriority w:val="99"/>
    <w:qFormat/>
    <w:rsid w:val="007D7AD6"/>
  </w:style>
  <w:style w:type="character" w:customStyle="1" w:styleId="WW8Num16z5">
    <w:name w:val="WW8Num16z5"/>
    <w:uiPriority w:val="99"/>
    <w:qFormat/>
    <w:rsid w:val="007D7AD6"/>
  </w:style>
  <w:style w:type="character" w:customStyle="1" w:styleId="WW8Num16z6">
    <w:name w:val="WW8Num16z6"/>
    <w:uiPriority w:val="99"/>
    <w:qFormat/>
    <w:rsid w:val="007D7AD6"/>
  </w:style>
  <w:style w:type="character" w:customStyle="1" w:styleId="WW8Num16z7">
    <w:name w:val="WW8Num16z7"/>
    <w:uiPriority w:val="99"/>
    <w:qFormat/>
    <w:rsid w:val="007D7AD6"/>
  </w:style>
  <w:style w:type="character" w:customStyle="1" w:styleId="WW8Num16z8">
    <w:name w:val="WW8Num16z8"/>
    <w:uiPriority w:val="99"/>
    <w:qFormat/>
    <w:rsid w:val="007D7AD6"/>
  </w:style>
  <w:style w:type="character" w:customStyle="1" w:styleId="affffffff1">
    <w:name w:val="Символ нумерации"/>
    <w:uiPriority w:val="99"/>
    <w:qFormat/>
    <w:rsid w:val="007D7AD6"/>
  </w:style>
  <w:style w:type="paragraph" w:customStyle="1" w:styleId="1ffff3">
    <w:name w:val="Название1"/>
    <w:basedOn w:val="a2"/>
    <w:uiPriority w:val="99"/>
    <w:qFormat/>
    <w:rsid w:val="007D7AD6"/>
    <w:pPr>
      <w:widowControl/>
      <w:suppressLineNumbers/>
      <w:suppressAutoHyphens/>
      <w:snapToGrid/>
      <w:spacing w:before="120" w:after="120"/>
    </w:pPr>
    <w:rPr>
      <w:rFonts w:eastAsia="Times New Roman" w:cs="Mangal"/>
      <w:i/>
      <w:iCs/>
      <w:szCs w:val="24"/>
      <w:lang w:eastAsia="ar-SA"/>
    </w:rPr>
  </w:style>
  <w:style w:type="paragraph" w:customStyle="1" w:styleId="1ffff4">
    <w:name w:val="Текст примечания1"/>
    <w:basedOn w:val="a2"/>
    <w:uiPriority w:val="99"/>
    <w:qFormat/>
    <w:rsid w:val="007D7AD6"/>
    <w:pPr>
      <w:widowControl/>
      <w:suppressAutoHyphens/>
      <w:snapToGrid/>
      <w:spacing w:before="0" w:after="0"/>
    </w:pPr>
    <w:rPr>
      <w:rFonts w:eastAsia="Times New Roman"/>
      <w:sz w:val="20"/>
      <w:lang w:eastAsia="ar-SA"/>
    </w:rPr>
  </w:style>
  <w:style w:type="paragraph" w:customStyle="1" w:styleId="1ffff5">
    <w:name w:val="Нумерованный список1"/>
    <w:basedOn w:val="a2"/>
    <w:uiPriority w:val="99"/>
    <w:qFormat/>
    <w:rsid w:val="007D7AD6"/>
    <w:pPr>
      <w:widowControl/>
      <w:tabs>
        <w:tab w:val="left" w:pos="720"/>
      </w:tabs>
      <w:suppressAutoHyphens/>
      <w:snapToGrid/>
      <w:spacing w:before="0" w:after="0"/>
      <w:ind w:left="720" w:hanging="360"/>
    </w:pPr>
    <w:rPr>
      <w:rFonts w:eastAsia="Times New Roman"/>
      <w:szCs w:val="24"/>
      <w:lang w:eastAsia="ar-SA"/>
    </w:rPr>
  </w:style>
  <w:style w:type="paragraph" w:customStyle="1" w:styleId="21d">
    <w:name w:val="Маркированный список 21"/>
    <w:basedOn w:val="a2"/>
    <w:uiPriority w:val="99"/>
    <w:qFormat/>
    <w:rsid w:val="007D7AD6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Cs w:val="24"/>
      <w:lang w:eastAsia="ar-SA"/>
    </w:rPr>
  </w:style>
  <w:style w:type="paragraph" w:customStyle="1" w:styleId="1ffff6">
    <w:name w:val="Название объекта1"/>
    <w:basedOn w:val="a2"/>
    <w:next w:val="a2"/>
    <w:uiPriority w:val="99"/>
    <w:qFormat/>
    <w:rsid w:val="007D7AD6"/>
    <w:pPr>
      <w:widowControl/>
      <w:suppressAutoHyphens/>
      <w:snapToGrid/>
      <w:spacing w:before="0" w:after="0"/>
    </w:pPr>
    <w:rPr>
      <w:rFonts w:eastAsia="Times New Roman"/>
      <w:b/>
      <w:bCs/>
      <w:color w:val="4F81BD"/>
      <w:sz w:val="18"/>
      <w:szCs w:val="18"/>
      <w:lang w:eastAsia="ar-SA"/>
    </w:rPr>
  </w:style>
  <w:style w:type="paragraph" w:customStyle="1" w:styleId="21e">
    <w:name w:val="Список 21"/>
    <w:basedOn w:val="a2"/>
    <w:uiPriority w:val="99"/>
    <w:qFormat/>
    <w:rsid w:val="007D7AD6"/>
    <w:pPr>
      <w:widowControl/>
      <w:suppressAutoHyphens/>
      <w:snapToGrid/>
      <w:spacing w:before="0" w:after="0"/>
      <w:ind w:left="566" w:hanging="283"/>
    </w:pPr>
    <w:rPr>
      <w:rFonts w:eastAsia="Times New Roman"/>
      <w:szCs w:val="24"/>
      <w:lang w:eastAsia="ar-SA"/>
    </w:rPr>
  </w:style>
  <w:style w:type="paragraph" w:customStyle="1" w:styleId="413">
    <w:name w:val="Список 41"/>
    <w:basedOn w:val="a2"/>
    <w:uiPriority w:val="99"/>
    <w:qFormat/>
    <w:rsid w:val="007D7AD6"/>
    <w:pPr>
      <w:widowControl/>
      <w:suppressAutoHyphens/>
      <w:snapToGrid/>
      <w:spacing w:before="0" w:after="0"/>
      <w:ind w:left="1132" w:hanging="283"/>
    </w:pPr>
    <w:rPr>
      <w:rFonts w:eastAsia="Times New Roman"/>
      <w:szCs w:val="24"/>
      <w:lang w:eastAsia="ar-SA"/>
    </w:rPr>
  </w:style>
  <w:style w:type="character" w:customStyle="1" w:styleId="z-11">
    <w:name w:val="z-Начало формы Знак1"/>
    <w:uiPriority w:val="99"/>
    <w:qFormat/>
    <w:rsid w:val="007D7AD6"/>
    <w:rPr>
      <w:rFonts w:ascii="Arial" w:hAnsi="Arial"/>
      <w:vanish/>
      <w:sz w:val="16"/>
    </w:rPr>
  </w:style>
  <w:style w:type="paragraph" w:customStyle="1" w:styleId="0">
    <w:name w:val="Стиль По левому краю Первая строка:  0 см"/>
    <w:basedOn w:val="a2"/>
    <w:uiPriority w:val="99"/>
    <w:qFormat/>
    <w:rsid w:val="007D7AD6"/>
    <w:pPr>
      <w:widowControl/>
      <w:snapToGrid/>
      <w:spacing w:before="0" w:after="0"/>
      <w:contextualSpacing/>
    </w:pPr>
    <w:rPr>
      <w:rFonts w:eastAsia="Times New Roman"/>
      <w:sz w:val="28"/>
      <w:lang w:eastAsia="en-US"/>
    </w:rPr>
  </w:style>
  <w:style w:type="character" w:customStyle="1" w:styleId="431">
    <w:name w:val="Знак Знак431"/>
    <w:uiPriority w:val="99"/>
    <w:qFormat/>
    <w:locked/>
    <w:rsid w:val="007D7AD6"/>
    <w:rPr>
      <w:sz w:val="24"/>
    </w:rPr>
  </w:style>
  <w:style w:type="character" w:customStyle="1" w:styleId="501">
    <w:name w:val="Знак Знак501"/>
    <w:uiPriority w:val="99"/>
    <w:qFormat/>
    <w:locked/>
    <w:rsid w:val="007D7AD6"/>
    <w:rPr>
      <w:b/>
      <w:sz w:val="28"/>
      <w:lang w:val="ru-RU" w:eastAsia="ru-RU"/>
    </w:rPr>
  </w:style>
  <w:style w:type="character" w:customStyle="1" w:styleId="5111">
    <w:name w:val="Знак Знак511"/>
    <w:uiPriority w:val="99"/>
    <w:qFormat/>
    <w:locked/>
    <w:rsid w:val="007D7AD6"/>
    <w:rPr>
      <w:b/>
      <w:sz w:val="27"/>
      <w:lang w:val="ru-RU" w:eastAsia="ru-RU"/>
    </w:rPr>
  </w:style>
  <w:style w:type="character" w:customStyle="1" w:styleId="421">
    <w:name w:val="Знак Знак421"/>
    <w:uiPriority w:val="99"/>
    <w:qFormat/>
    <w:locked/>
    <w:rsid w:val="007D7AD6"/>
    <w:rPr>
      <w:color w:val="000000"/>
      <w:sz w:val="24"/>
      <w:lang w:val="ru-RU" w:eastAsia="ru-RU"/>
    </w:rPr>
  </w:style>
  <w:style w:type="character" w:customStyle="1" w:styleId="441">
    <w:name w:val="Знак Знак441"/>
    <w:uiPriority w:val="99"/>
    <w:qFormat/>
    <w:rsid w:val="007D7AD6"/>
    <w:rPr>
      <w:sz w:val="24"/>
      <w:lang w:val="ru-RU" w:eastAsia="ru-RU"/>
    </w:rPr>
  </w:style>
  <w:style w:type="character" w:customStyle="1" w:styleId="521">
    <w:name w:val="Знак Знак521"/>
    <w:uiPriority w:val="99"/>
    <w:qFormat/>
    <w:rsid w:val="007D7AD6"/>
    <w:rPr>
      <w:rFonts w:ascii="Arial" w:hAnsi="Arial"/>
      <w:b/>
      <w:i/>
      <w:sz w:val="28"/>
    </w:rPr>
  </w:style>
  <w:style w:type="paragraph" w:customStyle="1" w:styleId="p32">
    <w:name w:val="p32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7">
    <w:name w:val="p17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26">
    <w:name w:val="p26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100">
    <w:name w:val="s10"/>
    <w:basedOn w:val="a3"/>
    <w:uiPriority w:val="99"/>
    <w:qFormat/>
    <w:rsid w:val="007D7AD6"/>
    <w:rPr>
      <w:rFonts w:cs="Times New Roman"/>
    </w:rPr>
  </w:style>
  <w:style w:type="character" w:customStyle="1" w:styleId="Heading12">
    <w:name w:val="Heading 12 Знак Знак"/>
    <w:uiPriority w:val="99"/>
    <w:qFormat/>
    <w:rsid w:val="007D7AD6"/>
    <w:rPr>
      <w:rFonts w:ascii="Courier New" w:hAnsi="Courier New"/>
    </w:rPr>
  </w:style>
  <w:style w:type="character" w:customStyle="1" w:styleId="afffff1">
    <w:name w:val="Обычный текст Знак"/>
    <w:link w:val="afffff0"/>
    <w:uiPriority w:val="99"/>
    <w:qFormat/>
    <w:locked/>
    <w:rsid w:val="007D7AD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67">
    <w:name w:val="Знак Знак67"/>
    <w:uiPriority w:val="99"/>
    <w:qFormat/>
    <w:rsid w:val="007D7AD6"/>
    <w:rPr>
      <w:rFonts w:ascii="Arial" w:hAnsi="Arial"/>
      <w:b/>
      <w:sz w:val="26"/>
    </w:rPr>
  </w:style>
  <w:style w:type="character" w:customStyle="1" w:styleId="66">
    <w:name w:val="Знак Знак66"/>
    <w:uiPriority w:val="99"/>
    <w:qFormat/>
    <w:rsid w:val="007D7AD6"/>
    <w:rPr>
      <w:b/>
      <w:sz w:val="28"/>
    </w:rPr>
  </w:style>
  <w:style w:type="character" w:customStyle="1" w:styleId="11f4">
    <w:name w:val="Текст сноски Знак Знак Знак11"/>
    <w:uiPriority w:val="99"/>
    <w:qFormat/>
    <w:rsid w:val="007D7AD6"/>
    <w:rPr>
      <w:lang w:eastAsia="en-US"/>
    </w:rPr>
  </w:style>
  <w:style w:type="character" w:customStyle="1" w:styleId="225">
    <w:name w:val="Заголовок 2 Знак2"/>
    <w:uiPriority w:val="99"/>
    <w:qFormat/>
    <w:rsid w:val="007D7AD6"/>
    <w:rPr>
      <w:rFonts w:ascii="Arial" w:hAnsi="Arial"/>
      <w:b/>
      <w:i/>
      <w:sz w:val="28"/>
    </w:rPr>
  </w:style>
  <w:style w:type="paragraph" w:customStyle="1" w:styleId="1ffff7">
    <w:name w:val="Знак Знак Знак Знак Знак Знак1"/>
    <w:basedOn w:val="a2"/>
    <w:uiPriority w:val="99"/>
    <w:qFormat/>
    <w:rsid w:val="007D7AD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affffffff2">
    <w:name w:val="Основной текст Знак Знак Знак Знак"/>
    <w:uiPriority w:val="99"/>
    <w:locked/>
    <w:rsid w:val="007D7AD6"/>
    <w:rPr>
      <w:sz w:val="24"/>
    </w:rPr>
  </w:style>
  <w:style w:type="paragraph" w:customStyle="1" w:styleId="paragraf2">
    <w:name w:val="paragraf2"/>
    <w:basedOn w:val="a2"/>
    <w:uiPriority w:val="99"/>
    <w:qFormat/>
    <w:rsid w:val="007D7AD6"/>
    <w:pPr>
      <w:snapToGrid/>
      <w:spacing w:before="72" w:after="0"/>
      <w:ind w:left="510"/>
      <w:jc w:val="both"/>
    </w:pPr>
    <w:rPr>
      <w:rFonts w:ascii="Antiqua" w:eastAsia="Times New Roman" w:hAnsi="Antiqua"/>
      <w:sz w:val="28"/>
      <w:lang w:val="en-GB"/>
    </w:rPr>
  </w:style>
  <w:style w:type="paragraph" w:customStyle="1" w:styleId="2ff5">
    <w:name w:val="Загол. 2 ур."/>
    <w:basedOn w:val="a2"/>
    <w:uiPriority w:val="99"/>
    <w:qFormat/>
    <w:rsid w:val="007D7AD6"/>
    <w:pPr>
      <w:keepNext/>
      <w:autoSpaceDE w:val="0"/>
      <w:autoSpaceDN w:val="0"/>
      <w:adjustRightInd w:val="0"/>
      <w:snapToGrid/>
      <w:spacing w:before="221" w:after="221" w:line="220" w:lineRule="atLeast"/>
      <w:jc w:val="center"/>
    </w:pPr>
    <w:rPr>
      <w:rFonts w:ascii="PragmaticaCTT" w:eastAsia="Times New Roman" w:hAnsi="PragmaticaCTT"/>
      <w:b/>
      <w:bCs/>
      <w:sz w:val="22"/>
      <w:szCs w:val="22"/>
    </w:rPr>
  </w:style>
  <w:style w:type="paragraph" w:customStyle="1" w:styleId="Mycell">
    <w:name w:val="My cell"/>
    <w:basedOn w:val="a2"/>
    <w:uiPriority w:val="99"/>
    <w:qFormat/>
    <w:rsid w:val="007D7AD6"/>
    <w:pPr>
      <w:snapToGrid/>
      <w:spacing w:before="0" w:after="0"/>
      <w:jc w:val="both"/>
    </w:pPr>
    <w:rPr>
      <w:rFonts w:ascii="Antiqua" w:eastAsia="Times New Roman" w:hAnsi="Antiqua"/>
      <w:lang w:val="en-GB"/>
    </w:rPr>
  </w:style>
  <w:style w:type="paragraph" w:customStyle="1" w:styleId="Style49">
    <w:name w:val="Style49"/>
    <w:basedOn w:val="a2"/>
    <w:uiPriority w:val="99"/>
    <w:qFormat/>
    <w:rsid w:val="007D7AD6"/>
    <w:pPr>
      <w:autoSpaceDE w:val="0"/>
      <w:autoSpaceDN w:val="0"/>
      <w:adjustRightInd w:val="0"/>
      <w:snapToGrid/>
      <w:spacing w:before="0" w:after="0" w:line="480" w:lineRule="exact"/>
      <w:ind w:firstLine="240"/>
      <w:jc w:val="both"/>
    </w:pPr>
    <w:rPr>
      <w:rFonts w:eastAsia="Times New Roman"/>
      <w:szCs w:val="24"/>
    </w:rPr>
  </w:style>
  <w:style w:type="character" w:customStyle="1" w:styleId="EndnoteTextChar">
    <w:name w:val="Endnote Text Char"/>
    <w:basedOn w:val="a3"/>
    <w:uiPriority w:val="99"/>
    <w:qFormat/>
    <w:locked/>
    <w:rsid w:val="007D7AD6"/>
    <w:rPr>
      <w:rFonts w:cs="Times New Roman"/>
      <w:color w:val="000000"/>
      <w:sz w:val="24"/>
    </w:rPr>
  </w:style>
  <w:style w:type="paragraph" w:customStyle="1" w:styleId="TablLeft">
    <w:name w:val="Tabl Left"/>
    <w:basedOn w:val="a2"/>
    <w:uiPriority w:val="99"/>
    <w:qFormat/>
    <w:rsid w:val="007D7AD6"/>
    <w:pPr>
      <w:widowControl/>
      <w:overflowPunct w:val="0"/>
      <w:autoSpaceDE w:val="0"/>
      <w:autoSpaceDN w:val="0"/>
      <w:adjustRightInd w:val="0"/>
      <w:snapToGrid/>
      <w:spacing w:before="0" w:after="0"/>
      <w:textAlignment w:val="baseline"/>
    </w:pPr>
    <w:rPr>
      <w:rFonts w:eastAsia="Times New Roman"/>
      <w:sz w:val="28"/>
    </w:rPr>
  </w:style>
  <w:style w:type="paragraph" w:customStyle="1" w:styleId="1ffff8">
    <w:name w:val="Заголовок 1+"/>
    <w:basedOn w:val="10"/>
    <w:uiPriority w:val="99"/>
    <w:qFormat/>
    <w:rsid w:val="007D7AD6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right"/>
    </w:pPr>
    <w:rPr>
      <w:rFonts w:ascii="Times New Roman" w:eastAsia="SimSun" w:hAnsi="Times New Roman"/>
      <w:bCs/>
      <w:sz w:val="24"/>
      <w:szCs w:val="24"/>
    </w:rPr>
  </w:style>
  <w:style w:type="paragraph" w:customStyle="1" w:styleId="2120">
    <w:name w:val="Стиль Заголовок 2 + 12 пт По левому краю"/>
    <w:basedOn w:val="20"/>
    <w:uiPriority w:val="99"/>
    <w:qFormat/>
    <w:rsid w:val="007D7AD6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left"/>
    </w:pPr>
    <w:rPr>
      <w:rFonts w:ascii="Times New Roman" w:hAnsi="Times New Roman"/>
      <w:bCs/>
      <w:i/>
      <w:color w:val="000000"/>
      <w:sz w:val="24"/>
      <w:lang w:eastAsia="en-US"/>
    </w:rPr>
  </w:style>
  <w:style w:type="paragraph" w:customStyle="1" w:styleId="1085">
    <w:name w:val="Стиль Заголовок 1 + По ширине Справа:  085 см"/>
    <w:basedOn w:val="10"/>
    <w:uiPriority w:val="99"/>
    <w:qFormat/>
    <w:rsid w:val="007D7AD6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right="482" w:firstLine="454"/>
    </w:pPr>
    <w:rPr>
      <w:rFonts w:ascii="Times New Roman" w:hAnsi="Times New Roman"/>
      <w:bCs/>
      <w:sz w:val="24"/>
    </w:rPr>
  </w:style>
  <w:style w:type="paragraph" w:customStyle="1" w:styleId="10851">
    <w:name w:val="Стиль Заголовок 1 + По ширине Справа:  085 см1"/>
    <w:basedOn w:val="10"/>
    <w:uiPriority w:val="99"/>
    <w:qFormat/>
    <w:rsid w:val="007D7AD6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left"/>
    </w:pPr>
    <w:rPr>
      <w:rFonts w:ascii="Times New Roman" w:hAnsi="Times New Roman"/>
      <w:bCs/>
      <w:sz w:val="24"/>
    </w:rPr>
  </w:style>
  <w:style w:type="paragraph" w:customStyle="1" w:styleId="Iauiue0">
    <w:name w:val="Iau.iue"/>
    <w:basedOn w:val="Default"/>
    <w:next w:val="Default"/>
    <w:uiPriority w:val="99"/>
    <w:qFormat/>
    <w:rsid w:val="007D7AD6"/>
    <w:rPr>
      <w:color w:val="auto"/>
    </w:rPr>
  </w:style>
  <w:style w:type="paragraph" w:customStyle="1" w:styleId="Caaieiaie2">
    <w:name w:val="Caaieiaie 2"/>
    <w:basedOn w:val="Default"/>
    <w:next w:val="Default"/>
    <w:uiPriority w:val="99"/>
    <w:qFormat/>
    <w:rsid w:val="007D7AD6"/>
    <w:rPr>
      <w:color w:val="auto"/>
    </w:rPr>
  </w:style>
  <w:style w:type="paragraph" w:customStyle="1" w:styleId="affffffff3">
    <w:name w:val="Обычный.Нормальный"/>
    <w:uiPriority w:val="99"/>
    <w:qFormat/>
    <w:rsid w:val="007D7A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f5">
    <w:name w:val="1 Заголовок 1 Знак"/>
    <w:link w:val="11f6"/>
    <w:uiPriority w:val="99"/>
    <w:qFormat/>
    <w:locked/>
    <w:rsid w:val="007D7AD6"/>
    <w:rPr>
      <w:rFonts w:ascii="Arial" w:hAnsi="Arial"/>
      <w:b/>
      <w:sz w:val="32"/>
    </w:rPr>
  </w:style>
  <w:style w:type="paragraph" w:customStyle="1" w:styleId="11f6">
    <w:name w:val="1 Заголовок 1"/>
    <w:basedOn w:val="a2"/>
    <w:link w:val="11f5"/>
    <w:uiPriority w:val="99"/>
    <w:qFormat/>
    <w:rsid w:val="007D7AD6"/>
    <w:pPr>
      <w:widowControl/>
      <w:snapToGrid/>
      <w:spacing w:before="240" w:after="60"/>
    </w:pPr>
    <w:rPr>
      <w:rFonts w:ascii="Arial" w:eastAsiaTheme="minorHAnsi" w:hAnsi="Arial" w:cstheme="minorBidi"/>
      <w:b/>
      <w:sz w:val="32"/>
      <w:szCs w:val="22"/>
      <w:lang w:eastAsia="en-US"/>
    </w:rPr>
  </w:style>
  <w:style w:type="character" w:customStyle="1" w:styleId="3c">
    <w:name w:val="Стиль3 Знак"/>
    <w:link w:val="3b"/>
    <w:uiPriority w:val="99"/>
    <w:qFormat/>
    <w:locked/>
    <w:rsid w:val="007D7AD6"/>
    <w:rPr>
      <w:rFonts w:ascii="Arial" w:eastAsia="Calibri" w:hAnsi="Arial" w:cs="Times New Roman"/>
      <w:color w:val="622423"/>
      <w:sz w:val="32"/>
      <w:szCs w:val="20"/>
      <w:shd w:val="clear" w:color="auto" w:fill="F2DBDB"/>
      <w:lang w:eastAsia="ru-RU"/>
    </w:rPr>
  </w:style>
  <w:style w:type="character" w:customStyle="1" w:styleId="FontStyle528">
    <w:name w:val="Font Style528"/>
    <w:uiPriority w:val="99"/>
    <w:qFormat/>
    <w:rsid w:val="007D7AD6"/>
    <w:rPr>
      <w:rFonts w:ascii="Times New Roman" w:hAnsi="Times New Roman"/>
      <w:b/>
      <w:i/>
      <w:sz w:val="16"/>
    </w:rPr>
  </w:style>
  <w:style w:type="character" w:customStyle="1" w:styleId="FontStyle514">
    <w:name w:val="Font Style514"/>
    <w:uiPriority w:val="99"/>
    <w:qFormat/>
    <w:rsid w:val="007D7AD6"/>
    <w:rPr>
      <w:rFonts w:ascii="Times New Roman" w:hAnsi="Times New Roman"/>
      <w:sz w:val="20"/>
    </w:rPr>
  </w:style>
  <w:style w:type="paragraph" w:customStyle="1" w:styleId="Style46">
    <w:name w:val="Style46"/>
    <w:basedOn w:val="a2"/>
    <w:uiPriority w:val="99"/>
    <w:qFormat/>
    <w:rsid w:val="007D7AD6"/>
    <w:pPr>
      <w:autoSpaceDE w:val="0"/>
      <w:autoSpaceDN w:val="0"/>
      <w:adjustRightInd w:val="0"/>
      <w:snapToGrid/>
      <w:spacing w:before="0" w:after="0" w:line="240" w:lineRule="exact"/>
      <w:ind w:hanging="106"/>
    </w:pPr>
    <w:rPr>
      <w:rFonts w:eastAsia="Times New Roman"/>
      <w:szCs w:val="24"/>
    </w:rPr>
  </w:style>
  <w:style w:type="paragraph" w:customStyle="1" w:styleId="Style61">
    <w:name w:val="Style61"/>
    <w:basedOn w:val="a2"/>
    <w:uiPriority w:val="99"/>
    <w:qFormat/>
    <w:rsid w:val="007D7AD6"/>
    <w:pPr>
      <w:autoSpaceDE w:val="0"/>
      <w:autoSpaceDN w:val="0"/>
      <w:adjustRightInd w:val="0"/>
      <w:snapToGrid/>
      <w:spacing w:before="0" w:after="0" w:line="242" w:lineRule="exact"/>
      <w:ind w:hanging="446"/>
    </w:pPr>
    <w:rPr>
      <w:rFonts w:eastAsia="Times New Roman"/>
      <w:szCs w:val="24"/>
    </w:rPr>
  </w:style>
  <w:style w:type="character" w:customStyle="1" w:styleId="FontStyle511">
    <w:name w:val="Font Style511"/>
    <w:uiPriority w:val="99"/>
    <w:qFormat/>
    <w:rsid w:val="007D7AD6"/>
    <w:rPr>
      <w:rFonts w:ascii="Times New Roman" w:hAnsi="Times New Roman"/>
      <w:i/>
      <w:sz w:val="20"/>
    </w:rPr>
  </w:style>
  <w:style w:type="paragraph" w:customStyle="1" w:styleId="FR21">
    <w:name w:val="[О] FR2"/>
    <w:uiPriority w:val="99"/>
    <w:qFormat/>
    <w:rsid w:val="007D7AD6"/>
    <w:pPr>
      <w:tabs>
        <w:tab w:val="right" w:leader="dot" w:pos="7002"/>
      </w:tabs>
      <w:autoSpaceDE w:val="0"/>
      <w:autoSpaceDN w:val="0"/>
      <w:adjustRightInd w:val="0"/>
      <w:spacing w:after="0" w:line="240" w:lineRule="auto"/>
      <w:ind w:left="283" w:hanging="283"/>
    </w:pPr>
    <w:rPr>
      <w:rFonts w:ascii="PragmaticaCTT" w:eastAsia="Times New Roman" w:hAnsi="PragmaticaCTT" w:cs="PragmaticaCTT"/>
      <w:b/>
      <w:bCs/>
      <w:lang w:eastAsia="ru-RU"/>
    </w:rPr>
  </w:style>
  <w:style w:type="paragraph" w:customStyle="1" w:styleId="e">
    <w:name w:val="Основн*e"/>
    <w:basedOn w:val="a2"/>
    <w:uiPriority w:val="99"/>
    <w:qFormat/>
    <w:rsid w:val="007D7AD6"/>
    <w:pPr>
      <w:autoSpaceDE w:val="0"/>
      <w:autoSpaceDN w:val="0"/>
      <w:adjustRightInd w:val="0"/>
      <w:snapToGrid/>
      <w:spacing w:before="0" w:after="0" w:line="360" w:lineRule="auto"/>
      <w:ind w:firstLine="709"/>
      <w:jc w:val="both"/>
    </w:pPr>
    <w:rPr>
      <w:rFonts w:eastAsia="Times New Roman"/>
      <w:sz w:val="28"/>
      <w:szCs w:val="28"/>
    </w:rPr>
  </w:style>
  <w:style w:type="character" w:customStyle="1" w:styleId="keyword1">
    <w:name w:val="keyword1"/>
    <w:uiPriority w:val="99"/>
    <w:qFormat/>
    <w:rsid w:val="007D7AD6"/>
    <w:rPr>
      <w:i/>
    </w:rPr>
  </w:style>
  <w:style w:type="character" w:customStyle="1" w:styleId="font2">
    <w:name w:val="font2"/>
    <w:uiPriority w:val="99"/>
    <w:qFormat/>
    <w:rsid w:val="007D7AD6"/>
  </w:style>
  <w:style w:type="character" w:customStyle="1" w:styleId="keyworddef1">
    <w:name w:val="keyword_def1"/>
    <w:uiPriority w:val="99"/>
    <w:qFormat/>
    <w:rsid w:val="007D7AD6"/>
    <w:rPr>
      <w:b/>
      <w:i/>
    </w:rPr>
  </w:style>
  <w:style w:type="character" w:customStyle="1" w:styleId="affffffff4">
    <w:name w:val="Выделение в тексте документа"/>
    <w:uiPriority w:val="99"/>
    <w:qFormat/>
    <w:rsid w:val="007D7AD6"/>
    <w:rPr>
      <w:b/>
    </w:rPr>
  </w:style>
  <w:style w:type="paragraph" w:customStyle="1" w:styleId="affffffff5">
    <w:name w:val="Текст документа"/>
    <w:basedOn w:val="a2"/>
    <w:uiPriority w:val="99"/>
    <w:qFormat/>
    <w:rsid w:val="007D7AD6"/>
    <w:pPr>
      <w:widowControl/>
      <w:snapToGrid/>
      <w:spacing w:before="0" w:after="0"/>
      <w:ind w:firstLine="709"/>
      <w:jc w:val="both"/>
    </w:pPr>
    <w:rPr>
      <w:rFonts w:eastAsia="Times New Roman"/>
      <w:szCs w:val="24"/>
    </w:rPr>
  </w:style>
  <w:style w:type="character" w:customStyle="1" w:styleId="xmlemitalic1">
    <w:name w:val="xml_em_italic1"/>
    <w:uiPriority w:val="99"/>
    <w:qFormat/>
    <w:rsid w:val="007D7AD6"/>
    <w:rPr>
      <w:i/>
    </w:rPr>
  </w:style>
  <w:style w:type="paragraph" w:customStyle="1" w:styleId="Style164">
    <w:name w:val="Style164"/>
    <w:basedOn w:val="a2"/>
    <w:uiPriority w:val="99"/>
    <w:qFormat/>
    <w:rsid w:val="007D7AD6"/>
    <w:pPr>
      <w:autoSpaceDE w:val="0"/>
      <w:autoSpaceDN w:val="0"/>
      <w:adjustRightInd w:val="0"/>
      <w:snapToGrid/>
      <w:spacing w:before="0" w:after="0" w:line="247" w:lineRule="exact"/>
      <w:ind w:firstLine="528"/>
      <w:jc w:val="both"/>
    </w:pPr>
    <w:rPr>
      <w:rFonts w:eastAsia="Times New Roman"/>
      <w:szCs w:val="24"/>
    </w:rPr>
  </w:style>
  <w:style w:type="paragraph" w:customStyle="1" w:styleId="14pt">
    <w:name w:val="Стиль Обычный. + 14 pt"/>
    <w:basedOn w:val="a2"/>
    <w:link w:val="14pt0"/>
    <w:uiPriority w:val="99"/>
    <w:qFormat/>
    <w:rsid w:val="007D7AD6"/>
    <w:pPr>
      <w:widowControl/>
      <w:shd w:val="clear" w:color="auto" w:fill="FFFFFF"/>
      <w:suppressAutoHyphens/>
      <w:autoSpaceDE w:val="0"/>
      <w:autoSpaceDN w:val="0"/>
      <w:adjustRightInd w:val="0"/>
      <w:snapToGrid/>
      <w:spacing w:before="0" w:after="0" w:line="310" w:lineRule="auto"/>
      <w:ind w:firstLine="454"/>
      <w:jc w:val="both"/>
    </w:pPr>
  </w:style>
  <w:style w:type="character" w:customStyle="1" w:styleId="14pt0">
    <w:name w:val="Стиль Обычный. + 14 pt Знак"/>
    <w:link w:val="14pt"/>
    <w:uiPriority w:val="99"/>
    <w:qFormat/>
    <w:locked/>
    <w:rsid w:val="007D7AD6"/>
    <w:rPr>
      <w:rFonts w:ascii="Times New Roman" w:eastAsia="Calibri" w:hAnsi="Times New Roman" w:cs="Times New Roman"/>
      <w:sz w:val="24"/>
      <w:szCs w:val="20"/>
      <w:shd w:val="clear" w:color="auto" w:fill="FFFFFF"/>
      <w:lang w:eastAsia="ru-RU"/>
    </w:rPr>
  </w:style>
  <w:style w:type="character" w:customStyle="1" w:styleId="affffffff6">
    <w:name w:val="Текст.Акцентированный"/>
    <w:uiPriority w:val="99"/>
    <w:qFormat/>
    <w:rsid w:val="007D7AD6"/>
    <w:rPr>
      <w:i/>
    </w:rPr>
  </w:style>
  <w:style w:type="paragraph" w:customStyle="1" w:styleId="68">
    <w:name w:val="Обычный (веб)6"/>
    <w:basedOn w:val="a2"/>
    <w:uiPriority w:val="99"/>
    <w:qFormat/>
    <w:rsid w:val="007D7AD6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fontstyle27">
    <w:name w:val="fontstyle27"/>
    <w:uiPriority w:val="99"/>
    <w:qFormat/>
    <w:rsid w:val="007D7AD6"/>
  </w:style>
  <w:style w:type="character" w:customStyle="1" w:styleId="pav31">
    <w:name w:val="pav31"/>
    <w:uiPriority w:val="99"/>
    <w:qFormat/>
    <w:rsid w:val="007D7AD6"/>
    <w:rPr>
      <w:rFonts w:ascii="Comic Sans MS" w:hAnsi="Comic Sans MS"/>
      <w:color w:val="272652"/>
      <w:sz w:val="12"/>
    </w:rPr>
  </w:style>
  <w:style w:type="paragraph" w:customStyle="1" w:styleId="pri">
    <w:name w:val="pri"/>
    <w:basedOn w:val="a2"/>
    <w:uiPriority w:val="99"/>
    <w:qFormat/>
    <w:rsid w:val="007D7AD6"/>
    <w:pPr>
      <w:widowControl/>
      <w:snapToGrid/>
      <w:spacing w:before="60" w:afterAutospacing="1"/>
      <w:ind w:left="100" w:right="100"/>
    </w:pPr>
    <w:rPr>
      <w:rFonts w:ascii="Comic Sans MS" w:eastAsia="Times New Roman" w:hAnsi="Comic Sans MS"/>
      <w:i/>
      <w:iCs/>
      <w:color w:val="111565"/>
      <w:sz w:val="18"/>
      <w:szCs w:val="18"/>
    </w:rPr>
  </w:style>
  <w:style w:type="character" w:customStyle="1" w:styleId="WW8Num3z1">
    <w:name w:val="WW8Num3z1"/>
    <w:uiPriority w:val="99"/>
    <w:qFormat/>
    <w:rsid w:val="007D7AD6"/>
    <w:rPr>
      <w:rFonts w:ascii="Times New Roman" w:hAnsi="Times New Roman"/>
    </w:rPr>
  </w:style>
  <w:style w:type="character" w:customStyle="1" w:styleId="WW8Num17z1">
    <w:name w:val="WW8Num17z1"/>
    <w:uiPriority w:val="99"/>
    <w:qFormat/>
    <w:rsid w:val="007D7AD6"/>
    <w:rPr>
      <w:rFonts w:ascii="Times New Roman" w:hAnsi="Times New Roman"/>
    </w:rPr>
  </w:style>
  <w:style w:type="character" w:customStyle="1" w:styleId="MTEquationSection">
    <w:name w:val="MTEquationSection"/>
    <w:uiPriority w:val="99"/>
    <w:qFormat/>
    <w:rsid w:val="007D7AD6"/>
    <w:rPr>
      <w:vanish/>
      <w:color w:val="FF0000"/>
      <w:lang w:val="en-US"/>
    </w:rPr>
  </w:style>
  <w:style w:type="character" w:customStyle="1" w:styleId="texample1">
    <w:name w:val="texample1"/>
    <w:uiPriority w:val="99"/>
    <w:qFormat/>
    <w:rsid w:val="007D7AD6"/>
    <w:rPr>
      <w:rFonts w:ascii="Courier New" w:hAnsi="Courier New"/>
      <w:color w:val="8B0000"/>
    </w:rPr>
  </w:style>
  <w:style w:type="character" w:customStyle="1" w:styleId="FontStyle28">
    <w:name w:val="Font Style28"/>
    <w:uiPriority w:val="99"/>
    <w:qFormat/>
    <w:rsid w:val="007D7AD6"/>
    <w:rPr>
      <w:rFonts w:ascii="Times New Roman" w:hAnsi="Times New Roman"/>
      <w:i/>
      <w:sz w:val="18"/>
    </w:rPr>
  </w:style>
  <w:style w:type="character" w:customStyle="1" w:styleId="FontStyle20">
    <w:name w:val="Font Style20"/>
    <w:uiPriority w:val="99"/>
    <w:qFormat/>
    <w:rsid w:val="007D7AD6"/>
    <w:rPr>
      <w:rFonts w:ascii="Book Antiqua" w:hAnsi="Book Antiqua"/>
      <w:sz w:val="18"/>
    </w:rPr>
  </w:style>
  <w:style w:type="character" w:customStyle="1" w:styleId="FontStyle140">
    <w:name w:val="Font Style14"/>
    <w:uiPriority w:val="99"/>
    <w:qFormat/>
    <w:rsid w:val="007D7AD6"/>
    <w:rPr>
      <w:rFonts w:ascii="Franklin Gothic Book" w:hAnsi="Franklin Gothic Book"/>
      <w:b/>
      <w:sz w:val="30"/>
    </w:rPr>
  </w:style>
  <w:style w:type="character" w:customStyle="1" w:styleId="FontStyle13">
    <w:name w:val="Font Style13"/>
    <w:uiPriority w:val="99"/>
    <w:qFormat/>
    <w:rsid w:val="007D7AD6"/>
    <w:rPr>
      <w:rFonts w:ascii="Arial" w:hAnsi="Arial"/>
      <w:b/>
      <w:sz w:val="14"/>
    </w:rPr>
  </w:style>
  <w:style w:type="paragraph" w:customStyle="1" w:styleId="3f7">
    <w:name w:val="Загол. 3 ур."/>
    <w:uiPriority w:val="99"/>
    <w:qFormat/>
    <w:rsid w:val="007D7AD6"/>
    <w:pPr>
      <w:keepNext/>
      <w:keepLines/>
      <w:autoSpaceDE w:val="0"/>
      <w:autoSpaceDN w:val="0"/>
      <w:adjustRightInd w:val="0"/>
      <w:spacing w:before="221" w:after="221" w:line="220" w:lineRule="atLeast"/>
      <w:jc w:val="center"/>
    </w:pPr>
    <w:rPr>
      <w:rFonts w:ascii="PragmaticaCTT" w:eastAsia="Times New Roman" w:hAnsi="PragmaticaCTT" w:cs="PragmaticaCTT"/>
      <w:b/>
      <w:bCs/>
      <w:color w:val="000000"/>
      <w:sz w:val="20"/>
      <w:szCs w:val="20"/>
      <w:lang w:eastAsia="ru-RU"/>
    </w:rPr>
  </w:style>
  <w:style w:type="paragraph" w:customStyle="1" w:styleId="affffffff7">
    <w:name w:val="Обычный. Знак Знак"/>
    <w:basedOn w:val="a2"/>
    <w:uiPriority w:val="99"/>
    <w:qFormat/>
    <w:rsid w:val="007D7AD6"/>
    <w:pPr>
      <w:shd w:val="clear" w:color="auto" w:fill="FFFFFF"/>
      <w:tabs>
        <w:tab w:val="left" w:pos="567"/>
      </w:tabs>
      <w:autoSpaceDE w:val="0"/>
      <w:autoSpaceDN w:val="0"/>
      <w:adjustRightInd w:val="0"/>
      <w:snapToGrid/>
      <w:spacing w:before="0" w:after="0" w:line="384" w:lineRule="auto"/>
      <w:ind w:left="737" w:hanging="283"/>
      <w:jc w:val="both"/>
    </w:pPr>
    <w:rPr>
      <w:rFonts w:eastAsia="Times New Roman"/>
      <w:sz w:val="20"/>
    </w:rPr>
  </w:style>
  <w:style w:type="character" w:customStyle="1" w:styleId="fontstyle15">
    <w:name w:val="fontstyle15"/>
    <w:uiPriority w:val="99"/>
    <w:qFormat/>
    <w:rsid w:val="007D7AD6"/>
  </w:style>
  <w:style w:type="character" w:customStyle="1" w:styleId="fontstyle160">
    <w:name w:val="fontstyle16"/>
    <w:uiPriority w:val="99"/>
    <w:qFormat/>
    <w:rsid w:val="007D7AD6"/>
  </w:style>
  <w:style w:type="character" w:customStyle="1" w:styleId="noprint">
    <w:name w:val="noprint"/>
    <w:uiPriority w:val="99"/>
    <w:qFormat/>
    <w:rsid w:val="007D7AD6"/>
  </w:style>
  <w:style w:type="paragraph" w:customStyle="1" w:styleId="center">
    <w:name w:val="center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2left">
    <w:name w:val="p12_left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00">
    <w:name w:val="a0"/>
    <w:uiPriority w:val="99"/>
    <w:qFormat/>
    <w:rsid w:val="007D7AD6"/>
  </w:style>
  <w:style w:type="character" w:customStyle="1" w:styleId="Typewriter">
    <w:name w:val="Typewriter"/>
    <w:uiPriority w:val="99"/>
    <w:qFormat/>
    <w:rsid w:val="007D7AD6"/>
    <w:rPr>
      <w:rFonts w:ascii="Courier New" w:hAnsi="Courier New"/>
      <w:sz w:val="20"/>
    </w:rPr>
  </w:style>
  <w:style w:type="character" w:customStyle="1" w:styleId="keyword">
    <w:name w:val="keyword"/>
    <w:uiPriority w:val="99"/>
    <w:qFormat/>
    <w:rsid w:val="007D7AD6"/>
  </w:style>
  <w:style w:type="character" w:customStyle="1" w:styleId="texample">
    <w:name w:val="texample"/>
    <w:uiPriority w:val="99"/>
    <w:qFormat/>
    <w:rsid w:val="007D7AD6"/>
  </w:style>
  <w:style w:type="character" w:customStyle="1" w:styleId="sentence">
    <w:name w:val="sentence"/>
    <w:uiPriority w:val="99"/>
    <w:qFormat/>
    <w:rsid w:val="007D7AD6"/>
  </w:style>
  <w:style w:type="character" w:customStyle="1" w:styleId="input">
    <w:name w:val="input"/>
    <w:uiPriority w:val="99"/>
    <w:qFormat/>
    <w:rsid w:val="007D7AD6"/>
  </w:style>
  <w:style w:type="character" w:customStyle="1" w:styleId="xmlemitalic">
    <w:name w:val="xml_em_italic"/>
    <w:uiPriority w:val="99"/>
    <w:qFormat/>
    <w:rsid w:val="007D7AD6"/>
  </w:style>
  <w:style w:type="character" w:customStyle="1" w:styleId="serp-urlitem">
    <w:name w:val="serp-url__item"/>
    <w:uiPriority w:val="99"/>
    <w:qFormat/>
    <w:rsid w:val="007D7AD6"/>
  </w:style>
  <w:style w:type="character" w:customStyle="1" w:styleId="1ffff9">
    <w:name w:val="Гиперссылка1"/>
    <w:uiPriority w:val="99"/>
    <w:qFormat/>
    <w:rsid w:val="007D7AD6"/>
    <w:rPr>
      <w:color w:val="006890"/>
      <w:u w:val="none"/>
    </w:rPr>
  </w:style>
  <w:style w:type="character" w:customStyle="1" w:styleId="1fffe">
    <w:name w:val="ЗАГОЛОВОК 1 Знак"/>
    <w:link w:val="1fffd"/>
    <w:uiPriority w:val="99"/>
    <w:qFormat/>
    <w:locked/>
    <w:rsid w:val="007D7AD6"/>
    <w:rPr>
      <w:rFonts w:ascii="Times New Roman" w:eastAsia="Calibri" w:hAnsi="Times New Roman" w:cs="Times New Roman"/>
      <w:b/>
      <w:caps/>
      <w:lang w:eastAsia="ru-RU"/>
    </w:rPr>
  </w:style>
  <w:style w:type="paragraph" w:customStyle="1" w:styleId="TableParagraph">
    <w:name w:val="Table Paragraph"/>
    <w:basedOn w:val="a2"/>
    <w:uiPriority w:val="99"/>
    <w:qFormat/>
    <w:rsid w:val="007D7AD6"/>
    <w:pPr>
      <w:snapToGrid/>
      <w:spacing w:before="0" w:after="0"/>
    </w:pPr>
    <w:rPr>
      <w:rFonts w:ascii="Calibri" w:eastAsia="Times New Roman" w:hAnsi="Calibri"/>
      <w:sz w:val="22"/>
      <w:szCs w:val="22"/>
      <w:lang w:val="en-US" w:eastAsia="en-US"/>
    </w:rPr>
  </w:style>
  <w:style w:type="paragraph" w:customStyle="1" w:styleId="414">
    <w:name w:val="Заголовок 41"/>
    <w:basedOn w:val="1f0"/>
    <w:next w:val="1f0"/>
    <w:uiPriority w:val="99"/>
    <w:qFormat/>
    <w:rsid w:val="007D7AD6"/>
    <w:pPr>
      <w:keepNext/>
      <w:widowControl/>
      <w:spacing w:line="240" w:lineRule="auto"/>
      <w:ind w:firstLine="0"/>
      <w:jc w:val="left"/>
    </w:pPr>
    <w:rPr>
      <w:sz w:val="24"/>
    </w:rPr>
  </w:style>
  <w:style w:type="paragraph" w:customStyle="1" w:styleId="affffffff8">
    <w:name w:val="Мой стиль"/>
    <w:basedOn w:val="a2"/>
    <w:uiPriority w:val="99"/>
    <w:qFormat/>
    <w:rsid w:val="007D7AD6"/>
    <w:pPr>
      <w:widowControl/>
      <w:snapToGrid/>
      <w:spacing w:before="0" w:after="0"/>
      <w:ind w:left="284" w:right="567"/>
      <w:jc w:val="center"/>
    </w:pPr>
    <w:rPr>
      <w:rFonts w:ascii="Calibri" w:eastAsia="Times New Roman" w:hAnsi="Calibri" w:cs="Calibri"/>
      <w:b/>
      <w:bCs/>
      <w:sz w:val="28"/>
      <w:szCs w:val="28"/>
    </w:rPr>
  </w:style>
  <w:style w:type="paragraph" w:customStyle="1" w:styleId="base">
    <w:name w:val="base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maintxt">
    <w:name w:val="maintxt"/>
    <w:uiPriority w:val="99"/>
    <w:qFormat/>
    <w:rsid w:val="007D7AD6"/>
  </w:style>
  <w:style w:type="character" w:customStyle="1" w:styleId="zagl">
    <w:name w:val="zagl"/>
    <w:uiPriority w:val="99"/>
    <w:qFormat/>
    <w:rsid w:val="007D7AD6"/>
  </w:style>
  <w:style w:type="character" w:customStyle="1" w:styleId="FontStyle135">
    <w:name w:val="Font Style135"/>
    <w:uiPriority w:val="99"/>
    <w:qFormat/>
    <w:rsid w:val="007D7AD6"/>
    <w:rPr>
      <w:rFonts w:ascii="Times New Roman" w:hAnsi="Times New Roman"/>
      <w:sz w:val="20"/>
    </w:rPr>
  </w:style>
  <w:style w:type="character" w:customStyle="1" w:styleId="wrc131">
    <w:name w:val="wrc131"/>
    <w:uiPriority w:val="99"/>
    <w:qFormat/>
    <w:rsid w:val="007D7AD6"/>
    <w:rPr>
      <w:vanish/>
    </w:rPr>
  </w:style>
  <w:style w:type="character" w:customStyle="1" w:styleId="butback">
    <w:name w:val="butback"/>
    <w:uiPriority w:val="99"/>
    <w:qFormat/>
    <w:rsid w:val="007D7AD6"/>
  </w:style>
  <w:style w:type="character" w:customStyle="1" w:styleId="3f8">
    <w:name w:val="Основной текст Знак Знак3"/>
    <w:uiPriority w:val="99"/>
    <w:locked/>
    <w:rsid w:val="007D7AD6"/>
    <w:rPr>
      <w:sz w:val="24"/>
      <w:lang w:val="ru-RU" w:eastAsia="ru-RU"/>
    </w:rPr>
  </w:style>
  <w:style w:type="character" w:customStyle="1" w:styleId="a30">
    <w:name w:val="a3"/>
    <w:uiPriority w:val="99"/>
    <w:qFormat/>
    <w:rsid w:val="007D7AD6"/>
  </w:style>
  <w:style w:type="character" w:customStyle="1" w:styleId="formula">
    <w:name w:val="formula"/>
    <w:uiPriority w:val="99"/>
    <w:qFormat/>
    <w:rsid w:val="007D7AD6"/>
  </w:style>
  <w:style w:type="character" w:customStyle="1" w:styleId="style170">
    <w:name w:val="style17"/>
    <w:uiPriority w:val="99"/>
    <w:qFormat/>
    <w:rsid w:val="007D7AD6"/>
  </w:style>
  <w:style w:type="character" w:customStyle="1" w:styleId="texhtml">
    <w:name w:val="texhtml"/>
    <w:uiPriority w:val="99"/>
    <w:qFormat/>
    <w:rsid w:val="007D7AD6"/>
  </w:style>
  <w:style w:type="character" w:customStyle="1" w:styleId="style230">
    <w:name w:val="style23"/>
    <w:uiPriority w:val="99"/>
    <w:qFormat/>
    <w:rsid w:val="007D7AD6"/>
  </w:style>
  <w:style w:type="character" w:customStyle="1" w:styleId="BodyTextChar1">
    <w:name w:val="Body Text Char1"/>
    <w:uiPriority w:val="99"/>
    <w:qFormat/>
    <w:locked/>
    <w:rsid w:val="007D7AD6"/>
    <w:rPr>
      <w:sz w:val="24"/>
      <w:lang w:eastAsia="ru-RU"/>
    </w:rPr>
  </w:style>
  <w:style w:type="character" w:customStyle="1" w:styleId="FontStyle29">
    <w:name w:val="Font Style29"/>
    <w:uiPriority w:val="99"/>
    <w:qFormat/>
    <w:rsid w:val="007D7AD6"/>
    <w:rPr>
      <w:rFonts w:ascii="Times New Roman" w:hAnsi="Times New Roman"/>
      <w:sz w:val="26"/>
    </w:rPr>
  </w:style>
  <w:style w:type="character" w:customStyle="1" w:styleId="small1">
    <w:name w:val="small1"/>
    <w:uiPriority w:val="99"/>
    <w:qFormat/>
    <w:rsid w:val="007D7AD6"/>
  </w:style>
  <w:style w:type="character" w:customStyle="1" w:styleId="answer-source">
    <w:name w:val="answer-source"/>
    <w:uiPriority w:val="99"/>
    <w:qFormat/>
    <w:rsid w:val="007D7AD6"/>
  </w:style>
  <w:style w:type="character" w:customStyle="1" w:styleId="reftag">
    <w:name w:val="reftag"/>
    <w:uiPriority w:val="99"/>
    <w:qFormat/>
    <w:rsid w:val="007D7AD6"/>
  </w:style>
  <w:style w:type="character" w:customStyle="1" w:styleId="tgc">
    <w:name w:val="_tgc"/>
    <w:uiPriority w:val="99"/>
    <w:qFormat/>
    <w:rsid w:val="007D7AD6"/>
  </w:style>
  <w:style w:type="paragraph" w:customStyle="1" w:styleId="Style134">
    <w:name w:val="Style134"/>
    <w:basedOn w:val="a2"/>
    <w:uiPriority w:val="99"/>
    <w:qFormat/>
    <w:rsid w:val="007D7AD6"/>
    <w:pPr>
      <w:autoSpaceDE w:val="0"/>
      <w:autoSpaceDN w:val="0"/>
      <w:adjustRightInd w:val="0"/>
      <w:snapToGrid/>
      <w:spacing w:before="0" w:after="0" w:line="228" w:lineRule="exact"/>
      <w:ind w:firstLine="288"/>
    </w:pPr>
    <w:rPr>
      <w:rFonts w:ascii="Franklin Gothic Demi Cond" w:eastAsia="Times New Roman" w:hAnsi="Franklin Gothic Demi Cond"/>
      <w:szCs w:val="24"/>
    </w:rPr>
  </w:style>
  <w:style w:type="character" w:customStyle="1" w:styleId="FontStyle39">
    <w:name w:val="Font Style39"/>
    <w:uiPriority w:val="99"/>
    <w:qFormat/>
    <w:rsid w:val="007D7AD6"/>
    <w:rPr>
      <w:rFonts w:ascii="Times New Roman" w:hAnsi="Times New Roman"/>
      <w:b/>
      <w:sz w:val="24"/>
    </w:rPr>
  </w:style>
  <w:style w:type="character" w:customStyle="1" w:styleId="FontStyle816">
    <w:name w:val="Font Style816"/>
    <w:uiPriority w:val="99"/>
    <w:qFormat/>
    <w:rsid w:val="007D7AD6"/>
    <w:rPr>
      <w:rFonts w:ascii="Times New Roman" w:hAnsi="Times New Roman"/>
      <w:sz w:val="20"/>
    </w:rPr>
  </w:style>
  <w:style w:type="paragraph" w:customStyle="1" w:styleId="1ffffa">
    <w:name w:val="Без интервала1"/>
    <w:uiPriority w:val="99"/>
    <w:qFormat/>
    <w:rsid w:val="007D7A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f6">
    <w:name w:val="Абзац списка2"/>
    <w:basedOn w:val="a2"/>
    <w:uiPriority w:val="99"/>
    <w:qFormat/>
    <w:rsid w:val="007D7AD6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Heading91">
    <w:name w:val="Heading 91"/>
    <w:uiPriority w:val="99"/>
    <w:qFormat/>
    <w:rsid w:val="007D7AD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11">
    <w:name w:val="Heading 11"/>
    <w:uiPriority w:val="99"/>
    <w:qFormat/>
    <w:rsid w:val="007D7AD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61">
    <w:name w:val="Heading 61"/>
    <w:uiPriority w:val="99"/>
    <w:qFormat/>
    <w:rsid w:val="007D7AD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71">
    <w:name w:val="Heading 71"/>
    <w:uiPriority w:val="99"/>
    <w:qFormat/>
    <w:rsid w:val="007D7AD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21">
    <w:name w:val="Heading 21"/>
    <w:uiPriority w:val="99"/>
    <w:qFormat/>
    <w:rsid w:val="007D7AD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51">
    <w:name w:val="Heading 51"/>
    <w:uiPriority w:val="99"/>
    <w:qFormat/>
    <w:rsid w:val="007D7AD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EndnoteTextChar1">
    <w:name w:val="Endnote Text Char1"/>
    <w:uiPriority w:val="99"/>
    <w:qFormat/>
    <w:rsid w:val="007D7AD6"/>
    <w:rPr>
      <w:rFonts w:ascii="Times New Roman" w:hAnsi="Times New Roman"/>
    </w:rPr>
  </w:style>
  <w:style w:type="character" w:customStyle="1" w:styleId="11f7">
    <w:name w:val="Выделенная цитата Знак11"/>
    <w:uiPriority w:val="99"/>
    <w:qFormat/>
    <w:rsid w:val="007D7AD6"/>
    <w:rPr>
      <w:b/>
      <w:i/>
      <w:color w:val="4F81BD"/>
      <w:sz w:val="24"/>
    </w:rPr>
  </w:style>
  <w:style w:type="paragraph" w:customStyle="1" w:styleId="p11">
    <w:name w:val="p11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5">
    <w:name w:val="p15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7">
    <w:name w:val="s7"/>
    <w:uiPriority w:val="99"/>
    <w:qFormat/>
    <w:rsid w:val="007D7AD6"/>
  </w:style>
  <w:style w:type="character" w:customStyle="1" w:styleId="s13">
    <w:name w:val="s13"/>
    <w:uiPriority w:val="99"/>
    <w:qFormat/>
    <w:rsid w:val="007D7AD6"/>
  </w:style>
  <w:style w:type="paragraph" w:customStyle="1" w:styleId="p29">
    <w:name w:val="p29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0">
    <w:name w:val="p30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1">
    <w:name w:val="p31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14">
    <w:name w:val="s14"/>
    <w:uiPriority w:val="99"/>
    <w:qFormat/>
    <w:rsid w:val="007D7AD6"/>
  </w:style>
  <w:style w:type="character" w:customStyle="1" w:styleId="s15">
    <w:name w:val="s15"/>
    <w:uiPriority w:val="99"/>
    <w:qFormat/>
    <w:rsid w:val="007D7AD6"/>
  </w:style>
  <w:style w:type="paragraph" w:customStyle="1" w:styleId="p33">
    <w:name w:val="p33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3">
    <w:name w:val="p13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9">
    <w:name w:val="s9"/>
    <w:uiPriority w:val="99"/>
    <w:qFormat/>
    <w:rsid w:val="007D7AD6"/>
  </w:style>
  <w:style w:type="paragraph" w:customStyle="1" w:styleId="p25">
    <w:name w:val="p25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2">
    <w:name w:val="Обычный (веб) Знак"/>
    <w:aliases w:val=" Знак Знак23 Знак,Обычный (Web) Знак1"/>
    <w:link w:val="afff1"/>
    <w:uiPriority w:val="99"/>
    <w:qFormat/>
    <w:locked/>
    <w:rsid w:val="007D7AD6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129">
    <w:name w:val="Знак1 Знак2"/>
    <w:uiPriority w:val="99"/>
    <w:qFormat/>
    <w:rsid w:val="007D7AD6"/>
    <w:rPr>
      <w:sz w:val="24"/>
    </w:rPr>
  </w:style>
  <w:style w:type="character" w:customStyle="1" w:styleId="1ffffb">
    <w:name w:val="Красная строка Знак1"/>
    <w:uiPriority w:val="99"/>
    <w:qFormat/>
    <w:rsid w:val="007D7AD6"/>
    <w:rPr>
      <w:sz w:val="24"/>
    </w:rPr>
  </w:style>
  <w:style w:type="character" w:customStyle="1" w:styleId="2610">
    <w:name w:val="Знак Знак261"/>
    <w:uiPriority w:val="99"/>
    <w:qFormat/>
    <w:rsid w:val="007D7AD6"/>
    <w:rPr>
      <w:rFonts w:ascii="Cambria" w:hAnsi="Cambria"/>
      <w:b/>
      <w:sz w:val="26"/>
    </w:rPr>
  </w:style>
  <w:style w:type="character" w:customStyle="1" w:styleId="2410">
    <w:name w:val="Знак Знак241"/>
    <w:uiPriority w:val="99"/>
    <w:qFormat/>
    <w:rsid w:val="007D7AD6"/>
    <w:rPr>
      <w:rFonts w:ascii="Times New Roman" w:hAnsi="Times New Roman"/>
      <w:b/>
      <w:i/>
      <w:sz w:val="26"/>
    </w:rPr>
  </w:style>
  <w:style w:type="character" w:customStyle="1" w:styleId="1ffffc">
    <w:name w:val="Текст концевой сноски Знак1"/>
    <w:basedOn w:val="a3"/>
    <w:uiPriority w:val="99"/>
    <w:qFormat/>
    <w:rsid w:val="007D7AD6"/>
    <w:rPr>
      <w:rFonts w:cs="Times New Roman"/>
    </w:rPr>
  </w:style>
  <w:style w:type="character" w:customStyle="1" w:styleId="2112">
    <w:name w:val="Цитата 2 Знак11"/>
    <w:uiPriority w:val="99"/>
    <w:qFormat/>
    <w:rsid w:val="007D7AD6"/>
    <w:rPr>
      <w:i/>
      <w:color w:val="404040"/>
      <w:sz w:val="24"/>
    </w:rPr>
  </w:style>
  <w:style w:type="character" w:customStyle="1" w:styleId="1112">
    <w:name w:val="Знак1 Знак Знак11"/>
    <w:uiPriority w:val="99"/>
    <w:qFormat/>
    <w:locked/>
    <w:rsid w:val="007D7AD6"/>
    <w:rPr>
      <w:rFonts w:ascii="Times New Roman" w:hAnsi="Times New Roman"/>
      <w:sz w:val="24"/>
      <w:lang w:eastAsia="ru-RU"/>
    </w:rPr>
  </w:style>
  <w:style w:type="character" w:customStyle="1" w:styleId="481">
    <w:name w:val="Знак Знак481"/>
    <w:uiPriority w:val="99"/>
    <w:qFormat/>
    <w:locked/>
    <w:rsid w:val="007D7AD6"/>
    <w:rPr>
      <w:b/>
      <w:sz w:val="27"/>
      <w:lang w:val="ru-RU" w:eastAsia="ru-RU"/>
    </w:rPr>
  </w:style>
  <w:style w:type="character" w:customStyle="1" w:styleId="491">
    <w:name w:val="Знак Знак491"/>
    <w:uiPriority w:val="99"/>
    <w:qFormat/>
    <w:rsid w:val="007D7AD6"/>
    <w:rPr>
      <w:rFonts w:ascii="Times New Roman" w:hAnsi="Times New Roman"/>
      <w:b/>
      <w:caps/>
      <w:sz w:val="24"/>
      <w:lang w:eastAsia="ru-RU"/>
    </w:rPr>
  </w:style>
  <w:style w:type="character" w:customStyle="1" w:styleId="471">
    <w:name w:val="Знак Знак471"/>
    <w:uiPriority w:val="99"/>
    <w:qFormat/>
    <w:rsid w:val="007D7AD6"/>
    <w:rPr>
      <w:rFonts w:ascii="Times New Roman" w:hAnsi="Times New Roman"/>
      <w:b/>
      <w:sz w:val="27"/>
      <w:lang w:eastAsia="ru-RU"/>
    </w:rPr>
  </w:style>
  <w:style w:type="character" w:customStyle="1" w:styleId="451">
    <w:name w:val="Знак Знак451"/>
    <w:uiPriority w:val="99"/>
    <w:qFormat/>
    <w:rsid w:val="007D7AD6"/>
    <w:rPr>
      <w:rFonts w:ascii="Times New Roman" w:hAnsi="Times New Roman"/>
      <w:b/>
      <w:i/>
      <w:sz w:val="26"/>
      <w:lang w:eastAsia="ru-RU"/>
    </w:rPr>
  </w:style>
  <w:style w:type="character" w:customStyle="1" w:styleId="1ffffd">
    <w:name w:val="Текст макроса Знак1"/>
    <w:uiPriority w:val="99"/>
    <w:qFormat/>
    <w:rsid w:val="007D7AD6"/>
    <w:rPr>
      <w:rFonts w:ascii="Consolas" w:hAnsi="Consolas"/>
    </w:rPr>
  </w:style>
  <w:style w:type="character" w:customStyle="1" w:styleId="1210">
    <w:name w:val="Знак1 Знак Знак21"/>
    <w:uiPriority w:val="99"/>
    <w:qFormat/>
    <w:locked/>
    <w:rsid w:val="007D7AD6"/>
    <w:rPr>
      <w:sz w:val="24"/>
    </w:rPr>
  </w:style>
  <w:style w:type="character" w:customStyle="1" w:styleId="613">
    <w:name w:val="Знак6 Знак Знак1"/>
    <w:uiPriority w:val="99"/>
    <w:qFormat/>
    <w:rsid w:val="007D7AD6"/>
    <w:rPr>
      <w:sz w:val="24"/>
      <w:lang w:val="ru-RU" w:eastAsia="ru-RU"/>
    </w:rPr>
  </w:style>
  <w:style w:type="paragraph" w:customStyle="1" w:styleId="Caaieiaie5">
    <w:name w:val="Caaieiaie 5"/>
    <w:basedOn w:val="a2"/>
    <w:next w:val="a2"/>
    <w:uiPriority w:val="99"/>
    <w:qFormat/>
    <w:rsid w:val="007D7AD6"/>
    <w:pPr>
      <w:widowControl/>
      <w:autoSpaceDE w:val="0"/>
      <w:autoSpaceDN w:val="0"/>
      <w:adjustRightInd w:val="0"/>
      <w:snapToGrid/>
      <w:spacing w:before="0" w:after="0"/>
    </w:pPr>
    <w:rPr>
      <w:rFonts w:eastAsia="Times New Roman"/>
      <w:szCs w:val="24"/>
      <w:lang w:eastAsia="en-US"/>
    </w:rPr>
  </w:style>
  <w:style w:type="character" w:customStyle="1" w:styleId="712">
    <w:name w:val="Знак Знак71"/>
    <w:uiPriority w:val="99"/>
    <w:qFormat/>
    <w:rsid w:val="007D7AD6"/>
    <w:rPr>
      <w:sz w:val="16"/>
      <w:lang w:val="ru-RU" w:eastAsia="ru-RU"/>
    </w:rPr>
  </w:style>
  <w:style w:type="character" w:customStyle="1" w:styleId="1610">
    <w:name w:val="Знак Знак161"/>
    <w:uiPriority w:val="99"/>
    <w:qFormat/>
    <w:rsid w:val="007D7AD6"/>
    <w:rPr>
      <w:rFonts w:ascii="Cambria" w:hAnsi="Cambria"/>
      <w:b/>
      <w:kern w:val="32"/>
      <w:sz w:val="32"/>
    </w:rPr>
  </w:style>
  <w:style w:type="paragraph" w:customStyle="1" w:styleId="226">
    <w:name w:val="Основной текст 22"/>
    <w:basedOn w:val="a2"/>
    <w:uiPriority w:val="99"/>
    <w:qFormat/>
    <w:rsid w:val="007D7AD6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paragraph" w:customStyle="1" w:styleId="322">
    <w:name w:val="Основной текст 32"/>
    <w:basedOn w:val="2ff1"/>
    <w:uiPriority w:val="99"/>
    <w:qFormat/>
    <w:rsid w:val="007D7AD6"/>
    <w:pPr>
      <w:widowControl/>
      <w:spacing w:line="240" w:lineRule="auto"/>
      <w:ind w:firstLine="0"/>
    </w:pPr>
    <w:rPr>
      <w:i/>
      <w:sz w:val="26"/>
    </w:rPr>
  </w:style>
  <w:style w:type="paragraph" w:customStyle="1" w:styleId="3f9">
    <w:name w:val="Обычный3"/>
    <w:basedOn w:val="a2"/>
    <w:uiPriority w:val="99"/>
    <w:qFormat/>
    <w:rsid w:val="007D7AD6"/>
    <w:pPr>
      <w:widowControl/>
      <w:spacing w:before="0" w:after="0"/>
    </w:pPr>
    <w:rPr>
      <w:rFonts w:eastAsia="Times New Roman"/>
      <w:sz w:val="20"/>
    </w:rPr>
  </w:style>
  <w:style w:type="paragraph" w:customStyle="1" w:styleId="11f8">
    <w:name w:val="Основной текст11"/>
    <w:basedOn w:val="a2"/>
    <w:uiPriority w:val="99"/>
    <w:qFormat/>
    <w:rsid w:val="007D7AD6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="Times New Roman" w:hAnsi="Arial"/>
      <w:sz w:val="19"/>
      <w:shd w:val="clear" w:color="auto" w:fill="FFFFFF"/>
    </w:rPr>
  </w:style>
  <w:style w:type="paragraph" w:customStyle="1" w:styleId="2ff7">
    <w:name w:val="Цитата2"/>
    <w:basedOn w:val="a2"/>
    <w:uiPriority w:val="99"/>
    <w:qFormat/>
    <w:rsid w:val="007D7AD6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2ff8">
    <w:name w:val="Знак Знак Знак Знак Знак Знак Знак Знак Знак Знак Знак Знак Знак2"/>
    <w:basedOn w:val="a2"/>
    <w:uiPriority w:val="99"/>
    <w:qFormat/>
    <w:rsid w:val="007D7AD6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s4">
    <w:name w:val="s4"/>
    <w:basedOn w:val="a3"/>
    <w:uiPriority w:val="99"/>
    <w:qFormat/>
    <w:rsid w:val="007D7AD6"/>
    <w:rPr>
      <w:rFonts w:cs="Times New Roman"/>
    </w:rPr>
  </w:style>
  <w:style w:type="paragraph" w:customStyle="1" w:styleId="p21">
    <w:name w:val="p21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24">
    <w:name w:val="p24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3fa">
    <w:name w:val="Гиперссылка3"/>
    <w:uiPriority w:val="99"/>
    <w:qFormat/>
    <w:rsid w:val="007D7AD6"/>
    <w:rPr>
      <w:color w:val="2C437A"/>
      <w:u w:val="none"/>
    </w:rPr>
  </w:style>
  <w:style w:type="character" w:customStyle="1" w:styleId="700">
    <w:name w:val="Знак Знак70"/>
    <w:uiPriority w:val="99"/>
    <w:qFormat/>
    <w:rsid w:val="007D7AD6"/>
    <w:rPr>
      <w:rFonts w:ascii="Arial" w:hAnsi="Arial"/>
      <w:b/>
      <w:sz w:val="26"/>
    </w:rPr>
  </w:style>
  <w:style w:type="character" w:customStyle="1" w:styleId="69">
    <w:name w:val="Знак Знак69"/>
    <w:uiPriority w:val="99"/>
    <w:qFormat/>
    <w:rsid w:val="007D7AD6"/>
    <w:rPr>
      <w:b/>
      <w:sz w:val="28"/>
    </w:rPr>
  </w:style>
  <w:style w:type="character" w:customStyle="1" w:styleId="680">
    <w:name w:val="Знак Знак68"/>
    <w:uiPriority w:val="99"/>
    <w:qFormat/>
    <w:rsid w:val="007D7AD6"/>
    <w:rPr>
      <w:b/>
      <w:i/>
      <w:sz w:val="26"/>
    </w:rPr>
  </w:style>
  <w:style w:type="character" w:customStyle="1" w:styleId="Heading121">
    <w:name w:val="Heading 12 Знак Знак1"/>
    <w:uiPriority w:val="99"/>
    <w:qFormat/>
    <w:rsid w:val="007D7AD6"/>
    <w:rPr>
      <w:rFonts w:ascii="Courier New" w:hAnsi="Courier New"/>
    </w:rPr>
  </w:style>
  <w:style w:type="character" w:customStyle="1" w:styleId="hps">
    <w:name w:val="hps"/>
    <w:basedOn w:val="a3"/>
    <w:uiPriority w:val="99"/>
    <w:qFormat/>
    <w:rsid w:val="007D7AD6"/>
    <w:rPr>
      <w:rFonts w:cs="Times New Roman"/>
    </w:rPr>
  </w:style>
  <w:style w:type="paragraph" w:customStyle="1" w:styleId="3fb">
    <w:name w:val="Основной текст3"/>
    <w:basedOn w:val="a2"/>
    <w:uiPriority w:val="99"/>
    <w:qFormat/>
    <w:rsid w:val="007D7AD6"/>
    <w:pPr>
      <w:shd w:val="clear" w:color="auto" w:fill="FFFFFF"/>
      <w:snapToGrid/>
      <w:spacing w:before="0" w:after="540" w:line="240" w:lineRule="atLeast"/>
    </w:pPr>
    <w:rPr>
      <w:rFonts w:ascii="Arial Unicode MS" w:eastAsia="Times New Roman"/>
      <w:sz w:val="19"/>
      <w:szCs w:val="19"/>
    </w:rPr>
  </w:style>
  <w:style w:type="character" w:customStyle="1" w:styleId="HTML20">
    <w:name w:val="Стандартный HTML Знак2"/>
    <w:uiPriority w:val="99"/>
    <w:qFormat/>
    <w:locked/>
    <w:rsid w:val="007D7AD6"/>
    <w:rPr>
      <w:rFonts w:ascii="Courier New" w:hAnsi="Courier New"/>
      <w:lang w:val="ru-RU" w:eastAsia="ru-RU"/>
    </w:rPr>
  </w:style>
  <w:style w:type="paragraph" w:customStyle="1" w:styleId="3113">
    <w:name w:val="Основной текст с отступом 311"/>
    <w:basedOn w:val="a2"/>
    <w:uiPriority w:val="99"/>
    <w:qFormat/>
    <w:rsid w:val="007D7AD6"/>
    <w:pPr>
      <w:widowControl/>
      <w:overflowPunct w:val="0"/>
      <w:autoSpaceDE w:val="0"/>
      <w:autoSpaceDN w:val="0"/>
      <w:adjustRightInd w:val="0"/>
      <w:snapToGrid/>
      <w:spacing w:before="0" w:after="120" w:line="312" w:lineRule="auto"/>
      <w:ind w:left="283" w:firstLine="709"/>
      <w:jc w:val="both"/>
    </w:pPr>
    <w:rPr>
      <w:rFonts w:eastAsia="Times New Roman"/>
      <w:sz w:val="16"/>
    </w:rPr>
  </w:style>
  <w:style w:type="paragraph" w:customStyle="1" w:styleId="2113">
    <w:name w:val="Заголовок 211"/>
    <w:basedOn w:val="a2"/>
    <w:next w:val="a2"/>
    <w:uiPriority w:val="99"/>
    <w:qFormat/>
    <w:rsid w:val="007D7AD6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21f">
    <w:name w:val="Текст21"/>
    <w:basedOn w:val="11b"/>
    <w:uiPriority w:val="99"/>
    <w:qFormat/>
    <w:rsid w:val="007D7AD6"/>
    <w:pPr>
      <w:widowControl/>
      <w:spacing w:line="240" w:lineRule="auto"/>
      <w:ind w:firstLine="0"/>
      <w:jc w:val="left"/>
    </w:pPr>
    <w:rPr>
      <w:rFonts w:ascii="Courier New" w:hAnsi="Courier New"/>
      <w:sz w:val="20"/>
    </w:rPr>
  </w:style>
  <w:style w:type="paragraph" w:customStyle="1" w:styleId="4111">
    <w:name w:val="Заголовок 411"/>
    <w:basedOn w:val="11b"/>
    <w:next w:val="11b"/>
    <w:uiPriority w:val="99"/>
    <w:qFormat/>
    <w:rsid w:val="007D7AD6"/>
    <w:pPr>
      <w:keepNext/>
      <w:widowControl/>
      <w:spacing w:line="240" w:lineRule="auto"/>
      <w:ind w:firstLine="0"/>
      <w:jc w:val="left"/>
    </w:pPr>
    <w:rPr>
      <w:sz w:val="24"/>
    </w:rPr>
  </w:style>
  <w:style w:type="character" w:customStyle="1" w:styleId="11f9">
    <w:name w:val="Знак11"/>
    <w:uiPriority w:val="99"/>
    <w:qFormat/>
    <w:rsid w:val="007D7AD6"/>
    <w:rPr>
      <w:rFonts w:ascii="Arial" w:hAnsi="Arial"/>
      <w:b/>
      <w:kern w:val="32"/>
      <w:sz w:val="32"/>
      <w:lang w:val="ru-RU" w:eastAsia="ru-RU"/>
    </w:rPr>
  </w:style>
  <w:style w:type="paragraph" w:customStyle="1" w:styleId="ledge1">
    <w:name w:val="ledge1"/>
    <w:basedOn w:val="a2"/>
    <w:uiPriority w:val="99"/>
    <w:qFormat/>
    <w:rsid w:val="007D7AD6"/>
    <w:pPr>
      <w:widowControl/>
      <w:snapToGrid/>
      <w:spacing w:beforeAutospacing="1" w:afterAutospacing="1" w:line="360" w:lineRule="atLeast"/>
      <w:jc w:val="both"/>
    </w:pPr>
    <w:rPr>
      <w:rFonts w:eastAsia="Times New Roman"/>
      <w:szCs w:val="24"/>
    </w:rPr>
  </w:style>
  <w:style w:type="character" w:customStyle="1" w:styleId="rubric2">
    <w:name w:val="rubric2"/>
    <w:uiPriority w:val="99"/>
    <w:qFormat/>
    <w:rsid w:val="007D7AD6"/>
    <w:rPr>
      <w:shd w:val="clear" w:color="auto" w:fill="FFFFFF"/>
    </w:rPr>
  </w:style>
  <w:style w:type="paragraph" w:customStyle="1" w:styleId="WW-Normal">
    <w:name w:val="WW-Normal"/>
    <w:uiPriority w:val="99"/>
    <w:qFormat/>
    <w:rsid w:val="007D7AD6"/>
    <w:pPr>
      <w:suppressAutoHyphens/>
      <w:autoSpaceDE w:val="0"/>
      <w:spacing w:after="0" w:line="240" w:lineRule="auto"/>
      <w:ind w:left="-533" w:firstLine="142"/>
      <w:jc w:val="both"/>
    </w:pPr>
    <w:rPr>
      <w:rFonts w:ascii="Times New Roman" w:eastAsia="Times New Roman" w:hAnsi="Times New Roman" w:cs="Calibri"/>
      <w:color w:val="000000"/>
      <w:sz w:val="24"/>
      <w:szCs w:val="24"/>
      <w:lang w:eastAsia="zh-CN"/>
    </w:rPr>
  </w:style>
  <w:style w:type="character" w:customStyle="1" w:styleId="A10">
    <w:name w:val="A1"/>
    <w:uiPriority w:val="99"/>
    <w:qFormat/>
    <w:rsid w:val="007D7AD6"/>
    <w:rPr>
      <w:color w:val="000000"/>
      <w:sz w:val="20"/>
    </w:rPr>
  </w:style>
  <w:style w:type="character" w:customStyle="1" w:styleId="A31">
    <w:name w:val="A3"/>
    <w:uiPriority w:val="99"/>
    <w:qFormat/>
    <w:rsid w:val="007D7AD6"/>
    <w:rPr>
      <w:b/>
      <w:color w:val="000000"/>
      <w:sz w:val="30"/>
    </w:rPr>
  </w:style>
  <w:style w:type="character" w:customStyle="1" w:styleId="para6">
    <w:name w:val="para6"/>
    <w:uiPriority w:val="99"/>
    <w:qFormat/>
    <w:rsid w:val="007D7AD6"/>
  </w:style>
  <w:style w:type="character" w:customStyle="1" w:styleId="affffffff9">
    <w:name w:val="Абзац списка Знак"/>
    <w:link w:val="5a"/>
    <w:uiPriority w:val="34"/>
    <w:qFormat/>
    <w:locked/>
    <w:rsid w:val="007D7AD6"/>
    <w:rPr>
      <w:rFonts w:eastAsia="Times New Roman"/>
      <w:sz w:val="24"/>
      <w:lang w:eastAsia="ru-RU"/>
    </w:rPr>
  </w:style>
  <w:style w:type="paragraph" w:customStyle="1" w:styleId="5a">
    <w:name w:val="Абзац списка5"/>
    <w:basedOn w:val="a2"/>
    <w:link w:val="affffffff9"/>
    <w:uiPriority w:val="34"/>
    <w:qFormat/>
    <w:rsid w:val="007D7AD6"/>
    <w:pPr>
      <w:widowControl/>
      <w:snapToGrid/>
      <w:spacing w:before="0" w:after="0"/>
      <w:ind w:left="708"/>
    </w:pPr>
    <w:rPr>
      <w:rFonts w:asciiTheme="minorHAnsi" w:eastAsia="Times New Roman" w:hAnsiTheme="minorHAnsi" w:cstheme="minorBidi"/>
      <w:szCs w:val="22"/>
    </w:rPr>
  </w:style>
  <w:style w:type="character" w:customStyle="1" w:styleId="FontStyle31">
    <w:name w:val="Font Style31"/>
    <w:uiPriority w:val="99"/>
    <w:qFormat/>
    <w:rsid w:val="007D7AD6"/>
    <w:rPr>
      <w:rFonts w:ascii="Times New Roman" w:hAnsi="Times New Roman"/>
      <w:b/>
      <w:sz w:val="28"/>
    </w:rPr>
  </w:style>
  <w:style w:type="character" w:customStyle="1" w:styleId="342">
    <w:name w:val="Знак3 Знак Знак4"/>
    <w:uiPriority w:val="99"/>
    <w:qFormat/>
    <w:locked/>
    <w:rsid w:val="007D7AD6"/>
    <w:rPr>
      <w:rFonts w:ascii="Courier New" w:hAnsi="Courier New"/>
      <w:lang w:val="ru-RU" w:eastAsia="ru-RU"/>
    </w:rPr>
  </w:style>
  <w:style w:type="paragraph" w:customStyle="1" w:styleId="Style15">
    <w:name w:val="Style15"/>
    <w:basedOn w:val="a2"/>
    <w:uiPriority w:val="99"/>
    <w:qFormat/>
    <w:rsid w:val="007D7AD6"/>
    <w:pPr>
      <w:autoSpaceDE w:val="0"/>
      <w:autoSpaceDN w:val="0"/>
      <w:adjustRightInd w:val="0"/>
      <w:snapToGrid/>
      <w:spacing w:before="0" w:after="0" w:line="269" w:lineRule="exact"/>
    </w:pPr>
    <w:rPr>
      <w:rFonts w:eastAsia="Times New Roman"/>
      <w:szCs w:val="24"/>
    </w:rPr>
  </w:style>
  <w:style w:type="character" w:customStyle="1" w:styleId="FontStyle30">
    <w:name w:val="Font Style30"/>
    <w:uiPriority w:val="99"/>
    <w:qFormat/>
    <w:rsid w:val="007D7AD6"/>
    <w:rPr>
      <w:rFonts w:ascii="Times New Roman" w:hAnsi="Times New Roman"/>
      <w:sz w:val="22"/>
    </w:rPr>
  </w:style>
  <w:style w:type="paragraph" w:customStyle="1" w:styleId="Style32">
    <w:name w:val="Style32"/>
    <w:basedOn w:val="a2"/>
    <w:uiPriority w:val="99"/>
    <w:qFormat/>
    <w:rsid w:val="007D7AD6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40">
    <w:name w:val="Style40"/>
    <w:basedOn w:val="a2"/>
    <w:uiPriority w:val="99"/>
    <w:qFormat/>
    <w:rsid w:val="007D7AD6"/>
    <w:pPr>
      <w:autoSpaceDE w:val="0"/>
      <w:autoSpaceDN w:val="0"/>
      <w:adjustRightInd w:val="0"/>
      <w:snapToGrid/>
      <w:spacing w:before="0" w:after="0" w:line="480" w:lineRule="exact"/>
      <w:ind w:firstLine="773"/>
    </w:pPr>
    <w:rPr>
      <w:rFonts w:eastAsia="Times New Roman"/>
      <w:szCs w:val="24"/>
    </w:rPr>
  </w:style>
  <w:style w:type="paragraph" w:customStyle="1" w:styleId="Style45">
    <w:name w:val="Style45"/>
    <w:basedOn w:val="a2"/>
    <w:uiPriority w:val="99"/>
    <w:qFormat/>
    <w:rsid w:val="007D7AD6"/>
    <w:pPr>
      <w:autoSpaceDE w:val="0"/>
      <w:autoSpaceDN w:val="0"/>
      <w:adjustRightInd w:val="0"/>
      <w:snapToGrid/>
      <w:spacing w:before="0" w:after="0" w:line="480" w:lineRule="exact"/>
      <w:ind w:firstLine="691"/>
      <w:jc w:val="both"/>
    </w:pPr>
    <w:rPr>
      <w:rFonts w:eastAsia="Times New Roman"/>
      <w:szCs w:val="24"/>
    </w:rPr>
  </w:style>
  <w:style w:type="paragraph" w:customStyle="1" w:styleId="1ffffe">
    <w:name w:val="Заголовок 1ъ"/>
    <w:basedOn w:val="1f3"/>
    <w:uiPriority w:val="99"/>
    <w:qFormat/>
    <w:rsid w:val="007D7AD6"/>
    <w:pPr>
      <w:spacing w:before="0" w:after="0" w:line="240" w:lineRule="auto"/>
      <w:ind w:firstLine="709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FontStyle32">
    <w:name w:val="Font Style32"/>
    <w:uiPriority w:val="99"/>
    <w:qFormat/>
    <w:rsid w:val="007D7AD6"/>
    <w:rPr>
      <w:rFonts w:ascii="Times New Roman" w:hAnsi="Times New Roman"/>
      <w:i/>
      <w:sz w:val="26"/>
    </w:rPr>
  </w:style>
  <w:style w:type="paragraph" w:customStyle="1" w:styleId="CharChar0">
    <w:name w:val="первый Char Char"/>
    <w:basedOn w:val="a2"/>
    <w:uiPriority w:val="99"/>
    <w:qFormat/>
    <w:rsid w:val="007D7AD6"/>
    <w:pPr>
      <w:widowControl/>
      <w:snapToGrid/>
      <w:spacing w:before="120" w:after="0" w:line="240" w:lineRule="exact"/>
      <w:ind w:firstLine="284"/>
      <w:jc w:val="both"/>
    </w:pPr>
    <w:rPr>
      <w:rFonts w:eastAsia="Times New Roman"/>
      <w:sz w:val="22"/>
      <w:szCs w:val="24"/>
    </w:rPr>
  </w:style>
  <w:style w:type="paragraph" w:customStyle="1" w:styleId="Char">
    <w:name w:val="первый Char"/>
    <w:basedOn w:val="a2"/>
    <w:uiPriority w:val="99"/>
    <w:qFormat/>
    <w:rsid w:val="007D7AD6"/>
    <w:pPr>
      <w:widowControl/>
      <w:snapToGrid/>
      <w:spacing w:before="120" w:after="0" w:line="240" w:lineRule="exact"/>
      <w:ind w:firstLine="284"/>
      <w:jc w:val="both"/>
    </w:pPr>
    <w:rPr>
      <w:rFonts w:eastAsia="Times New Roman"/>
      <w:sz w:val="22"/>
      <w:szCs w:val="24"/>
    </w:rPr>
  </w:style>
  <w:style w:type="character" w:customStyle="1" w:styleId="gray1">
    <w:name w:val="gray1"/>
    <w:uiPriority w:val="99"/>
    <w:qFormat/>
    <w:rsid w:val="007D7AD6"/>
    <w:rPr>
      <w:color w:val="808080"/>
    </w:rPr>
  </w:style>
  <w:style w:type="paragraph" w:customStyle="1" w:styleId="small">
    <w:name w:val="small"/>
    <w:basedOn w:val="a2"/>
    <w:uiPriority w:val="99"/>
    <w:qFormat/>
    <w:rsid w:val="007D7AD6"/>
    <w:pPr>
      <w:widowControl/>
      <w:snapToGrid/>
      <w:spacing w:beforeAutospacing="1" w:afterAutospacing="1"/>
    </w:pPr>
    <w:rPr>
      <w:rFonts w:ascii="Verdana" w:eastAsia="Times New Roman" w:hAnsi="Verdana"/>
      <w:sz w:val="15"/>
      <w:szCs w:val="15"/>
    </w:rPr>
  </w:style>
  <w:style w:type="character" w:customStyle="1" w:styleId="style161">
    <w:name w:val="style161"/>
    <w:uiPriority w:val="99"/>
    <w:qFormat/>
    <w:rsid w:val="007D7AD6"/>
    <w:rPr>
      <w:rFonts w:ascii="Verdana" w:hAnsi="Verdana"/>
      <w:sz w:val="24"/>
    </w:rPr>
  </w:style>
  <w:style w:type="paragraph" w:customStyle="1" w:styleId="affffffffa">
    <w:name w:val="Содержание"/>
    <w:basedOn w:val="a2"/>
    <w:uiPriority w:val="99"/>
    <w:qFormat/>
    <w:rsid w:val="007D7AD6"/>
    <w:pPr>
      <w:widowControl/>
      <w:snapToGrid/>
      <w:spacing w:before="0" w:after="0"/>
      <w:ind w:firstLine="454"/>
      <w:jc w:val="both"/>
    </w:pPr>
    <w:rPr>
      <w:rFonts w:eastAsia="Times New Roman"/>
      <w:szCs w:val="24"/>
    </w:rPr>
  </w:style>
  <w:style w:type="paragraph" w:customStyle="1" w:styleId="affffffffb">
    <w:name w:val="Модули"/>
    <w:basedOn w:val="a2"/>
    <w:uiPriority w:val="99"/>
    <w:qFormat/>
    <w:rsid w:val="007D7AD6"/>
    <w:pPr>
      <w:keepNext/>
      <w:widowControl/>
      <w:snapToGrid/>
      <w:spacing w:before="0" w:after="0"/>
    </w:pPr>
    <w:rPr>
      <w:rFonts w:eastAsia="Times New Roman"/>
      <w:b/>
      <w:bCs/>
      <w:szCs w:val="24"/>
    </w:rPr>
  </w:style>
  <w:style w:type="character" w:customStyle="1" w:styleId="description2">
    <w:name w:val="description2"/>
    <w:uiPriority w:val="99"/>
    <w:qFormat/>
    <w:rsid w:val="007D7AD6"/>
    <w:rPr>
      <w:color w:val="000000"/>
      <w:sz w:val="20"/>
    </w:rPr>
  </w:style>
  <w:style w:type="paragraph" w:customStyle="1" w:styleId="227">
    <w:name w:val="Îñíî´2íîé òåêñò 2"/>
    <w:basedOn w:val="a2"/>
    <w:uiPriority w:val="99"/>
    <w:qFormat/>
    <w:rsid w:val="007D7AD6"/>
    <w:pPr>
      <w:snapToGrid/>
      <w:spacing w:before="0" w:after="0"/>
      <w:ind w:firstLine="709"/>
      <w:jc w:val="both"/>
    </w:pPr>
    <w:rPr>
      <w:rFonts w:eastAsia="Times New Roman"/>
    </w:rPr>
  </w:style>
  <w:style w:type="paragraph" w:customStyle="1" w:styleId="Noeeu3">
    <w:name w:val="Noeeu3"/>
    <w:basedOn w:val="a2"/>
    <w:uiPriority w:val="99"/>
    <w:qFormat/>
    <w:rsid w:val="007D7AD6"/>
    <w:pPr>
      <w:snapToGrid/>
      <w:spacing w:before="0" w:after="0"/>
      <w:ind w:firstLine="284"/>
      <w:jc w:val="both"/>
    </w:pPr>
    <w:rPr>
      <w:rFonts w:eastAsia="Times New Roman"/>
      <w:sz w:val="20"/>
    </w:rPr>
  </w:style>
  <w:style w:type="character" w:customStyle="1" w:styleId="c17">
    <w:name w:val="c17"/>
    <w:basedOn w:val="a3"/>
    <w:uiPriority w:val="99"/>
    <w:qFormat/>
    <w:rsid w:val="007D7AD6"/>
    <w:rPr>
      <w:rFonts w:cs="Times New Roman"/>
    </w:rPr>
  </w:style>
  <w:style w:type="character" w:customStyle="1" w:styleId="searchhit">
    <w:name w:val="search_hit"/>
    <w:basedOn w:val="a3"/>
    <w:uiPriority w:val="99"/>
    <w:qFormat/>
    <w:rsid w:val="007D7AD6"/>
    <w:rPr>
      <w:rFonts w:cs="Times New Roman"/>
    </w:rPr>
  </w:style>
  <w:style w:type="paragraph" w:customStyle="1" w:styleId="a0">
    <w:name w:val="заголовок"/>
    <w:basedOn w:val="a2"/>
    <w:uiPriority w:val="99"/>
    <w:qFormat/>
    <w:rsid w:val="007D7AD6"/>
    <w:pPr>
      <w:widowControl/>
      <w:numPr>
        <w:numId w:val="6"/>
      </w:numPr>
      <w:snapToGrid/>
      <w:spacing w:before="0" w:after="0"/>
      <w:jc w:val="both"/>
    </w:pPr>
    <w:rPr>
      <w:rFonts w:eastAsia="Times New Roman"/>
      <w:b/>
      <w:szCs w:val="24"/>
    </w:rPr>
  </w:style>
  <w:style w:type="character" w:customStyle="1" w:styleId="FontStyle111">
    <w:name w:val="Font Style111"/>
    <w:uiPriority w:val="99"/>
    <w:qFormat/>
    <w:rsid w:val="007D7AD6"/>
    <w:rPr>
      <w:rFonts w:ascii="Century Schoolbook" w:hAnsi="Century Schoolbook"/>
      <w:sz w:val="18"/>
    </w:rPr>
  </w:style>
  <w:style w:type="character" w:customStyle="1" w:styleId="FontStyle136">
    <w:name w:val="Font Style136"/>
    <w:uiPriority w:val="99"/>
    <w:qFormat/>
    <w:rsid w:val="007D7AD6"/>
    <w:rPr>
      <w:rFonts w:ascii="Century Schoolbook" w:hAnsi="Century Schoolbook"/>
      <w:b/>
      <w:sz w:val="18"/>
    </w:rPr>
  </w:style>
  <w:style w:type="paragraph" w:customStyle="1" w:styleId="Style67">
    <w:name w:val="Style67"/>
    <w:basedOn w:val="a2"/>
    <w:uiPriority w:val="99"/>
    <w:qFormat/>
    <w:rsid w:val="007D7AD6"/>
    <w:pPr>
      <w:autoSpaceDE w:val="0"/>
      <w:autoSpaceDN w:val="0"/>
      <w:adjustRightInd w:val="0"/>
      <w:snapToGrid/>
      <w:spacing w:before="0" w:after="0"/>
    </w:pPr>
    <w:rPr>
      <w:rFonts w:ascii="Arial Black" w:eastAsia="Times New Roman" w:hAnsi="Arial Black"/>
      <w:szCs w:val="24"/>
    </w:rPr>
  </w:style>
  <w:style w:type="character" w:customStyle="1" w:styleId="rl">
    <w:name w:val="rl"/>
    <w:uiPriority w:val="99"/>
    <w:qFormat/>
    <w:rsid w:val="007D7AD6"/>
  </w:style>
  <w:style w:type="paragraph" w:customStyle="1" w:styleId="affffffffc">
    <w:name w:val="_Обычный"/>
    <w:basedOn w:val="a2"/>
    <w:uiPriority w:val="99"/>
    <w:qFormat/>
    <w:rsid w:val="007D7AD6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Cs w:val="24"/>
    </w:rPr>
  </w:style>
  <w:style w:type="character" w:customStyle="1" w:styleId="NoBreak">
    <w:name w:val="_NoBreak"/>
    <w:uiPriority w:val="99"/>
    <w:qFormat/>
    <w:rsid w:val="007D7AD6"/>
  </w:style>
  <w:style w:type="paragraph" w:customStyle="1" w:styleId="1270">
    <w:name w:val="Стиль по ширине Первая строка:  127 см"/>
    <w:basedOn w:val="a2"/>
    <w:uiPriority w:val="99"/>
    <w:qFormat/>
    <w:rsid w:val="007D7AD6"/>
    <w:pPr>
      <w:widowControl/>
      <w:snapToGrid/>
      <w:spacing w:before="0" w:after="0" w:line="360" w:lineRule="auto"/>
      <w:ind w:firstLine="720"/>
      <w:jc w:val="both"/>
    </w:pPr>
    <w:rPr>
      <w:rFonts w:eastAsia="Times New Roman"/>
    </w:rPr>
  </w:style>
  <w:style w:type="character" w:customStyle="1" w:styleId="mymarkfind">
    <w:name w:val="my_mark_find"/>
    <w:basedOn w:val="a3"/>
    <w:uiPriority w:val="99"/>
    <w:qFormat/>
    <w:rsid w:val="007D7AD6"/>
    <w:rPr>
      <w:rFonts w:cs="Times New Roman"/>
    </w:rPr>
  </w:style>
  <w:style w:type="character" w:customStyle="1" w:styleId="hl">
    <w:name w:val="hl"/>
    <w:uiPriority w:val="99"/>
    <w:qFormat/>
    <w:rsid w:val="007D7AD6"/>
  </w:style>
  <w:style w:type="paragraph" w:customStyle="1" w:styleId="book">
    <w:name w:val="book"/>
    <w:basedOn w:val="a2"/>
    <w:uiPriority w:val="99"/>
    <w:qFormat/>
    <w:rsid w:val="007D7AD6"/>
    <w:pPr>
      <w:widowControl/>
      <w:snapToGrid/>
      <w:spacing w:before="0" w:after="0"/>
      <w:ind w:firstLine="450"/>
      <w:jc w:val="both"/>
    </w:pPr>
    <w:rPr>
      <w:rFonts w:eastAsia="Times New Roman"/>
      <w:szCs w:val="24"/>
    </w:rPr>
  </w:style>
  <w:style w:type="character" w:customStyle="1" w:styleId="Arial16">
    <w:name w:val="Стиль Arial 16 пт полужирный"/>
    <w:uiPriority w:val="99"/>
    <w:qFormat/>
    <w:rsid w:val="007D7AD6"/>
    <w:rPr>
      <w:rFonts w:ascii="Arial" w:hAnsi="Arial"/>
      <w:b/>
      <w:sz w:val="32"/>
    </w:rPr>
  </w:style>
  <w:style w:type="character" w:customStyle="1" w:styleId="b">
    <w:name w:val="b"/>
    <w:uiPriority w:val="99"/>
    <w:qFormat/>
    <w:rsid w:val="007D7AD6"/>
  </w:style>
  <w:style w:type="paragraph" w:customStyle="1" w:styleId="12a">
    <w:name w:val="стиль12"/>
    <w:basedOn w:val="a2"/>
    <w:uiPriority w:val="99"/>
    <w:qFormat/>
    <w:rsid w:val="007D7AD6"/>
    <w:pPr>
      <w:widowControl/>
      <w:snapToGrid/>
      <w:spacing w:beforeAutospacing="1" w:afterAutospacing="1"/>
    </w:pPr>
    <w:rPr>
      <w:rFonts w:ascii="Arial" w:eastAsia="Times New Roman" w:hAnsi="Arial" w:cs="Arial"/>
      <w:color w:val="676767"/>
      <w:sz w:val="20"/>
    </w:rPr>
  </w:style>
  <w:style w:type="character" w:customStyle="1" w:styleId="FontStyle61">
    <w:name w:val="Font Style61"/>
    <w:uiPriority w:val="99"/>
    <w:qFormat/>
    <w:rsid w:val="007D7AD6"/>
    <w:rPr>
      <w:rFonts w:ascii="MS Reference Sans Serif" w:hAnsi="MS Reference Sans Serif"/>
      <w:sz w:val="12"/>
    </w:rPr>
  </w:style>
  <w:style w:type="character" w:customStyle="1" w:styleId="FontStyle60">
    <w:name w:val="Font Style60"/>
    <w:uiPriority w:val="99"/>
    <w:qFormat/>
    <w:rsid w:val="007D7AD6"/>
    <w:rPr>
      <w:rFonts w:ascii="MS Reference Sans Serif" w:hAnsi="MS Reference Sans Serif"/>
      <w:sz w:val="16"/>
    </w:rPr>
  </w:style>
  <w:style w:type="paragraph" w:customStyle="1" w:styleId="Style101">
    <w:name w:val="Стиль Style10 + Черный"/>
    <w:basedOn w:val="a2"/>
    <w:next w:val="a2"/>
    <w:uiPriority w:val="99"/>
    <w:qFormat/>
    <w:rsid w:val="007D7AD6"/>
    <w:pPr>
      <w:widowControl/>
      <w:snapToGrid/>
      <w:spacing w:before="0" w:after="0"/>
    </w:pPr>
    <w:rPr>
      <w:rFonts w:eastAsia="Times New Roman"/>
      <w:color w:val="000000"/>
      <w:szCs w:val="24"/>
    </w:rPr>
  </w:style>
  <w:style w:type="paragraph" w:customStyle="1" w:styleId="Style1010">
    <w:name w:val="Стиль Style10 + Черный1"/>
    <w:basedOn w:val="a2"/>
    <w:next w:val="a2"/>
    <w:uiPriority w:val="99"/>
    <w:qFormat/>
    <w:rsid w:val="007D7AD6"/>
    <w:pPr>
      <w:widowControl/>
      <w:snapToGrid/>
      <w:spacing w:before="0" w:after="0"/>
    </w:pPr>
    <w:rPr>
      <w:rFonts w:eastAsia="Times New Roman"/>
      <w:color w:val="000000"/>
      <w:szCs w:val="24"/>
    </w:rPr>
  </w:style>
  <w:style w:type="character" w:customStyle="1" w:styleId="FontStyle79">
    <w:name w:val="Font Style79"/>
    <w:uiPriority w:val="99"/>
    <w:qFormat/>
    <w:rsid w:val="007D7AD6"/>
    <w:rPr>
      <w:rFonts w:ascii="MS Reference Sans Serif" w:hAnsi="MS Reference Sans Serif"/>
      <w:sz w:val="22"/>
    </w:rPr>
  </w:style>
  <w:style w:type="paragraph" w:customStyle="1" w:styleId="Style48">
    <w:name w:val="Style48"/>
    <w:basedOn w:val="a2"/>
    <w:uiPriority w:val="99"/>
    <w:qFormat/>
    <w:rsid w:val="007D7AD6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WW8Num2z1">
    <w:name w:val="WW8Num2z1"/>
    <w:uiPriority w:val="99"/>
    <w:qFormat/>
    <w:rsid w:val="007D7AD6"/>
    <w:rPr>
      <w:rFonts w:ascii="Times New Roman" w:hAnsi="Times New Roman"/>
    </w:rPr>
  </w:style>
  <w:style w:type="paragraph" w:customStyle="1" w:styleId="Textbody0">
    <w:name w:val="Text body"/>
    <w:basedOn w:val="Standard"/>
    <w:uiPriority w:val="99"/>
    <w:qFormat/>
    <w:rsid w:val="007D7AD6"/>
    <w:pPr>
      <w:autoSpaceDN/>
      <w:spacing w:after="120"/>
      <w:textAlignment w:val="baseline"/>
    </w:pPr>
    <w:rPr>
      <w:rFonts w:eastAsia="SimSun" w:cs="Mangal"/>
      <w:kern w:val="1"/>
      <w:lang w:eastAsia="hi-IN" w:bidi="hi-IN"/>
    </w:rPr>
  </w:style>
  <w:style w:type="paragraph" w:customStyle="1" w:styleId="Index">
    <w:name w:val="Index"/>
    <w:basedOn w:val="Standard"/>
    <w:uiPriority w:val="99"/>
    <w:qFormat/>
    <w:rsid w:val="007D7AD6"/>
    <w:pPr>
      <w:suppressLineNumbers/>
      <w:autoSpaceDN/>
      <w:textAlignment w:val="baseline"/>
    </w:pPr>
    <w:rPr>
      <w:rFonts w:eastAsia="SimSun" w:cs="Mangal"/>
      <w:kern w:val="1"/>
      <w:lang w:eastAsia="hi-IN" w:bidi="hi-IN"/>
    </w:rPr>
  </w:style>
  <w:style w:type="paragraph" w:customStyle="1" w:styleId="TimesET10pt">
    <w:name w:val="Стиль Основной текст + TimesET 10 pt Знак Знак Знак Знак Знак Знак Знак Знак Знак Знак Знак Знак Знак Знак Знак Знак Знак Знак"/>
    <w:basedOn w:val="aff1"/>
    <w:link w:val="TimesET10pt0"/>
    <w:uiPriority w:val="99"/>
    <w:qFormat/>
    <w:rsid w:val="007D7AD6"/>
    <w:pPr>
      <w:autoSpaceDE w:val="0"/>
      <w:autoSpaceDN w:val="0"/>
      <w:adjustRightInd w:val="0"/>
      <w:spacing w:line="240" w:lineRule="auto"/>
      <w:ind w:firstLine="340"/>
      <w:jc w:val="both"/>
    </w:pPr>
    <w:rPr>
      <w:rFonts w:ascii="TimesET" w:eastAsia="Calibri" w:hAnsi="TimesET"/>
      <w:color w:val="000000"/>
      <w:sz w:val="19"/>
    </w:rPr>
  </w:style>
  <w:style w:type="character" w:customStyle="1" w:styleId="TimesET10pt0">
    <w:name w:val="Стиль Основной текст + TimesET 10 pt Знак Знак Знак Знак Знак Знак Знак Знак Знак Знак Знак Знак Знак Знак Знак Знак Знак Знак Знак"/>
    <w:link w:val="TimesET10pt"/>
    <w:uiPriority w:val="99"/>
    <w:qFormat/>
    <w:locked/>
    <w:rsid w:val="007D7AD6"/>
    <w:rPr>
      <w:rFonts w:ascii="TimesET" w:eastAsia="Calibri" w:hAnsi="TimesET" w:cs="Times New Roman"/>
      <w:color w:val="000000"/>
      <w:sz w:val="19"/>
      <w:szCs w:val="20"/>
      <w:lang w:eastAsia="ru-RU"/>
    </w:rPr>
  </w:style>
  <w:style w:type="character" w:customStyle="1" w:styleId="331">
    <w:name w:val="Знак3 Знак Знак3"/>
    <w:uiPriority w:val="99"/>
    <w:qFormat/>
    <w:locked/>
    <w:rsid w:val="007D7AD6"/>
    <w:rPr>
      <w:rFonts w:ascii="Courier New" w:hAnsi="Courier New"/>
      <w:lang w:val="ru-RU" w:eastAsia="ru-RU"/>
    </w:rPr>
  </w:style>
  <w:style w:type="character" w:customStyle="1" w:styleId="WW8Num2z2">
    <w:name w:val="WW8Num2z2"/>
    <w:uiPriority w:val="99"/>
    <w:qFormat/>
    <w:rsid w:val="007D7AD6"/>
    <w:rPr>
      <w:rFonts w:ascii="Wingdings" w:hAnsi="Wingdings"/>
    </w:rPr>
  </w:style>
  <w:style w:type="character" w:customStyle="1" w:styleId="WW8Num3z2">
    <w:name w:val="WW8Num3z2"/>
    <w:uiPriority w:val="99"/>
    <w:qFormat/>
    <w:rsid w:val="007D7AD6"/>
    <w:rPr>
      <w:rFonts w:ascii="Wingdings" w:hAnsi="Wingdings"/>
    </w:rPr>
  </w:style>
  <w:style w:type="character" w:customStyle="1" w:styleId="WW8Num3z3">
    <w:name w:val="WW8Num3z3"/>
    <w:uiPriority w:val="99"/>
    <w:qFormat/>
    <w:rsid w:val="007D7AD6"/>
    <w:rPr>
      <w:rFonts w:ascii="Symbol" w:hAnsi="Symbol"/>
    </w:rPr>
  </w:style>
  <w:style w:type="character" w:customStyle="1" w:styleId="WW8Num12z1">
    <w:name w:val="WW8Num12z1"/>
    <w:uiPriority w:val="99"/>
    <w:qFormat/>
    <w:rsid w:val="007D7AD6"/>
    <w:rPr>
      <w:b/>
    </w:rPr>
  </w:style>
  <w:style w:type="character" w:customStyle="1" w:styleId="WW8Num12z5">
    <w:name w:val="WW8Num12z5"/>
    <w:uiPriority w:val="99"/>
    <w:qFormat/>
    <w:rsid w:val="007D7AD6"/>
  </w:style>
  <w:style w:type="character" w:customStyle="1" w:styleId="WW8Num12z6">
    <w:name w:val="WW8Num12z6"/>
    <w:uiPriority w:val="99"/>
    <w:qFormat/>
    <w:rsid w:val="007D7AD6"/>
  </w:style>
  <w:style w:type="character" w:customStyle="1" w:styleId="WW8Num12z7">
    <w:name w:val="WW8Num12z7"/>
    <w:uiPriority w:val="99"/>
    <w:qFormat/>
    <w:rsid w:val="007D7AD6"/>
  </w:style>
  <w:style w:type="character" w:customStyle="1" w:styleId="WW8Num12z8">
    <w:name w:val="WW8Num12z8"/>
    <w:uiPriority w:val="99"/>
    <w:qFormat/>
    <w:rsid w:val="007D7AD6"/>
  </w:style>
  <w:style w:type="character" w:customStyle="1" w:styleId="WW8Num17z2">
    <w:name w:val="WW8Num17z2"/>
    <w:uiPriority w:val="99"/>
    <w:qFormat/>
    <w:rsid w:val="007D7AD6"/>
  </w:style>
  <w:style w:type="character" w:customStyle="1" w:styleId="WW8Num17z3">
    <w:name w:val="WW8Num17z3"/>
    <w:uiPriority w:val="99"/>
    <w:qFormat/>
    <w:rsid w:val="007D7AD6"/>
  </w:style>
  <w:style w:type="character" w:customStyle="1" w:styleId="WW8Num17z4">
    <w:name w:val="WW8Num17z4"/>
    <w:uiPriority w:val="99"/>
    <w:qFormat/>
    <w:rsid w:val="007D7AD6"/>
  </w:style>
  <w:style w:type="character" w:customStyle="1" w:styleId="WW8Num17z5">
    <w:name w:val="WW8Num17z5"/>
    <w:uiPriority w:val="99"/>
    <w:qFormat/>
    <w:rsid w:val="007D7AD6"/>
  </w:style>
  <w:style w:type="character" w:customStyle="1" w:styleId="WW8Num17z6">
    <w:name w:val="WW8Num17z6"/>
    <w:uiPriority w:val="99"/>
    <w:qFormat/>
    <w:rsid w:val="007D7AD6"/>
  </w:style>
  <w:style w:type="character" w:customStyle="1" w:styleId="WW8Num17z7">
    <w:name w:val="WW8Num17z7"/>
    <w:uiPriority w:val="99"/>
    <w:qFormat/>
    <w:rsid w:val="007D7AD6"/>
  </w:style>
  <w:style w:type="character" w:customStyle="1" w:styleId="WW8Num17z8">
    <w:name w:val="WW8Num17z8"/>
    <w:uiPriority w:val="99"/>
    <w:qFormat/>
    <w:rsid w:val="007D7AD6"/>
  </w:style>
  <w:style w:type="character" w:customStyle="1" w:styleId="WW8Num20z0">
    <w:name w:val="WW8Num20z0"/>
    <w:uiPriority w:val="99"/>
    <w:qFormat/>
    <w:rsid w:val="007D7AD6"/>
  </w:style>
  <w:style w:type="character" w:customStyle="1" w:styleId="WW8Num21z0">
    <w:name w:val="WW8Num21z0"/>
    <w:uiPriority w:val="99"/>
    <w:qFormat/>
    <w:rsid w:val="007D7AD6"/>
  </w:style>
  <w:style w:type="character" w:customStyle="1" w:styleId="WW8Num21z1">
    <w:name w:val="WW8Num21z1"/>
    <w:uiPriority w:val="99"/>
    <w:qFormat/>
    <w:rsid w:val="007D7AD6"/>
  </w:style>
  <w:style w:type="character" w:customStyle="1" w:styleId="WW8Num21z2">
    <w:name w:val="WW8Num21z2"/>
    <w:uiPriority w:val="99"/>
    <w:qFormat/>
    <w:rsid w:val="007D7AD6"/>
  </w:style>
  <w:style w:type="character" w:customStyle="1" w:styleId="WW8Num21z3">
    <w:name w:val="WW8Num21z3"/>
    <w:uiPriority w:val="99"/>
    <w:qFormat/>
    <w:rsid w:val="007D7AD6"/>
  </w:style>
  <w:style w:type="character" w:customStyle="1" w:styleId="WW8Num21z4">
    <w:name w:val="WW8Num21z4"/>
    <w:uiPriority w:val="99"/>
    <w:qFormat/>
    <w:rsid w:val="007D7AD6"/>
  </w:style>
  <w:style w:type="character" w:customStyle="1" w:styleId="WW8Num21z5">
    <w:name w:val="WW8Num21z5"/>
    <w:uiPriority w:val="99"/>
    <w:qFormat/>
    <w:rsid w:val="007D7AD6"/>
  </w:style>
  <w:style w:type="character" w:customStyle="1" w:styleId="WW8Num21z6">
    <w:name w:val="WW8Num21z6"/>
    <w:uiPriority w:val="99"/>
    <w:qFormat/>
    <w:rsid w:val="007D7AD6"/>
  </w:style>
  <w:style w:type="character" w:customStyle="1" w:styleId="WW8Num21z7">
    <w:name w:val="WW8Num21z7"/>
    <w:uiPriority w:val="99"/>
    <w:qFormat/>
    <w:rsid w:val="007D7AD6"/>
  </w:style>
  <w:style w:type="character" w:customStyle="1" w:styleId="WW8Num21z8">
    <w:name w:val="WW8Num21z8"/>
    <w:uiPriority w:val="99"/>
    <w:qFormat/>
    <w:rsid w:val="007D7AD6"/>
  </w:style>
  <w:style w:type="character" w:customStyle="1" w:styleId="WW8Num22z0">
    <w:name w:val="WW8Num22z0"/>
    <w:uiPriority w:val="99"/>
    <w:qFormat/>
    <w:rsid w:val="007D7AD6"/>
    <w:rPr>
      <w:rFonts w:ascii="Symbol" w:hAnsi="Symbol"/>
    </w:rPr>
  </w:style>
  <w:style w:type="character" w:customStyle="1" w:styleId="WW8Num22z1">
    <w:name w:val="WW8Num22z1"/>
    <w:uiPriority w:val="99"/>
    <w:qFormat/>
    <w:rsid w:val="007D7AD6"/>
    <w:rPr>
      <w:rFonts w:ascii="Courier New" w:hAnsi="Courier New"/>
    </w:rPr>
  </w:style>
  <w:style w:type="character" w:customStyle="1" w:styleId="WW8Num22z2">
    <w:name w:val="WW8Num22z2"/>
    <w:uiPriority w:val="99"/>
    <w:qFormat/>
    <w:rsid w:val="007D7AD6"/>
    <w:rPr>
      <w:rFonts w:ascii="Wingdings" w:hAnsi="Wingdings"/>
    </w:rPr>
  </w:style>
  <w:style w:type="character" w:customStyle="1" w:styleId="WW8Num23z0">
    <w:name w:val="WW8Num23z0"/>
    <w:uiPriority w:val="99"/>
    <w:qFormat/>
    <w:rsid w:val="007D7AD6"/>
  </w:style>
  <w:style w:type="character" w:customStyle="1" w:styleId="WW8Num23z1">
    <w:name w:val="WW8Num23z1"/>
    <w:uiPriority w:val="99"/>
    <w:qFormat/>
    <w:rsid w:val="007D7AD6"/>
  </w:style>
  <w:style w:type="character" w:customStyle="1" w:styleId="WW8Num23z2">
    <w:name w:val="WW8Num23z2"/>
    <w:uiPriority w:val="99"/>
    <w:qFormat/>
    <w:rsid w:val="007D7AD6"/>
  </w:style>
  <w:style w:type="character" w:customStyle="1" w:styleId="WW8Num23z3">
    <w:name w:val="WW8Num23z3"/>
    <w:uiPriority w:val="99"/>
    <w:qFormat/>
    <w:rsid w:val="007D7AD6"/>
  </w:style>
  <w:style w:type="character" w:customStyle="1" w:styleId="WW8Num23z4">
    <w:name w:val="WW8Num23z4"/>
    <w:uiPriority w:val="99"/>
    <w:qFormat/>
    <w:rsid w:val="007D7AD6"/>
  </w:style>
  <w:style w:type="character" w:customStyle="1" w:styleId="WW8Num23z5">
    <w:name w:val="WW8Num23z5"/>
    <w:uiPriority w:val="99"/>
    <w:qFormat/>
    <w:rsid w:val="007D7AD6"/>
  </w:style>
  <w:style w:type="character" w:customStyle="1" w:styleId="WW8Num23z6">
    <w:name w:val="WW8Num23z6"/>
    <w:uiPriority w:val="99"/>
    <w:qFormat/>
    <w:rsid w:val="007D7AD6"/>
  </w:style>
  <w:style w:type="character" w:customStyle="1" w:styleId="WW8Num23z7">
    <w:name w:val="WW8Num23z7"/>
    <w:uiPriority w:val="99"/>
    <w:qFormat/>
    <w:rsid w:val="007D7AD6"/>
  </w:style>
  <w:style w:type="character" w:customStyle="1" w:styleId="WW8Num23z8">
    <w:name w:val="WW8Num23z8"/>
    <w:uiPriority w:val="99"/>
    <w:qFormat/>
    <w:rsid w:val="007D7AD6"/>
  </w:style>
  <w:style w:type="character" w:customStyle="1" w:styleId="WW8Num24z0">
    <w:name w:val="WW8Num24z0"/>
    <w:uiPriority w:val="99"/>
    <w:qFormat/>
    <w:rsid w:val="007D7AD6"/>
    <w:rPr>
      <w:rFonts w:ascii="Symbol" w:hAnsi="Symbol"/>
      <w:sz w:val="24"/>
    </w:rPr>
  </w:style>
  <w:style w:type="character" w:customStyle="1" w:styleId="WW8Num24z1">
    <w:name w:val="WW8Num24z1"/>
    <w:uiPriority w:val="99"/>
    <w:qFormat/>
    <w:rsid w:val="007D7AD6"/>
    <w:rPr>
      <w:rFonts w:ascii="Courier New" w:hAnsi="Courier New"/>
    </w:rPr>
  </w:style>
  <w:style w:type="character" w:customStyle="1" w:styleId="WW8Num24z2">
    <w:name w:val="WW8Num24z2"/>
    <w:uiPriority w:val="99"/>
    <w:qFormat/>
    <w:rsid w:val="007D7AD6"/>
    <w:rPr>
      <w:rFonts w:ascii="Wingdings" w:hAnsi="Wingdings"/>
    </w:rPr>
  </w:style>
  <w:style w:type="character" w:customStyle="1" w:styleId="WW8Num24z3">
    <w:name w:val="WW8Num24z3"/>
    <w:uiPriority w:val="99"/>
    <w:qFormat/>
    <w:rsid w:val="007D7AD6"/>
    <w:rPr>
      <w:rFonts w:ascii="Symbol" w:hAnsi="Symbol"/>
    </w:rPr>
  </w:style>
  <w:style w:type="character" w:customStyle="1" w:styleId="WW8Num25z0">
    <w:name w:val="WW8Num25z0"/>
    <w:uiPriority w:val="99"/>
    <w:qFormat/>
    <w:rsid w:val="007D7AD6"/>
    <w:rPr>
      <w:rFonts w:ascii="Symbol" w:hAnsi="Symbol"/>
      <w:color w:val="auto"/>
    </w:rPr>
  </w:style>
  <w:style w:type="character" w:customStyle="1" w:styleId="WW8Num25z1">
    <w:name w:val="WW8Num25z1"/>
    <w:uiPriority w:val="99"/>
    <w:qFormat/>
    <w:rsid w:val="007D7AD6"/>
    <w:rPr>
      <w:rFonts w:ascii="Courier New" w:hAnsi="Courier New"/>
    </w:rPr>
  </w:style>
  <w:style w:type="character" w:customStyle="1" w:styleId="WW8Num25z2">
    <w:name w:val="WW8Num25z2"/>
    <w:uiPriority w:val="99"/>
    <w:qFormat/>
    <w:rsid w:val="007D7AD6"/>
    <w:rPr>
      <w:rFonts w:ascii="Wingdings" w:hAnsi="Wingdings"/>
    </w:rPr>
  </w:style>
  <w:style w:type="character" w:customStyle="1" w:styleId="WW8Num25z3">
    <w:name w:val="WW8Num25z3"/>
    <w:uiPriority w:val="99"/>
    <w:qFormat/>
    <w:rsid w:val="007D7AD6"/>
    <w:rPr>
      <w:rFonts w:ascii="Symbol" w:hAnsi="Symbol"/>
    </w:rPr>
  </w:style>
  <w:style w:type="character" w:customStyle="1" w:styleId="WW8Num26z0">
    <w:name w:val="WW8Num26z0"/>
    <w:uiPriority w:val="99"/>
    <w:qFormat/>
    <w:rsid w:val="007D7AD6"/>
    <w:rPr>
      <w:rFonts w:ascii="Symbol" w:hAnsi="Symbol"/>
    </w:rPr>
  </w:style>
  <w:style w:type="character" w:customStyle="1" w:styleId="WW8Num26z1">
    <w:name w:val="WW8Num26z1"/>
    <w:uiPriority w:val="99"/>
    <w:qFormat/>
    <w:rsid w:val="007D7AD6"/>
    <w:rPr>
      <w:rFonts w:ascii="Courier New" w:hAnsi="Courier New"/>
    </w:rPr>
  </w:style>
  <w:style w:type="character" w:customStyle="1" w:styleId="WW8Num26z2">
    <w:name w:val="WW8Num26z2"/>
    <w:uiPriority w:val="99"/>
    <w:qFormat/>
    <w:rsid w:val="007D7AD6"/>
    <w:rPr>
      <w:rFonts w:ascii="Wingdings" w:hAnsi="Wingdings"/>
    </w:rPr>
  </w:style>
  <w:style w:type="character" w:customStyle="1" w:styleId="WW8Num27z0">
    <w:name w:val="WW8Num27z0"/>
    <w:uiPriority w:val="99"/>
    <w:qFormat/>
    <w:rsid w:val="007D7AD6"/>
  </w:style>
  <w:style w:type="character" w:customStyle="1" w:styleId="WW8Num27z1">
    <w:name w:val="WW8Num27z1"/>
    <w:uiPriority w:val="99"/>
    <w:qFormat/>
    <w:rsid w:val="007D7AD6"/>
  </w:style>
  <w:style w:type="character" w:customStyle="1" w:styleId="WW8Num27z2">
    <w:name w:val="WW8Num27z2"/>
    <w:uiPriority w:val="99"/>
    <w:qFormat/>
    <w:rsid w:val="007D7AD6"/>
  </w:style>
  <w:style w:type="character" w:customStyle="1" w:styleId="WW8Num27z3">
    <w:name w:val="WW8Num27z3"/>
    <w:uiPriority w:val="99"/>
    <w:qFormat/>
    <w:rsid w:val="007D7AD6"/>
  </w:style>
  <w:style w:type="character" w:customStyle="1" w:styleId="WW8Num27z4">
    <w:name w:val="WW8Num27z4"/>
    <w:uiPriority w:val="99"/>
    <w:qFormat/>
    <w:rsid w:val="007D7AD6"/>
  </w:style>
  <w:style w:type="character" w:customStyle="1" w:styleId="WW8Num27z5">
    <w:name w:val="WW8Num27z5"/>
    <w:uiPriority w:val="99"/>
    <w:qFormat/>
    <w:rsid w:val="007D7AD6"/>
  </w:style>
  <w:style w:type="character" w:customStyle="1" w:styleId="WW8Num27z6">
    <w:name w:val="WW8Num27z6"/>
    <w:uiPriority w:val="99"/>
    <w:qFormat/>
    <w:rsid w:val="007D7AD6"/>
  </w:style>
  <w:style w:type="character" w:customStyle="1" w:styleId="WW8Num27z7">
    <w:name w:val="WW8Num27z7"/>
    <w:uiPriority w:val="99"/>
    <w:qFormat/>
    <w:rsid w:val="007D7AD6"/>
  </w:style>
  <w:style w:type="character" w:customStyle="1" w:styleId="WW8Num27z8">
    <w:name w:val="WW8Num27z8"/>
    <w:uiPriority w:val="99"/>
    <w:qFormat/>
    <w:rsid w:val="007D7AD6"/>
  </w:style>
  <w:style w:type="character" w:customStyle="1" w:styleId="WW8Num28z0">
    <w:name w:val="WW8Num28z0"/>
    <w:uiPriority w:val="99"/>
    <w:qFormat/>
    <w:rsid w:val="007D7AD6"/>
  </w:style>
  <w:style w:type="character" w:customStyle="1" w:styleId="WW8Num28z1">
    <w:name w:val="WW8Num28z1"/>
    <w:uiPriority w:val="99"/>
    <w:qFormat/>
    <w:rsid w:val="007D7AD6"/>
    <w:rPr>
      <w:rFonts w:ascii="Symbol" w:hAnsi="Symbol"/>
      <w:sz w:val="24"/>
    </w:rPr>
  </w:style>
  <w:style w:type="character" w:customStyle="1" w:styleId="WW8Num28z2">
    <w:name w:val="WW8Num28z2"/>
    <w:uiPriority w:val="99"/>
    <w:qFormat/>
    <w:rsid w:val="007D7AD6"/>
  </w:style>
  <w:style w:type="character" w:customStyle="1" w:styleId="WW8Num28z3">
    <w:name w:val="WW8Num28z3"/>
    <w:uiPriority w:val="99"/>
    <w:qFormat/>
    <w:rsid w:val="007D7AD6"/>
  </w:style>
  <w:style w:type="character" w:customStyle="1" w:styleId="WW8Num28z4">
    <w:name w:val="WW8Num28z4"/>
    <w:uiPriority w:val="99"/>
    <w:qFormat/>
    <w:rsid w:val="007D7AD6"/>
  </w:style>
  <w:style w:type="character" w:customStyle="1" w:styleId="WW8Num28z5">
    <w:name w:val="WW8Num28z5"/>
    <w:uiPriority w:val="99"/>
    <w:qFormat/>
    <w:rsid w:val="007D7AD6"/>
  </w:style>
  <w:style w:type="character" w:customStyle="1" w:styleId="WW8Num28z6">
    <w:name w:val="WW8Num28z6"/>
    <w:uiPriority w:val="99"/>
    <w:qFormat/>
    <w:rsid w:val="007D7AD6"/>
  </w:style>
  <w:style w:type="character" w:customStyle="1" w:styleId="WW8Num28z7">
    <w:name w:val="WW8Num28z7"/>
    <w:uiPriority w:val="99"/>
    <w:qFormat/>
    <w:rsid w:val="007D7AD6"/>
  </w:style>
  <w:style w:type="character" w:customStyle="1" w:styleId="WW8Num28z8">
    <w:name w:val="WW8Num28z8"/>
    <w:uiPriority w:val="99"/>
    <w:qFormat/>
    <w:rsid w:val="007D7AD6"/>
  </w:style>
  <w:style w:type="character" w:customStyle="1" w:styleId="WW8Num29z0">
    <w:name w:val="WW8Num29z0"/>
    <w:uiPriority w:val="99"/>
    <w:qFormat/>
    <w:rsid w:val="007D7AD6"/>
  </w:style>
  <w:style w:type="character" w:customStyle="1" w:styleId="WW8Num29z1">
    <w:name w:val="WW8Num29z1"/>
    <w:uiPriority w:val="99"/>
    <w:qFormat/>
    <w:rsid w:val="007D7AD6"/>
  </w:style>
  <w:style w:type="character" w:customStyle="1" w:styleId="WW8Num29z2">
    <w:name w:val="WW8Num29z2"/>
    <w:uiPriority w:val="99"/>
    <w:qFormat/>
    <w:rsid w:val="007D7AD6"/>
  </w:style>
  <w:style w:type="character" w:customStyle="1" w:styleId="WW8Num29z3">
    <w:name w:val="WW8Num29z3"/>
    <w:uiPriority w:val="99"/>
    <w:qFormat/>
    <w:rsid w:val="007D7AD6"/>
  </w:style>
  <w:style w:type="character" w:customStyle="1" w:styleId="WW8Num29z4">
    <w:name w:val="WW8Num29z4"/>
    <w:uiPriority w:val="99"/>
    <w:qFormat/>
    <w:rsid w:val="007D7AD6"/>
  </w:style>
  <w:style w:type="character" w:customStyle="1" w:styleId="WW8Num29z5">
    <w:name w:val="WW8Num29z5"/>
    <w:uiPriority w:val="99"/>
    <w:qFormat/>
    <w:rsid w:val="007D7AD6"/>
  </w:style>
  <w:style w:type="character" w:customStyle="1" w:styleId="WW8Num29z6">
    <w:name w:val="WW8Num29z6"/>
    <w:uiPriority w:val="99"/>
    <w:qFormat/>
    <w:rsid w:val="007D7AD6"/>
  </w:style>
  <w:style w:type="character" w:customStyle="1" w:styleId="WW8Num29z7">
    <w:name w:val="WW8Num29z7"/>
    <w:uiPriority w:val="99"/>
    <w:qFormat/>
    <w:rsid w:val="007D7AD6"/>
  </w:style>
  <w:style w:type="character" w:customStyle="1" w:styleId="WW8Num29z8">
    <w:name w:val="WW8Num29z8"/>
    <w:uiPriority w:val="99"/>
    <w:qFormat/>
    <w:rsid w:val="007D7AD6"/>
  </w:style>
  <w:style w:type="character" w:customStyle="1" w:styleId="WW8Num30z0">
    <w:name w:val="WW8Num30z0"/>
    <w:uiPriority w:val="99"/>
    <w:qFormat/>
    <w:rsid w:val="007D7AD6"/>
    <w:rPr>
      <w:rFonts w:ascii="Wingdings" w:hAnsi="Wingdings"/>
    </w:rPr>
  </w:style>
  <w:style w:type="character" w:customStyle="1" w:styleId="WW8Num30z1">
    <w:name w:val="WW8Num30z1"/>
    <w:uiPriority w:val="99"/>
    <w:qFormat/>
    <w:rsid w:val="007D7AD6"/>
    <w:rPr>
      <w:rFonts w:ascii="Courier New" w:hAnsi="Courier New"/>
    </w:rPr>
  </w:style>
  <w:style w:type="character" w:customStyle="1" w:styleId="WW8Num30z3">
    <w:name w:val="WW8Num30z3"/>
    <w:uiPriority w:val="99"/>
    <w:qFormat/>
    <w:rsid w:val="007D7AD6"/>
    <w:rPr>
      <w:rFonts w:ascii="Symbol" w:hAnsi="Symbol"/>
    </w:rPr>
  </w:style>
  <w:style w:type="character" w:customStyle="1" w:styleId="WW8Num31z0">
    <w:name w:val="WW8Num31z0"/>
    <w:uiPriority w:val="99"/>
    <w:qFormat/>
    <w:rsid w:val="007D7AD6"/>
    <w:rPr>
      <w:rFonts w:ascii="Wingdings" w:hAnsi="Wingdings"/>
    </w:rPr>
  </w:style>
  <w:style w:type="character" w:customStyle="1" w:styleId="WW8Num31z1">
    <w:name w:val="WW8Num31z1"/>
    <w:uiPriority w:val="99"/>
    <w:qFormat/>
    <w:rsid w:val="007D7AD6"/>
    <w:rPr>
      <w:rFonts w:ascii="Courier New" w:hAnsi="Courier New"/>
    </w:rPr>
  </w:style>
  <w:style w:type="character" w:customStyle="1" w:styleId="WW8Num31z3">
    <w:name w:val="WW8Num31z3"/>
    <w:uiPriority w:val="99"/>
    <w:qFormat/>
    <w:rsid w:val="007D7AD6"/>
    <w:rPr>
      <w:rFonts w:ascii="Symbol" w:hAnsi="Symbol"/>
    </w:rPr>
  </w:style>
  <w:style w:type="character" w:customStyle="1" w:styleId="WW8Num32z0">
    <w:name w:val="WW8Num32z0"/>
    <w:uiPriority w:val="99"/>
    <w:qFormat/>
    <w:rsid w:val="007D7AD6"/>
  </w:style>
  <w:style w:type="character" w:customStyle="1" w:styleId="WW8Num32z1">
    <w:name w:val="WW8Num32z1"/>
    <w:uiPriority w:val="99"/>
    <w:qFormat/>
    <w:rsid w:val="007D7AD6"/>
    <w:rPr>
      <w:rFonts w:ascii="Courier New" w:hAnsi="Courier New"/>
    </w:rPr>
  </w:style>
  <w:style w:type="character" w:customStyle="1" w:styleId="WW8Num32z2">
    <w:name w:val="WW8Num32z2"/>
    <w:uiPriority w:val="99"/>
    <w:qFormat/>
    <w:rsid w:val="007D7AD6"/>
    <w:rPr>
      <w:rFonts w:ascii="Wingdings" w:hAnsi="Wingdings"/>
    </w:rPr>
  </w:style>
  <w:style w:type="character" w:customStyle="1" w:styleId="WW8Num32z3">
    <w:name w:val="WW8Num32z3"/>
    <w:uiPriority w:val="99"/>
    <w:qFormat/>
    <w:rsid w:val="007D7AD6"/>
    <w:rPr>
      <w:rFonts w:ascii="Symbol" w:hAnsi="Symbol"/>
    </w:rPr>
  </w:style>
  <w:style w:type="paragraph" w:customStyle="1" w:styleId="affffffffd">
    <w:name w:val="Содержимое врезки"/>
    <w:basedOn w:val="a2"/>
    <w:uiPriority w:val="99"/>
    <w:qFormat/>
    <w:rsid w:val="007D7AD6"/>
    <w:pPr>
      <w:widowControl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text1">
    <w:name w:val="text1"/>
    <w:basedOn w:val="a2"/>
    <w:uiPriority w:val="99"/>
    <w:qFormat/>
    <w:rsid w:val="007D7AD6"/>
    <w:pPr>
      <w:widowControl/>
      <w:snapToGrid/>
      <w:spacing w:before="0" w:after="300"/>
    </w:pPr>
    <w:rPr>
      <w:rFonts w:eastAsia="Times New Roman"/>
      <w:szCs w:val="24"/>
    </w:rPr>
  </w:style>
  <w:style w:type="character" w:customStyle="1" w:styleId="FontStyle310">
    <w:name w:val="Font Style310"/>
    <w:uiPriority w:val="99"/>
    <w:qFormat/>
    <w:rsid w:val="007D7AD6"/>
    <w:rPr>
      <w:rFonts w:ascii="Times New Roman" w:hAnsi="Times New Roman"/>
      <w:sz w:val="18"/>
    </w:rPr>
  </w:style>
  <w:style w:type="paragraph" w:customStyle="1" w:styleId="2121">
    <w:name w:val="Стиль Заголовок 2 + 12 пт"/>
    <w:basedOn w:val="20"/>
    <w:uiPriority w:val="99"/>
    <w:qFormat/>
    <w:rsid w:val="007D7AD6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bCs/>
      <w:kern w:val="32"/>
      <w:sz w:val="24"/>
      <w:szCs w:val="32"/>
    </w:rPr>
  </w:style>
  <w:style w:type="paragraph" w:customStyle="1" w:styleId="affffffffe">
    <w:name w:val="Базовый"/>
    <w:uiPriority w:val="99"/>
    <w:qFormat/>
    <w:rsid w:val="007D7AD6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customStyle="1" w:styleId="-0">
    <w:name w:val="Интернет-ссылка"/>
    <w:uiPriority w:val="99"/>
    <w:qFormat/>
    <w:rsid w:val="007D7AD6"/>
    <w:rPr>
      <w:color w:val="0000FF"/>
      <w:u w:val="single"/>
    </w:rPr>
  </w:style>
  <w:style w:type="character" w:customStyle="1" w:styleId="textmaincenter">
    <w:name w:val="textmain_center"/>
    <w:basedOn w:val="a3"/>
    <w:uiPriority w:val="99"/>
    <w:qFormat/>
    <w:rsid w:val="007D7AD6"/>
    <w:rPr>
      <w:rFonts w:cs="Times New Roman"/>
    </w:rPr>
  </w:style>
  <w:style w:type="character" w:customStyle="1" w:styleId="WW8Num2z3">
    <w:name w:val="WW8Num2z3"/>
    <w:uiPriority w:val="99"/>
    <w:qFormat/>
    <w:rsid w:val="007D7AD6"/>
  </w:style>
  <w:style w:type="character" w:customStyle="1" w:styleId="WW8Num2z4">
    <w:name w:val="WW8Num2z4"/>
    <w:uiPriority w:val="99"/>
    <w:qFormat/>
    <w:rsid w:val="007D7AD6"/>
  </w:style>
  <w:style w:type="character" w:customStyle="1" w:styleId="WW8Num2z5">
    <w:name w:val="WW8Num2z5"/>
    <w:uiPriority w:val="99"/>
    <w:qFormat/>
    <w:rsid w:val="007D7AD6"/>
  </w:style>
  <w:style w:type="character" w:customStyle="1" w:styleId="WW8Num2z6">
    <w:name w:val="WW8Num2z6"/>
    <w:uiPriority w:val="99"/>
    <w:qFormat/>
    <w:rsid w:val="007D7AD6"/>
  </w:style>
  <w:style w:type="character" w:customStyle="1" w:styleId="WW8Num2z7">
    <w:name w:val="WW8Num2z7"/>
    <w:uiPriority w:val="99"/>
    <w:qFormat/>
    <w:rsid w:val="007D7AD6"/>
  </w:style>
  <w:style w:type="character" w:customStyle="1" w:styleId="WW8Num2z8">
    <w:name w:val="WW8Num2z8"/>
    <w:uiPriority w:val="99"/>
    <w:qFormat/>
    <w:rsid w:val="007D7AD6"/>
  </w:style>
  <w:style w:type="character" w:customStyle="1" w:styleId="WW8Num3z4">
    <w:name w:val="WW8Num3z4"/>
    <w:uiPriority w:val="99"/>
    <w:qFormat/>
    <w:rsid w:val="007D7AD6"/>
  </w:style>
  <w:style w:type="character" w:customStyle="1" w:styleId="WW8Num3z5">
    <w:name w:val="WW8Num3z5"/>
    <w:uiPriority w:val="99"/>
    <w:qFormat/>
    <w:rsid w:val="007D7AD6"/>
  </w:style>
  <w:style w:type="character" w:customStyle="1" w:styleId="WW8Num3z6">
    <w:name w:val="WW8Num3z6"/>
    <w:uiPriority w:val="99"/>
    <w:qFormat/>
    <w:rsid w:val="007D7AD6"/>
  </w:style>
  <w:style w:type="character" w:customStyle="1" w:styleId="WW8Num3z7">
    <w:name w:val="WW8Num3z7"/>
    <w:uiPriority w:val="99"/>
    <w:qFormat/>
    <w:rsid w:val="007D7AD6"/>
  </w:style>
  <w:style w:type="character" w:customStyle="1" w:styleId="WW8Num3z8">
    <w:name w:val="WW8Num3z8"/>
    <w:uiPriority w:val="99"/>
    <w:qFormat/>
    <w:rsid w:val="007D7AD6"/>
  </w:style>
  <w:style w:type="paragraph" w:customStyle="1" w:styleId="LO-Normal">
    <w:name w:val="LO-Normal"/>
    <w:uiPriority w:val="99"/>
    <w:qFormat/>
    <w:rsid w:val="007D7AD6"/>
    <w:pPr>
      <w:widowControl w:val="0"/>
      <w:suppressAutoHyphens/>
      <w:spacing w:after="0" w:line="240" w:lineRule="auto"/>
      <w:ind w:firstLine="420"/>
      <w:jc w:val="both"/>
    </w:pPr>
    <w:rPr>
      <w:rFonts w:ascii="Arial" w:eastAsia="Times New Roman" w:hAnsi="Arial" w:cs="Arial"/>
      <w:sz w:val="18"/>
      <w:szCs w:val="20"/>
      <w:lang w:eastAsia="zh-CN"/>
    </w:rPr>
  </w:style>
  <w:style w:type="character" w:customStyle="1" w:styleId="afffffffff">
    <w:name w:val="Стиль Обычный"/>
    <w:uiPriority w:val="99"/>
    <w:qFormat/>
    <w:rsid w:val="007D7AD6"/>
    <w:rPr>
      <w:rFonts w:ascii="Times New Roman" w:hAnsi="Times New Roman"/>
      <w:sz w:val="24"/>
    </w:rPr>
  </w:style>
  <w:style w:type="paragraph" w:customStyle="1" w:styleId="afffffffff0">
    <w:name w:val="Стиль Основной текст"/>
    <w:basedOn w:val="a2"/>
    <w:uiPriority w:val="99"/>
    <w:qFormat/>
    <w:rsid w:val="007D7AD6"/>
    <w:pPr>
      <w:widowControl/>
      <w:snapToGrid/>
      <w:spacing w:before="0" w:after="0"/>
    </w:pPr>
    <w:rPr>
      <w:rFonts w:eastAsia="Times New Roman"/>
    </w:rPr>
  </w:style>
  <w:style w:type="paragraph" w:customStyle="1" w:styleId="afffffffff1">
    <w:name w:val="Основа"/>
    <w:basedOn w:val="a2"/>
    <w:uiPriority w:val="99"/>
    <w:qFormat/>
    <w:rsid w:val="007D7AD6"/>
    <w:pPr>
      <w:widowControl/>
      <w:snapToGrid/>
      <w:spacing w:before="0" w:after="0"/>
      <w:ind w:firstLine="709"/>
      <w:jc w:val="both"/>
    </w:pPr>
    <w:rPr>
      <w:rFonts w:ascii="Verdana" w:eastAsia="Times New Roman" w:hAnsi="Verdana"/>
      <w:bCs/>
      <w:sz w:val="20"/>
    </w:rPr>
  </w:style>
  <w:style w:type="paragraph" w:customStyle="1" w:styleId="1271">
    <w:name w:val="Стиль По ширине Первая строка:  127 см Междустр.интервал:  полут..."/>
    <w:basedOn w:val="a2"/>
    <w:uiPriority w:val="99"/>
    <w:qFormat/>
    <w:rsid w:val="007D7AD6"/>
    <w:pPr>
      <w:widowControl/>
      <w:snapToGrid/>
      <w:spacing w:before="0" w:after="0" w:line="360" w:lineRule="auto"/>
    </w:pPr>
    <w:rPr>
      <w:rFonts w:eastAsia="Times New Roman"/>
    </w:rPr>
  </w:style>
  <w:style w:type="paragraph" w:customStyle="1" w:styleId="21f0">
    <w:name w:val="Красная строка 21"/>
    <w:basedOn w:val="aff8"/>
    <w:uiPriority w:val="99"/>
    <w:qFormat/>
    <w:rsid w:val="007D7AD6"/>
    <w:pPr>
      <w:suppressAutoHyphens/>
      <w:snapToGrid/>
      <w:spacing w:before="0"/>
      <w:ind w:firstLine="210"/>
    </w:pPr>
    <w:rPr>
      <w:rFonts w:ascii="Arial" w:eastAsia="MS PMincho" w:hAnsi="Arial" w:cs="Mangal"/>
      <w:b/>
      <w:bCs/>
      <w:kern w:val="1"/>
      <w:sz w:val="32"/>
      <w:szCs w:val="32"/>
      <w:lang w:val="en-US" w:eastAsia="hi-IN" w:bidi="hi-IN"/>
    </w:rPr>
  </w:style>
  <w:style w:type="paragraph" w:customStyle="1" w:styleId="09">
    <w:name w:val="Стиль Междустр.интервал:  множитель 09 ин"/>
    <w:basedOn w:val="a2"/>
    <w:uiPriority w:val="99"/>
    <w:qFormat/>
    <w:rsid w:val="007D7AD6"/>
    <w:pPr>
      <w:widowControl/>
      <w:snapToGrid/>
      <w:spacing w:before="0" w:after="0"/>
    </w:pPr>
    <w:rPr>
      <w:rFonts w:eastAsia="Times New Roman"/>
    </w:rPr>
  </w:style>
  <w:style w:type="character" w:customStyle="1" w:styleId="butback1">
    <w:name w:val="butback1"/>
    <w:uiPriority w:val="99"/>
    <w:qFormat/>
    <w:rsid w:val="007D7AD6"/>
    <w:rPr>
      <w:color w:val="666666"/>
    </w:rPr>
  </w:style>
  <w:style w:type="character" w:customStyle="1" w:styleId="FontStyle95">
    <w:name w:val="Font Style95"/>
    <w:uiPriority w:val="99"/>
    <w:qFormat/>
    <w:rsid w:val="007D7AD6"/>
    <w:rPr>
      <w:rFonts w:ascii="Times New Roman" w:hAnsi="Times New Roman"/>
      <w:sz w:val="22"/>
    </w:rPr>
  </w:style>
  <w:style w:type="character" w:customStyle="1" w:styleId="FontStyle94">
    <w:name w:val="Font Style94"/>
    <w:uiPriority w:val="99"/>
    <w:qFormat/>
    <w:rsid w:val="007D7AD6"/>
    <w:rPr>
      <w:rFonts w:ascii="Times New Roman" w:hAnsi="Times New Roman"/>
      <w:b/>
      <w:sz w:val="22"/>
    </w:rPr>
  </w:style>
  <w:style w:type="character" w:customStyle="1" w:styleId="FontStyle231">
    <w:name w:val="Font Style231"/>
    <w:uiPriority w:val="99"/>
    <w:qFormat/>
    <w:rsid w:val="007D7AD6"/>
    <w:rPr>
      <w:rFonts w:ascii="Times New Roman" w:hAnsi="Times New Roman"/>
      <w:sz w:val="26"/>
    </w:rPr>
  </w:style>
  <w:style w:type="character" w:customStyle="1" w:styleId="FontStyle145">
    <w:name w:val="Font Style145"/>
    <w:uiPriority w:val="99"/>
    <w:qFormat/>
    <w:rsid w:val="007D7AD6"/>
    <w:rPr>
      <w:rFonts w:ascii="Times New Roman" w:hAnsi="Times New Roman"/>
      <w:color w:val="000000"/>
      <w:sz w:val="18"/>
    </w:rPr>
  </w:style>
  <w:style w:type="character" w:customStyle="1" w:styleId="FontStyle215">
    <w:name w:val="Font Style215"/>
    <w:uiPriority w:val="99"/>
    <w:qFormat/>
    <w:rsid w:val="007D7AD6"/>
    <w:rPr>
      <w:rFonts w:ascii="Times New Roman" w:hAnsi="Times New Roman"/>
      <w:b/>
      <w:color w:val="000000"/>
      <w:sz w:val="18"/>
    </w:rPr>
  </w:style>
  <w:style w:type="character" w:customStyle="1" w:styleId="FontStyle153">
    <w:name w:val="Font Style153"/>
    <w:uiPriority w:val="99"/>
    <w:qFormat/>
    <w:rsid w:val="007D7AD6"/>
    <w:rPr>
      <w:rFonts w:ascii="Times New Roman" w:hAnsi="Times New Roman"/>
      <w:i/>
      <w:color w:val="000000"/>
      <w:sz w:val="18"/>
    </w:rPr>
  </w:style>
  <w:style w:type="paragraph" w:customStyle="1" w:styleId="Style1011">
    <w:name w:val="Style101"/>
    <w:basedOn w:val="a2"/>
    <w:uiPriority w:val="99"/>
    <w:qFormat/>
    <w:rsid w:val="007D7AD6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character" w:customStyle="1" w:styleId="FontStyle173">
    <w:name w:val="Font Style173"/>
    <w:uiPriority w:val="99"/>
    <w:qFormat/>
    <w:rsid w:val="007D7AD6"/>
    <w:rPr>
      <w:rFonts w:ascii="Times New Roman" w:hAnsi="Times New Roman"/>
      <w:i/>
      <w:color w:val="000000"/>
      <w:spacing w:val="20"/>
      <w:sz w:val="18"/>
    </w:rPr>
  </w:style>
  <w:style w:type="paragraph" w:customStyle="1" w:styleId="Style92">
    <w:name w:val="Style92"/>
    <w:basedOn w:val="a2"/>
    <w:uiPriority w:val="99"/>
    <w:qFormat/>
    <w:rsid w:val="007D7AD6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paragraph" w:customStyle="1" w:styleId="Style87">
    <w:name w:val="Style87"/>
    <w:basedOn w:val="a2"/>
    <w:uiPriority w:val="99"/>
    <w:qFormat/>
    <w:rsid w:val="007D7AD6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paragraph" w:customStyle="1" w:styleId="text0">
    <w:name w:val="text0"/>
    <w:basedOn w:val="a2"/>
    <w:uiPriority w:val="99"/>
    <w:qFormat/>
    <w:rsid w:val="007D7AD6"/>
    <w:pPr>
      <w:widowControl/>
      <w:snapToGrid/>
      <w:spacing w:before="48" w:after="48"/>
      <w:jc w:val="both"/>
    </w:pPr>
    <w:rPr>
      <w:rFonts w:eastAsia="Times New Roman"/>
      <w:szCs w:val="24"/>
    </w:rPr>
  </w:style>
  <w:style w:type="character" w:customStyle="1" w:styleId="b-serp-url">
    <w:name w:val="b-serp-url"/>
    <w:basedOn w:val="a3"/>
    <w:uiPriority w:val="99"/>
    <w:qFormat/>
    <w:rsid w:val="007D7AD6"/>
    <w:rPr>
      <w:rFonts w:cs="Times New Roman"/>
    </w:rPr>
  </w:style>
  <w:style w:type="paragraph" w:customStyle="1" w:styleId="biblio">
    <w:name w:val="biblio"/>
    <w:basedOn w:val="a2"/>
    <w:uiPriority w:val="99"/>
    <w:qFormat/>
    <w:rsid w:val="007D7AD6"/>
    <w:pPr>
      <w:widowControl/>
      <w:snapToGrid/>
      <w:spacing w:before="48" w:after="48"/>
      <w:ind w:firstLine="360"/>
      <w:jc w:val="both"/>
    </w:pPr>
    <w:rPr>
      <w:rFonts w:eastAsia="Times New Roman"/>
      <w:sz w:val="19"/>
      <w:szCs w:val="19"/>
    </w:rPr>
  </w:style>
  <w:style w:type="paragraph" w:customStyle="1" w:styleId="biblio0">
    <w:name w:val="biblio0"/>
    <w:basedOn w:val="a2"/>
    <w:uiPriority w:val="99"/>
    <w:qFormat/>
    <w:rsid w:val="007D7AD6"/>
    <w:pPr>
      <w:widowControl/>
      <w:snapToGrid/>
      <w:spacing w:before="48" w:after="48"/>
      <w:jc w:val="both"/>
    </w:pPr>
    <w:rPr>
      <w:rFonts w:eastAsia="Times New Roman"/>
      <w:sz w:val="19"/>
      <w:szCs w:val="19"/>
    </w:rPr>
  </w:style>
  <w:style w:type="paragraph" w:customStyle="1" w:styleId="podpis">
    <w:name w:val="podpis"/>
    <w:basedOn w:val="a2"/>
    <w:uiPriority w:val="99"/>
    <w:qFormat/>
    <w:rsid w:val="007D7AD6"/>
    <w:pPr>
      <w:widowControl/>
      <w:snapToGrid/>
      <w:spacing w:before="48" w:after="48"/>
      <w:jc w:val="right"/>
    </w:pPr>
    <w:rPr>
      <w:rFonts w:eastAsia="Times New Roman"/>
      <w:i/>
      <w:iCs/>
      <w:sz w:val="19"/>
      <w:szCs w:val="19"/>
    </w:rPr>
  </w:style>
  <w:style w:type="paragraph" w:customStyle="1" w:styleId="ris">
    <w:name w:val="ris"/>
    <w:basedOn w:val="a2"/>
    <w:uiPriority w:val="99"/>
    <w:qFormat/>
    <w:rsid w:val="007D7AD6"/>
    <w:pPr>
      <w:widowControl/>
      <w:snapToGrid/>
      <w:spacing w:before="48" w:after="48"/>
      <w:jc w:val="center"/>
    </w:pPr>
    <w:rPr>
      <w:rFonts w:eastAsia="Times New Roman"/>
      <w:i/>
      <w:iCs/>
      <w:sz w:val="19"/>
      <w:szCs w:val="19"/>
    </w:rPr>
  </w:style>
  <w:style w:type="paragraph" w:customStyle="1" w:styleId="small0">
    <w:name w:val="small0"/>
    <w:basedOn w:val="a2"/>
    <w:uiPriority w:val="99"/>
    <w:qFormat/>
    <w:rsid w:val="007D7AD6"/>
    <w:pPr>
      <w:widowControl/>
      <w:snapToGrid/>
      <w:spacing w:before="48" w:after="48"/>
      <w:jc w:val="both"/>
    </w:pPr>
    <w:rPr>
      <w:rFonts w:eastAsia="Times New Roman"/>
      <w:sz w:val="19"/>
      <w:szCs w:val="19"/>
    </w:rPr>
  </w:style>
  <w:style w:type="paragraph" w:customStyle="1" w:styleId="stih4">
    <w:name w:val="stih4"/>
    <w:basedOn w:val="a2"/>
    <w:uiPriority w:val="99"/>
    <w:qFormat/>
    <w:rsid w:val="007D7AD6"/>
    <w:pPr>
      <w:widowControl/>
      <w:snapToGrid/>
      <w:spacing w:before="120" w:after="120"/>
      <w:ind w:left="3240"/>
    </w:pPr>
    <w:rPr>
      <w:rFonts w:eastAsia="Times New Roman"/>
      <w:sz w:val="19"/>
      <w:szCs w:val="19"/>
    </w:rPr>
  </w:style>
  <w:style w:type="paragraph" w:customStyle="1" w:styleId="zag8">
    <w:name w:val="zag8"/>
    <w:basedOn w:val="a2"/>
    <w:uiPriority w:val="99"/>
    <w:qFormat/>
    <w:rsid w:val="007D7AD6"/>
    <w:pPr>
      <w:widowControl/>
      <w:snapToGrid/>
      <w:spacing w:before="240" w:after="48"/>
      <w:jc w:val="center"/>
    </w:pPr>
    <w:rPr>
      <w:rFonts w:eastAsia="Times New Roman"/>
      <w:sz w:val="19"/>
      <w:szCs w:val="19"/>
    </w:rPr>
  </w:style>
  <w:style w:type="character" w:customStyle="1" w:styleId="page">
    <w:name w:val="page"/>
    <w:uiPriority w:val="99"/>
    <w:rsid w:val="007D7AD6"/>
    <w:rPr>
      <w:i/>
      <w:vanish/>
      <w:color w:val="00008B"/>
      <w:sz w:val="19"/>
      <w:bdr w:val="single" w:sz="4" w:space="0" w:color="C1C1C1"/>
    </w:rPr>
  </w:style>
  <w:style w:type="paragraph" w:customStyle="1" w:styleId="hook">
    <w:name w:val="hook"/>
    <w:basedOn w:val="a2"/>
    <w:uiPriority w:val="99"/>
    <w:qFormat/>
    <w:rsid w:val="007D7AD6"/>
    <w:pPr>
      <w:widowControl/>
      <w:snapToGrid/>
      <w:spacing w:beforeAutospacing="1" w:afterAutospacing="1"/>
    </w:pPr>
    <w:rPr>
      <w:rFonts w:ascii="Comic Sans MS" w:eastAsia="Times New Roman" w:hAnsi="Comic Sans MS"/>
      <w:b/>
      <w:bCs/>
      <w:szCs w:val="24"/>
    </w:rPr>
  </w:style>
  <w:style w:type="character" w:customStyle="1" w:styleId="current">
    <w:name w:val="current"/>
    <w:basedOn w:val="a3"/>
    <w:uiPriority w:val="99"/>
    <w:qFormat/>
    <w:rsid w:val="007D7AD6"/>
    <w:rPr>
      <w:rFonts w:cs="Times New Roman"/>
    </w:rPr>
  </w:style>
  <w:style w:type="paragraph" w:customStyle="1" w:styleId="afffffffff2">
    <w:name w:val="Цитаты"/>
    <w:basedOn w:val="a2"/>
    <w:uiPriority w:val="99"/>
    <w:qFormat/>
    <w:rsid w:val="007D7AD6"/>
    <w:pPr>
      <w:widowControl/>
      <w:ind w:left="360" w:right="360"/>
    </w:pPr>
    <w:rPr>
      <w:rFonts w:eastAsia="Times New Roman"/>
    </w:rPr>
  </w:style>
  <w:style w:type="character" w:customStyle="1" w:styleId="FontStyle235">
    <w:name w:val="Font Style235"/>
    <w:uiPriority w:val="99"/>
    <w:qFormat/>
    <w:rsid w:val="007D7AD6"/>
    <w:rPr>
      <w:rFonts w:ascii="Arial" w:hAnsi="Arial"/>
      <w:b/>
      <w:sz w:val="18"/>
    </w:rPr>
  </w:style>
  <w:style w:type="character" w:customStyle="1" w:styleId="FontStyle255">
    <w:name w:val="Font Style255"/>
    <w:uiPriority w:val="99"/>
    <w:qFormat/>
    <w:rsid w:val="007D7AD6"/>
    <w:rPr>
      <w:rFonts w:ascii="Times New Roman" w:hAnsi="Times New Roman"/>
      <w:b/>
      <w:i/>
      <w:sz w:val="20"/>
    </w:rPr>
  </w:style>
  <w:style w:type="character" w:customStyle="1" w:styleId="FontStyle256">
    <w:name w:val="Font Style256"/>
    <w:uiPriority w:val="99"/>
    <w:qFormat/>
    <w:rsid w:val="007D7AD6"/>
    <w:rPr>
      <w:rFonts w:ascii="Times New Roman" w:hAnsi="Times New Roman"/>
      <w:b/>
      <w:sz w:val="20"/>
    </w:rPr>
  </w:style>
  <w:style w:type="character" w:customStyle="1" w:styleId="FontStyle240">
    <w:name w:val="Font Style240"/>
    <w:uiPriority w:val="99"/>
    <w:qFormat/>
    <w:rsid w:val="007D7AD6"/>
    <w:rPr>
      <w:rFonts w:ascii="Times New Roman" w:hAnsi="Times New Roman"/>
      <w:sz w:val="18"/>
    </w:rPr>
  </w:style>
  <w:style w:type="character" w:customStyle="1" w:styleId="FontStyle253">
    <w:name w:val="Font Style253"/>
    <w:uiPriority w:val="99"/>
    <w:qFormat/>
    <w:rsid w:val="007D7AD6"/>
    <w:rPr>
      <w:rFonts w:ascii="Times New Roman" w:hAnsi="Times New Roman"/>
      <w:i/>
      <w:sz w:val="18"/>
    </w:rPr>
  </w:style>
  <w:style w:type="character" w:customStyle="1" w:styleId="FontStyle234">
    <w:name w:val="Font Style234"/>
    <w:uiPriority w:val="99"/>
    <w:qFormat/>
    <w:rsid w:val="007D7AD6"/>
    <w:rPr>
      <w:rFonts w:ascii="Arial" w:hAnsi="Arial"/>
      <w:b/>
      <w:sz w:val="16"/>
    </w:rPr>
  </w:style>
  <w:style w:type="paragraph" w:customStyle="1" w:styleId="Style55">
    <w:name w:val="Style55"/>
    <w:basedOn w:val="a2"/>
    <w:uiPriority w:val="99"/>
    <w:qFormat/>
    <w:rsid w:val="007D7AD6"/>
    <w:pPr>
      <w:autoSpaceDE w:val="0"/>
      <w:autoSpaceDN w:val="0"/>
      <w:adjustRightInd w:val="0"/>
      <w:snapToGrid/>
      <w:spacing w:before="0" w:after="0"/>
    </w:pPr>
    <w:rPr>
      <w:rFonts w:ascii="Segoe UI" w:eastAsia="Times New Roman" w:hAnsi="Segoe UI" w:cs="Segoe UI"/>
      <w:szCs w:val="24"/>
    </w:rPr>
  </w:style>
  <w:style w:type="paragraph" w:customStyle="1" w:styleId="Style69">
    <w:name w:val="Style69"/>
    <w:basedOn w:val="a2"/>
    <w:uiPriority w:val="99"/>
    <w:qFormat/>
    <w:rsid w:val="007D7AD6"/>
    <w:pPr>
      <w:autoSpaceDE w:val="0"/>
      <w:autoSpaceDN w:val="0"/>
      <w:adjustRightInd w:val="0"/>
      <w:snapToGrid/>
      <w:spacing w:before="0" w:after="0" w:line="235" w:lineRule="exact"/>
      <w:ind w:hanging="206"/>
      <w:jc w:val="both"/>
    </w:pPr>
    <w:rPr>
      <w:rFonts w:ascii="Segoe UI" w:eastAsia="Times New Roman" w:hAnsi="Segoe UI" w:cs="Segoe UI"/>
      <w:szCs w:val="24"/>
    </w:rPr>
  </w:style>
  <w:style w:type="paragraph" w:customStyle="1" w:styleId="Style72">
    <w:name w:val="Style72"/>
    <w:basedOn w:val="a2"/>
    <w:uiPriority w:val="99"/>
    <w:qFormat/>
    <w:rsid w:val="007D7AD6"/>
    <w:pPr>
      <w:autoSpaceDE w:val="0"/>
      <w:autoSpaceDN w:val="0"/>
      <w:adjustRightInd w:val="0"/>
      <w:snapToGrid/>
      <w:spacing w:before="0" w:after="0"/>
    </w:pPr>
    <w:rPr>
      <w:rFonts w:ascii="Segoe UI" w:eastAsia="Times New Roman" w:hAnsi="Segoe UI" w:cs="Segoe UI"/>
      <w:szCs w:val="24"/>
    </w:rPr>
  </w:style>
  <w:style w:type="character" w:customStyle="1" w:styleId="citation">
    <w:name w:val="citation"/>
    <w:basedOn w:val="a3"/>
    <w:uiPriority w:val="99"/>
    <w:qFormat/>
    <w:rsid w:val="007D7AD6"/>
    <w:rPr>
      <w:rFonts w:cs="Times New Roman"/>
    </w:rPr>
  </w:style>
  <w:style w:type="character" w:customStyle="1" w:styleId="xmlemitalic10">
    <w:name w:val="xmlemitalic1"/>
    <w:basedOn w:val="a3"/>
    <w:uiPriority w:val="99"/>
    <w:qFormat/>
    <w:rsid w:val="007D7AD6"/>
    <w:rPr>
      <w:rFonts w:cs="Times New Roman"/>
    </w:rPr>
  </w:style>
  <w:style w:type="paragraph" w:customStyle="1" w:styleId="nospacing">
    <w:name w:val="nospacing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rilogRazd">
    <w:name w:val="Prilog Razd"/>
    <w:uiPriority w:val="99"/>
    <w:qFormat/>
    <w:rsid w:val="007D7AD6"/>
    <w:pPr>
      <w:keepNext/>
      <w:widowControl w:val="0"/>
      <w:autoSpaceDE w:val="0"/>
      <w:autoSpaceDN w:val="0"/>
      <w:adjustRightInd w:val="0"/>
      <w:spacing w:line="207" w:lineRule="atLeast"/>
      <w:jc w:val="center"/>
    </w:pPr>
    <w:rPr>
      <w:rFonts w:ascii="SchoolBookCTT" w:eastAsia="Times New Roman" w:hAnsi="SchoolBookCTT" w:cs="SchoolBookCTT"/>
      <w:b/>
      <w:bCs/>
      <w:sz w:val="20"/>
      <w:szCs w:val="20"/>
      <w:lang w:eastAsia="ru-RU"/>
    </w:rPr>
  </w:style>
  <w:style w:type="paragraph" w:customStyle="1" w:styleId="osntext">
    <w:name w:val="osn_text"/>
    <w:basedOn w:val="a2"/>
    <w:uiPriority w:val="99"/>
    <w:qFormat/>
    <w:rsid w:val="007D7AD6"/>
    <w:pPr>
      <w:snapToGrid/>
      <w:spacing w:before="0" w:after="0"/>
      <w:ind w:firstLine="567"/>
      <w:jc w:val="both"/>
    </w:pPr>
    <w:rPr>
      <w:rFonts w:eastAsia="Times New Roman"/>
      <w:sz w:val="20"/>
    </w:rPr>
  </w:style>
  <w:style w:type="paragraph" w:customStyle="1" w:styleId="Style43">
    <w:name w:val="Style43"/>
    <w:basedOn w:val="a2"/>
    <w:uiPriority w:val="99"/>
    <w:qFormat/>
    <w:rsid w:val="007D7AD6"/>
    <w:pPr>
      <w:autoSpaceDE w:val="0"/>
      <w:autoSpaceDN w:val="0"/>
      <w:adjustRightInd w:val="0"/>
      <w:snapToGrid/>
      <w:spacing w:before="0" w:after="0" w:line="475" w:lineRule="exact"/>
      <w:ind w:firstLine="706"/>
      <w:jc w:val="both"/>
    </w:pPr>
    <w:rPr>
      <w:rFonts w:eastAsia="Times New Roman"/>
      <w:szCs w:val="24"/>
    </w:rPr>
  </w:style>
  <w:style w:type="character" w:customStyle="1" w:styleId="font23">
    <w:name w:val="font23"/>
    <w:uiPriority w:val="99"/>
    <w:qFormat/>
    <w:rsid w:val="007D7AD6"/>
  </w:style>
  <w:style w:type="character" w:customStyle="1" w:styleId="texttext1">
    <w:name w:val="texttext1"/>
    <w:uiPriority w:val="99"/>
    <w:qFormat/>
    <w:rsid w:val="007D7AD6"/>
    <w:rPr>
      <w:rFonts w:ascii="Verdana" w:hAnsi="Verdana"/>
      <w:color w:val="000000"/>
      <w:sz w:val="19"/>
      <w:u w:val="none"/>
    </w:rPr>
  </w:style>
  <w:style w:type="character" w:customStyle="1" w:styleId="FontStyle64">
    <w:name w:val="Font Style64"/>
    <w:uiPriority w:val="99"/>
    <w:qFormat/>
    <w:rsid w:val="007D7AD6"/>
    <w:rPr>
      <w:rFonts w:ascii="Times New Roman" w:hAnsi="Times New Roman"/>
      <w:b/>
      <w:sz w:val="24"/>
    </w:rPr>
  </w:style>
  <w:style w:type="character" w:customStyle="1" w:styleId="authorabout">
    <w:name w:val="authorabout"/>
    <w:uiPriority w:val="99"/>
    <w:qFormat/>
    <w:rsid w:val="007D7AD6"/>
    <w:rPr>
      <w:rFonts w:ascii="Times New Roman" w:hAnsi="Times New Roman"/>
    </w:rPr>
  </w:style>
  <w:style w:type="character" w:customStyle="1" w:styleId="textbf">
    <w:name w:val="textbf"/>
    <w:uiPriority w:val="99"/>
    <w:qFormat/>
    <w:rsid w:val="007D7AD6"/>
  </w:style>
  <w:style w:type="character" w:customStyle="1" w:styleId="textit">
    <w:name w:val="textit"/>
    <w:uiPriority w:val="99"/>
    <w:qFormat/>
    <w:rsid w:val="007D7AD6"/>
  </w:style>
  <w:style w:type="character" w:customStyle="1" w:styleId="textdoc1">
    <w:name w:val="textdoc1"/>
    <w:uiPriority w:val="99"/>
    <w:qFormat/>
    <w:rsid w:val="007D7AD6"/>
  </w:style>
  <w:style w:type="paragraph" w:customStyle="1" w:styleId="textdoc">
    <w:name w:val="textdoc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sonormalcxsplast">
    <w:name w:val="msonormalcxsplast"/>
    <w:basedOn w:val="a2"/>
    <w:uiPriority w:val="99"/>
    <w:qFormat/>
    <w:rsid w:val="007D7AD6"/>
    <w:pPr>
      <w:widowControl/>
      <w:snapToGrid/>
      <w:spacing w:beforeAutospacing="1" w:afterAutospacing="1"/>
    </w:pPr>
    <w:rPr>
      <w:rFonts w:ascii="Arial" w:eastAsia="Times New Roman" w:hAnsi="Arial" w:cs="Arial"/>
      <w:color w:val="000000"/>
      <w:sz w:val="20"/>
    </w:rPr>
  </w:style>
  <w:style w:type="paragraph" w:customStyle="1" w:styleId="msonormalcxspmiddlecxspmiddle">
    <w:name w:val="msonormalcxspmiddlecxspmiddle"/>
    <w:basedOn w:val="a2"/>
    <w:uiPriority w:val="99"/>
    <w:qFormat/>
    <w:rsid w:val="007D7AD6"/>
    <w:pPr>
      <w:widowControl/>
      <w:snapToGrid/>
      <w:spacing w:beforeAutospacing="1" w:afterAutospacing="1"/>
    </w:pPr>
    <w:rPr>
      <w:rFonts w:ascii="Arial" w:eastAsia="Times New Roman" w:hAnsi="Arial" w:cs="Arial"/>
      <w:color w:val="000000"/>
      <w:sz w:val="20"/>
    </w:rPr>
  </w:style>
  <w:style w:type="character" w:customStyle="1" w:styleId="FontStyle52">
    <w:name w:val="Font Style52"/>
    <w:uiPriority w:val="99"/>
    <w:qFormat/>
    <w:rsid w:val="007D7AD6"/>
    <w:rPr>
      <w:rFonts w:ascii="Times New Roman" w:hAnsi="Times New Roman"/>
      <w:sz w:val="20"/>
    </w:rPr>
  </w:style>
  <w:style w:type="character" w:customStyle="1" w:styleId="snsep">
    <w:name w:val="snsep"/>
    <w:uiPriority w:val="99"/>
    <w:qFormat/>
    <w:rsid w:val="007D7AD6"/>
  </w:style>
  <w:style w:type="paragraph" w:customStyle="1" w:styleId="normalrus">
    <w:name w:val="normalrus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0cxspmiddle">
    <w:name w:val="a0cxspmiddle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mw-editsection">
    <w:name w:val="mw-editsection"/>
    <w:uiPriority w:val="99"/>
    <w:qFormat/>
    <w:rsid w:val="007D7AD6"/>
  </w:style>
  <w:style w:type="character" w:customStyle="1" w:styleId="num0">
    <w:name w:val="num0"/>
    <w:uiPriority w:val="99"/>
    <w:qFormat/>
    <w:rsid w:val="007D7AD6"/>
  </w:style>
  <w:style w:type="paragraph" w:customStyle="1" w:styleId="Style27">
    <w:name w:val="Style27"/>
    <w:basedOn w:val="a2"/>
    <w:uiPriority w:val="99"/>
    <w:qFormat/>
    <w:rsid w:val="007D7AD6"/>
    <w:pPr>
      <w:autoSpaceDE w:val="0"/>
      <w:autoSpaceDN w:val="0"/>
      <w:adjustRightInd w:val="0"/>
      <w:snapToGrid/>
      <w:spacing w:before="0" w:after="0" w:line="446" w:lineRule="exact"/>
      <w:ind w:firstLine="533"/>
      <w:jc w:val="both"/>
    </w:pPr>
    <w:rPr>
      <w:rFonts w:eastAsia="Times New Roman"/>
      <w:szCs w:val="24"/>
    </w:rPr>
  </w:style>
  <w:style w:type="character" w:customStyle="1" w:styleId="copy3">
    <w:name w:val="copy3"/>
    <w:uiPriority w:val="99"/>
    <w:qFormat/>
    <w:rsid w:val="007D7AD6"/>
  </w:style>
  <w:style w:type="character" w:customStyle="1" w:styleId="style80">
    <w:name w:val="style8"/>
    <w:uiPriority w:val="99"/>
    <w:qFormat/>
    <w:rsid w:val="007D7AD6"/>
  </w:style>
  <w:style w:type="paragraph" w:customStyle="1" w:styleId="ptx2">
    <w:name w:val="ptx2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512">
    <w:name w:val="Заголовок 5 Знак1"/>
    <w:uiPriority w:val="99"/>
    <w:qFormat/>
    <w:locked/>
    <w:rsid w:val="007D7AD6"/>
    <w:rPr>
      <w:b/>
      <w:i/>
      <w:sz w:val="26"/>
    </w:rPr>
  </w:style>
  <w:style w:type="character" w:customStyle="1" w:styleId="afffffffff3">
    <w:name w:val="Выделение жирным"/>
    <w:uiPriority w:val="99"/>
    <w:qFormat/>
    <w:rsid w:val="007D7AD6"/>
    <w:rPr>
      <w:b/>
    </w:rPr>
  </w:style>
  <w:style w:type="character" w:customStyle="1" w:styleId="ListLabel1">
    <w:name w:val="ListLabel 1"/>
    <w:uiPriority w:val="99"/>
    <w:qFormat/>
    <w:rsid w:val="007D7AD6"/>
    <w:rPr>
      <w:color w:val="000000"/>
      <w:spacing w:val="0"/>
      <w:position w:val="0"/>
      <w:sz w:val="20"/>
      <w:u w:val="none"/>
      <w:vertAlign w:val="baseline"/>
    </w:rPr>
  </w:style>
  <w:style w:type="character" w:customStyle="1" w:styleId="ListLabel2">
    <w:name w:val="ListLabel 2"/>
    <w:uiPriority w:val="99"/>
    <w:qFormat/>
    <w:rsid w:val="007D7AD6"/>
  </w:style>
  <w:style w:type="character" w:customStyle="1" w:styleId="ListLabel3">
    <w:name w:val="ListLabel 3"/>
    <w:uiPriority w:val="99"/>
    <w:qFormat/>
    <w:rsid w:val="007D7AD6"/>
    <w:rPr>
      <w:b/>
    </w:rPr>
  </w:style>
  <w:style w:type="character" w:customStyle="1" w:styleId="ListLabel4">
    <w:name w:val="ListLabel 4"/>
    <w:uiPriority w:val="99"/>
    <w:qFormat/>
    <w:rsid w:val="007D7AD6"/>
  </w:style>
  <w:style w:type="character" w:customStyle="1" w:styleId="ListLabel5">
    <w:name w:val="ListLabel 5"/>
    <w:uiPriority w:val="99"/>
    <w:qFormat/>
    <w:rsid w:val="007D7AD6"/>
    <w:rPr>
      <w:color w:val="00000A"/>
    </w:rPr>
  </w:style>
  <w:style w:type="character" w:customStyle="1" w:styleId="ListLabel6">
    <w:name w:val="ListLabel 6"/>
    <w:uiPriority w:val="99"/>
    <w:qFormat/>
    <w:rsid w:val="007D7AD6"/>
    <w:rPr>
      <w:sz w:val="20"/>
    </w:rPr>
  </w:style>
  <w:style w:type="character" w:customStyle="1" w:styleId="2ff9">
    <w:name w:val="Название Знак2"/>
    <w:uiPriority w:val="99"/>
    <w:qFormat/>
    <w:locked/>
    <w:rsid w:val="007D7AD6"/>
    <w:rPr>
      <w:i/>
      <w:color w:val="00000A"/>
      <w:sz w:val="24"/>
    </w:rPr>
  </w:style>
  <w:style w:type="character" w:customStyle="1" w:styleId="2ffa">
    <w:name w:val="Схема документа Знак2"/>
    <w:uiPriority w:val="99"/>
    <w:qFormat/>
    <w:locked/>
    <w:rsid w:val="007D7AD6"/>
    <w:rPr>
      <w:rFonts w:ascii="Tahoma" w:hAnsi="Tahoma"/>
      <w:color w:val="00000A"/>
      <w:shd w:val="clear" w:color="auto" w:fill="000080"/>
    </w:rPr>
  </w:style>
  <w:style w:type="character" w:customStyle="1" w:styleId="323">
    <w:name w:val="Основной текст с отступом 3 Знак2"/>
    <w:uiPriority w:val="99"/>
    <w:qFormat/>
    <w:locked/>
    <w:rsid w:val="007D7AD6"/>
    <w:rPr>
      <w:color w:val="00000A"/>
      <w:sz w:val="16"/>
      <w:lang w:val="ru-RU" w:eastAsia="ru-RU"/>
    </w:rPr>
  </w:style>
  <w:style w:type="character" w:customStyle="1" w:styleId="2ffb">
    <w:name w:val="Нижний колонтитул Знак2"/>
    <w:uiPriority w:val="99"/>
    <w:qFormat/>
    <w:locked/>
    <w:rsid w:val="007D7AD6"/>
    <w:rPr>
      <w:sz w:val="24"/>
    </w:rPr>
  </w:style>
  <w:style w:type="character" w:customStyle="1" w:styleId="2ffc">
    <w:name w:val="Текст выноски Знак2"/>
    <w:uiPriority w:val="99"/>
    <w:qFormat/>
    <w:locked/>
    <w:rsid w:val="007D7AD6"/>
    <w:rPr>
      <w:rFonts w:ascii="Tahoma" w:hAnsi="Tahoma"/>
      <w:color w:val="00000A"/>
      <w:sz w:val="16"/>
    </w:rPr>
  </w:style>
  <w:style w:type="character" w:customStyle="1" w:styleId="228">
    <w:name w:val="Основной текст 2 Знак2"/>
    <w:uiPriority w:val="99"/>
    <w:qFormat/>
    <w:locked/>
    <w:rsid w:val="007D7AD6"/>
    <w:rPr>
      <w:sz w:val="24"/>
    </w:rPr>
  </w:style>
  <w:style w:type="paragraph" w:customStyle="1" w:styleId="afffffffff4">
    <w:name w:val="Заглавие"/>
    <w:basedOn w:val="affffffffe"/>
    <w:uiPriority w:val="99"/>
    <w:qFormat/>
    <w:rsid w:val="007D7AD6"/>
    <w:pPr>
      <w:jc w:val="center"/>
    </w:pPr>
    <w:rPr>
      <w:sz w:val="20"/>
      <w:szCs w:val="20"/>
    </w:rPr>
  </w:style>
  <w:style w:type="table" w:customStyle="1" w:styleId="11fa">
    <w:name w:val="Сетка таблицы11"/>
    <w:uiPriority w:val="99"/>
    <w:rsid w:val="007D7A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t1834">
    <w:name w:val="ft1834"/>
    <w:uiPriority w:val="99"/>
    <w:qFormat/>
    <w:rsid w:val="007D7AD6"/>
  </w:style>
  <w:style w:type="character" w:customStyle="1" w:styleId="ft1846">
    <w:name w:val="ft1846"/>
    <w:uiPriority w:val="99"/>
    <w:qFormat/>
    <w:rsid w:val="007D7AD6"/>
  </w:style>
  <w:style w:type="character" w:customStyle="1" w:styleId="ft1850">
    <w:name w:val="ft1850"/>
    <w:uiPriority w:val="99"/>
    <w:qFormat/>
    <w:rsid w:val="007D7AD6"/>
  </w:style>
  <w:style w:type="character" w:customStyle="1" w:styleId="ft1994">
    <w:name w:val="ft1994"/>
    <w:uiPriority w:val="99"/>
    <w:qFormat/>
    <w:rsid w:val="007D7AD6"/>
  </w:style>
  <w:style w:type="character" w:customStyle="1" w:styleId="ft2006">
    <w:name w:val="ft2006"/>
    <w:uiPriority w:val="99"/>
    <w:qFormat/>
    <w:rsid w:val="007D7AD6"/>
  </w:style>
  <w:style w:type="character" w:customStyle="1" w:styleId="ft2181">
    <w:name w:val="ft2181"/>
    <w:uiPriority w:val="99"/>
    <w:qFormat/>
    <w:rsid w:val="007D7AD6"/>
  </w:style>
  <w:style w:type="character" w:customStyle="1" w:styleId="ft2193">
    <w:name w:val="ft2193"/>
    <w:uiPriority w:val="99"/>
    <w:qFormat/>
    <w:rsid w:val="007D7AD6"/>
  </w:style>
  <w:style w:type="character" w:customStyle="1" w:styleId="ft2205">
    <w:name w:val="ft2205"/>
    <w:uiPriority w:val="99"/>
    <w:qFormat/>
    <w:rsid w:val="007D7AD6"/>
  </w:style>
  <w:style w:type="character" w:customStyle="1" w:styleId="ft2213">
    <w:name w:val="ft2213"/>
    <w:uiPriority w:val="99"/>
    <w:qFormat/>
    <w:rsid w:val="007D7AD6"/>
  </w:style>
  <w:style w:type="character" w:customStyle="1" w:styleId="editsection">
    <w:name w:val="editsection"/>
    <w:uiPriority w:val="99"/>
    <w:qFormat/>
    <w:rsid w:val="007D7AD6"/>
  </w:style>
  <w:style w:type="paragraph" w:customStyle="1" w:styleId="-10-11">
    <w:name w:val="А-10-11"/>
    <w:basedOn w:val="a2"/>
    <w:uiPriority w:val="99"/>
    <w:qFormat/>
    <w:rsid w:val="007D7AD6"/>
    <w:pPr>
      <w:widowControl/>
      <w:snapToGrid/>
      <w:spacing w:before="0" w:after="0" w:line="233" w:lineRule="exact"/>
      <w:ind w:firstLine="397"/>
      <w:jc w:val="both"/>
    </w:pPr>
    <w:rPr>
      <w:rFonts w:eastAsia="Times New Roman"/>
      <w:sz w:val="20"/>
    </w:rPr>
  </w:style>
  <w:style w:type="paragraph" w:customStyle="1" w:styleId="iauiueiiiaaiio">
    <w:name w:val="iau?iue ii i?aaiio"/>
    <w:basedOn w:val="a2"/>
    <w:uiPriority w:val="99"/>
    <w:qFormat/>
    <w:rsid w:val="007D7AD6"/>
    <w:pPr>
      <w:widowControl/>
      <w:overflowPunct w:val="0"/>
      <w:autoSpaceDE w:val="0"/>
      <w:autoSpaceDN w:val="0"/>
      <w:adjustRightInd w:val="0"/>
      <w:snapToGrid/>
      <w:spacing w:before="0" w:after="0"/>
      <w:jc w:val="right"/>
      <w:textAlignment w:val="baseline"/>
    </w:pPr>
    <w:rPr>
      <w:rFonts w:eastAsia="Times New Roman"/>
      <w:sz w:val="20"/>
    </w:rPr>
  </w:style>
  <w:style w:type="character" w:customStyle="1" w:styleId="f1">
    <w:name w:val="f1"/>
    <w:uiPriority w:val="99"/>
    <w:qFormat/>
    <w:rsid w:val="007D7AD6"/>
  </w:style>
  <w:style w:type="paragraph" w:customStyle="1" w:styleId="131">
    <w:name w:val="Стиль Стиль по ширине Междустр.интервал:  множитель 13 ин + полужир...1"/>
    <w:basedOn w:val="a2"/>
    <w:uiPriority w:val="99"/>
    <w:qFormat/>
    <w:rsid w:val="007D7AD6"/>
    <w:pPr>
      <w:widowControl/>
      <w:numPr>
        <w:numId w:val="7"/>
      </w:numPr>
      <w:tabs>
        <w:tab w:val="left" w:pos="680"/>
        <w:tab w:val="left" w:pos="851"/>
      </w:tabs>
      <w:snapToGrid/>
      <w:spacing w:before="0" w:after="0" w:line="312" w:lineRule="auto"/>
      <w:ind w:left="680" w:hanging="226"/>
    </w:pPr>
    <w:rPr>
      <w:rFonts w:eastAsia="Times New Roman"/>
      <w:bCs/>
      <w:i/>
    </w:rPr>
  </w:style>
  <w:style w:type="table" w:customStyle="1" w:styleId="12b">
    <w:name w:val="Сетка таблицы12"/>
    <w:uiPriority w:val="99"/>
    <w:rsid w:val="007D7AD6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TimesNewRoman122">
    <w:name w:val="Стиль Заголовок 2 + Times New Roman 12 пт По левому краю"/>
    <w:basedOn w:val="20"/>
    <w:uiPriority w:val="99"/>
    <w:qFormat/>
    <w:rsid w:val="007D7AD6"/>
    <w:pPr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kern w:val="32"/>
      <w:sz w:val="24"/>
      <w:lang w:eastAsia="en-US"/>
    </w:rPr>
  </w:style>
  <w:style w:type="paragraph" w:customStyle="1" w:styleId="1TimesNewRoman12">
    <w:name w:val="Стиль Загол. 1 ур. + Times New Roman 12 пт"/>
    <w:basedOn w:val="a2"/>
    <w:uiPriority w:val="99"/>
    <w:qFormat/>
    <w:rsid w:val="007D7AD6"/>
    <w:pPr>
      <w:keepNext/>
      <w:widowControl/>
      <w:autoSpaceDE w:val="0"/>
      <w:autoSpaceDN w:val="0"/>
      <w:adjustRightInd w:val="0"/>
      <w:snapToGrid/>
      <w:spacing w:before="0" w:after="0" w:line="360" w:lineRule="auto"/>
      <w:jc w:val="center"/>
    </w:pPr>
    <w:rPr>
      <w:rFonts w:eastAsia="Times New Roman" w:cs="PragmaticaCTT"/>
      <w:b/>
      <w:bCs/>
      <w:caps/>
      <w:sz w:val="26"/>
    </w:rPr>
  </w:style>
  <w:style w:type="paragraph" w:customStyle="1" w:styleId="afffffffff5">
    <w:name w:val="НаКурсач"/>
    <w:basedOn w:val="a2"/>
    <w:uiPriority w:val="99"/>
    <w:qFormat/>
    <w:rsid w:val="007D7AD6"/>
    <w:pPr>
      <w:widowControl/>
      <w:snapToGrid/>
      <w:spacing w:before="0" w:after="0" w:line="312" w:lineRule="auto"/>
      <w:jc w:val="both"/>
    </w:pPr>
    <w:rPr>
      <w:rFonts w:eastAsia="Times New Roman"/>
      <w:sz w:val="28"/>
      <w:szCs w:val="24"/>
    </w:rPr>
  </w:style>
  <w:style w:type="character" w:customStyle="1" w:styleId="a11">
    <w:name w:val="a1"/>
    <w:uiPriority w:val="99"/>
    <w:qFormat/>
    <w:rsid w:val="007D7AD6"/>
  </w:style>
  <w:style w:type="character" w:customStyle="1" w:styleId="1113">
    <w:name w:val="Сильное выделение111"/>
    <w:uiPriority w:val="99"/>
    <w:qFormat/>
    <w:rsid w:val="007D7AD6"/>
    <w:rPr>
      <w:b/>
    </w:rPr>
  </w:style>
  <w:style w:type="paragraph" w:customStyle="1" w:styleId="HTML1a">
    <w:name w:val="Стандартный HTML1"/>
    <w:basedOn w:val="a2"/>
    <w:uiPriority w:val="99"/>
    <w:qFormat/>
    <w:rsid w:val="007D7AD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eastAsia="Times New Roman" w:hAnsi="Courier New" w:cs="Courier New"/>
      <w:kern w:val="1"/>
      <w:sz w:val="20"/>
      <w:lang w:eastAsia="hi-IN" w:bidi="hi-IN"/>
    </w:rPr>
  </w:style>
  <w:style w:type="character" w:customStyle="1" w:styleId="field-content">
    <w:name w:val="field-content"/>
    <w:uiPriority w:val="99"/>
    <w:qFormat/>
    <w:rsid w:val="007D7AD6"/>
  </w:style>
  <w:style w:type="character" w:customStyle="1" w:styleId="reference-text">
    <w:name w:val="reference-text"/>
    <w:uiPriority w:val="99"/>
    <w:qFormat/>
    <w:rsid w:val="007D7AD6"/>
  </w:style>
  <w:style w:type="paragraph" w:customStyle="1" w:styleId="snip1">
    <w:name w:val="snip1"/>
    <w:basedOn w:val="a2"/>
    <w:uiPriority w:val="99"/>
    <w:qFormat/>
    <w:rsid w:val="007D7AD6"/>
    <w:pPr>
      <w:widowControl/>
      <w:snapToGrid/>
      <w:spacing w:before="49" w:after="0" w:line="300" w:lineRule="atLeast"/>
    </w:pPr>
    <w:rPr>
      <w:rFonts w:eastAsia="Times New Roman"/>
      <w:color w:val="000000"/>
      <w:szCs w:val="24"/>
    </w:rPr>
  </w:style>
  <w:style w:type="paragraph" w:customStyle="1" w:styleId="Style74">
    <w:name w:val="Style74"/>
    <w:basedOn w:val="a2"/>
    <w:uiPriority w:val="99"/>
    <w:qFormat/>
    <w:rsid w:val="007D7AD6"/>
    <w:pPr>
      <w:autoSpaceDE w:val="0"/>
      <w:autoSpaceDN w:val="0"/>
      <w:adjustRightInd w:val="0"/>
      <w:snapToGrid/>
      <w:spacing w:before="0" w:after="0" w:line="274" w:lineRule="exact"/>
      <w:ind w:firstLine="293"/>
      <w:jc w:val="both"/>
    </w:pPr>
    <w:rPr>
      <w:rFonts w:eastAsia="Times New Roman"/>
      <w:szCs w:val="24"/>
    </w:rPr>
  </w:style>
  <w:style w:type="paragraph" w:customStyle="1" w:styleId="-1">
    <w:name w:val="Обычный-1"/>
    <w:basedOn w:val="a2"/>
    <w:uiPriority w:val="99"/>
    <w:qFormat/>
    <w:rsid w:val="007D7AD6"/>
    <w:pPr>
      <w:snapToGrid/>
      <w:spacing w:before="0" w:after="0" w:line="360" w:lineRule="auto"/>
      <w:ind w:firstLine="720"/>
      <w:jc w:val="both"/>
    </w:pPr>
    <w:rPr>
      <w:rFonts w:eastAsia="Times New Roman"/>
    </w:rPr>
  </w:style>
  <w:style w:type="paragraph" w:customStyle="1" w:styleId="normal5">
    <w:name w:val="normal5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1c">
    <w:name w:val="Абзац списка Знак1"/>
    <w:link w:val="afffc"/>
    <w:uiPriority w:val="34"/>
    <w:qFormat/>
    <w:locked/>
    <w:rsid w:val="007D7AD6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12c">
    <w:name w:val="Обычный12"/>
    <w:uiPriority w:val="99"/>
    <w:qFormat/>
    <w:rsid w:val="007D7AD6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202">
    <w:name w:val="Знак Знак202"/>
    <w:uiPriority w:val="99"/>
    <w:qFormat/>
    <w:rsid w:val="007D7AD6"/>
    <w:rPr>
      <w:rFonts w:ascii="Arial" w:hAnsi="Arial"/>
      <w:sz w:val="22"/>
    </w:rPr>
  </w:style>
  <w:style w:type="paragraph" w:customStyle="1" w:styleId="3fc">
    <w:name w:val="Знак Знак Знак Знак Знак Знак3"/>
    <w:basedOn w:val="a2"/>
    <w:uiPriority w:val="99"/>
    <w:qFormat/>
    <w:rsid w:val="007D7AD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42">
    <w:name w:val="Знак Знак74"/>
    <w:uiPriority w:val="99"/>
    <w:qFormat/>
    <w:rsid w:val="007D7AD6"/>
    <w:rPr>
      <w:sz w:val="16"/>
      <w:lang w:val="ru-RU" w:eastAsia="ru-RU"/>
    </w:rPr>
  </w:style>
  <w:style w:type="character" w:customStyle="1" w:styleId="1420">
    <w:name w:val="Знак Знак142"/>
    <w:uiPriority w:val="99"/>
    <w:qFormat/>
    <w:locked/>
    <w:rsid w:val="007D7AD6"/>
    <w:rPr>
      <w:b/>
      <w:sz w:val="27"/>
      <w:lang w:val="ru-RU" w:eastAsia="ru-RU"/>
    </w:rPr>
  </w:style>
  <w:style w:type="character" w:customStyle="1" w:styleId="102">
    <w:name w:val="Знак Знак102"/>
    <w:uiPriority w:val="99"/>
    <w:qFormat/>
    <w:locked/>
    <w:rsid w:val="007D7AD6"/>
    <w:rPr>
      <w:sz w:val="16"/>
      <w:lang w:val="ru-RU" w:eastAsia="ru-RU"/>
    </w:rPr>
  </w:style>
  <w:style w:type="character" w:customStyle="1" w:styleId="6120">
    <w:name w:val="Знак Знак612"/>
    <w:uiPriority w:val="99"/>
    <w:qFormat/>
    <w:rsid w:val="007D7AD6"/>
    <w:rPr>
      <w:rFonts w:ascii="Arial" w:hAnsi="Arial"/>
      <w:b/>
      <w:i/>
      <w:sz w:val="28"/>
      <w:lang w:val="ru-RU" w:eastAsia="en-US"/>
    </w:rPr>
  </w:style>
  <w:style w:type="character" w:customStyle="1" w:styleId="1630">
    <w:name w:val="Знак Знак163"/>
    <w:uiPriority w:val="99"/>
    <w:qFormat/>
    <w:locked/>
    <w:rsid w:val="007D7AD6"/>
    <w:rPr>
      <w:b/>
      <w:caps/>
      <w:sz w:val="24"/>
      <w:lang w:val="ru-RU" w:eastAsia="ru-RU"/>
    </w:rPr>
  </w:style>
  <w:style w:type="character" w:customStyle="1" w:styleId="4b">
    <w:name w:val="Знак Знак Знак4"/>
    <w:uiPriority w:val="99"/>
    <w:qFormat/>
    <w:rsid w:val="007D7AD6"/>
    <w:rPr>
      <w:rFonts w:ascii="Times New Roman" w:hAnsi="Times New Roman"/>
      <w:b/>
      <w:caps/>
      <w:sz w:val="28"/>
    </w:rPr>
  </w:style>
  <w:style w:type="character" w:customStyle="1" w:styleId="252">
    <w:name w:val="Знак Знак252"/>
    <w:uiPriority w:val="99"/>
    <w:qFormat/>
    <w:rsid w:val="007D7AD6"/>
    <w:rPr>
      <w:rFonts w:ascii="Times New Roman" w:hAnsi="Times New Roman"/>
      <w:b/>
      <w:sz w:val="28"/>
    </w:rPr>
  </w:style>
  <w:style w:type="character" w:customStyle="1" w:styleId="2220">
    <w:name w:val="Знак Знак222"/>
    <w:uiPriority w:val="99"/>
    <w:qFormat/>
    <w:rsid w:val="007D7AD6"/>
    <w:rPr>
      <w:rFonts w:ascii="Times New Roman" w:hAnsi="Times New Roman"/>
      <w:sz w:val="24"/>
    </w:rPr>
  </w:style>
  <w:style w:type="character" w:customStyle="1" w:styleId="1920">
    <w:name w:val="Знак Знак192"/>
    <w:uiPriority w:val="99"/>
    <w:qFormat/>
    <w:rsid w:val="007D7AD6"/>
    <w:rPr>
      <w:rFonts w:ascii="Times New Roman" w:hAnsi="Times New Roman"/>
      <w:sz w:val="16"/>
      <w:lang w:eastAsia="ru-RU"/>
    </w:rPr>
  </w:style>
  <w:style w:type="character" w:customStyle="1" w:styleId="1820">
    <w:name w:val="Знак Знак182"/>
    <w:uiPriority w:val="99"/>
    <w:qFormat/>
    <w:rsid w:val="007D7AD6"/>
    <w:rPr>
      <w:rFonts w:ascii="Courier New" w:hAnsi="Courier New"/>
    </w:rPr>
  </w:style>
  <w:style w:type="character" w:customStyle="1" w:styleId="1720">
    <w:name w:val="Знак Знак172"/>
    <w:uiPriority w:val="99"/>
    <w:qFormat/>
    <w:rsid w:val="007D7AD6"/>
    <w:rPr>
      <w:rFonts w:ascii="Times New Roman" w:hAnsi="Times New Roman"/>
      <w:sz w:val="24"/>
    </w:rPr>
  </w:style>
  <w:style w:type="character" w:customStyle="1" w:styleId="1520">
    <w:name w:val="Знак Знак152"/>
    <w:uiPriority w:val="99"/>
    <w:qFormat/>
    <w:rsid w:val="007D7AD6"/>
    <w:rPr>
      <w:b/>
      <w:sz w:val="28"/>
    </w:rPr>
  </w:style>
  <w:style w:type="character" w:customStyle="1" w:styleId="4120">
    <w:name w:val="Знак Знак412"/>
    <w:uiPriority w:val="99"/>
    <w:qFormat/>
    <w:locked/>
    <w:rsid w:val="007D7AD6"/>
    <w:rPr>
      <w:rFonts w:ascii="Arial" w:hAnsi="Arial"/>
      <w:b/>
      <w:i/>
      <w:sz w:val="28"/>
      <w:lang w:val="ru-RU" w:eastAsia="en-US"/>
    </w:rPr>
  </w:style>
  <w:style w:type="character" w:customStyle="1" w:styleId="233">
    <w:name w:val="Знак Знак23 Знак3"/>
    <w:uiPriority w:val="99"/>
    <w:locked/>
    <w:rsid w:val="007D7AD6"/>
    <w:rPr>
      <w:rFonts w:ascii="Tahoma" w:hAnsi="Tahoma"/>
      <w:sz w:val="16"/>
    </w:rPr>
  </w:style>
  <w:style w:type="paragraph" w:customStyle="1" w:styleId="4c">
    <w:name w:val="Знак Знак Знак Знак Знак Знак Знак Знак Знак Знак Знак Знак Знак4"/>
    <w:basedOn w:val="a2"/>
    <w:uiPriority w:val="99"/>
    <w:qFormat/>
    <w:rsid w:val="007D7AD6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24">
    <w:name w:val="Знак32"/>
    <w:basedOn w:val="a2"/>
    <w:uiPriority w:val="99"/>
    <w:qFormat/>
    <w:rsid w:val="007D7AD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20">
    <w:name w:val="Знак Знак532"/>
    <w:uiPriority w:val="99"/>
    <w:qFormat/>
    <w:locked/>
    <w:rsid w:val="007D7AD6"/>
    <w:rPr>
      <w:b/>
      <w:caps/>
      <w:sz w:val="24"/>
      <w:lang w:val="ru-RU" w:eastAsia="ru-RU"/>
    </w:rPr>
  </w:style>
  <w:style w:type="character" w:customStyle="1" w:styleId="2ffd">
    <w:name w:val="Без интервала Знак2"/>
    <w:uiPriority w:val="99"/>
    <w:qFormat/>
    <w:locked/>
    <w:rsid w:val="007D7AD6"/>
    <w:rPr>
      <w:sz w:val="24"/>
      <w:lang w:eastAsia="en-US"/>
    </w:rPr>
  </w:style>
  <w:style w:type="character" w:customStyle="1" w:styleId="1121">
    <w:name w:val="Знак1 Знак Знак12"/>
    <w:uiPriority w:val="99"/>
    <w:qFormat/>
    <w:locked/>
    <w:rsid w:val="007D7AD6"/>
    <w:rPr>
      <w:rFonts w:ascii="Times New Roman" w:hAnsi="Times New Roman"/>
      <w:sz w:val="24"/>
      <w:lang w:eastAsia="ru-RU"/>
    </w:rPr>
  </w:style>
  <w:style w:type="character" w:customStyle="1" w:styleId="462">
    <w:name w:val="Знак Знак462"/>
    <w:uiPriority w:val="99"/>
    <w:qFormat/>
    <w:locked/>
    <w:rsid w:val="007D7AD6"/>
    <w:rPr>
      <w:b/>
      <w:sz w:val="27"/>
      <w:lang w:val="ru-RU" w:eastAsia="ru-RU"/>
    </w:rPr>
  </w:style>
  <w:style w:type="character" w:customStyle="1" w:styleId="482">
    <w:name w:val="Знак Знак482"/>
    <w:uiPriority w:val="99"/>
    <w:qFormat/>
    <w:locked/>
    <w:rsid w:val="007D7AD6"/>
    <w:rPr>
      <w:b/>
      <w:sz w:val="27"/>
      <w:lang w:val="ru-RU" w:eastAsia="ru-RU"/>
    </w:rPr>
  </w:style>
  <w:style w:type="character" w:customStyle="1" w:styleId="442">
    <w:name w:val="Знак Знак442"/>
    <w:uiPriority w:val="99"/>
    <w:qFormat/>
    <w:locked/>
    <w:rsid w:val="007D7AD6"/>
    <w:rPr>
      <w:sz w:val="24"/>
    </w:rPr>
  </w:style>
  <w:style w:type="character" w:customStyle="1" w:styleId="5120">
    <w:name w:val="Знак Знак512"/>
    <w:uiPriority w:val="99"/>
    <w:qFormat/>
    <w:locked/>
    <w:rsid w:val="007D7AD6"/>
    <w:rPr>
      <w:b/>
      <w:sz w:val="27"/>
      <w:lang w:val="ru-RU" w:eastAsia="ru-RU"/>
    </w:rPr>
  </w:style>
  <w:style w:type="character" w:customStyle="1" w:styleId="432">
    <w:name w:val="Знак Знак432"/>
    <w:uiPriority w:val="99"/>
    <w:qFormat/>
    <w:locked/>
    <w:rsid w:val="007D7AD6"/>
    <w:rPr>
      <w:color w:val="000000"/>
      <w:sz w:val="24"/>
      <w:lang w:eastAsia="ru-RU"/>
    </w:rPr>
  </w:style>
  <w:style w:type="character" w:customStyle="1" w:styleId="422">
    <w:name w:val="Знак Знак422"/>
    <w:uiPriority w:val="99"/>
    <w:qFormat/>
    <w:rsid w:val="007D7AD6"/>
    <w:rPr>
      <w:rFonts w:ascii="Times New Roman" w:hAnsi="Times New Roman"/>
      <w:sz w:val="16"/>
    </w:rPr>
  </w:style>
  <w:style w:type="character" w:customStyle="1" w:styleId="492">
    <w:name w:val="Знак Знак492"/>
    <w:uiPriority w:val="99"/>
    <w:qFormat/>
    <w:rsid w:val="007D7AD6"/>
    <w:rPr>
      <w:rFonts w:ascii="Times New Roman" w:hAnsi="Times New Roman"/>
      <w:b/>
      <w:caps/>
      <w:sz w:val="24"/>
      <w:lang w:eastAsia="ru-RU"/>
    </w:rPr>
  </w:style>
  <w:style w:type="character" w:customStyle="1" w:styleId="472">
    <w:name w:val="Знак Знак472"/>
    <w:uiPriority w:val="99"/>
    <w:qFormat/>
    <w:rsid w:val="007D7AD6"/>
    <w:rPr>
      <w:rFonts w:ascii="Times New Roman" w:hAnsi="Times New Roman"/>
      <w:b/>
      <w:sz w:val="27"/>
      <w:lang w:eastAsia="ru-RU"/>
    </w:rPr>
  </w:style>
  <w:style w:type="character" w:customStyle="1" w:styleId="452">
    <w:name w:val="Знак Знак452"/>
    <w:uiPriority w:val="99"/>
    <w:qFormat/>
    <w:rsid w:val="007D7AD6"/>
    <w:rPr>
      <w:rFonts w:ascii="Times New Roman" w:hAnsi="Times New Roman"/>
      <w:b/>
      <w:i/>
      <w:sz w:val="26"/>
      <w:lang w:eastAsia="ru-RU"/>
    </w:rPr>
  </w:style>
  <w:style w:type="character" w:customStyle="1" w:styleId="534">
    <w:name w:val="Знак5 Знак Знак3"/>
    <w:uiPriority w:val="99"/>
    <w:qFormat/>
    <w:locked/>
    <w:rsid w:val="007D7AD6"/>
    <w:rPr>
      <w:sz w:val="16"/>
    </w:rPr>
  </w:style>
  <w:style w:type="character" w:customStyle="1" w:styleId="502">
    <w:name w:val="Знак Знак502"/>
    <w:uiPriority w:val="99"/>
    <w:qFormat/>
    <w:locked/>
    <w:rsid w:val="007D7AD6"/>
    <w:rPr>
      <w:b/>
      <w:sz w:val="28"/>
      <w:lang w:val="ru-RU" w:eastAsia="ru-RU"/>
    </w:rPr>
  </w:style>
  <w:style w:type="character" w:customStyle="1" w:styleId="522">
    <w:name w:val="Знак Знак522"/>
    <w:uiPriority w:val="99"/>
    <w:qFormat/>
    <w:rsid w:val="007D7AD6"/>
    <w:rPr>
      <w:rFonts w:ascii="Arial" w:hAnsi="Arial"/>
      <w:b/>
      <w:i/>
      <w:sz w:val="28"/>
    </w:rPr>
  </w:style>
  <w:style w:type="character" w:customStyle="1" w:styleId="5121">
    <w:name w:val="Знак5 Знак Знак12"/>
    <w:uiPriority w:val="99"/>
    <w:qFormat/>
    <w:locked/>
    <w:rsid w:val="007D7AD6"/>
    <w:rPr>
      <w:sz w:val="16"/>
      <w:lang w:val="ru-RU" w:eastAsia="ru-RU"/>
    </w:rPr>
  </w:style>
  <w:style w:type="character" w:customStyle="1" w:styleId="621">
    <w:name w:val="Знак6 Знак Знак2"/>
    <w:uiPriority w:val="99"/>
    <w:qFormat/>
    <w:rsid w:val="007D7AD6"/>
    <w:rPr>
      <w:sz w:val="24"/>
      <w:lang w:val="ru-RU" w:eastAsia="ru-RU"/>
    </w:rPr>
  </w:style>
  <w:style w:type="character" w:customStyle="1" w:styleId="5210">
    <w:name w:val="Знак5 Знак21"/>
    <w:uiPriority w:val="99"/>
    <w:rsid w:val="007D7AD6"/>
    <w:rPr>
      <w:sz w:val="16"/>
    </w:rPr>
  </w:style>
  <w:style w:type="character" w:customStyle="1" w:styleId="UnresolvedMention">
    <w:name w:val="Unresolved Mention"/>
    <w:basedOn w:val="a3"/>
    <w:uiPriority w:val="99"/>
    <w:semiHidden/>
    <w:qFormat/>
    <w:rsid w:val="007D7AD6"/>
    <w:rPr>
      <w:rFonts w:cs="Times New Roman"/>
      <w:color w:val="605E5C"/>
      <w:shd w:val="clear" w:color="auto" w:fill="E1DFDD"/>
    </w:rPr>
  </w:style>
  <w:style w:type="character" w:customStyle="1" w:styleId="203">
    <w:name w:val="Знак Знак203"/>
    <w:uiPriority w:val="99"/>
    <w:qFormat/>
    <w:rsid w:val="007D7AD6"/>
    <w:rPr>
      <w:rFonts w:ascii="Arial" w:hAnsi="Arial"/>
      <w:sz w:val="22"/>
    </w:rPr>
  </w:style>
  <w:style w:type="paragraph" w:customStyle="1" w:styleId="4d">
    <w:name w:val="Знак Знак Знак Знак Знак Знак4"/>
    <w:basedOn w:val="a2"/>
    <w:uiPriority w:val="99"/>
    <w:qFormat/>
    <w:rsid w:val="007D7AD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50">
    <w:name w:val="Знак Знак75"/>
    <w:uiPriority w:val="99"/>
    <w:rsid w:val="007D7AD6"/>
    <w:rPr>
      <w:sz w:val="16"/>
      <w:lang w:val="ru-RU" w:eastAsia="ru-RU"/>
    </w:rPr>
  </w:style>
  <w:style w:type="character" w:customStyle="1" w:styleId="1430">
    <w:name w:val="Знак Знак143"/>
    <w:uiPriority w:val="99"/>
    <w:qFormat/>
    <w:locked/>
    <w:rsid w:val="007D7AD6"/>
    <w:rPr>
      <w:b/>
      <w:sz w:val="27"/>
      <w:lang w:val="ru-RU" w:eastAsia="ru-RU"/>
    </w:rPr>
  </w:style>
  <w:style w:type="character" w:customStyle="1" w:styleId="103">
    <w:name w:val="Знак Знак103"/>
    <w:uiPriority w:val="99"/>
    <w:qFormat/>
    <w:locked/>
    <w:rsid w:val="007D7AD6"/>
    <w:rPr>
      <w:sz w:val="16"/>
      <w:lang w:val="ru-RU" w:eastAsia="ru-RU"/>
    </w:rPr>
  </w:style>
  <w:style w:type="character" w:customStyle="1" w:styleId="6130">
    <w:name w:val="Знак Знак613"/>
    <w:uiPriority w:val="99"/>
    <w:qFormat/>
    <w:rsid w:val="007D7AD6"/>
    <w:rPr>
      <w:rFonts w:ascii="Arial" w:hAnsi="Arial"/>
      <w:b/>
      <w:i/>
      <w:sz w:val="28"/>
      <w:lang w:val="ru-RU" w:eastAsia="en-US"/>
    </w:rPr>
  </w:style>
  <w:style w:type="character" w:customStyle="1" w:styleId="164">
    <w:name w:val="Знак Знак164"/>
    <w:uiPriority w:val="99"/>
    <w:qFormat/>
    <w:locked/>
    <w:rsid w:val="007D7AD6"/>
    <w:rPr>
      <w:b/>
      <w:caps/>
      <w:sz w:val="24"/>
      <w:lang w:val="ru-RU" w:eastAsia="ru-RU"/>
    </w:rPr>
  </w:style>
  <w:style w:type="character" w:customStyle="1" w:styleId="5b">
    <w:name w:val="Знак Знак Знак5"/>
    <w:uiPriority w:val="99"/>
    <w:qFormat/>
    <w:rsid w:val="007D7AD6"/>
    <w:rPr>
      <w:rFonts w:ascii="Times New Roman" w:hAnsi="Times New Roman"/>
      <w:b/>
      <w:caps/>
      <w:sz w:val="28"/>
    </w:rPr>
  </w:style>
  <w:style w:type="character" w:customStyle="1" w:styleId="253">
    <w:name w:val="Знак Знак253"/>
    <w:uiPriority w:val="99"/>
    <w:qFormat/>
    <w:rsid w:val="007D7AD6"/>
    <w:rPr>
      <w:rFonts w:ascii="Times New Roman" w:hAnsi="Times New Roman"/>
      <w:b/>
      <w:sz w:val="28"/>
    </w:rPr>
  </w:style>
  <w:style w:type="character" w:customStyle="1" w:styleId="2230">
    <w:name w:val="Знак Знак223"/>
    <w:uiPriority w:val="99"/>
    <w:qFormat/>
    <w:rsid w:val="007D7AD6"/>
    <w:rPr>
      <w:rFonts w:ascii="Times New Roman" w:hAnsi="Times New Roman"/>
      <w:sz w:val="24"/>
    </w:rPr>
  </w:style>
  <w:style w:type="character" w:customStyle="1" w:styleId="193">
    <w:name w:val="Знак Знак193"/>
    <w:uiPriority w:val="99"/>
    <w:qFormat/>
    <w:rsid w:val="007D7AD6"/>
    <w:rPr>
      <w:rFonts w:ascii="Times New Roman" w:hAnsi="Times New Roman"/>
      <w:sz w:val="16"/>
      <w:lang w:eastAsia="ru-RU"/>
    </w:rPr>
  </w:style>
  <w:style w:type="character" w:customStyle="1" w:styleId="183">
    <w:name w:val="Знак Знак183"/>
    <w:uiPriority w:val="99"/>
    <w:qFormat/>
    <w:rsid w:val="007D7AD6"/>
    <w:rPr>
      <w:rFonts w:ascii="Courier New" w:hAnsi="Courier New"/>
    </w:rPr>
  </w:style>
  <w:style w:type="character" w:customStyle="1" w:styleId="173">
    <w:name w:val="Знак Знак173"/>
    <w:uiPriority w:val="99"/>
    <w:qFormat/>
    <w:rsid w:val="007D7AD6"/>
    <w:rPr>
      <w:rFonts w:ascii="Times New Roman" w:hAnsi="Times New Roman"/>
      <w:sz w:val="24"/>
    </w:rPr>
  </w:style>
  <w:style w:type="character" w:customStyle="1" w:styleId="153">
    <w:name w:val="Знак Знак153"/>
    <w:uiPriority w:val="99"/>
    <w:qFormat/>
    <w:rsid w:val="007D7AD6"/>
    <w:rPr>
      <w:b/>
      <w:sz w:val="28"/>
    </w:rPr>
  </w:style>
  <w:style w:type="character" w:customStyle="1" w:styleId="4130">
    <w:name w:val="Знак Знак413"/>
    <w:uiPriority w:val="99"/>
    <w:qFormat/>
    <w:locked/>
    <w:rsid w:val="007D7AD6"/>
    <w:rPr>
      <w:rFonts w:ascii="Arial" w:hAnsi="Arial"/>
      <w:b/>
      <w:i/>
      <w:sz w:val="28"/>
      <w:lang w:val="ru-RU" w:eastAsia="en-US"/>
    </w:rPr>
  </w:style>
  <w:style w:type="character" w:customStyle="1" w:styleId="234">
    <w:name w:val="Знак Знак23 Знак4"/>
    <w:uiPriority w:val="99"/>
    <w:qFormat/>
    <w:locked/>
    <w:rsid w:val="007D7AD6"/>
    <w:rPr>
      <w:rFonts w:ascii="Tahoma" w:hAnsi="Tahoma"/>
      <w:sz w:val="16"/>
    </w:rPr>
  </w:style>
  <w:style w:type="paragraph" w:customStyle="1" w:styleId="5c">
    <w:name w:val="Знак Знак Знак Знак Знак Знак Знак Знак Знак Знак Знак Знак Знак5"/>
    <w:basedOn w:val="a2"/>
    <w:uiPriority w:val="99"/>
    <w:qFormat/>
    <w:rsid w:val="007D7AD6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32">
    <w:name w:val="Знак33"/>
    <w:basedOn w:val="a2"/>
    <w:uiPriority w:val="99"/>
    <w:qFormat/>
    <w:rsid w:val="007D7AD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30">
    <w:name w:val="Знак Знак533"/>
    <w:uiPriority w:val="99"/>
    <w:qFormat/>
    <w:locked/>
    <w:rsid w:val="007D7AD6"/>
    <w:rPr>
      <w:b/>
      <w:caps/>
      <w:sz w:val="24"/>
      <w:lang w:val="ru-RU" w:eastAsia="ru-RU"/>
    </w:rPr>
  </w:style>
  <w:style w:type="character" w:customStyle="1" w:styleId="3fd">
    <w:name w:val="Без интервала Знак3"/>
    <w:uiPriority w:val="99"/>
    <w:qFormat/>
    <w:locked/>
    <w:rsid w:val="007D7AD6"/>
    <w:rPr>
      <w:sz w:val="24"/>
      <w:lang w:eastAsia="en-US"/>
    </w:rPr>
  </w:style>
  <w:style w:type="character" w:customStyle="1" w:styleId="1131">
    <w:name w:val="Знак1 Знак Знак13"/>
    <w:uiPriority w:val="99"/>
    <w:qFormat/>
    <w:locked/>
    <w:rsid w:val="007D7AD6"/>
    <w:rPr>
      <w:rFonts w:ascii="Times New Roman" w:hAnsi="Times New Roman"/>
      <w:sz w:val="24"/>
      <w:lang w:eastAsia="ru-RU"/>
    </w:rPr>
  </w:style>
  <w:style w:type="character" w:customStyle="1" w:styleId="463">
    <w:name w:val="Знак Знак463"/>
    <w:uiPriority w:val="99"/>
    <w:qFormat/>
    <w:locked/>
    <w:rsid w:val="007D7AD6"/>
    <w:rPr>
      <w:b/>
      <w:sz w:val="27"/>
      <w:lang w:val="ru-RU" w:eastAsia="ru-RU"/>
    </w:rPr>
  </w:style>
  <w:style w:type="character" w:customStyle="1" w:styleId="483">
    <w:name w:val="Знак Знак483"/>
    <w:uiPriority w:val="99"/>
    <w:qFormat/>
    <w:locked/>
    <w:rsid w:val="007D7AD6"/>
    <w:rPr>
      <w:b/>
      <w:sz w:val="27"/>
      <w:lang w:val="ru-RU" w:eastAsia="ru-RU"/>
    </w:rPr>
  </w:style>
  <w:style w:type="character" w:customStyle="1" w:styleId="443">
    <w:name w:val="Знак Знак443"/>
    <w:uiPriority w:val="99"/>
    <w:qFormat/>
    <w:locked/>
    <w:rsid w:val="007D7AD6"/>
    <w:rPr>
      <w:sz w:val="24"/>
    </w:rPr>
  </w:style>
  <w:style w:type="character" w:customStyle="1" w:styleId="513">
    <w:name w:val="Знак Знак513"/>
    <w:uiPriority w:val="99"/>
    <w:qFormat/>
    <w:locked/>
    <w:rsid w:val="007D7AD6"/>
    <w:rPr>
      <w:b/>
      <w:sz w:val="27"/>
      <w:lang w:val="ru-RU" w:eastAsia="ru-RU"/>
    </w:rPr>
  </w:style>
  <w:style w:type="character" w:customStyle="1" w:styleId="433">
    <w:name w:val="Знак Знак433"/>
    <w:uiPriority w:val="99"/>
    <w:qFormat/>
    <w:locked/>
    <w:rsid w:val="007D7AD6"/>
    <w:rPr>
      <w:color w:val="000000"/>
      <w:sz w:val="24"/>
      <w:lang w:eastAsia="ru-RU"/>
    </w:rPr>
  </w:style>
  <w:style w:type="character" w:customStyle="1" w:styleId="423">
    <w:name w:val="Знак Знак423"/>
    <w:uiPriority w:val="99"/>
    <w:qFormat/>
    <w:rsid w:val="007D7AD6"/>
    <w:rPr>
      <w:rFonts w:ascii="Times New Roman" w:hAnsi="Times New Roman"/>
      <w:sz w:val="16"/>
    </w:rPr>
  </w:style>
  <w:style w:type="character" w:customStyle="1" w:styleId="493">
    <w:name w:val="Знак Знак493"/>
    <w:uiPriority w:val="99"/>
    <w:qFormat/>
    <w:rsid w:val="007D7AD6"/>
    <w:rPr>
      <w:rFonts w:ascii="Times New Roman" w:hAnsi="Times New Roman"/>
      <w:b/>
      <w:caps/>
      <w:sz w:val="24"/>
      <w:lang w:eastAsia="ru-RU"/>
    </w:rPr>
  </w:style>
  <w:style w:type="character" w:customStyle="1" w:styleId="473">
    <w:name w:val="Знак Знак473"/>
    <w:uiPriority w:val="99"/>
    <w:qFormat/>
    <w:rsid w:val="007D7AD6"/>
    <w:rPr>
      <w:rFonts w:ascii="Times New Roman" w:hAnsi="Times New Roman"/>
      <w:b/>
      <w:sz w:val="27"/>
      <w:lang w:eastAsia="ru-RU"/>
    </w:rPr>
  </w:style>
  <w:style w:type="character" w:customStyle="1" w:styleId="453">
    <w:name w:val="Знак Знак453"/>
    <w:uiPriority w:val="99"/>
    <w:qFormat/>
    <w:rsid w:val="007D7AD6"/>
    <w:rPr>
      <w:rFonts w:ascii="Times New Roman" w:hAnsi="Times New Roman"/>
      <w:b/>
      <w:i/>
      <w:sz w:val="26"/>
      <w:lang w:eastAsia="ru-RU"/>
    </w:rPr>
  </w:style>
  <w:style w:type="character" w:customStyle="1" w:styleId="541">
    <w:name w:val="Знак5 Знак Знак4"/>
    <w:uiPriority w:val="99"/>
    <w:qFormat/>
    <w:locked/>
    <w:rsid w:val="007D7AD6"/>
    <w:rPr>
      <w:sz w:val="16"/>
    </w:rPr>
  </w:style>
  <w:style w:type="character" w:customStyle="1" w:styleId="503">
    <w:name w:val="Знак Знак503"/>
    <w:uiPriority w:val="99"/>
    <w:qFormat/>
    <w:locked/>
    <w:rsid w:val="007D7AD6"/>
    <w:rPr>
      <w:b/>
      <w:sz w:val="28"/>
      <w:lang w:val="ru-RU" w:eastAsia="ru-RU"/>
    </w:rPr>
  </w:style>
  <w:style w:type="character" w:customStyle="1" w:styleId="523">
    <w:name w:val="Знак Знак523"/>
    <w:uiPriority w:val="99"/>
    <w:qFormat/>
    <w:rsid w:val="007D7AD6"/>
    <w:rPr>
      <w:rFonts w:ascii="Arial" w:hAnsi="Arial"/>
      <w:b/>
      <w:i/>
      <w:sz w:val="28"/>
    </w:rPr>
  </w:style>
  <w:style w:type="character" w:customStyle="1" w:styleId="5130">
    <w:name w:val="Знак5 Знак Знак13"/>
    <w:uiPriority w:val="99"/>
    <w:qFormat/>
    <w:locked/>
    <w:rsid w:val="007D7AD6"/>
    <w:rPr>
      <w:sz w:val="16"/>
      <w:lang w:val="ru-RU" w:eastAsia="ru-RU"/>
    </w:rPr>
  </w:style>
  <w:style w:type="character" w:customStyle="1" w:styleId="631">
    <w:name w:val="Знак6 Знак Знак3"/>
    <w:uiPriority w:val="99"/>
    <w:qFormat/>
    <w:rsid w:val="007D7AD6"/>
    <w:rPr>
      <w:sz w:val="24"/>
      <w:lang w:val="ru-RU" w:eastAsia="ru-RU"/>
    </w:rPr>
  </w:style>
  <w:style w:type="paragraph" w:customStyle="1" w:styleId="5d">
    <w:name w:val="Знак Знак Знак Знак Знак Знак5"/>
    <w:basedOn w:val="a2"/>
    <w:uiPriority w:val="99"/>
    <w:qFormat/>
    <w:rsid w:val="007D7AD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6">
    <w:name w:val="Знак Знак76"/>
    <w:uiPriority w:val="99"/>
    <w:qFormat/>
    <w:rsid w:val="007D7AD6"/>
    <w:rPr>
      <w:sz w:val="16"/>
      <w:lang w:val="ru-RU" w:eastAsia="ru-RU"/>
    </w:rPr>
  </w:style>
  <w:style w:type="character" w:customStyle="1" w:styleId="1440">
    <w:name w:val="Знак Знак144"/>
    <w:uiPriority w:val="99"/>
    <w:qFormat/>
    <w:locked/>
    <w:rsid w:val="007D7AD6"/>
    <w:rPr>
      <w:b/>
      <w:sz w:val="27"/>
      <w:lang w:val="ru-RU" w:eastAsia="ru-RU"/>
    </w:rPr>
  </w:style>
  <w:style w:type="character" w:customStyle="1" w:styleId="104">
    <w:name w:val="Знак Знак104"/>
    <w:uiPriority w:val="99"/>
    <w:qFormat/>
    <w:locked/>
    <w:rsid w:val="007D7AD6"/>
    <w:rPr>
      <w:sz w:val="16"/>
      <w:lang w:val="ru-RU" w:eastAsia="ru-RU"/>
    </w:rPr>
  </w:style>
  <w:style w:type="character" w:customStyle="1" w:styleId="614">
    <w:name w:val="Знак Знак614"/>
    <w:uiPriority w:val="99"/>
    <w:qFormat/>
    <w:rsid w:val="007D7AD6"/>
    <w:rPr>
      <w:rFonts w:ascii="Arial" w:hAnsi="Arial"/>
      <w:b/>
      <w:i/>
      <w:sz w:val="28"/>
      <w:lang w:val="ru-RU" w:eastAsia="en-US"/>
    </w:rPr>
  </w:style>
  <w:style w:type="character" w:customStyle="1" w:styleId="165">
    <w:name w:val="Знак Знак165"/>
    <w:uiPriority w:val="99"/>
    <w:qFormat/>
    <w:locked/>
    <w:rsid w:val="007D7AD6"/>
    <w:rPr>
      <w:b/>
      <w:caps/>
      <w:sz w:val="24"/>
      <w:lang w:val="ru-RU" w:eastAsia="ru-RU"/>
    </w:rPr>
  </w:style>
  <w:style w:type="character" w:customStyle="1" w:styleId="6a">
    <w:name w:val="Знак Знак Знак6"/>
    <w:uiPriority w:val="99"/>
    <w:qFormat/>
    <w:rsid w:val="007D7AD6"/>
    <w:rPr>
      <w:rFonts w:ascii="Times New Roman" w:hAnsi="Times New Roman"/>
      <w:b/>
      <w:caps/>
      <w:sz w:val="28"/>
    </w:rPr>
  </w:style>
  <w:style w:type="character" w:customStyle="1" w:styleId="254">
    <w:name w:val="Знак Знак254"/>
    <w:uiPriority w:val="99"/>
    <w:qFormat/>
    <w:rsid w:val="007D7AD6"/>
    <w:rPr>
      <w:rFonts w:ascii="Times New Roman" w:hAnsi="Times New Roman"/>
      <w:b/>
      <w:sz w:val="28"/>
    </w:rPr>
  </w:style>
  <w:style w:type="character" w:customStyle="1" w:styleId="2240">
    <w:name w:val="Знак Знак224"/>
    <w:uiPriority w:val="99"/>
    <w:qFormat/>
    <w:rsid w:val="007D7AD6"/>
    <w:rPr>
      <w:rFonts w:ascii="Times New Roman" w:hAnsi="Times New Roman"/>
      <w:sz w:val="24"/>
    </w:rPr>
  </w:style>
  <w:style w:type="character" w:customStyle="1" w:styleId="204">
    <w:name w:val="Знак Знак204"/>
    <w:uiPriority w:val="99"/>
    <w:qFormat/>
    <w:rsid w:val="007D7AD6"/>
    <w:rPr>
      <w:rFonts w:ascii="Arial" w:hAnsi="Arial"/>
      <w:sz w:val="22"/>
    </w:rPr>
  </w:style>
  <w:style w:type="character" w:customStyle="1" w:styleId="194">
    <w:name w:val="Знак Знак194"/>
    <w:uiPriority w:val="99"/>
    <w:qFormat/>
    <w:rsid w:val="007D7AD6"/>
    <w:rPr>
      <w:rFonts w:ascii="Times New Roman" w:hAnsi="Times New Roman"/>
      <w:sz w:val="16"/>
      <w:lang w:eastAsia="ru-RU"/>
    </w:rPr>
  </w:style>
  <w:style w:type="character" w:customStyle="1" w:styleId="184">
    <w:name w:val="Знак Знак184"/>
    <w:uiPriority w:val="99"/>
    <w:qFormat/>
    <w:rsid w:val="007D7AD6"/>
    <w:rPr>
      <w:rFonts w:ascii="Courier New" w:hAnsi="Courier New"/>
    </w:rPr>
  </w:style>
  <w:style w:type="character" w:customStyle="1" w:styleId="174">
    <w:name w:val="Знак Знак174"/>
    <w:uiPriority w:val="99"/>
    <w:qFormat/>
    <w:rsid w:val="007D7AD6"/>
    <w:rPr>
      <w:rFonts w:ascii="Times New Roman" w:hAnsi="Times New Roman"/>
      <w:sz w:val="24"/>
    </w:rPr>
  </w:style>
  <w:style w:type="character" w:customStyle="1" w:styleId="154">
    <w:name w:val="Знак Знак154"/>
    <w:uiPriority w:val="99"/>
    <w:qFormat/>
    <w:rsid w:val="007D7AD6"/>
    <w:rPr>
      <w:b/>
      <w:sz w:val="28"/>
    </w:rPr>
  </w:style>
  <w:style w:type="character" w:customStyle="1" w:styleId="4140">
    <w:name w:val="Знак Знак414"/>
    <w:uiPriority w:val="99"/>
    <w:qFormat/>
    <w:locked/>
    <w:rsid w:val="007D7AD6"/>
    <w:rPr>
      <w:rFonts w:ascii="Arial" w:hAnsi="Arial"/>
      <w:b/>
      <w:i/>
      <w:sz w:val="28"/>
      <w:lang w:val="ru-RU" w:eastAsia="en-US"/>
    </w:rPr>
  </w:style>
  <w:style w:type="character" w:customStyle="1" w:styleId="235">
    <w:name w:val="Знак Знак23 Знак5"/>
    <w:uiPriority w:val="99"/>
    <w:qFormat/>
    <w:locked/>
    <w:rsid w:val="007D7AD6"/>
    <w:rPr>
      <w:rFonts w:ascii="Tahoma" w:hAnsi="Tahoma"/>
      <w:sz w:val="16"/>
    </w:rPr>
  </w:style>
  <w:style w:type="paragraph" w:customStyle="1" w:styleId="6b">
    <w:name w:val="Знак Знак Знак Знак Знак Знак Знак Знак Знак Знак Знак Знак Знак6"/>
    <w:basedOn w:val="a2"/>
    <w:uiPriority w:val="99"/>
    <w:qFormat/>
    <w:rsid w:val="007D7AD6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43">
    <w:name w:val="Знак34"/>
    <w:basedOn w:val="a2"/>
    <w:uiPriority w:val="99"/>
    <w:qFormat/>
    <w:rsid w:val="007D7AD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40">
    <w:name w:val="Знак Знак534"/>
    <w:uiPriority w:val="99"/>
    <w:qFormat/>
    <w:locked/>
    <w:rsid w:val="007D7AD6"/>
    <w:rPr>
      <w:b/>
      <w:caps/>
      <w:sz w:val="24"/>
      <w:lang w:val="ru-RU" w:eastAsia="ru-RU"/>
    </w:rPr>
  </w:style>
  <w:style w:type="character" w:customStyle="1" w:styleId="4e">
    <w:name w:val="Без интервала Знак4"/>
    <w:uiPriority w:val="99"/>
    <w:qFormat/>
    <w:locked/>
    <w:rsid w:val="007D7AD6"/>
    <w:rPr>
      <w:sz w:val="24"/>
      <w:lang w:eastAsia="en-US"/>
    </w:rPr>
  </w:style>
  <w:style w:type="character" w:customStyle="1" w:styleId="1141">
    <w:name w:val="Знак1 Знак Знак14"/>
    <w:uiPriority w:val="99"/>
    <w:qFormat/>
    <w:locked/>
    <w:rsid w:val="007D7AD6"/>
    <w:rPr>
      <w:rFonts w:ascii="Times New Roman" w:hAnsi="Times New Roman"/>
      <w:sz w:val="24"/>
      <w:lang w:eastAsia="ru-RU"/>
    </w:rPr>
  </w:style>
  <w:style w:type="character" w:customStyle="1" w:styleId="464">
    <w:name w:val="Знак Знак464"/>
    <w:uiPriority w:val="99"/>
    <w:qFormat/>
    <w:locked/>
    <w:rsid w:val="007D7AD6"/>
    <w:rPr>
      <w:b/>
      <w:sz w:val="27"/>
      <w:lang w:val="ru-RU" w:eastAsia="ru-RU"/>
    </w:rPr>
  </w:style>
  <w:style w:type="character" w:customStyle="1" w:styleId="484">
    <w:name w:val="Знак Знак484"/>
    <w:uiPriority w:val="99"/>
    <w:qFormat/>
    <w:locked/>
    <w:rsid w:val="007D7AD6"/>
    <w:rPr>
      <w:b/>
      <w:sz w:val="27"/>
      <w:lang w:val="ru-RU" w:eastAsia="ru-RU"/>
    </w:rPr>
  </w:style>
  <w:style w:type="character" w:customStyle="1" w:styleId="444">
    <w:name w:val="Знак Знак444"/>
    <w:uiPriority w:val="99"/>
    <w:qFormat/>
    <w:locked/>
    <w:rsid w:val="007D7AD6"/>
    <w:rPr>
      <w:sz w:val="24"/>
    </w:rPr>
  </w:style>
  <w:style w:type="character" w:customStyle="1" w:styleId="514">
    <w:name w:val="Знак Знак514"/>
    <w:uiPriority w:val="99"/>
    <w:qFormat/>
    <w:locked/>
    <w:rsid w:val="007D7AD6"/>
    <w:rPr>
      <w:b/>
      <w:sz w:val="27"/>
      <w:lang w:val="ru-RU" w:eastAsia="ru-RU"/>
    </w:rPr>
  </w:style>
  <w:style w:type="character" w:customStyle="1" w:styleId="434">
    <w:name w:val="Знак Знак434"/>
    <w:uiPriority w:val="99"/>
    <w:qFormat/>
    <w:locked/>
    <w:rsid w:val="007D7AD6"/>
    <w:rPr>
      <w:color w:val="000000"/>
      <w:sz w:val="24"/>
      <w:lang w:eastAsia="ru-RU"/>
    </w:rPr>
  </w:style>
  <w:style w:type="character" w:customStyle="1" w:styleId="424">
    <w:name w:val="Знак Знак424"/>
    <w:uiPriority w:val="99"/>
    <w:qFormat/>
    <w:rsid w:val="007D7AD6"/>
    <w:rPr>
      <w:rFonts w:ascii="Times New Roman" w:hAnsi="Times New Roman"/>
      <w:sz w:val="16"/>
    </w:rPr>
  </w:style>
  <w:style w:type="character" w:customStyle="1" w:styleId="494">
    <w:name w:val="Знак Знак494"/>
    <w:uiPriority w:val="99"/>
    <w:qFormat/>
    <w:rsid w:val="007D7AD6"/>
    <w:rPr>
      <w:rFonts w:ascii="Times New Roman" w:hAnsi="Times New Roman"/>
      <w:b/>
      <w:caps/>
      <w:sz w:val="24"/>
      <w:lang w:eastAsia="ru-RU"/>
    </w:rPr>
  </w:style>
  <w:style w:type="character" w:customStyle="1" w:styleId="474">
    <w:name w:val="Знак Знак474"/>
    <w:uiPriority w:val="99"/>
    <w:qFormat/>
    <w:rsid w:val="007D7AD6"/>
    <w:rPr>
      <w:rFonts w:ascii="Times New Roman" w:hAnsi="Times New Roman"/>
      <w:b/>
      <w:sz w:val="27"/>
      <w:lang w:eastAsia="ru-RU"/>
    </w:rPr>
  </w:style>
  <w:style w:type="character" w:customStyle="1" w:styleId="454">
    <w:name w:val="Знак Знак454"/>
    <w:uiPriority w:val="99"/>
    <w:qFormat/>
    <w:rsid w:val="007D7AD6"/>
    <w:rPr>
      <w:rFonts w:ascii="Times New Roman" w:hAnsi="Times New Roman"/>
      <w:b/>
      <w:i/>
      <w:sz w:val="26"/>
      <w:lang w:eastAsia="ru-RU"/>
    </w:rPr>
  </w:style>
  <w:style w:type="character" w:customStyle="1" w:styleId="551">
    <w:name w:val="Знак5 Знак Знак5"/>
    <w:uiPriority w:val="99"/>
    <w:qFormat/>
    <w:locked/>
    <w:rsid w:val="007D7AD6"/>
    <w:rPr>
      <w:sz w:val="16"/>
    </w:rPr>
  </w:style>
  <w:style w:type="character" w:customStyle="1" w:styleId="504">
    <w:name w:val="Знак Знак504"/>
    <w:uiPriority w:val="99"/>
    <w:qFormat/>
    <w:locked/>
    <w:rsid w:val="007D7AD6"/>
    <w:rPr>
      <w:b/>
      <w:sz w:val="28"/>
      <w:lang w:val="ru-RU" w:eastAsia="ru-RU"/>
    </w:rPr>
  </w:style>
  <w:style w:type="character" w:customStyle="1" w:styleId="524">
    <w:name w:val="Знак Знак524"/>
    <w:uiPriority w:val="99"/>
    <w:qFormat/>
    <w:rsid w:val="007D7AD6"/>
    <w:rPr>
      <w:rFonts w:ascii="Arial" w:hAnsi="Arial"/>
      <w:b/>
      <w:i/>
      <w:sz w:val="28"/>
    </w:rPr>
  </w:style>
  <w:style w:type="character" w:customStyle="1" w:styleId="5140">
    <w:name w:val="Знак5 Знак Знак14"/>
    <w:uiPriority w:val="99"/>
    <w:qFormat/>
    <w:locked/>
    <w:rsid w:val="007D7AD6"/>
    <w:rPr>
      <w:sz w:val="16"/>
      <w:lang w:val="ru-RU" w:eastAsia="ru-RU"/>
    </w:rPr>
  </w:style>
  <w:style w:type="character" w:customStyle="1" w:styleId="641">
    <w:name w:val="Знак6 Знак Знак4"/>
    <w:uiPriority w:val="99"/>
    <w:qFormat/>
    <w:rsid w:val="007D7AD6"/>
    <w:rPr>
      <w:sz w:val="24"/>
      <w:lang w:val="ru-RU" w:eastAsia="ru-RU"/>
    </w:rPr>
  </w:style>
  <w:style w:type="character" w:customStyle="1" w:styleId="205">
    <w:name w:val="Знак Знак205"/>
    <w:uiPriority w:val="99"/>
    <w:qFormat/>
    <w:rsid w:val="007D7AD6"/>
    <w:rPr>
      <w:rFonts w:ascii="Arial" w:hAnsi="Arial"/>
      <w:sz w:val="22"/>
    </w:rPr>
  </w:style>
  <w:style w:type="character" w:customStyle="1" w:styleId="206">
    <w:name w:val="Знак Знак206"/>
    <w:uiPriority w:val="99"/>
    <w:qFormat/>
    <w:rsid w:val="007D7AD6"/>
    <w:rPr>
      <w:rFonts w:ascii="Arial" w:hAnsi="Arial"/>
      <w:sz w:val="22"/>
    </w:rPr>
  </w:style>
  <w:style w:type="paragraph" w:customStyle="1" w:styleId="6c">
    <w:name w:val="Знак Знак Знак Знак Знак Знак6"/>
    <w:basedOn w:val="a2"/>
    <w:uiPriority w:val="99"/>
    <w:qFormat/>
    <w:rsid w:val="007D7AD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4f">
    <w:name w:val="Основной текст Знак4"/>
    <w:uiPriority w:val="99"/>
    <w:qFormat/>
    <w:rsid w:val="007D7AD6"/>
    <w:rPr>
      <w:sz w:val="24"/>
    </w:rPr>
  </w:style>
  <w:style w:type="character" w:customStyle="1" w:styleId="77">
    <w:name w:val="Знак Знак77"/>
    <w:uiPriority w:val="99"/>
    <w:qFormat/>
    <w:rsid w:val="007D7AD6"/>
    <w:rPr>
      <w:sz w:val="16"/>
      <w:lang w:val="ru-RU" w:eastAsia="ru-RU"/>
    </w:rPr>
  </w:style>
  <w:style w:type="character" w:customStyle="1" w:styleId="1450">
    <w:name w:val="Знак Знак145"/>
    <w:uiPriority w:val="99"/>
    <w:qFormat/>
    <w:locked/>
    <w:rsid w:val="007D7AD6"/>
    <w:rPr>
      <w:b/>
      <w:sz w:val="27"/>
      <w:lang w:val="ru-RU" w:eastAsia="ru-RU"/>
    </w:rPr>
  </w:style>
  <w:style w:type="character" w:customStyle="1" w:styleId="105">
    <w:name w:val="Знак Знак105"/>
    <w:uiPriority w:val="99"/>
    <w:qFormat/>
    <w:locked/>
    <w:rsid w:val="007D7AD6"/>
    <w:rPr>
      <w:sz w:val="16"/>
      <w:lang w:val="ru-RU" w:eastAsia="ru-RU"/>
    </w:rPr>
  </w:style>
  <w:style w:type="character" w:customStyle="1" w:styleId="615">
    <w:name w:val="Знак Знак615"/>
    <w:uiPriority w:val="99"/>
    <w:qFormat/>
    <w:rsid w:val="007D7AD6"/>
    <w:rPr>
      <w:rFonts w:ascii="Arial" w:hAnsi="Arial"/>
      <w:b/>
      <w:i/>
      <w:sz w:val="28"/>
      <w:lang w:val="ru-RU" w:eastAsia="en-US"/>
    </w:rPr>
  </w:style>
  <w:style w:type="character" w:customStyle="1" w:styleId="166">
    <w:name w:val="Знак Знак166"/>
    <w:uiPriority w:val="99"/>
    <w:qFormat/>
    <w:locked/>
    <w:rsid w:val="007D7AD6"/>
    <w:rPr>
      <w:b/>
      <w:caps/>
      <w:sz w:val="24"/>
      <w:lang w:val="ru-RU" w:eastAsia="ru-RU"/>
    </w:rPr>
  </w:style>
  <w:style w:type="character" w:customStyle="1" w:styleId="78">
    <w:name w:val="Знак Знак Знак7"/>
    <w:uiPriority w:val="99"/>
    <w:qFormat/>
    <w:rsid w:val="007D7AD6"/>
    <w:rPr>
      <w:rFonts w:ascii="Times New Roman" w:hAnsi="Times New Roman"/>
      <w:b/>
      <w:caps/>
      <w:sz w:val="28"/>
    </w:rPr>
  </w:style>
  <w:style w:type="character" w:customStyle="1" w:styleId="255">
    <w:name w:val="Знак Знак255"/>
    <w:uiPriority w:val="99"/>
    <w:qFormat/>
    <w:rsid w:val="007D7AD6"/>
    <w:rPr>
      <w:rFonts w:ascii="Times New Roman" w:hAnsi="Times New Roman"/>
      <w:b/>
      <w:sz w:val="28"/>
    </w:rPr>
  </w:style>
  <w:style w:type="character" w:customStyle="1" w:styleId="2250">
    <w:name w:val="Знак Знак225"/>
    <w:uiPriority w:val="99"/>
    <w:qFormat/>
    <w:rsid w:val="007D7AD6"/>
    <w:rPr>
      <w:rFonts w:ascii="Times New Roman" w:hAnsi="Times New Roman"/>
      <w:sz w:val="24"/>
    </w:rPr>
  </w:style>
  <w:style w:type="character" w:customStyle="1" w:styleId="195">
    <w:name w:val="Знак Знак195"/>
    <w:uiPriority w:val="99"/>
    <w:qFormat/>
    <w:rsid w:val="007D7AD6"/>
    <w:rPr>
      <w:rFonts w:ascii="Times New Roman" w:hAnsi="Times New Roman"/>
      <w:sz w:val="16"/>
      <w:lang w:eastAsia="ru-RU"/>
    </w:rPr>
  </w:style>
  <w:style w:type="character" w:customStyle="1" w:styleId="185">
    <w:name w:val="Знак Знак185"/>
    <w:uiPriority w:val="99"/>
    <w:qFormat/>
    <w:rsid w:val="007D7AD6"/>
    <w:rPr>
      <w:rFonts w:ascii="Courier New" w:hAnsi="Courier New"/>
    </w:rPr>
  </w:style>
  <w:style w:type="character" w:customStyle="1" w:styleId="175">
    <w:name w:val="Знак Знак175"/>
    <w:uiPriority w:val="99"/>
    <w:qFormat/>
    <w:rsid w:val="007D7AD6"/>
    <w:rPr>
      <w:rFonts w:ascii="Times New Roman" w:hAnsi="Times New Roman"/>
      <w:sz w:val="24"/>
    </w:rPr>
  </w:style>
  <w:style w:type="character" w:customStyle="1" w:styleId="155">
    <w:name w:val="Знак Знак155"/>
    <w:uiPriority w:val="99"/>
    <w:qFormat/>
    <w:rsid w:val="007D7AD6"/>
    <w:rPr>
      <w:b/>
      <w:sz w:val="28"/>
    </w:rPr>
  </w:style>
  <w:style w:type="character" w:customStyle="1" w:styleId="415">
    <w:name w:val="Знак Знак415"/>
    <w:uiPriority w:val="99"/>
    <w:qFormat/>
    <w:locked/>
    <w:rsid w:val="007D7AD6"/>
    <w:rPr>
      <w:rFonts w:ascii="Arial" w:hAnsi="Arial"/>
      <w:b/>
      <w:i/>
      <w:sz w:val="28"/>
      <w:lang w:val="ru-RU" w:eastAsia="en-US"/>
    </w:rPr>
  </w:style>
  <w:style w:type="character" w:customStyle="1" w:styleId="236">
    <w:name w:val="Знак Знак23 Знак6"/>
    <w:uiPriority w:val="99"/>
    <w:qFormat/>
    <w:locked/>
    <w:rsid w:val="007D7AD6"/>
    <w:rPr>
      <w:rFonts w:ascii="Tahoma" w:hAnsi="Tahoma"/>
      <w:sz w:val="16"/>
    </w:rPr>
  </w:style>
  <w:style w:type="paragraph" w:customStyle="1" w:styleId="79">
    <w:name w:val="Знак Знак Знак Знак Знак Знак Знак Знак Знак Знак Знак Знак Знак7"/>
    <w:basedOn w:val="a2"/>
    <w:uiPriority w:val="99"/>
    <w:qFormat/>
    <w:rsid w:val="007D7AD6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52">
    <w:name w:val="Знак35"/>
    <w:basedOn w:val="a2"/>
    <w:uiPriority w:val="99"/>
    <w:qFormat/>
    <w:rsid w:val="007D7AD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5">
    <w:name w:val="Знак Знак535"/>
    <w:uiPriority w:val="99"/>
    <w:qFormat/>
    <w:locked/>
    <w:rsid w:val="007D7AD6"/>
    <w:rPr>
      <w:b/>
      <w:caps/>
      <w:sz w:val="24"/>
      <w:lang w:val="ru-RU" w:eastAsia="ru-RU"/>
    </w:rPr>
  </w:style>
  <w:style w:type="character" w:customStyle="1" w:styleId="5e">
    <w:name w:val="Без интервала Знак5"/>
    <w:uiPriority w:val="99"/>
    <w:qFormat/>
    <w:locked/>
    <w:rsid w:val="007D7AD6"/>
    <w:rPr>
      <w:sz w:val="24"/>
      <w:lang w:eastAsia="en-US"/>
    </w:rPr>
  </w:style>
  <w:style w:type="character" w:customStyle="1" w:styleId="1151">
    <w:name w:val="Знак1 Знак Знак15"/>
    <w:uiPriority w:val="99"/>
    <w:qFormat/>
    <w:locked/>
    <w:rsid w:val="007D7AD6"/>
    <w:rPr>
      <w:rFonts w:ascii="Times New Roman" w:hAnsi="Times New Roman"/>
      <w:sz w:val="24"/>
      <w:lang w:eastAsia="ru-RU"/>
    </w:rPr>
  </w:style>
  <w:style w:type="character" w:customStyle="1" w:styleId="465">
    <w:name w:val="Знак Знак465"/>
    <w:uiPriority w:val="99"/>
    <w:qFormat/>
    <w:locked/>
    <w:rsid w:val="007D7AD6"/>
    <w:rPr>
      <w:b/>
      <w:sz w:val="27"/>
      <w:lang w:val="ru-RU" w:eastAsia="ru-RU"/>
    </w:rPr>
  </w:style>
  <w:style w:type="character" w:customStyle="1" w:styleId="485">
    <w:name w:val="Знак Знак485"/>
    <w:uiPriority w:val="99"/>
    <w:qFormat/>
    <w:locked/>
    <w:rsid w:val="007D7AD6"/>
    <w:rPr>
      <w:b/>
      <w:sz w:val="27"/>
      <w:lang w:val="ru-RU" w:eastAsia="ru-RU"/>
    </w:rPr>
  </w:style>
  <w:style w:type="character" w:customStyle="1" w:styleId="445">
    <w:name w:val="Знак Знак445"/>
    <w:uiPriority w:val="99"/>
    <w:qFormat/>
    <w:locked/>
    <w:rsid w:val="007D7AD6"/>
    <w:rPr>
      <w:sz w:val="24"/>
    </w:rPr>
  </w:style>
  <w:style w:type="character" w:customStyle="1" w:styleId="515">
    <w:name w:val="Знак Знак515"/>
    <w:uiPriority w:val="99"/>
    <w:qFormat/>
    <w:locked/>
    <w:rsid w:val="007D7AD6"/>
    <w:rPr>
      <w:b/>
      <w:sz w:val="27"/>
      <w:lang w:val="ru-RU" w:eastAsia="ru-RU"/>
    </w:rPr>
  </w:style>
  <w:style w:type="character" w:customStyle="1" w:styleId="435">
    <w:name w:val="Знак Знак435"/>
    <w:uiPriority w:val="99"/>
    <w:qFormat/>
    <w:locked/>
    <w:rsid w:val="007D7AD6"/>
    <w:rPr>
      <w:color w:val="000000"/>
      <w:sz w:val="24"/>
      <w:lang w:eastAsia="ru-RU"/>
    </w:rPr>
  </w:style>
  <w:style w:type="character" w:customStyle="1" w:styleId="425">
    <w:name w:val="Знак Знак425"/>
    <w:uiPriority w:val="99"/>
    <w:qFormat/>
    <w:rsid w:val="007D7AD6"/>
    <w:rPr>
      <w:rFonts w:ascii="Times New Roman" w:hAnsi="Times New Roman"/>
      <w:sz w:val="16"/>
    </w:rPr>
  </w:style>
  <w:style w:type="character" w:customStyle="1" w:styleId="495">
    <w:name w:val="Знак Знак495"/>
    <w:uiPriority w:val="99"/>
    <w:qFormat/>
    <w:rsid w:val="007D7AD6"/>
    <w:rPr>
      <w:rFonts w:ascii="Times New Roman" w:hAnsi="Times New Roman"/>
      <w:b/>
      <w:caps/>
      <w:sz w:val="24"/>
      <w:lang w:eastAsia="ru-RU"/>
    </w:rPr>
  </w:style>
  <w:style w:type="character" w:customStyle="1" w:styleId="475">
    <w:name w:val="Знак Знак475"/>
    <w:uiPriority w:val="99"/>
    <w:qFormat/>
    <w:rsid w:val="007D7AD6"/>
    <w:rPr>
      <w:rFonts w:ascii="Times New Roman" w:hAnsi="Times New Roman"/>
      <w:b/>
      <w:sz w:val="27"/>
      <w:lang w:eastAsia="ru-RU"/>
    </w:rPr>
  </w:style>
  <w:style w:type="character" w:customStyle="1" w:styleId="455">
    <w:name w:val="Знак Знак455"/>
    <w:uiPriority w:val="99"/>
    <w:qFormat/>
    <w:rsid w:val="007D7AD6"/>
    <w:rPr>
      <w:rFonts w:ascii="Times New Roman" w:hAnsi="Times New Roman"/>
      <w:b/>
      <w:i/>
      <w:sz w:val="26"/>
      <w:lang w:eastAsia="ru-RU"/>
    </w:rPr>
  </w:style>
  <w:style w:type="character" w:customStyle="1" w:styleId="561">
    <w:name w:val="Знак5 Знак Знак6"/>
    <w:uiPriority w:val="99"/>
    <w:qFormat/>
    <w:locked/>
    <w:rsid w:val="007D7AD6"/>
    <w:rPr>
      <w:sz w:val="16"/>
    </w:rPr>
  </w:style>
  <w:style w:type="character" w:customStyle="1" w:styleId="505">
    <w:name w:val="Знак Знак505"/>
    <w:uiPriority w:val="99"/>
    <w:qFormat/>
    <w:locked/>
    <w:rsid w:val="007D7AD6"/>
    <w:rPr>
      <w:b/>
      <w:sz w:val="28"/>
      <w:lang w:val="ru-RU" w:eastAsia="ru-RU"/>
    </w:rPr>
  </w:style>
  <w:style w:type="character" w:customStyle="1" w:styleId="525">
    <w:name w:val="Знак Знак525"/>
    <w:uiPriority w:val="99"/>
    <w:qFormat/>
    <w:rsid w:val="007D7AD6"/>
    <w:rPr>
      <w:rFonts w:ascii="Arial" w:hAnsi="Arial"/>
      <w:b/>
      <w:i/>
      <w:sz w:val="28"/>
    </w:rPr>
  </w:style>
  <w:style w:type="character" w:customStyle="1" w:styleId="5150">
    <w:name w:val="Знак5 Знак Знак15"/>
    <w:uiPriority w:val="99"/>
    <w:qFormat/>
    <w:locked/>
    <w:rsid w:val="007D7AD6"/>
    <w:rPr>
      <w:sz w:val="16"/>
      <w:lang w:val="ru-RU" w:eastAsia="ru-RU"/>
    </w:rPr>
  </w:style>
  <w:style w:type="character" w:customStyle="1" w:styleId="651">
    <w:name w:val="Знак6 Знак Знак5"/>
    <w:uiPriority w:val="99"/>
    <w:qFormat/>
    <w:rsid w:val="007D7AD6"/>
    <w:rPr>
      <w:sz w:val="24"/>
      <w:lang w:val="ru-RU" w:eastAsia="ru-RU"/>
    </w:rPr>
  </w:style>
  <w:style w:type="character" w:customStyle="1" w:styleId="207">
    <w:name w:val="Знак Знак207"/>
    <w:uiPriority w:val="99"/>
    <w:qFormat/>
    <w:rsid w:val="007D7AD6"/>
    <w:rPr>
      <w:rFonts w:ascii="Arial" w:hAnsi="Arial"/>
      <w:sz w:val="22"/>
    </w:rPr>
  </w:style>
  <w:style w:type="character" w:customStyle="1" w:styleId="208">
    <w:name w:val="Знак Знак208"/>
    <w:uiPriority w:val="99"/>
    <w:qFormat/>
    <w:rsid w:val="007D7AD6"/>
    <w:rPr>
      <w:rFonts w:ascii="Arial" w:hAnsi="Arial"/>
      <w:sz w:val="22"/>
    </w:rPr>
  </w:style>
  <w:style w:type="character" w:customStyle="1" w:styleId="209">
    <w:name w:val="Знак Знак209"/>
    <w:uiPriority w:val="99"/>
    <w:qFormat/>
    <w:rsid w:val="007D7AD6"/>
    <w:rPr>
      <w:rFonts w:ascii="Arial" w:hAnsi="Arial"/>
      <w:sz w:val="22"/>
    </w:rPr>
  </w:style>
  <w:style w:type="character" w:customStyle="1" w:styleId="616">
    <w:name w:val="Знак Знак616"/>
    <w:uiPriority w:val="99"/>
    <w:qFormat/>
    <w:rsid w:val="007D7AD6"/>
    <w:rPr>
      <w:rFonts w:ascii="Calibri" w:hAnsi="Calibri"/>
      <w:i/>
      <w:sz w:val="24"/>
    </w:rPr>
  </w:style>
  <w:style w:type="paragraph" w:customStyle="1" w:styleId="7a">
    <w:name w:val="Знак Знак Знак Знак Знак Знак7"/>
    <w:basedOn w:val="a2"/>
    <w:uiPriority w:val="99"/>
    <w:qFormat/>
    <w:rsid w:val="007D7AD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237">
    <w:name w:val="Основной текст 2 Знак3"/>
    <w:uiPriority w:val="99"/>
    <w:qFormat/>
    <w:rsid w:val="007D7AD6"/>
    <w:rPr>
      <w:sz w:val="24"/>
    </w:rPr>
  </w:style>
  <w:style w:type="character" w:customStyle="1" w:styleId="780">
    <w:name w:val="Знак Знак78"/>
    <w:uiPriority w:val="99"/>
    <w:qFormat/>
    <w:rsid w:val="007D7AD6"/>
    <w:rPr>
      <w:sz w:val="16"/>
      <w:lang w:val="ru-RU" w:eastAsia="ru-RU"/>
    </w:rPr>
  </w:style>
  <w:style w:type="character" w:customStyle="1" w:styleId="1460">
    <w:name w:val="Знак Знак146"/>
    <w:uiPriority w:val="99"/>
    <w:qFormat/>
    <w:locked/>
    <w:rsid w:val="007D7AD6"/>
    <w:rPr>
      <w:b/>
      <w:sz w:val="27"/>
      <w:lang w:val="ru-RU" w:eastAsia="ru-RU"/>
    </w:rPr>
  </w:style>
  <w:style w:type="character" w:customStyle="1" w:styleId="106">
    <w:name w:val="Знак Знак106"/>
    <w:uiPriority w:val="99"/>
    <w:qFormat/>
    <w:locked/>
    <w:rsid w:val="007D7AD6"/>
    <w:rPr>
      <w:sz w:val="16"/>
      <w:lang w:val="ru-RU" w:eastAsia="ru-RU"/>
    </w:rPr>
  </w:style>
  <w:style w:type="character" w:customStyle="1" w:styleId="167">
    <w:name w:val="Знак Знак167"/>
    <w:uiPriority w:val="99"/>
    <w:qFormat/>
    <w:locked/>
    <w:rsid w:val="007D7AD6"/>
    <w:rPr>
      <w:b/>
      <w:caps/>
      <w:sz w:val="24"/>
      <w:lang w:val="ru-RU" w:eastAsia="ru-RU"/>
    </w:rPr>
  </w:style>
  <w:style w:type="character" w:customStyle="1" w:styleId="83">
    <w:name w:val="Знак Знак Знак8"/>
    <w:uiPriority w:val="99"/>
    <w:qFormat/>
    <w:rsid w:val="007D7AD6"/>
    <w:rPr>
      <w:rFonts w:ascii="Times New Roman" w:hAnsi="Times New Roman"/>
      <w:b/>
      <w:caps/>
      <w:sz w:val="28"/>
    </w:rPr>
  </w:style>
  <w:style w:type="character" w:customStyle="1" w:styleId="256">
    <w:name w:val="Знак Знак256"/>
    <w:uiPriority w:val="99"/>
    <w:qFormat/>
    <w:rsid w:val="007D7AD6"/>
    <w:rPr>
      <w:rFonts w:ascii="Times New Roman" w:hAnsi="Times New Roman"/>
      <w:b/>
      <w:sz w:val="28"/>
    </w:rPr>
  </w:style>
  <w:style w:type="character" w:customStyle="1" w:styleId="2260">
    <w:name w:val="Знак Знак226"/>
    <w:uiPriority w:val="99"/>
    <w:qFormat/>
    <w:rsid w:val="007D7AD6"/>
    <w:rPr>
      <w:rFonts w:ascii="Times New Roman" w:hAnsi="Times New Roman"/>
      <w:sz w:val="24"/>
    </w:rPr>
  </w:style>
  <w:style w:type="character" w:customStyle="1" w:styleId="196">
    <w:name w:val="Знак Знак196"/>
    <w:uiPriority w:val="99"/>
    <w:qFormat/>
    <w:rsid w:val="007D7AD6"/>
    <w:rPr>
      <w:rFonts w:ascii="Times New Roman" w:hAnsi="Times New Roman"/>
      <w:sz w:val="16"/>
      <w:lang w:eastAsia="ru-RU"/>
    </w:rPr>
  </w:style>
  <w:style w:type="character" w:customStyle="1" w:styleId="186">
    <w:name w:val="Знак Знак186"/>
    <w:uiPriority w:val="99"/>
    <w:qFormat/>
    <w:rsid w:val="007D7AD6"/>
    <w:rPr>
      <w:rFonts w:ascii="Courier New" w:hAnsi="Courier New"/>
    </w:rPr>
  </w:style>
  <w:style w:type="character" w:customStyle="1" w:styleId="176">
    <w:name w:val="Знак Знак176"/>
    <w:uiPriority w:val="99"/>
    <w:qFormat/>
    <w:rsid w:val="007D7AD6"/>
    <w:rPr>
      <w:rFonts w:ascii="Times New Roman" w:hAnsi="Times New Roman"/>
      <w:sz w:val="24"/>
    </w:rPr>
  </w:style>
  <w:style w:type="character" w:customStyle="1" w:styleId="156">
    <w:name w:val="Знак Знак156"/>
    <w:uiPriority w:val="99"/>
    <w:qFormat/>
    <w:rsid w:val="007D7AD6"/>
    <w:rPr>
      <w:b/>
      <w:sz w:val="28"/>
    </w:rPr>
  </w:style>
  <w:style w:type="character" w:customStyle="1" w:styleId="416">
    <w:name w:val="Знак Знак416"/>
    <w:uiPriority w:val="99"/>
    <w:qFormat/>
    <w:locked/>
    <w:rsid w:val="007D7AD6"/>
    <w:rPr>
      <w:rFonts w:ascii="Arial" w:hAnsi="Arial"/>
      <w:b/>
      <w:i/>
      <w:sz w:val="28"/>
      <w:lang w:val="ru-RU" w:eastAsia="en-US"/>
    </w:rPr>
  </w:style>
  <w:style w:type="character" w:customStyle="1" w:styleId="2370">
    <w:name w:val="Знак Знак23 Знак7"/>
    <w:uiPriority w:val="99"/>
    <w:qFormat/>
    <w:locked/>
    <w:rsid w:val="007D7AD6"/>
    <w:rPr>
      <w:rFonts w:ascii="Tahoma" w:hAnsi="Tahoma"/>
      <w:sz w:val="16"/>
    </w:rPr>
  </w:style>
  <w:style w:type="paragraph" w:customStyle="1" w:styleId="84">
    <w:name w:val="Знак Знак Знак Знак Знак Знак Знак Знак Знак Знак Знак Знак Знак8"/>
    <w:basedOn w:val="a2"/>
    <w:uiPriority w:val="99"/>
    <w:qFormat/>
    <w:rsid w:val="007D7AD6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61">
    <w:name w:val="Знак36"/>
    <w:basedOn w:val="a2"/>
    <w:uiPriority w:val="99"/>
    <w:qFormat/>
    <w:rsid w:val="007D7AD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6">
    <w:name w:val="Знак Знак536"/>
    <w:uiPriority w:val="99"/>
    <w:qFormat/>
    <w:locked/>
    <w:rsid w:val="007D7AD6"/>
    <w:rPr>
      <w:b/>
      <w:caps/>
      <w:sz w:val="24"/>
      <w:lang w:val="ru-RU" w:eastAsia="ru-RU"/>
    </w:rPr>
  </w:style>
  <w:style w:type="character" w:customStyle="1" w:styleId="64">
    <w:name w:val="Без интервала Знак6"/>
    <w:link w:val="affffff2"/>
    <w:uiPriority w:val="99"/>
    <w:qFormat/>
    <w:locked/>
    <w:rsid w:val="007D7AD6"/>
    <w:rPr>
      <w:rFonts w:ascii="Times New Roman" w:eastAsia="Calibri" w:hAnsi="Times New Roman" w:cs="Times New Roman"/>
      <w:lang w:eastAsia="ru-RU"/>
    </w:rPr>
  </w:style>
  <w:style w:type="character" w:customStyle="1" w:styleId="466">
    <w:name w:val="Знак Знак466"/>
    <w:uiPriority w:val="99"/>
    <w:qFormat/>
    <w:locked/>
    <w:rsid w:val="007D7AD6"/>
    <w:rPr>
      <w:b/>
      <w:sz w:val="27"/>
      <w:lang w:val="ru-RU" w:eastAsia="ru-RU"/>
    </w:rPr>
  </w:style>
  <w:style w:type="character" w:customStyle="1" w:styleId="486">
    <w:name w:val="Знак Знак486"/>
    <w:uiPriority w:val="99"/>
    <w:qFormat/>
    <w:locked/>
    <w:rsid w:val="007D7AD6"/>
    <w:rPr>
      <w:b/>
      <w:sz w:val="27"/>
      <w:lang w:val="ru-RU" w:eastAsia="ru-RU"/>
    </w:rPr>
  </w:style>
  <w:style w:type="character" w:customStyle="1" w:styleId="446">
    <w:name w:val="Знак Знак446"/>
    <w:uiPriority w:val="99"/>
    <w:qFormat/>
    <w:locked/>
    <w:rsid w:val="007D7AD6"/>
    <w:rPr>
      <w:sz w:val="24"/>
    </w:rPr>
  </w:style>
  <w:style w:type="character" w:customStyle="1" w:styleId="516">
    <w:name w:val="Знак Знак516"/>
    <w:uiPriority w:val="99"/>
    <w:qFormat/>
    <w:locked/>
    <w:rsid w:val="007D7AD6"/>
    <w:rPr>
      <w:b/>
      <w:sz w:val="27"/>
      <w:lang w:val="ru-RU" w:eastAsia="ru-RU"/>
    </w:rPr>
  </w:style>
  <w:style w:type="character" w:customStyle="1" w:styleId="436">
    <w:name w:val="Знак Знак436"/>
    <w:uiPriority w:val="99"/>
    <w:qFormat/>
    <w:locked/>
    <w:rsid w:val="007D7AD6"/>
    <w:rPr>
      <w:color w:val="000000"/>
      <w:sz w:val="24"/>
      <w:lang w:eastAsia="ru-RU"/>
    </w:rPr>
  </w:style>
  <w:style w:type="character" w:customStyle="1" w:styleId="426">
    <w:name w:val="Знак Знак426"/>
    <w:uiPriority w:val="99"/>
    <w:qFormat/>
    <w:rsid w:val="007D7AD6"/>
    <w:rPr>
      <w:rFonts w:ascii="Times New Roman" w:hAnsi="Times New Roman"/>
      <w:sz w:val="16"/>
    </w:rPr>
  </w:style>
  <w:style w:type="character" w:customStyle="1" w:styleId="496">
    <w:name w:val="Знак Знак496"/>
    <w:uiPriority w:val="99"/>
    <w:qFormat/>
    <w:rsid w:val="007D7AD6"/>
    <w:rPr>
      <w:rFonts w:ascii="Times New Roman" w:hAnsi="Times New Roman"/>
      <w:b/>
      <w:caps/>
      <w:sz w:val="24"/>
      <w:lang w:eastAsia="ru-RU"/>
    </w:rPr>
  </w:style>
  <w:style w:type="character" w:customStyle="1" w:styleId="476">
    <w:name w:val="Знак Знак476"/>
    <w:uiPriority w:val="99"/>
    <w:qFormat/>
    <w:rsid w:val="007D7AD6"/>
    <w:rPr>
      <w:rFonts w:ascii="Times New Roman" w:hAnsi="Times New Roman"/>
      <w:b/>
      <w:sz w:val="27"/>
      <w:lang w:eastAsia="ru-RU"/>
    </w:rPr>
  </w:style>
  <w:style w:type="character" w:customStyle="1" w:styleId="456">
    <w:name w:val="Знак Знак456"/>
    <w:uiPriority w:val="99"/>
    <w:qFormat/>
    <w:rsid w:val="007D7AD6"/>
    <w:rPr>
      <w:rFonts w:ascii="Times New Roman" w:hAnsi="Times New Roman"/>
      <w:b/>
      <w:i/>
      <w:sz w:val="26"/>
      <w:lang w:eastAsia="ru-RU"/>
    </w:rPr>
  </w:style>
  <w:style w:type="character" w:customStyle="1" w:styleId="570">
    <w:name w:val="Знак5 Знак Знак7"/>
    <w:uiPriority w:val="99"/>
    <w:qFormat/>
    <w:locked/>
    <w:rsid w:val="007D7AD6"/>
    <w:rPr>
      <w:sz w:val="16"/>
    </w:rPr>
  </w:style>
  <w:style w:type="character" w:customStyle="1" w:styleId="506">
    <w:name w:val="Знак Знак506"/>
    <w:uiPriority w:val="99"/>
    <w:qFormat/>
    <w:locked/>
    <w:rsid w:val="007D7AD6"/>
    <w:rPr>
      <w:b/>
      <w:sz w:val="28"/>
      <w:lang w:val="ru-RU" w:eastAsia="ru-RU"/>
    </w:rPr>
  </w:style>
  <w:style w:type="character" w:customStyle="1" w:styleId="526">
    <w:name w:val="Знак Знак526"/>
    <w:uiPriority w:val="99"/>
    <w:qFormat/>
    <w:rsid w:val="007D7AD6"/>
    <w:rPr>
      <w:rFonts w:ascii="Arial" w:hAnsi="Arial"/>
      <w:b/>
      <w:i/>
      <w:sz w:val="28"/>
    </w:rPr>
  </w:style>
  <w:style w:type="character" w:customStyle="1" w:styleId="660">
    <w:name w:val="Знак6 Знак Знак6"/>
    <w:uiPriority w:val="99"/>
    <w:qFormat/>
    <w:rsid w:val="007D7AD6"/>
    <w:rPr>
      <w:sz w:val="24"/>
      <w:lang w:val="ru-RU" w:eastAsia="ru-RU"/>
    </w:rPr>
  </w:style>
  <w:style w:type="character" w:customStyle="1" w:styleId="402">
    <w:name w:val="Знак Знак40 Знак"/>
    <w:uiPriority w:val="99"/>
    <w:qFormat/>
    <w:locked/>
    <w:rsid w:val="007D7AD6"/>
    <w:rPr>
      <w:sz w:val="24"/>
      <w:lang w:val="ru-RU" w:eastAsia="ru-RU"/>
    </w:rPr>
  </w:style>
  <w:style w:type="character" w:customStyle="1" w:styleId="afffffffff6">
    <w:name w:val="Тело ИАК Знак"/>
    <w:link w:val="afffffffff7"/>
    <w:uiPriority w:val="99"/>
    <w:qFormat/>
    <w:locked/>
    <w:rsid w:val="007D7AD6"/>
    <w:rPr>
      <w:sz w:val="28"/>
    </w:rPr>
  </w:style>
  <w:style w:type="paragraph" w:customStyle="1" w:styleId="afffffffff7">
    <w:name w:val="Тело ИАК"/>
    <w:basedOn w:val="a2"/>
    <w:link w:val="afffffffff6"/>
    <w:uiPriority w:val="99"/>
    <w:qFormat/>
    <w:rsid w:val="007D7AD6"/>
    <w:pPr>
      <w:widowControl/>
      <w:snapToGrid/>
      <w:spacing w:before="0" w:after="0" w:line="288" w:lineRule="auto"/>
      <w:ind w:firstLine="720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afffffffff8">
    <w:name w:val="кадр"/>
    <w:basedOn w:val="a3"/>
    <w:uiPriority w:val="99"/>
    <w:qFormat/>
    <w:rsid w:val="007D7AD6"/>
    <w:rPr>
      <w:rFonts w:cs="Times New Roman"/>
    </w:rPr>
  </w:style>
  <w:style w:type="character" w:customStyle="1" w:styleId="16">
    <w:name w:val="Оглавление 1 Знак"/>
    <w:basedOn w:val="a3"/>
    <w:link w:val="15"/>
    <w:uiPriority w:val="99"/>
    <w:qFormat/>
    <w:locked/>
    <w:rsid w:val="007D7AD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96">
    <w:name w:val="Знак9"/>
    <w:basedOn w:val="a2"/>
    <w:uiPriority w:val="99"/>
    <w:qFormat/>
    <w:rsid w:val="007D7AD6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useradditionalinfo1">
    <w:name w:val="useradditionalinfo1"/>
    <w:basedOn w:val="a2"/>
    <w:uiPriority w:val="99"/>
    <w:qFormat/>
    <w:rsid w:val="007D7AD6"/>
    <w:pPr>
      <w:widowControl/>
      <w:pBdr>
        <w:top w:val="dotted" w:sz="4" w:space="3" w:color="CCCCCC"/>
      </w:pBdr>
      <w:snapToGrid/>
      <w:spacing w:after="0"/>
    </w:pPr>
    <w:rPr>
      <w:rFonts w:eastAsia="Times New Roman"/>
      <w:szCs w:val="24"/>
    </w:rPr>
  </w:style>
  <w:style w:type="paragraph" w:customStyle="1" w:styleId="0752">
    <w:name w:val="Стиль Нумерованный список + сверху: (одинарная Авто  075 пт лини...2"/>
    <w:basedOn w:val="afff"/>
    <w:uiPriority w:val="99"/>
    <w:qFormat/>
    <w:rsid w:val="007D7AD6"/>
    <w:pPr>
      <w:numPr>
        <w:numId w:val="8"/>
      </w:numPr>
      <w:tabs>
        <w:tab w:val="left" w:pos="851"/>
      </w:tabs>
      <w:ind w:hanging="511"/>
    </w:pPr>
    <w:rPr>
      <w:szCs w:val="20"/>
    </w:rPr>
  </w:style>
  <w:style w:type="paragraph" w:customStyle="1" w:styleId="0753">
    <w:name w:val="Стиль Нумерованный список + сверху: (одинарная Авто  075 пт лини...3"/>
    <w:basedOn w:val="afff"/>
    <w:uiPriority w:val="99"/>
    <w:qFormat/>
    <w:rsid w:val="007D7AD6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4">
    <w:name w:val="Стиль Нумерованный список + сверху: (одинарная Авто  075 пт лини...4"/>
    <w:basedOn w:val="afff"/>
    <w:uiPriority w:val="99"/>
    <w:qFormat/>
    <w:rsid w:val="007D7AD6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5">
    <w:name w:val="Стиль Нумерованный список + сверху: (одинарная Авто  075 пт лини...5"/>
    <w:basedOn w:val="afff"/>
    <w:uiPriority w:val="99"/>
    <w:qFormat/>
    <w:rsid w:val="007D7AD6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8">
    <w:name w:val="Стиль Нумерованный список + сверху: (одинарная Авто  075 пт лини...8"/>
    <w:basedOn w:val="afff"/>
    <w:uiPriority w:val="99"/>
    <w:qFormat/>
    <w:rsid w:val="007D7AD6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9">
    <w:name w:val="Стиль Нумерованный список + сверху: (одинарная Авто  075 пт лини...9"/>
    <w:basedOn w:val="afff"/>
    <w:uiPriority w:val="99"/>
    <w:qFormat/>
    <w:rsid w:val="007D7AD6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10">
    <w:name w:val="Стиль Нумерованный список + сверху: (одинарная Авто  075 пт лини...10"/>
    <w:basedOn w:val="afff"/>
    <w:uiPriority w:val="99"/>
    <w:qFormat/>
    <w:rsid w:val="007D7AD6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11">
    <w:name w:val="Стиль Нумерованный список + сверху: (одинарная Авто  075 пт лини...11"/>
    <w:basedOn w:val="afff"/>
    <w:uiPriority w:val="99"/>
    <w:qFormat/>
    <w:rsid w:val="007D7AD6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character" w:customStyle="1" w:styleId="7b">
    <w:name w:val="Основной текст (7)_"/>
    <w:basedOn w:val="a3"/>
    <w:uiPriority w:val="99"/>
    <w:qFormat/>
    <w:locked/>
    <w:rsid w:val="007D7AD6"/>
    <w:rPr>
      <w:rFonts w:cs="Times New Roman"/>
      <w:b/>
      <w:bCs/>
      <w:i/>
      <w:iCs/>
      <w:lang w:bidi="ar-SA"/>
    </w:rPr>
  </w:style>
  <w:style w:type="paragraph" w:customStyle="1" w:styleId="bloc">
    <w:name w:val="bloc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rdered">
    <w:name w:val="bordered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">
    <w:name w:val="fr-collapsible-toggle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-collapsed">
    <w:name w:val="fr-collapsible-toggle-collapsed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group-toogle-all">
    <w:name w:val="fr-collapsible-group-toogle-all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 w:val="18"/>
      <w:szCs w:val="18"/>
    </w:rPr>
  </w:style>
  <w:style w:type="paragraph" w:customStyle="1" w:styleId="toogleboxnew">
    <w:name w:val="toogleboxnew"/>
    <w:basedOn w:val="a2"/>
    <w:uiPriority w:val="99"/>
    <w:qFormat/>
    <w:rsid w:val="007D7AD6"/>
    <w:pPr>
      <w:widowControl/>
      <w:pBdr>
        <w:top w:val="single" w:sz="6" w:space="2" w:color="AAAAAA"/>
        <w:left w:val="single" w:sz="6" w:space="2" w:color="AAAAAA"/>
        <w:bottom w:val="single" w:sz="6" w:space="0" w:color="AAAAAA"/>
        <w:right w:val="single" w:sz="6" w:space="2" w:color="AAAAAA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toogleboxnewtitle">
    <w:name w:val="toogleboxnew_title"/>
    <w:basedOn w:val="a2"/>
    <w:uiPriority w:val="99"/>
    <w:qFormat/>
    <w:rsid w:val="007D7AD6"/>
    <w:pPr>
      <w:widowControl/>
      <w:shd w:val="clear" w:color="auto" w:fill="EFEFE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">
    <w:name w:val="navboxnew"/>
    <w:basedOn w:val="a2"/>
    <w:uiPriority w:val="99"/>
    <w:qFormat/>
    <w:rsid w:val="007D7AD6"/>
    <w:pPr>
      <w:widowControl/>
      <w:pBdr>
        <w:top w:val="single" w:sz="6" w:space="3" w:color="AAAAAA"/>
        <w:left w:val="single" w:sz="6" w:space="3" w:color="AAAAAA"/>
        <w:bottom w:val="single" w:sz="6" w:space="2" w:color="AAAAAA"/>
        <w:right w:val="single" w:sz="6" w:space="3" w:color="AAAAAA"/>
      </w:pBdr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navbar">
    <w:name w:val="navboxnew_tnavbar"/>
    <w:basedOn w:val="a2"/>
    <w:uiPriority w:val="99"/>
    <w:qFormat/>
    <w:rsid w:val="007D7AD6"/>
    <w:pPr>
      <w:widowControl/>
      <w:snapToGrid/>
      <w:spacing w:beforeAutospacing="1" w:afterAutospacing="1"/>
      <w:ind w:left="-1200"/>
    </w:pPr>
    <w:rPr>
      <w:rFonts w:eastAsia="Times New Roman"/>
      <w:sz w:val="19"/>
      <w:szCs w:val="19"/>
    </w:rPr>
  </w:style>
  <w:style w:type="paragraph" w:customStyle="1" w:styleId="navboxnewoldie">
    <w:name w:val="navboxnew_oldie"/>
    <w:basedOn w:val="a2"/>
    <w:uiPriority w:val="99"/>
    <w:qFormat/>
    <w:rsid w:val="007D7AD6"/>
    <w:pPr>
      <w:widowControl/>
      <w:pBdr>
        <w:top w:val="single" w:sz="6" w:space="3" w:color="AAAAAA"/>
        <w:left w:val="single" w:sz="6" w:space="3" w:color="AAAAAA"/>
        <w:bottom w:val="single" w:sz="6" w:space="2" w:color="AAAAAA"/>
        <w:right w:val="single" w:sz="6" w:space="3" w:color="AAAAAA"/>
      </w:pBdr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table">
    <w:name w:val="mw-hiero-table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outer">
    <w:name w:val="mw-hiero-outer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box">
    <w:name w:val="mw-hiero-box"/>
    <w:basedOn w:val="a2"/>
    <w:uiPriority w:val="99"/>
    <w:qFormat/>
    <w:rsid w:val="007D7AD6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ui-helper-hidden">
    <w:name w:val="ui-helper-hidden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ui-helper-reset">
    <w:name w:val="ui-helper-reset"/>
    <w:basedOn w:val="a2"/>
    <w:uiPriority w:val="99"/>
    <w:qFormat/>
    <w:rsid w:val="007D7AD6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helper-clearfix">
    <w:name w:val="ui-helper-clearfix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helper-zfix">
    <w:name w:val="ui-helper-zfix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">
    <w:name w:val="ui-icon"/>
    <w:basedOn w:val="a2"/>
    <w:uiPriority w:val="99"/>
    <w:qFormat/>
    <w:rsid w:val="007D7AD6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widget-overlay">
    <w:name w:val="ui-widget-overlay"/>
    <w:basedOn w:val="a2"/>
    <w:uiPriority w:val="99"/>
    <w:qFormat/>
    <w:rsid w:val="007D7AD6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">
    <w:name w:val="ui-widget"/>
    <w:basedOn w:val="a2"/>
    <w:uiPriority w:val="99"/>
    <w:qFormat/>
    <w:rsid w:val="007D7AD6"/>
    <w:pPr>
      <w:widowControl/>
      <w:snapToGrid/>
      <w:spacing w:beforeAutospacing="1" w:afterAutospacing="1"/>
    </w:pPr>
    <w:rPr>
      <w:rFonts w:ascii="Arial" w:eastAsia="Times New Roman" w:hAnsi="Arial" w:cs="Arial"/>
      <w:sz w:val="19"/>
      <w:szCs w:val="19"/>
    </w:rPr>
  </w:style>
  <w:style w:type="paragraph" w:customStyle="1" w:styleId="ui-widget-content">
    <w:name w:val="ui-widget-content"/>
    <w:basedOn w:val="a2"/>
    <w:uiPriority w:val="99"/>
    <w:qFormat/>
    <w:rsid w:val="007D7AD6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napToGrid/>
      <w:spacing w:beforeAutospacing="1" w:afterAutospacing="1"/>
    </w:pPr>
    <w:rPr>
      <w:rFonts w:eastAsia="Times New Roman"/>
      <w:color w:val="362B36"/>
      <w:szCs w:val="24"/>
    </w:rPr>
  </w:style>
  <w:style w:type="paragraph" w:customStyle="1" w:styleId="ui-widget-header">
    <w:name w:val="ui-widget-header"/>
    <w:basedOn w:val="a2"/>
    <w:uiPriority w:val="99"/>
    <w:qFormat/>
    <w:rsid w:val="007D7AD6"/>
    <w:pPr>
      <w:widowControl/>
      <w:pBdr>
        <w:bottom w:val="single" w:sz="6" w:space="0" w:color="BBBBBB"/>
      </w:pBdr>
      <w:shd w:val="clear" w:color="auto" w:fill="FFFFFF"/>
      <w:snapToGrid/>
      <w:spacing w:beforeAutospacing="1" w:afterAutospacing="1" w:line="240" w:lineRule="atLeast"/>
    </w:pPr>
    <w:rPr>
      <w:rFonts w:eastAsia="Times New Roman"/>
      <w:b/>
      <w:bCs/>
      <w:color w:val="222222"/>
      <w:szCs w:val="24"/>
    </w:rPr>
  </w:style>
  <w:style w:type="paragraph" w:customStyle="1" w:styleId="ui-state-default">
    <w:name w:val="ui-state-default"/>
    <w:basedOn w:val="a2"/>
    <w:uiPriority w:val="99"/>
    <w:qFormat/>
    <w:rsid w:val="007D7AD6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hover">
    <w:name w:val="ui-state-hover"/>
    <w:basedOn w:val="a2"/>
    <w:uiPriority w:val="99"/>
    <w:qFormat/>
    <w:rsid w:val="007D7AD6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">
    <w:name w:val="ui-state-focus"/>
    <w:basedOn w:val="a2"/>
    <w:uiPriority w:val="99"/>
    <w:qFormat/>
    <w:rsid w:val="007D7AD6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active">
    <w:name w:val="ui-state-active"/>
    <w:basedOn w:val="a2"/>
    <w:uiPriority w:val="99"/>
    <w:qFormat/>
    <w:rsid w:val="007D7AD6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highlight">
    <w:name w:val="ui-state-highlight"/>
    <w:basedOn w:val="a2"/>
    <w:uiPriority w:val="99"/>
    <w:qFormat/>
    <w:rsid w:val="007D7AD6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error">
    <w:name w:val="ui-state-error"/>
    <w:basedOn w:val="a2"/>
    <w:uiPriority w:val="99"/>
    <w:qFormat/>
    <w:rsid w:val="007D7AD6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">
    <w:name w:val="ui-state-error-text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priority-primary">
    <w:name w:val="ui-priority-primary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secondary">
    <w:name w:val="ui-priority-secondary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">
    <w:name w:val="ui-state-disabled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-shadow">
    <w:name w:val="ui-widget-shadow"/>
    <w:basedOn w:val="a2"/>
    <w:uiPriority w:val="99"/>
    <w:qFormat/>
    <w:rsid w:val="007D7AD6"/>
    <w:pPr>
      <w:widowControl/>
      <w:shd w:val="clear" w:color="auto" w:fill="000000"/>
      <w:snapToGrid/>
      <w:spacing w:before="0" w:after="0"/>
      <w:ind w:left="-105"/>
    </w:pPr>
    <w:rPr>
      <w:rFonts w:eastAsia="Times New Roman"/>
      <w:szCs w:val="24"/>
    </w:rPr>
  </w:style>
  <w:style w:type="paragraph" w:customStyle="1" w:styleId="ui-resizable-handle">
    <w:name w:val="ui-resizable-handle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 w:val="2"/>
      <w:szCs w:val="2"/>
    </w:rPr>
  </w:style>
  <w:style w:type="paragraph" w:customStyle="1" w:styleId="ui-resizable-n">
    <w:name w:val="ui-resizable-n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">
    <w:name w:val="ui-resizable-s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e">
    <w:name w:val="ui-resizable-e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w">
    <w:name w:val="ui-resizable-w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e">
    <w:name w:val="ui-resizable-se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w">
    <w:name w:val="ui-resizable-sw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nw">
    <w:name w:val="ui-resizable-nw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ne">
    <w:name w:val="ui-resizable-ne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">
    <w:name w:val="ui-button"/>
    <w:basedOn w:val="a2"/>
    <w:uiPriority w:val="99"/>
    <w:qFormat/>
    <w:rsid w:val="007D7AD6"/>
    <w:pPr>
      <w:widowControl/>
      <w:snapToGrid/>
      <w:spacing w:beforeAutospacing="1" w:afterAutospacing="1"/>
      <w:ind w:right="24"/>
      <w:jc w:val="center"/>
    </w:pPr>
    <w:rPr>
      <w:rFonts w:eastAsia="Times New Roman"/>
      <w:szCs w:val="24"/>
    </w:rPr>
  </w:style>
  <w:style w:type="paragraph" w:customStyle="1" w:styleId="ui-button-icon-only">
    <w:name w:val="ui-button-icon-only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icons-only">
    <w:name w:val="ui-button-icons-only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set">
    <w:name w:val="ui-buttonset"/>
    <w:basedOn w:val="a2"/>
    <w:uiPriority w:val="99"/>
    <w:qFormat/>
    <w:rsid w:val="007D7AD6"/>
    <w:pPr>
      <w:widowControl/>
      <w:snapToGrid/>
      <w:spacing w:beforeAutospacing="1" w:afterAutospacing="1"/>
      <w:ind w:right="105"/>
    </w:pPr>
    <w:rPr>
      <w:rFonts w:eastAsia="Times New Roman"/>
      <w:szCs w:val="24"/>
    </w:rPr>
  </w:style>
  <w:style w:type="paragraph" w:customStyle="1" w:styleId="ui-dialog">
    <w:name w:val="ui-dialog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uggestions">
    <w:name w:val="suggestions"/>
    <w:basedOn w:val="a2"/>
    <w:uiPriority w:val="99"/>
    <w:qFormat/>
    <w:rsid w:val="007D7AD6"/>
    <w:pPr>
      <w:widowControl/>
      <w:snapToGrid/>
      <w:spacing w:before="0" w:after="0"/>
      <w:ind w:right="-15"/>
    </w:pPr>
    <w:rPr>
      <w:rFonts w:eastAsia="Times New Roman"/>
      <w:szCs w:val="24"/>
    </w:rPr>
  </w:style>
  <w:style w:type="paragraph" w:customStyle="1" w:styleId="suggestions-special">
    <w:name w:val="suggestions-special"/>
    <w:basedOn w:val="a2"/>
    <w:uiPriority w:val="99"/>
    <w:qFormat/>
    <w:rsid w:val="007D7AD6"/>
    <w:pPr>
      <w:widowControl/>
      <w:pBdr>
        <w:top w:val="single" w:sz="6" w:space="3" w:color="AAAAAA"/>
        <w:left w:val="single" w:sz="6" w:space="3" w:color="AAAAAA"/>
        <w:bottom w:val="single" w:sz="6" w:space="3" w:color="AAAAAA"/>
        <w:right w:val="single" w:sz="6" w:space="3" w:color="AAAAAA"/>
      </w:pBdr>
      <w:shd w:val="clear" w:color="auto" w:fill="FFFFFF"/>
      <w:snapToGrid/>
      <w:spacing w:before="0" w:after="0" w:line="300" w:lineRule="atLeast"/>
    </w:pPr>
    <w:rPr>
      <w:rFonts w:eastAsia="Times New Roman"/>
      <w:vanish/>
      <w:szCs w:val="24"/>
    </w:rPr>
  </w:style>
  <w:style w:type="paragraph" w:customStyle="1" w:styleId="suggestions-results">
    <w:name w:val="suggestions-results"/>
    <w:basedOn w:val="a2"/>
    <w:uiPriority w:val="99"/>
    <w:qFormat/>
    <w:rsid w:val="007D7AD6"/>
    <w:pPr>
      <w:widowControl/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FFFFFF"/>
      <w:snapToGrid/>
      <w:spacing w:before="0" w:after="0"/>
    </w:pPr>
    <w:rPr>
      <w:rFonts w:eastAsia="Times New Roman"/>
      <w:szCs w:val="24"/>
    </w:rPr>
  </w:style>
  <w:style w:type="paragraph" w:customStyle="1" w:styleId="suggestions-result">
    <w:name w:val="suggestions-result"/>
    <w:basedOn w:val="a2"/>
    <w:uiPriority w:val="99"/>
    <w:qFormat/>
    <w:rsid w:val="007D7AD6"/>
    <w:pPr>
      <w:widowControl/>
      <w:snapToGrid/>
      <w:spacing w:before="0" w:after="0" w:line="360" w:lineRule="atLeast"/>
    </w:pPr>
    <w:rPr>
      <w:rFonts w:eastAsia="Times New Roman"/>
      <w:color w:val="000000"/>
      <w:szCs w:val="24"/>
    </w:rPr>
  </w:style>
  <w:style w:type="paragraph" w:customStyle="1" w:styleId="suggestions-result-current">
    <w:name w:val="suggestions-result-current"/>
    <w:basedOn w:val="a2"/>
    <w:uiPriority w:val="99"/>
    <w:qFormat/>
    <w:rsid w:val="007D7AD6"/>
    <w:pPr>
      <w:widowControl/>
      <w:shd w:val="clear" w:color="auto" w:fill="4C59A6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autoellipsis-matched">
    <w:name w:val="autoellipsis-matched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mwembedplayer">
    <w:name w:val="mwembedplayer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oadingspinner">
    <w:name w:val="loadingspinner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imported-resource">
    <w:name w:val="mw-imported-resource"/>
    <w:basedOn w:val="a2"/>
    <w:uiPriority w:val="99"/>
    <w:qFormat/>
    <w:rsid w:val="007D7AD6"/>
    <w:pPr>
      <w:widowControl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kaltura-icon">
    <w:name w:val="kaltura-icon"/>
    <w:basedOn w:val="a2"/>
    <w:uiPriority w:val="99"/>
    <w:qFormat/>
    <w:rsid w:val="007D7AD6"/>
    <w:pPr>
      <w:widowControl/>
      <w:snapToGrid/>
      <w:spacing w:before="30" w:afterAutospacing="1"/>
      <w:ind w:left="45"/>
    </w:pPr>
    <w:rPr>
      <w:rFonts w:eastAsia="Times New Roman"/>
      <w:szCs w:val="24"/>
    </w:rPr>
  </w:style>
  <w:style w:type="paragraph" w:customStyle="1" w:styleId="mw-fullscreen-overlay">
    <w:name w:val="mw-fullscreen-overlay"/>
    <w:basedOn w:val="a2"/>
    <w:uiPriority w:val="99"/>
    <w:qFormat/>
    <w:rsid w:val="007D7AD6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play-btn-large">
    <w:name w:val="play-btn-large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container">
    <w:name w:val="carouselcontainer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videotitle">
    <w:name w:val="carouselvideotitle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b/>
      <w:bCs/>
      <w:color w:val="FFFFFF"/>
      <w:szCs w:val="24"/>
    </w:rPr>
  </w:style>
  <w:style w:type="paragraph" w:customStyle="1" w:styleId="carouselvideotitletext">
    <w:name w:val="carouselvideotitletext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titleduration">
    <w:name w:val="carouseltitleduration"/>
    <w:basedOn w:val="a2"/>
    <w:uiPriority w:val="99"/>
    <w:qFormat/>
    <w:rsid w:val="007D7AD6"/>
    <w:pPr>
      <w:widowControl/>
      <w:shd w:val="clear" w:color="auto" w:fill="5A5A5A"/>
      <w:snapToGrid/>
      <w:spacing w:beforeAutospacing="1" w:afterAutospacing="1"/>
    </w:pPr>
    <w:rPr>
      <w:rFonts w:eastAsia="Times New Roman"/>
      <w:color w:val="D9D9D9"/>
      <w:sz w:val="20"/>
    </w:rPr>
  </w:style>
  <w:style w:type="paragraph" w:customStyle="1" w:styleId="carouselimgtitle">
    <w:name w:val="carouselimgtitle"/>
    <w:basedOn w:val="a2"/>
    <w:uiPriority w:val="99"/>
    <w:qFormat/>
    <w:rsid w:val="007D7AD6"/>
    <w:pPr>
      <w:widowControl/>
      <w:snapToGrid/>
      <w:spacing w:beforeAutospacing="1" w:afterAutospacing="1"/>
      <w:jc w:val="center"/>
    </w:pPr>
    <w:rPr>
      <w:rFonts w:eastAsia="Times New Roman"/>
      <w:color w:val="FFFFFF"/>
      <w:szCs w:val="24"/>
    </w:rPr>
  </w:style>
  <w:style w:type="paragraph" w:customStyle="1" w:styleId="carouselimgduration">
    <w:name w:val="carouselimgduration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carouselprevbutton">
    <w:name w:val="carouselprevbutton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nextbutton">
    <w:name w:val="carouselnextbutton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container">
    <w:name w:val="alert-container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title">
    <w:name w:val="alert-title"/>
    <w:basedOn w:val="a2"/>
    <w:uiPriority w:val="99"/>
    <w:qFormat/>
    <w:rsid w:val="007D7AD6"/>
    <w:pPr>
      <w:widowControl/>
      <w:pBdr>
        <w:bottom w:val="single" w:sz="6" w:space="4" w:color="D1D1D1"/>
      </w:pBdr>
      <w:shd w:val="clear" w:color="auto" w:fill="E6E6E6"/>
      <w:snapToGrid/>
      <w:spacing w:beforeAutospacing="1" w:afterAutospacing="1"/>
    </w:pPr>
    <w:rPr>
      <w:rFonts w:eastAsia="Times New Roman"/>
      <w:sz w:val="21"/>
      <w:szCs w:val="21"/>
    </w:rPr>
  </w:style>
  <w:style w:type="paragraph" w:customStyle="1" w:styleId="alert-message">
    <w:name w:val="alert-message"/>
    <w:basedOn w:val="a2"/>
    <w:uiPriority w:val="99"/>
    <w:qFormat/>
    <w:rsid w:val="007D7AD6"/>
    <w:pPr>
      <w:widowControl/>
      <w:snapToGrid/>
      <w:spacing w:beforeAutospacing="1" w:afterAutospacing="1"/>
      <w:jc w:val="center"/>
    </w:pPr>
    <w:rPr>
      <w:rFonts w:eastAsia="Times New Roman"/>
      <w:sz w:val="21"/>
      <w:szCs w:val="21"/>
    </w:rPr>
  </w:style>
  <w:style w:type="paragraph" w:customStyle="1" w:styleId="alert-buttons-container">
    <w:name w:val="alert-buttons-container"/>
    <w:basedOn w:val="a2"/>
    <w:uiPriority w:val="99"/>
    <w:qFormat/>
    <w:rsid w:val="007D7AD6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alert-button">
    <w:name w:val="alert-button"/>
    <w:basedOn w:val="a2"/>
    <w:uiPriority w:val="99"/>
    <w:qFormat/>
    <w:rsid w:val="007D7AD6"/>
    <w:pPr>
      <w:widowControl/>
      <w:shd w:val="clear" w:color="auto" w:fill="474747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mw-plusminus-pos">
    <w:name w:val="mw-plusminus-pos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color w:val="00B000"/>
      <w:szCs w:val="24"/>
    </w:rPr>
  </w:style>
  <w:style w:type="paragraph" w:customStyle="1" w:styleId="mw-plusminus-neg">
    <w:name w:val="mw-plusminus-neg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color w:val="FF2050"/>
      <w:szCs w:val="24"/>
    </w:rPr>
  </w:style>
  <w:style w:type="paragraph" w:customStyle="1" w:styleId="mw-plusminus-null">
    <w:name w:val="mw-plusminus-null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color w:val="999999"/>
      <w:szCs w:val="24"/>
    </w:rPr>
  </w:style>
  <w:style w:type="paragraph" w:customStyle="1" w:styleId="mw-tag-markers">
    <w:name w:val="mw-tag-markers"/>
    <w:basedOn w:val="a2"/>
    <w:uiPriority w:val="99"/>
    <w:qFormat/>
    <w:rsid w:val="007D7AD6"/>
    <w:pPr>
      <w:widowControl/>
      <w:snapToGrid/>
      <w:spacing w:beforeAutospacing="1" w:afterAutospacing="1"/>
    </w:pPr>
    <w:rPr>
      <w:rFonts w:ascii="Arial" w:eastAsia="Times New Roman" w:hAnsi="Arial" w:cs="Arial"/>
      <w:i/>
      <w:iCs/>
      <w:sz w:val="22"/>
      <w:szCs w:val="22"/>
    </w:rPr>
  </w:style>
  <w:style w:type="paragraph" w:customStyle="1" w:styleId="history-size">
    <w:name w:val="history-size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mw-whatlinkshere-tools">
    <w:name w:val="mw-whatlinkshere-tools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italique">
    <w:name w:val="italique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i/>
      <w:iCs/>
      <w:szCs w:val="24"/>
    </w:rPr>
  </w:style>
  <w:style w:type="paragraph" w:customStyle="1" w:styleId="nowrap">
    <w:name w:val="nowrap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rcoptions">
    <w:name w:val="rcoptions"/>
    <w:basedOn w:val="a2"/>
    <w:uiPriority w:val="99"/>
    <w:qFormat/>
    <w:rsid w:val="007D7AD6"/>
    <w:pPr>
      <w:widowControl/>
      <w:pBdr>
        <w:top w:val="single" w:sz="6" w:space="0" w:color="DDDDF7"/>
        <w:left w:val="single" w:sz="48" w:space="6" w:color="DDDDF7"/>
        <w:bottom w:val="single" w:sz="6" w:space="0" w:color="DDDDF7"/>
        <w:right w:val="single" w:sz="6" w:space="6" w:color="DDDDF7"/>
      </w:pBdr>
      <w:shd w:val="clear" w:color="auto" w:fill="FFFFFF"/>
      <w:snapToGrid/>
      <w:spacing w:before="0" w:after="30"/>
    </w:pPr>
    <w:rPr>
      <w:rFonts w:eastAsia="Times New Roman"/>
      <w:szCs w:val="24"/>
    </w:rPr>
  </w:style>
  <w:style w:type="paragraph" w:customStyle="1" w:styleId="printcssonly">
    <w:name w:val="printcssonly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fieldsetlike">
    <w:name w:val="fieldsetlike"/>
    <w:basedOn w:val="a2"/>
    <w:uiPriority w:val="99"/>
    <w:qFormat/>
    <w:rsid w:val="007D7AD6"/>
    <w:pPr>
      <w:widowControl/>
      <w:pBdr>
        <w:top w:val="single" w:sz="6" w:space="0" w:color="AAAAAA"/>
        <w:left w:val="single" w:sz="6" w:space="0" w:color="AAAAAA"/>
        <w:bottom w:val="single" w:sz="6" w:space="5" w:color="AAAAAA"/>
        <w:right w:val="single" w:sz="6" w:space="0" w:color="AAAAAA"/>
      </w:pBdr>
      <w:snapToGrid/>
      <w:spacing w:before="240" w:after="240"/>
      <w:jc w:val="center"/>
    </w:pPr>
    <w:rPr>
      <w:rFonts w:eastAsia="Times New Roman"/>
      <w:szCs w:val="24"/>
    </w:rPr>
  </w:style>
  <w:style w:type="paragraph" w:customStyle="1" w:styleId="homonymie">
    <w:name w:val="homonymie"/>
    <w:basedOn w:val="a2"/>
    <w:uiPriority w:val="99"/>
    <w:qFormat/>
    <w:rsid w:val="007D7AD6"/>
    <w:pPr>
      <w:widowControl/>
      <w:pBdr>
        <w:bottom w:val="single" w:sz="6" w:space="6" w:color="AAAAAA"/>
      </w:pBdr>
      <w:shd w:val="clear" w:color="auto" w:fill="FFFFFF"/>
      <w:snapToGrid/>
      <w:spacing w:before="0" w:after="120"/>
    </w:pPr>
    <w:rPr>
      <w:rFonts w:eastAsia="Times New Roman"/>
      <w:i/>
      <w:iCs/>
      <w:szCs w:val="24"/>
    </w:rPr>
  </w:style>
  <w:style w:type="paragraph" w:customStyle="1" w:styleId="indicateur-langue">
    <w:name w:val="indicateur-langue"/>
    <w:basedOn w:val="a2"/>
    <w:uiPriority w:val="99"/>
    <w:qFormat/>
    <w:rsid w:val="007D7AD6"/>
    <w:pPr>
      <w:widowControl/>
      <w:snapToGrid/>
      <w:spacing w:beforeAutospacing="1" w:afterAutospacing="1"/>
    </w:pPr>
    <w:rPr>
      <w:rFonts w:ascii="Courier New" w:eastAsia="Times New Roman" w:hAnsi="Courier New" w:cs="Courier New"/>
      <w:b/>
      <w:bCs/>
      <w:szCs w:val="24"/>
    </w:rPr>
  </w:style>
  <w:style w:type="paragraph" w:customStyle="1" w:styleId="romain">
    <w:name w:val="romain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mallCaps/>
      <w:szCs w:val="24"/>
    </w:rPr>
  </w:style>
  <w:style w:type="paragraph" w:customStyle="1" w:styleId="reference">
    <w:name w:val="reference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exposant">
    <w:name w:val="exposant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mw-magiclink-isbn">
    <w:name w:val="mw-magiclink-isbn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iblist">
    <w:name w:val="biblist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ikinorme">
    <w:name w:val="wikinorme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bibtex">
    <w:name w:val="bibtex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sbd">
    <w:name w:val="isbd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so690">
    <w:name w:val="iso690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specialbib">
    <w:name w:val="specialbib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citevirgule">
    <w:name w:val="cite_virgule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ite-sans-fond">
    <w:name w:val="boite-sans-fond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ite-grise">
    <w:name w:val="boite-grise"/>
    <w:basedOn w:val="a2"/>
    <w:uiPriority w:val="99"/>
    <w:qFormat/>
    <w:rsid w:val="007D7AD6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grave">
    <w:name w:val="bandeau-niveau-grave"/>
    <w:basedOn w:val="a2"/>
    <w:uiPriority w:val="99"/>
    <w:qFormat/>
    <w:rsid w:val="007D7AD6"/>
    <w:pPr>
      <w:widowControl/>
      <w:shd w:val="clear" w:color="auto" w:fill="FFCCCC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modere">
    <w:name w:val="bandeau-niveau-modere"/>
    <w:basedOn w:val="a2"/>
    <w:uiPriority w:val="99"/>
    <w:qFormat/>
    <w:rsid w:val="007D7AD6"/>
    <w:pPr>
      <w:widowControl/>
      <w:shd w:val="clear" w:color="auto" w:fill="FFEEDD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ebauche">
    <w:name w:val="bandeau-niveau-ebauche"/>
    <w:basedOn w:val="a2"/>
    <w:uiPriority w:val="99"/>
    <w:qFormat/>
    <w:rsid w:val="007D7AD6"/>
    <w:pPr>
      <w:widowControl/>
      <w:shd w:val="clear" w:color="auto" w:fill="FBFBFB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information">
    <w:name w:val="bandeau-niveau-information"/>
    <w:basedOn w:val="a2"/>
    <w:uiPriority w:val="99"/>
    <w:qFormat/>
    <w:rsid w:val="007D7AD6"/>
    <w:pPr>
      <w:widowControl/>
      <w:shd w:val="clear" w:color="auto" w:fill="FBFBFB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">
    <w:name w:val="bandeau"/>
    <w:basedOn w:val="a2"/>
    <w:uiPriority w:val="99"/>
    <w:qFormat/>
    <w:rsid w:val="007D7AD6"/>
    <w:pPr>
      <w:widowControl/>
      <w:pBdr>
        <w:top w:val="single" w:sz="6" w:space="2" w:color="auto"/>
        <w:left w:val="single" w:sz="48" w:space="8" w:color="auto"/>
        <w:bottom w:val="single" w:sz="6" w:space="2" w:color="auto"/>
        <w:right w:val="single" w:sz="6" w:space="8" w:color="auto"/>
      </w:pBdr>
      <w:snapToGrid/>
      <w:spacing w:before="120" w:after="180"/>
      <w:ind w:left="1224" w:right="1224"/>
    </w:pPr>
    <w:rPr>
      <w:rFonts w:eastAsia="Times New Roman"/>
      <w:szCs w:val="24"/>
    </w:rPr>
  </w:style>
  <w:style w:type="paragraph" w:customStyle="1" w:styleId="bandeau-icone">
    <w:name w:val="bandeau-icone"/>
    <w:basedOn w:val="a2"/>
    <w:uiPriority w:val="99"/>
    <w:qFormat/>
    <w:rsid w:val="007D7AD6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bandeau-titre">
    <w:name w:val="bandeau-titre"/>
    <w:basedOn w:val="a2"/>
    <w:uiPriority w:val="99"/>
    <w:qFormat/>
    <w:rsid w:val="007D7AD6"/>
    <w:pPr>
      <w:widowControl/>
      <w:snapToGrid/>
      <w:spacing w:beforeAutospacing="1" w:after="120" w:line="336" w:lineRule="atLeast"/>
    </w:pPr>
    <w:rPr>
      <w:rFonts w:eastAsia="Times New Roman"/>
      <w:szCs w:val="24"/>
    </w:rPr>
  </w:style>
  <w:style w:type="paragraph" w:customStyle="1" w:styleId="bandeau-texte">
    <w:name w:val="bandeau-texte"/>
    <w:basedOn w:val="a2"/>
    <w:uiPriority w:val="99"/>
    <w:qFormat/>
    <w:rsid w:val="007D7AD6"/>
    <w:pPr>
      <w:widowControl/>
      <w:snapToGrid/>
      <w:spacing w:beforeAutospacing="1" w:afterAutospacing="1" w:line="288" w:lineRule="atLeast"/>
    </w:pPr>
    <w:rPr>
      <w:rFonts w:eastAsia="Times New Roman"/>
      <w:sz w:val="22"/>
      <w:szCs w:val="22"/>
    </w:rPr>
  </w:style>
  <w:style w:type="paragraph" w:customStyle="1" w:styleId="indentation">
    <w:name w:val="indentation"/>
    <w:basedOn w:val="a2"/>
    <w:uiPriority w:val="99"/>
    <w:qFormat/>
    <w:rsid w:val="007D7AD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loupe">
    <w:name w:val="loupe"/>
    <w:basedOn w:val="a2"/>
    <w:uiPriority w:val="99"/>
    <w:qFormat/>
    <w:rsid w:val="007D7AD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general">
    <w:name w:val="general"/>
    <w:basedOn w:val="a2"/>
    <w:uiPriority w:val="99"/>
    <w:qFormat/>
    <w:rsid w:val="007D7AD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accessibilite">
    <w:name w:val="accessibilite"/>
    <w:basedOn w:val="a2"/>
    <w:uiPriority w:val="99"/>
    <w:qFormat/>
    <w:rsid w:val="007D7AD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toile-or">
    <w:name w:val="etoile-or"/>
    <w:basedOn w:val="a2"/>
    <w:uiPriority w:val="99"/>
    <w:qFormat/>
    <w:rsid w:val="007D7AD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toile-argent">
    <w:name w:val="etoile-argent"/>
    <w:basedOn w:val="a2"/>
    <w:uiPriority w:val="99"/>
    <w:qFormat/>
    <w:rsid w:val="007D7AD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ategorie">
    <w:name w:val="categorie"/>
    <w:basedOn w:val="a2"/>
    <w:uiPriority w:val="99"/>
    <w:qFormat/>
    <w:rsid w:val="007D7AD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recyclage">
    <w:name w:val="recyclage"/>
    <w:basedOn w:val="a2"/>
    <w:uiPriority w:val="99"/>
    <w:qFormat/>
    <w:rsid w:val="007D7AD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archives">
    <w:name w:val="archives"/>
    <w:basedOn w:val="a2"/>
    <w:uiPriority w:val="99"/>
    <w:qFormat/>
    <w:rsid w:val="007D7AD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onflit-edition">
    <w:name w:val="conflit-edition"/>
    <w:basedOn w:val="a2"/>
    <w:uiPriority w:val="99"/>
    <w:qFormat/>
    <w:rsid w:val="007D7AD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sons">
    <w:name w:val="sons"/>
    <w:basedOn w:val="a2"/>
    <w:uiPriority w:val="99"/>
    <w:qFormat/>
    <w:rsid w:val="007D7AD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videos">
    <w:name w:val="videos"/>
    <w:basedOn w:val="a2"/>
    <w:uiPriority w:val="99"/>
    <w:qFormat/>
    <w:rsid w:val="007D7AD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ncomplet">
    <w:name w:val="incomplet"/>
    <w:basedOn w:val="a2"/>
    <w:uiPriority w:val="99"/>
    <w:qFormat/>
    <w:rsid w:val="007D7AD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sources">
    <w:name w:val="sources"/>
    <w:basedOn w:val="a2"/>
    <w:uiPriority w:val="99"/>
    <w:qFormat/>
    <w:rsid w:val="007D7AD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mportant">
    <w:name w:val="important"/>
    <w:basedOn w:val="a2"/>
    <w:uiPriority w:val="99"/>
    <w:qFormat/>
    <w:rsid w:val="007D7AD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n-travaux">
    <w:name w:val="en-travaux"/>
    <w:basedOn w:val="a2"/>
    <w:uiPriority w:val="99"/>
    <w:qFormat/>
    <w:rsid w:val="007D7AD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ncubator">
    <w:name w:val="incubator"/>
    <w:basedOn w:val="a2"/>
    <w:uiPriority w:val="99"/>
    <w:qFormat/>
    <w:rsid w:val="007D7AD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xtension">
    <w:name w:val="extension"/>
    <w:basedOn w:val="a2"/>
    <w:uiPriority w:val="99"/>
    <w:qFormat/>
    <w:rsid w:val="007D7AD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species">
    <w:name w:val="wikispecies"/>
    <w:basedOn w:val="a2"/>
    <w:uiPriority w:val="99"/>
    <w:qFormat/>
    <w:rsid w:val="007D7AD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metawiki">
    <w:name w:val="metawiki"/>
    <w:basedOn w:val="a2"/>
    <w:uiPriority w:val="99"/>
    <w:qFormat/>
    <w:rsid w:val="007D7AD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versity">
    <w:name w:val="wikiversity"/>
    <w:basedOn w:val="a2"/>
    <w:uiPriority w:val="99"/>
    <w:qFormat/>
    <w:rsid w:val="007D7AD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pedia">
    <w:name w:val="wikipedia"/>
    <w:basedOn w:val="a2"/>
    <w:uiPriority w:val="99"/>
    <w:qFormat/>
    <w:rsid w:val="007D7AD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books">
    <w:name w:val="wikibooks"/>
    <w:basedOn w:val="a2"/>
    <w:uiPriority w:val="99"/>
    <w:qFormat/>
    <w:rsid w:val="007D7AD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news">
    <w:name w:val="wikinews"/>
    <w:basedOn w:val="a2"/>
    <w:uiPriority w:val="99"/>
    <w:qFormat/>
    <w:rsid w:val="007D7AD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quote">
    <w:name w:val="wikiquote"/>
    <w:basedOn w:val="a2"/>
    <w:uiPriority w:val="99"/>
    <w:qFormat/>
    <w:rsid w:val="007D7AD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source">
    <w:name w:val="wikisource"/>
    <w:basedOn w:val="a2"/>
    <w:uiPriority w:val="99"/>
    <w:qFormat/>
    <w:rsid w:val="007D7AD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ommons">
    <w:name w:val="commons"/>
    <w:basedOn w:val="a2"/>
    <w:uiPriority w:val="99"/>
    <w:qFormat/>
    <w:rsid w:val="007D7AD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media">
    <w:name w:val="wikimedia"/>
    <w:basedOn w:val="a2"/>
    <w:uiPriority w:val="99"/>
    <w:qFormat/>
    <w:rsid w:val="007D7AD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tionary">
    <w:name w:val="wiktionary"/>
    <w:basedOn w:val="a2"/>
    <w:uiPriority w:val="99"/>
    <w:qFormat/>
    <w:rsid w:val="007D7AD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data">
    <w:name w:val="wikidata"/>
    <w:basedOn w:val="a2"/>
    <w:uiPriority w:val="99"/>
    <w:qFormat/>
    <w:rsid w:val="007D7AD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voyage">
    <w:name w:val="wikivoyage"/>
    <w:basedOn w:val="a2"/>
    <w:uiPriority w:val="99"/>
    <w:qFormat/>
    <w:rsid w:val="007D7AD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grosse-icone">
    <w:name w:val="grosse-icone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e">
    <w:name w:val="alerte"/>
    <w:basedOn w:val="a2"/>
    <w:uiPriority w:val="99"/>
    <w:qFormat/>
    <w:rsid w:val="007D7AD6"/>
    <w:pPr>
      <w:widowControl/>
      <w:shd w:val="clear" w:color="auto" w:fill="FFFFDD"/>
      <w:snapToGrid/>
      <w:spacing w:beforeAutospacing="1" w:after="96"/>
    </w:pPr>
    <w:rPr>
      <w:rFonts w:eastAsia="Times New Roman"/>
      <w:i/>
      <w:iCs/>
      <w:szCs w:val="24"/>
    </w:rPr>
  </w:style>
  <w:style w:type="paragraph" w:customStyle="1" w:styleId="grave">
    <w:name w:val="grave"/>
    <w:basedOn w:val="a2"/>
    <w:uiPriority w:val="99"/>
    <w:qFormat/>
    <w:rsid w:val="007D7AD6"/>
    <w:pPr>
      <w:widowControl/>
      <w:pBdr>
        <w:top w:val="single" w:sz="6" w:space="0" w:color="FF9966"/>
        <w:left w:val="single" w:sz="6" w:space="0" w:color="FF9966"/>
        <w:bottom w:val="single" w:sz="6" w:space="0" w:color="FF9966"/>
        <w:right w:val="single" w:sz="6" w:space="0" w:color="FF9966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messagebox">
    <w:name w:val="messagebox"/>
    <w:basedOn w:val="a2"/>
    <w:uiPriority w:val="99"/>
    <w:qFormat/>
    <w:rsid w:val="007D7AD6"/>
    <w:pPr>
      <w:widowControl/>
      <w:pBdr>
        <w:top w:val="single" w:sz="6" w:space="2" w:color="AAAAAA"/>
        <w:left w:val="single" w:sz="6" w:space="2" w:color="AAAAAA"/>
        <w:bottom w:val="single" w:sz="6" w:space="2" w:color="AAAAAA"/>
        <w:right w:val="single" w:sz="6" w:space="2" w:color="AAAAAA"/>
      </w:pBdr>
      <w:shd w:val="clear" w:color="auto" w:fill="F9F9F9"/>
      <w:snapToGrid/>
      <w:spacing w:before="0" w:after="240"/>
      <w:jc w:val="both"/>
    </w:pPr>
    <w:rPr>
      <w:rFonts w:eastAsia="Times New Roman"/>
      <w:szCs w:val="24"/>
    </w:rPr>
  </w:style>
  <w:style w:type="paragraph" w:customStyle="1" w:styleId="vectorbox">
    <w:name w:val="vectorbox"/>
    <w:basedOn w:val="a2"/>
    <w:uiPriority w:val="99"/>
    <w:qFormat/>
    <w:rsid w:val="007D7AD6"/>
    <w:pPr>
      <w:widowControl/>
      <w:pBdr>
        <w:top w:val="single" w:sz="6" w:space="0" w:color="A7D7F9"/>
        <w:left w:val="single" w:sz="6" w:space="0" w:color="A7D7F9"/>
        <w:bottom w:val="single" w:sz="6" w:space="0" w:color="A7D7F9"/>
        <w:right w:val="single" w:sz="6" w:space="0" w:color="A7D7F9"/>
      </w:pBdr>
      <w:shd w:val="clear" w:color="auto" w:fill="F5FAFF"/>
      <w:snapToGrid/>
      <w:spacing w:before="0" w:after="240"/>
    </w:pPr>
    <w:rPr>
      <w:rFonts w:eastAsia="Times New Roman"/>
      <w:szCs w:val="24"/>
    </w:rPr>
  </w:style>
  <w:style w:type="paragraph" w:customStyle="1" w:styleId="bandeau-portail-element">
    <w:name w:val="bandeau-portail-element"/>
    <w:basedOn w:val="a2"/>
    <w:uiPriority w:val="99"/>
    <w:qFormat/>
    <w:rsid w:val="007D7AD6"/>
    <w:pPr>
      <w:widowControl/>
      <w:snapToGrid/>
      <w:spacing w:beforeAutospacing="1" w:afterAutospacing="1"/>
      <w:ind w:left="360" w:right="360"/>
    </w:pPr>
    <w:rPr>
      <w:rFonts w:eastAsia="Times New Roman"/>
      <w:szCs w:val="24"/>
    </w:rPr>
  </w:style>
  <w:style w:type="paragraph" w:customStyle="1" w:styleId="bandeau-portail-icone">
    <w:name w:val="bandeau-portail-icone"/>
    <w:basedOn w:val="a2"/>
    <w:uiPriority w:val="99"/>
    <w:qFormat/>
    <w:rsid w:val="007D7AD6"/>
    <w:pPr>
      <w:widowControl/>
      <w:snapToGrid/>
      <w:spacing w:beforeAutospacing="1" w:afterAutospacing="1"/>
      <w:ind w:right="120"/>
    </w:pPr>
    <w:rPr>
      <w:rFonts w:eastAsia="Times New Roman"/>
      <w:szCs w:val="24"/>
    </w:rPr>
  </w:style>
  <w:style w:type="paragraph" w:customStyle="1" w:styleId="bandeau-portail-texte">
    <w:name w:val="bandeau-portail-texte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exemple">
    <w:name w:val="exemple"/>
    <w:basedOn w:val="a2"/>
    <w:uiPriority w:val="99"/>
    <w:qFormat/>
    <w:rsid w:val="007D7AD6"/>
    <w:pPr>
      <w:widowControl/>
      <w:pBdr>
        <w:top w:val="dashed" w:sz="6" w:space="6" w:color="ADD8E6"/>
        <w:left w:val="dashed" w:sz="6" w:space="6" w:color="ADD8E6"/>
        <w:bottom w:val="dashed" w:sz="6" w:space="6" w:color="ADD8E6"/>
        <w:right w:val="dashed" w:sz="6" w:space="6" w:color="ADD8E6"/>
      </w:pBdr>
      <w:shd w:val="clear" w:color="auto" w:fill="FFFFFF"/>
      <w:snapToGrid/>
      <w:spacing w:before="120" w:after="120"/>
      <w:ind w:left="120" w:right="120"/>
    </w:pPr>
    <w:rPr>
      <w:rFonts w:eastAsia="Times New Roman"/>
      <w:szCs w:val="24"/>
    </w:rPr>
  </w:style>
  <w:style w:type="paragraph" w:customStyle="1" w:styleId="avanceboite">
    <w:name w:val="avance_boite"/>
    <w:basedOn w:val="a2"/>
    <w:uiPriority w:val="99"/>
    <w:qFormat/>
    <w:rsid w:val="007D7AD6"/>
    <w:pPr>
      <w:widowControl/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D3D3D3"/>
      <w:snapToGrid/>
      <w:spacing w:before="0" w:after="0"/>
    </w:pPr>
    <w:rPr>
      <w:rFonts w:eastAsia="Times New Roman"/>
      <w:szCs w:val="24"/>
    </w:rPr>
  </w:style>
  <w:style w:type="paragraph" w:customStyle="1" w:styleId="avancebarre">
    <w:name w:val="avance_barre"/>
    <w:basedOn w:val="a2"/>
    <w:uiPriority w:val="99"/>
    <w:qFormat/>
    <w:rsid w:val="007D7AD6"/>
    <w:pPr>
      <w:widowControl/>
      <w:shd w:val="clear" w:color="auto" w:fill="A0A0FF"/>
      <w:snapToGrid/>
      <w:spacing w:before="0" w:after="0"/>
    </w:pPr>
    <w:rPr>
      <w:rFonts w:eastAsia="Times New Roman"/>
      <w:szCs w:val="24"/>
    </w:rPr>
  </w:style>
  <w:style w:type="paragraph" w:customStyle="1" w:styleId="avancetexte">
    <w:name w:val="avance_texte"/>
    <w:basedOn w:val="a2"/>
    <w:uiPriority w:val="99"/>
    <w:qFormat/>
    <w:rsid w:val="007D7AD6"/>
    <w:pPr>
      <w:widowControl/>
      <w:snapToGrid/>
      <w:spacing w:before="0" w:after="0" w:line="240" w:lineRule="atLeast"/>
      <w:jc w:val="center"/>
    </w:pPr>
    <w:rPr>
      <w:rFonts w:eastAsia="Times New Roman"/>
      <w:sz w:val="21"/>
      <w:szCs w:val="21"/>
    </w:rPr>
  </w:style>
  <w:style w:type="paragraph" w:customStyle="1" w:styleId="mw-lag-warn-normal">
    <w:name w:val="mw-lag-warn-normal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mw-alerte">
    <w:name w:val="mw-alerte"/>
    <w:basedOn w:val="a2"/>
    <w:uiPriority w:val="99"/>
    <w:qFormat/>
    <w:rsid w:val="007D7AD6"/>
    <w:pPr>
      <w:widowControl/>
      <w:pBdr>
        <w:top w:val="single" w:sz="12" w:space="0" w:color="FF8C00"/>
        <w:left w:val="single" w:sz="12" w:space="0" w:color="FF8C00"/>
        <w:bottom w:val="single" w:sz="12" w:space="0" w:color="FF8C00"/>
        <w:right w:val="single" w:sz="12" w:space="0" w:color="FF8C00"/>
      </w:pBdr>
      <w:shd w:val="clear" w:color="auto" w:fill="FAEBD7"/>
      <w:snapToGrid/>
      <w:spacing w:beforeAutospacing="1" w:afterAutospacing="1"/>
    </w:pPr>
    <w:rPr>
      <w:rFonts w:eastAsia="Times New Roman"/>
      <w:szCs w:val="24"/>
    </w:rPr>
  </w:style>
  <w:style w:type="paragraph" w:customStyle="1" w:styleId="mw-toolbox">
    <w:name w:val="mw-toolbox"/>
    <w:basedOn w:val="a2"/>
    <w:uiPriority w:val="99"/>
    <w:qFormat/>
    <w:rsid w:val="007D7AD6"/>
    <w:pPr>
      <w:widowControl/>
      <w:pBdr>
        <w:top w:val="single" w:sz="6" w:space="3" w:color="B8B8B8"/>
        <w:left w:val="single" w:sz="6" w:space="12" w:color="B8B8B8"/>
        <w:bottom w:val="single" w:sz="6" w:space="3" w:color="B8B8B8"/>
        <w:right w:val="single" w:sz="6" w:space="12" w:color="B8B8B8"/>
      </w:pBdr>
      <w:shd w:val="clear" w:color="auto" w:fill="F8F8F8"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toggle">
    <w:name w:val="navboxtoggle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toggle">
    <w:name w:val="navtoggle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alternance">
    <w:name w:val="alternance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ternance2">
    <w:name w:val="alternance2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">
    <w:name w:val="infobox"/>
    <w:basedOn w:val="a2"/>
    <w:uiPriority w:val="99"/>
    <w:qFormat/>
    <w:rsid w:val="007D7AD6"/>
    <w:pPr>
      <w:widowControl/>
      <w:shd w:val="clear" w:color="auto" w:fill="EEEEEE"/>
      <w:snapToGrid/>
      <w:spacing w:before="0" w:after="120"/>
      <w:ind w:left="240"/>
    </w:pPr>
    <w:rPr>
      <w:rFonts w:eastAsia="Times New Roman"/>
      <w:color w:val="000000"/>
      <w:sz w:val="23"/>
      <w:szCs w:val="23"/>
    </w:rPr>
  </w:style>
  <w:style w:type="paragraph" w:customStyle="1" w:styleId="globegris">
    <w:name w:val="globegris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ssistant">
    <w:name w:val="assistant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eadergris">
    <w:name w:val="headergris"/>
    <w:basedOn w:val="a2"/>
    <w:uiPriority w:val="99"/>
    <w:qFormat/>
    <w:rsid w:val="007D7AD6"/>
    <w:pPr>
      <w:widowControl/>
      <w:pBdr>
        <w:top w:val="single" w:sz="6" w:space="2" w:color="A3B0BF"/>
        <w:left w:val="single" w:sz="6" w:space="5" w:color="A3B0BF"/>
        <w:bottom w:val="single" w:sz="6" w:space="2" w:color="A3B0BF"/>
        <w:right w:val="single" w:sz="6" w:space="5" w:color="A3B0BF"/>
      </w:pBdr>
      <w:shd w:val="clear" w:color="auto" w:fill="F0F0F0"/>
      <w:snapToGrid/>
      <w:spacing w:before="0" w:after="0"/>
    </w:pPr>
    <w:rPr>
      <w:rFonts w:eastAsia="Times New Roman"/>
      <w:b/>
      <w:bCs/>
      <w:color w:val="000000"/>
      <w:sz w:val="29"/>
      <w:szCs w:val="29"/>
    </w:rPr>
  </w:style>
  <w:style w:type="paragraph" w:customStyle="1" w:styleId="cadregris">
    <w:name w:val="cadregris"/>
    <w:basedOn w:val="a2"/>
    <w:uiPriority w:val="99"/>
    <w:qFormat/>
    <w:rsid w:val="007D7AD6"/>
    <w:pPr>
      <w:widowControl/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CFCFC"/>
      <w:snapToGrid/>
      <w:spacing w:beforeAutospacing="1" w:after="144"/>
    </w:pPr>
    <w:rPr>
      <w:rFonts w:eastAsia="Times New Roman"/>
      <w:szCs w:val="24"/>
    </w:rPr>
  </w:style>
  <w:style w:type="paragraph" w:customStyle="1" w:styleId="accueilcadrelien">
    <w:name w:val="accueil_cadre_lien"/>
    <w:basedOn w:val="a2"/>
    <w:uiPriority w:val="99"/>
    <w:qFormat/>
    <w:rsid w:val="007D7AD6"/>
    <w:pPr>
      <w:widowControl/>
      <w:snapToGrid/>
      <w:spacing w:beforeAutospacing="1" w:afterAutospacing="1"/>
      <w:ind w:right="120"/>
      <w:jc w:val="right"/>
    </w:pPr>
    <w:rPr>
      <w:rFonts w:eastAsia="Times New Roman"/>
      <w:sz w:val="15"/>
      <w:szCs w:val="15"/>
    </w:rPr>
  </w:style>
  <w:style w:type="paragraph" w:customStyle="1" w:styleId="geo-default">
    <w:name w:val="geo-default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nondefault">
    <w:name w:val="geo-nondefault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geo-dms">
    <w:name w:val="geo-dms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dec">
    <w:name w:val="geo-dec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multi-punct">
    <w:name w:val="geo-multi-punct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nfoboxv2">
    <w:name w:val="infobox_v2"/>
    <w:basedOn w:val="a2"/>
    <w:uiPriority w:val="99"/>
    <w:qFormat/>
    <w:rsid w:val="007D7AD6"/>
    <w:pPr>
      <w:widowControl/>
      <w:pBdr>
        <w:top w:val="single" w:sz="6" w:space="1" w:color="AAAAAA"/>
        <w:left w:val="single" w:sz="6" w:space="1" w:color="AAAAAA"/>
        <w:bottom w:val="single" w:sz="6" w:space="1" w:color="AAAAAA"/>
        <w:right w:val="single" w:sz="6" w:space="1" w:color="AAAAAA"/>
      </w:pBdr>
      <w:shd w:val="clear" w:color="auto" w:fill="F9F9F9"/>
      <w:snapToGrid/>
      <w:spacing w:before="0" w:after="120" w:line="264" w:lineRule="atLeast"/>
      <w:ind w:left="240"/>
    </w:pPr>
    <w:rPr>
      <w:rFonts w:eastAsia="Times New Roman"/>
      <w:color w:val="000000"/>
      <w:sz w:val="22"/>
      <w:szCs w:val="22"/>
    </w:rPr>
  </w:style>
  <w:style w:type="paragraph" w:customStyle="1" w:styleId="taxoboxv3">
    <w:name w:val="taxobox_v3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degrade">
    <w:name w:val="degrade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degraderev">
    <w:name w:val="degrade_rev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">
    <w:name w:val="ombre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pale">
    <w:name w:val="ombre_pale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bl">
    <w:name w:val="ombre_bl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blpale">
    <w:name w:val="ombre_blpale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rg">
    <w:name w:val="ombre_rg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rgpale">
    <w:name w:val="ombre_rgpale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idden">
    <w:name w:val="hidden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inema-bandeau">
    <w:name w:val="cinema-bandeau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textarea-protected">
    <w:name w:val="mw-textarea-protected"/>
    <w:basedOn w:val="a2"/>
    <w:uiPriority w:val="99"/>
    <w:qFormat/>
    <w:rsid w:val="007D7AD6"/>
    <w:pPr>
      <w:widowControl/>
      <w:pBdr>
        <w:top w:val="single" w:sz="12" w:space="0" w:color="FF0000"/>
        <w:left w:val="single" w:sz="12" w:space="0" w:color="FF0000"/>
        <w:bottom w:val="single" w:sz="12" w:space="0" w:color="FF0000"/>
        <w:right w:val="single" w:sz="12" w:space="0" w:color="FF0000"/>
      </w:pBdr>
      <w:snapToGrid/>
      <w:spacing w:beforeAutospacing="1" w:afterAutospacing="1"/>
    </w:pPr>
    <w:rPr>
      <w:rFonts w:eastAsia="Times New Roman"/>
      <w:color w:val="000080"/>
      <w:szCs w:val="24"/>
    </w:rPr>
  </w:style>
  <w:style w:type="paragraph" w:customStyle="1" w:styleId="wikimagpictofond">
    <w:name w:val="wikimag_picto_fond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ikimagtitre">
    <w:name w:val="wikimag_titre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large">
    <w:name w:val="ui-button-large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content">
    <w:name w:val="fr-collapsible-content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">
    <w:name w:val="navboxnew_title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sub">
    <w:name w:val="navboxnew_titlesub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cell">
    <w:name w:val="navboxnew_cell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">
    <w:name w:val="navboxnew_th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pair">
    <w:name w:val="impair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air">
    <w:name w:val="pair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">
    <w:name w:val="navboxnew_banner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mage">
    <w:name w:val="navboxnew_image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row">
    <w:name w:val="navboxnew_row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e">
    <w:name w:val="navboxnew_ie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">
    <w:name w:val="navboxnew_inline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">
    <w:name w:val="ui-button-text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">
    <w:name w:val="ui-dialog-titlebar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">
    <w:name w:val="ui-dialog-title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-close">
    <w:name w:val="ui-dialog-titlebar-close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content">
    <w:name w:val="ui-dialog-content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">
    <w:name w:val="ui-dialog-buttonpane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-keyboard">
    <w:name w:val="fr-collapsible-toggle-keyboard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last">
    <w:name w:val="navboxnew_last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label">
    <w:name w:val="special-label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query">
    <w:name w:val="special-query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hover">
    <w:name w:val="special-hover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specialpage-summary">
    <w:name w:val="mw-specialpage-summary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like">
    <w:name w:val="legendlike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textlike">
    <w:name w:val="legendtextlike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">
    <w:name w:val="scrollbar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container">
    <w:name w:val="scrollbarcontainer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agnify">
    <w:name w:val="magnify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image">
    <w:name w:val="infoboximage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soustitre">
    <w:name w:val="infoboxsoustitre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atitude">
    <w:name w:val="latitude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ntete">
    <w:name w:val="entete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edia">
    <w:name w:val="media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mage">
    <w:name w:val="thumbimage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nner">
    <w:name w:val="thumbinner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">
    <w:name w:val="thumb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caption">
    <w:name w:val="thumbcaption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">
    <w:name w:val="legend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age2">
    <w:name w:val="image2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r">
    <w:name w:val="hr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ar">
    <w:name w:val="navbar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revbloc">
    <w:name w:val="prev_bloc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extbloc">
    <w:name w:val="next_bloc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gtoogle">
    <w:name w:val="img_toogle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toogle">
    <w:name w:val="a_toogle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point">
    <w:name w:val="geopoint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itre">
    <w:name w:val="titre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-closethick">
    <w:name w:val="ui-icon-closethick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axoboxclassification">
    <w:name w:val="taxobox_classification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rnormal">
    <w:name w:val="rnormal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text">
    <w:name w:val="alert-text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regardsactu">
    <w:name w:val="regards_actu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geshi">
    <w:name w:val="mw-geshi"/>
    <w:basedOn w:val="a2"/>
    <w:uiPriority w:val="99"/>
    <w:qFormat/>
    <w:rsid w:val="007D7AD6"/>
    <w:pPr>
      <w:widowControl/>
      <w:snapToGrid/>
      <w:spacing w:beforeAutospacing="1" w:afterAutospacing="1"/>
    </w:pPr>
    <w:rPr>
      <w:rFonts w:ascii="Courier New" w:eastAsia="Times New Roman" w:hAnsi="Courier New" w:cs="Courier New"/>
      <w:szCs w:val="24"/>
    </w:rPr>
  </w:style>
  <w:style w:type="paragraph" w:customStyle="1" w:styleId="fr-collapsible-content1">
    <w:name w:val="fr-collapsible-content1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1">
    <w:name w:val="fr-collapsible-toggle1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2">
    <w:name w:val="fr-collapsible-toggle2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3">
    <w:name w:val="fr-collapsible-toggle3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title1">
    <w:name w:val="navboxnew_title1"/>
    <w:basedOn w:val="a2"/>
    <w:uiPriority w:val="99"/>
    <w:qFormat/>
    <w:rsid w:val="007D7AD6"/>
    <w:pPr>
      <w:widowControl/>
      <w:shd w:val="clear" w:color="auto" w:fill="CCCCF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titlesub1">
    <w:name w:val="navboxnew_titlesub1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fr-collapsible-content2">
    <w:name w:val="fr-collapsible-content2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cell1">
    <w:name w:val="navboxnew_cell1"/>
    <w:basedOn w:val="a2"/>
    <w:uiPriority w:val="99"/>
    <w:qFormat/>
    <w:rsid w:val="007D7AD6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navboxnewth1">
    <w:name w:val="navboxnew_th1"/>
    <w:basedOn w:val="a2"/>
    <w:uiPriority w:val="99"/>
    <w:qFormat/>
    <w:rsid w:val="007D7AD6"/>
    <w:pPr>
      <w:widowControl/>
      <w:pBdr>
        <w:right w:val="single" w:sz="12" w:space="9" w:color="F9F9F9"/>
      </w:pBdr>
      <w:shd w:val="clear" w:color="auto" w:fill="DDDDFF"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navboxnewlast1">
    <w:name w:val="navboxnew_last1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pair1">
    <w:name w:val="impair1"/>
    <w:basedOn w:val="a2"/>
    <w:uiPriority w:val="99"/>
    <w:qFormat/>
    <w:rsid w:val="007D7AD6"/>
    <w:pPr>
      <w:widowControl/>
      <w:shd w:val="clear" w:color="auto" w:fill="EEEEFF"/>
      <w:snapToGrid/>
      <w:spacing w:beforeAutospacing="1" w:afterAutospacing="1"/>
    </w:pPr>
    <w:rPr>
      <w:rFonts w:eastAsia="Times New Roman"/>
      <w:szCs w:val="24"/>
    </w:rPr>
  </w:style>
  <w:style w:type="paragraph" w:customStyle="1" w:styleId="pair1">
    <w:name w:val="pair1"/>
    <w:basedOn w:val="a2"/>
    <w:uiPriority w:val="99"/>
    <w:qFormat/>
    <w:rsid w:val="007D7AD6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1">
    <w:name w:val="navboxnew_banner1"/>
    <w:basedOn w:val="a2"/>
    <w:uiPriority w:val="99"/>
    <w:qFormat/>
    <w:rsid w:val="007D7AD6"/>
    <w:pPr>
      <w:widowControl/>
      <w:shd w:val="clear" w:color="auto" w:fill="DDDDFF"/>
      <w:snapToGrid/>
      <w:spacing w:before="0" w:after="30"/>
      <w:jc w:val="center"/>
    </w:pPr>
    <w:rPr>
      <w:rFonts w:eastAsia="Times New Roman"/>
      <w:szCs w:val="24"/>
    </w:rPr>
  </w:style>
  <w:style w:type="paragraph" w:customStyle="1" w:styleId="navboxnewimage1">
    <w:name w:val="navboxnew_image1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cell2">
    <w:name w:val="navboxnew_cell2"/>
    <w:basedOn w:val="a2"/>
    <w:uiPriority w:val="99"/>
    <w:qFormat/>
    <w:rsid w:val="007D7AD6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navboxnewie1">
    <w:name w:val="navboxnew_ie1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2">
    <w:name w:val="navboxnew_title2"/>
    <w:basedOn w:val="a2"/>
    <w:uiPriority w:val="99"/>
    <w:qFormat/>
    <w:rsid w:val="007D7AD6"/>
    <w:pPr>
      <w:widowControl/>
      <w:shd w:val="clear" w:color="auto" w:fill="99CC9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2">
    <w:name w:val="navboxnew_banner2"/>
    <w:basedOn w:val="a2"/>
    <w:uiPriority w:val="99"/>
    <w:qFormat/>
    <w:rsid w:val="007D7AD6"/>
    <w:pPr>
      <w:widowControl/>
      <w:shd w:val="clear" w:color="auto" w:fill="99CC9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2">
    <w:name w:val="navboxnew_th2"/>
    <w:basedOn w:val="a2"/>
    <w:uiPriority w:val="99"/>
    <w:qFormat/>
    <w:rsid w:val="007D7AD6"/>
    <w:pPr>
      <w:widowControl/>
      <w:shd w:val="clear" w:color="auto" w:fill="B3D9B3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3">
    <w:name w:val="navboxnew_title3"/>
    <w:basedOn w:val="a2"/>
    <w:uiPriority w:val="99"/>
    <w:qFormat/>
    <w:rsid w:val="007D7AD6"/>
    <w:pPr>
      <w:widowControl/>
      <w:shd w:val="clear" w:color="auto" w:fill="DFE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3">
    <w:name w:val="navboxnew_banner3"/>
    <w:basedOn w:val="a2"/>
    <w:uiPriority w:val="99"/>
    <w:qFormat/>
    <w:rsid w:val="007D7AD6"/>
    <w:pPr>
      <w:widowControl/>
      <w:shd w:val="clear" w:color="auto" w:fill="DFE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3">
    <w:name w:val="navboxnew_th3"/>
    <w:basedOn w:val="a2"/>
    <w:uiPriority w:val="99"/>
    <w:qFormat/>
    <w:rsid w:val="007D7AD6"/>
    <w:pPr>
      <w:widowControl/>
      <w:shd w:val="clear" w:color="auto" w:fill="E7F2FF"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4">
    <w:name w:val="fr-collapsible-toggle4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title4">
    <w:name w:val="navboxnew_title4"/>
    <w:basedOn w:val="a2"/>
    <w:uiPriority w:val="99"/>
    <w:qFormat/>
    <w:rsid w:val="007D7AD6"/>
    <w:pPr>
      <w:widowControl/>
      <w:shd w:val="clear" w:color="auto" w:fill="CCCCF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titlesub2">
    <w:name w:val="navboxnew_titlesub2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fr-collapsible-content3">
    <w:name w:val="fr-collapsible-content3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row1">
    <w:name w:val="navboxnew_row1"/>
    <w:basedOn w:val="a2"/>
    <w:uiPriority w:val="99"/>
    <w:qFormat/>
    <w:rsid w:val="007D7AD6"/>
    <w:pPr>
      <w:widowControl/>
      <w:shd w:val="clear" w:color="auto" w:fill="DDD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4">
    <w:name w:val="navboxnew_th4"/>
    <w:basedOn w:val="a2"/>
    <w:uiPriority w:val="99"/>
    <w:qFormat/>
    <w:rsid w:val="007D7AD6"/>
    <w:pPr>
      <w:widowControl/>
      <w:pBdr>
        <w:top w:val="single" w:sz="12" w:space="0" w:color="F9F9F9"/>
      </w:pBdr>
      <w:snapToGrid/>
      <w:spacing w:beforeAutospacing="1" w:afterAutospacing="1"/>
      <w:jc w:val="center"/>
    </w:pPr>
    <w:rPr>
      <w:rFonts w:eastAsia="Times New Roman"/>
      <w:b/>
      <w:bCs/>
      <w:szCs w:val="24"/>
    </w:rPr>
  </w:style>
  <w:style w:type="paragraph" w:customStyle="1" w:styleId="navboxnewie2">
    <w:name w:val="navboxnew_ie2"/>
    <w:basedOn w:val="a2"/>
    <w:uiPriority w:val="99"/>
    <w:qFormat/>
    <w:rsid w:val="007D7AD6"/>
    <w:pPr>
      <w:widowControl/>
      <w:pBdr>
        <w:left w:val="single" w:sz="12" w:space="0" w:color="F9F9F9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1">
    <w:name w:val="navboxnew_inline1"/>
    <w:basedOn w:val="a2"/>
    <w:uiPriority w:val="99"/>
    <w:qFormat/>
    <w:rsid w:val="007D7AD6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2">
    <w:name w:val="navboxnew_inline2"/>
    <w:basedOn w:val="a2"/>
    <w:uiPriority w:val="99"/>
    <w:qFormat/>
    <w:rsid w:val="007D7AD6"/>
    <w:pPr>
      <w:widowControl/>
      <w:shd w:val="clear" w:color="auto" w:fill="EEEE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mage2">
    <w:name w:val="navboxnew_image2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navboxnewbanner4">
    <w:name w:val="navboxnew_banner4"/>
    <w:basedOn w:val="a2"/>
    <w:uiPriority w:val="99"/>
    <w:qFormat/>
    <w:rsid w:val="007D7AD6"/>
    <w:pPr>
      <w:widowControl/>
      <w:shd w:val="clear" w:color="auto" w:fill="CCCCFF"/>
      <w:snapToGrid/>
      <w:spacing w:before="30" w:after="0"/>
      <w:jc w:val="center"/>
    </w:pPr>
    <w:rPr>
      <w:rFonts w:eastAsia="Times New Roman"/>
      <w:szCs w:val="24"/>
    </w:rPr>
  </w:style>
  <w:style w:type="paragraph" w:customStyle="1" w:styleId="navboxnew1">
    <w:name w:val="navboxnew1"/>
    <w:basedOn w:val="a2"/>
    <w:uiPriority w:val="99"/>
    <w:qFormat/>
    <w:rsid w:val="007D7AD6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play-btn-large1">
    <w:name w:val="play-btn-large1"/>
    <w:basedOn w:val="a2"/>
    <w:uiPriority w:val="99"/>
    <w:qFormat/>
    <w:rsid w:val="007D7AD6"/>
    <w:pPr>
      <w:widowControl/>
      <w:snapToGrid/>
      <w:spacing w:before="0" w:afterAutospacing="1"/>
      <w:ind w:left="-525"/>
    </w:pPr>
    <w:rPr>
      <w:rFonts w:eastAsia="Times New Roman"/>
      <w:szCs w:val="24"/>
    </w:rPr>
  </w:style>
  <w:style w:type="paragraph" w:customStyle="1" w:styleId="ui-widget1">
    <w:name w:val="ui-widget1"/>
    <w:basedOn w:val="a2"/>
    <w:uiPriority w:val="99"/>
    <w:qFormat/>
    <w:rsid w:val="007D7AD6"/>
    <w:pPr>
      <w:widowControl/>
      <w:snapToGrid/>
      <w:spacing w:beforeAutospacing="1" w:afterAutospacing="1"/>
    </w:pPr>
    <w:rPr>
      <w:rFonts w:ascii="Arial" w:eastAsia="Times New Roman" w:hAnsi="Arial" w:cs="Arial"/>
      <w:szCs w:val="24"/>
    </w:rPr>
  </w:style>
  <w:style w:type="paragraph" w:customStyle="1" w:styleId="ui-state-default1">
    <w:name w:val="ui-state-default1"/>
    <w:basedOn w:val="a2"/>
    <w:uiPriority w:val="99"/>
    <w:qFormat/>
    <w:rsid w:val="007D7AD6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default2">
    <w:name w:val="ui-state-default2"/>
    <w:basedOn w:val="a2"/>
    <w:uiPriority w:val="99"/>
    <w:qFormat/>
    <w:rsid w:val="007D7AD6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hover1">
    <w:name w:val="ui-state-hover1"/>
    <w:basedOn w:val="a2"/>
    <w:uiPriority w:val="99"/>
    <w:qFormat/>
    <w:rsid w:val="007D7AD6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hover2">
    <w:name w:val="ui-state-hover2"/>
    <w:basedOn w:val="a2"/>
    <w:uiPriority w:val="99"/>
    <w:qFormat/>
    <w:rsid w:val="007D7AD6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1">
    <w:name w:val="ui-state-focus1"/>
    <w:basedOn w:val="a2"/>
    <w:uiPriority w:val="99"/>
    <w:qFormat/>
    <w:rsid w:val="007D7AD6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2">
    <w:name w:val="ui-state-focus2"/>
    <w:basedOn w:val="a2"/>
    <w:uiPriority w:val="99"/>
    <w:qFormat/>
    <w:rsid w:val="007D7AD6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active1">
    <w:name w:val="ui-state-active1"/>
    <w:basedOn w:val="a2"/>
    <w:uiPriority w:val="99"/>
    <w:qFormat/>
    <w:rsid w:val="007D7AD6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active2">
    <w:name w:val="ui-state-active2"/>
    <w:basedOn w:val="a2"/>
    <w:uiPriority w:val="99"/>
    <w:qFormat/>
    <w:rsid w:val="007D7AD6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highlight1">
    <w:name w:val="ui-state-highlight1"/>
    <w:basedOn w:val="a2"/>
    <w:uiPriority w:val="99"/>
    <w:qFormat/>
    <w:rsid w:val="007D7AD6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highlight2">
    <w:name w:val="ui-state-highlight2"/>
    <w:basedOn w:val="a2"/>
    <w:uiPriority w:val="99"/>
    <w:qFormat/>
    <w:rsid w:val="007D7AD6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error1">
    <w:name w:val="ui-state-error1"/>
    <w:basedOn w:val="a2"/>
    <w:uiPriority w:val="99"/>
    <w:qFormat/>
    <w:rsid w:val="007D7AD6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2">
    <w:name w:val="ui-state-error2"/>
    <w:basedOn w:val="a2"/>
    <w:uiPriority w:val="99"/>
    <w:qFormat/>
    <w:rsid w:val="007D7AD6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1">
    <w:name w:val="ui-state-error-text1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2">
    <w:name w:val="ui-state-error-text2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priority-primary1">
    <w:name w:val="ui-priority-primary1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primary2">
    <w:name w:val="ui-priority-primary2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secondary1">
    <w:name w:val="ui-priority-secondary1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priority-secondary2">
    <w:name w:val="ui-priority-secondary2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1">
    <w:name w:val="ui-state-disabled1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2">
    <w:name w:val="ui-state-disabled2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">
    <w:name w:val="ui-icon1"/>
    <w:basedOn w:val="a2"/>
    <w:uiPriority w:val="99"/>
    <w:qFormat/>
    <w:rsid w:val="007D7AD6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2">
    <w:name w:val="ui-icon2"/>
    <w:basedOn w:val="a2"/>
    <w:uiPriority w:val="99"/>
    <w:qFormat/>
    <w:rsid w:val="007D7AD6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3">
    <w:name w:val="ui-icon3"/>
    <w:basedOn w:val="a2"/>
    <w:uiPriority w:val="99"/>
    <w:qFormat/>
    <w:rsid w:val="007D7AD6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4">
    <w:name w:val="ui-icon4"/>
    <w:basedOn w:val="a2"/>
    <w:uiPriority w:val="99"/>
    <w:qFormat/>
    <w:rsid w:val="007D7AD6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5">
    <w:name w:val="ui-icon5"/>
    <w:basedOn w:val="a2"/>
    <w:uiPriority w:val="99"/>
    <w:qFormat/>
    <w:rsid w:val="007D7AD6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6">
    <w:name w:val="ui-icon6"/>
    <w:basedOn w:val="a2"/>
    <w:uiPriority w:val="99"/>
    <w:qFormat/>
    <w:rsid w:val="007D7AD6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7">
    <w:name w:val="ui-icon7"/>
    <w:basedOn w:val="a2"/>
    <w:uiPriority w:val="99"/>
    <w:qFormat/>
    <w:rsid w:val="007D7AD6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8">
    <w:name w:val="ui-icon8"/>
    <w:basedOn w:val="a2"/>
    <w:uiPriority w:val="99"/>
    <w:qFormat/>
    <w:rsid w:val="007D7AD6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9">
    <w:name w:val="ui-icon9"/>
    <w:basedOn w:val="a2"/>
    <w:uiPriority w:val="99"/>
    <w:qFormat/>
    <w:rsid w:val="007D7AD6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resizable-handle1">
    <w:name w:val="ui-resizable-handle1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vanish/>
      <w:sz w:val="2"/>
      <w:szCs w:val="2"/>
    </w:rPr>
  </w:style>
  <w:style w:type="paragraph" w:customStyle="1" w:styleId="ui-resizable-handle2">
    <w:name w:val="ui-resizable-handle2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vanish/>
      <w:sz w:val="2"/>
      <w:szCs w:val="2"/>
    </w:rPr>
  </w:style>
  <w:style w:type="paragraph" w:customStyle="1" w:styleId="ui-button-text1">
    <w:name w:val="ui-button-text1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2">
    <w:name w:val="ui-button-text2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3">
    <w:name w:val="ui-button-text3"/>
    <w:basedOn w:val="a2"/>
    <w:uiPriority w:val="99"/>
    <w:qFormat/>
    <w:rsid w:val="007D7AD6"/>
    <w:pPr>
      <w:widowControl/>
      <w:snapToGrid/>
      <w:spacing w:beforeAutospacing="1" w:afterAutospacing="1"/>
      <w:ind w:firstLine="11919"/>
    </w:pPr>
    <w:rPr>
      <w:rFonts w:eastAsia="Times New Roman"/>
      <w:szCs w:val="24"/>
    </w:rPr>
  </w:style>
  <w:style w:type="paragraph" w:customStyle="1" w:styleId="ui-button-text4">
    <w:name w:val="ui-button-text4"/>
    <w:basedOn w:val="a2"/>
    <w:uiPriority w:val="99"/>
    <w:qFormat/>
    <w:rsid w:val="007D7AD6"/>
    <w:pPr>
      <w:widowControl/>
      <w:snapToGrid/>
      <w:spacing w:beforeAutospacing="1" w:afterAutospacing="1"/>
      <w:ind w:firstLine="11919"/>
    </w:pPr>
    <w:rPr>
      <w:rFonts w:eastAsia="Times New Roman"/>
      <w:szCs w:val="24"/>
    </w:rPr>
  </w:style>
  <w:style w:type="paragraph" w:customStyle="1" w:styleId="ui-button-text5">
    <w:name w:val="ui-button-text5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6">
    <w:name w:val="ui-button-text6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7">
    <w:name w:val="ui-button-text7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0">
    <w:name w:val="ui-icon10"/>
    <w:basedOn w:val="a2"/>
    <w:uiPriority w:val="99"/>
    <w:qFormat/>
    <w:rsid w:val="007D7AD6"/>
    <w:pPr>
      <w:widowControl/>
      <w:snapToGrid/>
      <w:spacing w:before="0" w:afterAutospacing="1"/>
      <w:ind w:left="-120" w:firstLine="7343"/>
    </w:pPr>
    <w:rPr>
      <w:rFonts w:eastAsia="Times New Roman"/>
      <w:szCs w:val="24"/>
    </w:rPr>
  </w:style>
  <w:style w:type="paragraph" w:customStyle="1" w:styleId="ui-icon11">
    <w:name w:val="ui-icon11"/>
    <w:basedOn w:val="a2"/>
    <w:uiPriority w:val="99"/>
    <w:qFormat/>
    <w:rsid w:val="007D7AD6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2">
    <w:name w:val="ui-icon12"/>
    <w:basedOn w:val="a2"/>
    <w:uiPriority w:val="99"/>
    <w:qFormat/>
    <w:rsid w:val="007D7AD6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3">
    <w:name w:val="ui-icon13"/>
    <w:basedOn w:val="a2"/>
    <w:uiPriority w:val="99"/>
    <w:qFormat/>
    <w:rsid w:val="007D7AD6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4">
    <w:name w:val="ui-icon14"/>
    <w:basedOn w:val="a2"/>
    <w:uiPriority w:val="99"/>
    <w:qFormat/>
    <w:rsid w:val="007D7AD6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5">
    <w:name w:val="ui-icon15"/>
    <w:basedOn w:val="a2"/>
    <w:uiPriority w:val="99"/>
    <w:qFormat/>
    <w:rsid w:val="007D7AD6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button1">
    <w:name w:val="ui-button1"/>
    <w:basedOn w:val="a2"/>
    <w:uiPriority w:val="99"/>
    <w:qFormat/>
    <w:rsid w:val="007D7AD6"/>
    <w:pPr>
      <w:widowControl/>
      <w:snapToGrid/>
      <w:spacing w:beforeAutospacing="1" w:afterAutospacing="1"/>
      <w:ind w:right="-72"/>
      <w:jc w:val="center"/>
    </w:pPr>
    <w:rPr>
      <w:rFonts w:eastAsia="Times New Roman"/>
      <w:szCs w:val="24"/>
    </w:rPr>
  </w:style>
  <w:style w:type="paragraph" w:customStyle="1" w:styleId="ui-button2">
    <w:name w:val="ui-button2"/>
    <w:basedOn w:val="a2"/>
    <w:uiPriority w:val="99"/>
    <w:qFormat/>
    <w:rsid w:val="007D7AD6"/>
    <w:pPr>
      <w:widowControl/>
      <w:pBdr>
        <w:top w:val="single" w:sz="6" w:space="0" w:color="A6A6A6"/>
        <w:left w:val="single" w:sz="6" w:space="0" w:color="A6A6A6"/>
        <w:bottom w:val="single" w:sz="6" w:space="0" w:color="A6A6A6"/>
        <w:right w:val="single" w:sz="6" w:space="0" w:color="A6A6A6"/>
      </w:pBdr>
      <w:shd w:val="clear" w:color="auto" w:fill="F2F2F2"/>
      <w:snapToGrid/>
      <w:spacing w:before="120" w:after="120" w:line="336" w:lineRule="atLeast"/>
      <w:ind w:left="96"/>
      <w:jc w:val="center"/>
    </w:pPr>
    <w:rPr>
      <w:rFonts w:eastAsia="Times New Roman"/>
      <w:szCs w:val="24"/>
    </w:rPr>
  </w:style>
  <w:style w:type="paragraph" w:customStyle="1" w:styleId="ui-button3">
    <w:name w:val="ui-button3"/>
    <w:basedOn w:val="a2"/>
    <w:uiPriority w:val="99"/>
    <w:qFormat/>
    <w:rsid w:val="007D7AD6"/>
    <w:pPr>
      <w:widowControl/>
      <w:pBdr>
        <w:top w:val="single" w:sz="6" w:space="0" w:color="6E7273"/>
        <w:left w:val="single" w:sz="6" w:space="0" w:color="6E7273"/>
        <w:bottom w:val="single" w:sz="6" w:space="0" w:color="6E7273"/>
        <w:right w:val="single" w:sz="6" w:space="0" w:color="6E7273"/>
      </w:pBdr>
      <w:shd w:val="clear" w:color="auto" w:fill="E1E1E1"/>
      <w:snapToGrid/>
      <w:spacing w:before="120" w:after="120" w:line="336" w:lineRule="atLeast"/>
      <w:ind w:left="96"/>
      <w:jc w:val="center"/>
    </w:pPr>
    <w:rPr>
      <w:rFonts w:eastAsia="Times New Roman"/>
      <w:szCs w:val="24"/>
    </w:rPr>
  </w:style>
  <w:style w:type="paragraph" w:customStyle="1" w:styleId="ui-button-large1">
    <w:name w:val="ui-button-large1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6">
    <w:name w:val="ui-icon16"/>
    <w:basedOn w:val="a2"/>
    <w:uiPriority w:val="99"/>
    <w:qFormat/>
    <w:rsid w:val="007D7AD6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7">
    <w:name w:val="ui-icon17"/>
    <w:basedOn w:val="a2"/>
    <w:uiPriority w:val="99"/>
    <w:qFormat/>
    <w:rsid w:val="007D7AD6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8">
    <w:name w:val="ui-icon18"/>
    <w:basedOn w:val="a2"/>
    <w:uiPriority w:val="99"/>
    <w:qFormat/>
    <w:rsid w:val="007D7AD6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9">
    <w:name w:val="ui-icon19"/>
    <w:basedOn w:val="a2"/>
    <w:uiPriority w:val="99"/>
    <w:qFormat/>
    <w:rsid w:val="007D7AD6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dialog-titlebar1">
    <w:name w:val="ui-dialog-titlebar1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1">
    <w:name w:val="ui-dialog-title1"/>
    <w:basedOn w:val="a2"/>
    <w:uiPriority w:val="99"/>
    <w:qFormat/>
    <w:rsid w:val="007D7AD6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-close1">
    <w:name w:val="ui-dialog-titlebar-close1"/>
    <w:basedOn w:val="a2"/>
    <w:uiPriority w:val="99"/>
    <w:qFormat/>
    <w:rsid w:val="007D7AD6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-close2">
    <w:name w:val="ui-dialog-titlebar-close2"/>
    <w:basedOn w:val="a2"/>
    <w:uiPriority w:val="99"/>
    <w:qFormat/>
    <w:rsid w:val="007D7AD6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content1">
    <w:name w:val="ui-dialog-content1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1">
    <w:name w:val="ui-dialog-buttonpane1"/>
    <w:basedOn w:val="a2"/>
    <w:uiPriority w:val="99"/>
    <w:qFormat/>
    <w:rsid w:val="007D7AD6"/>
    <w:pPr>
      <w:widowControl/>
      <w:snapToGrid/>
      <w:spacing w:before="120" w:after="0"/>
    </w:pPr>
    <w:rPr>
      <w:rFonts w:eastAsia="Times New Roman"/>
      <w:szCs w:val="24"/>
    </w:rPr>
  </w:style>
  <w:style w:type="paragraph" w:customStyle="1" w:styleId="ui-resizable-se1">
    <w:name w:val="ui-resizable-se1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-close3">
    <w:name w:val="ui-dialog-titlebar-close3"/>
    <w:basedOn w:val="a2"/>
    <w:uiPriority w:val="99"/>
    <w:qFormat/>
    <w:rsid w:val="007D7AD6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2">
    <w:name w:val="ui-dialog-titlebar2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-header1">
    <w:name w:val="ui-widget-header1"/>
    <w:basedOn w:val="a2"/>
    <w:uiPriority w:val="99"/>
    <w:qFormat/>
    <w:rsid w:val="007D7AD6"/>
    <w:pPr>
      <w:widowControl/>
      <w:pBdr>
        <w:bottom w:val="single" w:sz="6" w:space="0" w:color="BBBBBB"/>
      </w:pBdr>
      <w:shd w:val="clear" w:color="auto" w:fill="F0F0F0"/>
      <w:snapToGrid/>
      <w:spacing w:beforeAutospacing="1" w:afterAutospacing="1" w:line="240" w:lineRule="atLeast"/>
    </w:pPr>
    <w:rPr>
      <w:rFonts w:eastAsia="Times New Roman"/>
      <w:b/>
      <w:bCs/>
      <w:color w:val="222222"/>
      <w:szCs w:val="24"/>
    </w:rPr>
  </w:style>
  <w:style w:type="paragraph" w:customStyle="1" w:styleId="ui-icon-closethick1">
    <w:name w:val="ui-icon-closethick1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2">
    <w:name w:val="ui-dialog-buttonpane2"/>
    <w:basedOn w:val="a2"/>
    <w:uiPriority w:val="99"/>
    <w:qFormat/>
    <w:rsid w:val="007D7AD6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special-label1">
    <w:name w:val="special-label1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color w:val="808080"/>
      <w:szCs w:val="24"/>
    </w:rPr>
  </w:style>
  <w:style w:type="paragraph" w:customStyle="1" w:styleId="special-query1">
    <w:name w:val="special-query1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i/>
      <w:iCs/>
      <w:color w:val="000000"/>
      <w:szCs w:val="24"/>
    </w:rPr>
  </w:style>
  <w:style w:type="paragraph" w:customStyle="1" w:styleId="special-hover1">
    <w:name w:val="special-hover1"/>
    <w:basedOn w:val="a2"/>
    <w:uiPriority w:val="99"/>
    <w:qFormat/>
    <w:rsid w:val="007D7AD6"/>
    <w:pPr>
      <w:widowControl/>
      <w:shd w:val="clear" w:color="auto" w:fill="C0C0C0"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label2">
    <w:name w:val="special-label2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special-query2">
    <w:name w:val="special-query2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mw-specialpage-summary1">
    <w:name w:val="mw-specialpage-summary1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editsection1">
    <w:name w:val="editsection1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 w:val="20"/>
    </w:rPr>
  </w:style>
  <w:style w:type="paragraph" w:customStyle="1" w:styleId="mw-headline1">
    <w:name w:val="mw-headline1"/>
    <w:basedOn w:val="a2"/>
    <w:uiPriority w:val="99"/>
    <w:qFormat/>
    <w:rsid w:val="007D7AD6"/>
    <w:pPr>
      <w:widowControl/>
      <w:snapToGrid/>
      <w:spacing w:beforeAutospacing="1" w:afterAutospacing="1"/>
      <w:ind w:right="72"/>
    </w:pPr>
    <w:rPr>
      <w:rFonts w:eastAsia="Times New Roman"/>
      <w:szCs w:val="24"/>
    </w:rPr>
  </w:style>
  <w:style w:type="paragraph" w:customStyle="1" w:styleId="legendlike1">
    <w:name w:val="legendlike1"/>
    <w:basedOn w:val="a2"/>
    <w:uiPriority w:val="99"/>
    <w:qFormat/>
    <w:rsid w:val="007D7AD6"/>
    <w:pPr>
      <w:widowControl/>
      <w:snapToGrid/>
      <w:spacing w:before="0" w:afterAutospacing="1"/>
    </w:pPr>
    <w:rPr>
      <w:rFonts w:eastAsia="Times New Roman"/>
      <w:szCs w:val="24"/>
    </w:rPr>
  </w:style>
  <w:style w:type="paragraph" w:customStyle="1" w:styleId="legendtextlike1">
    <w:name w:val="legendtextlike1"/>
    <w:basedOn w:val="a2"/>
    <w:uiPriority w:val="99"/>
    <w:qFormat/>
    <w:rsid w:val="007D7AD6"/>
    <w:pPr>
      <w:widowControl/>
      <w:shd w:val="clear" w:color="auto" w:fill="FFFFFF"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1">
    <w:name w:val="scrollbar1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container1">
    <w:name w:val="scrollbarcontainer1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agnify1">
    <w:name w:val="magnify1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nfoboximage1">
    <w:name w:val="infoboximage1"/>
    <w:basedOn w:val="a2"/>
    <w:uiPriority w:val="99"/>
    <w:qFormat/>
    <w:rsid w:val="007D7AD6"/>
    <w:pPr>
      <w:widowControl/>
      <w:shd w:val="clear" w:color="auto" w:fill="FFFFFF"/>
      <w:snapToGrid/>
      <w:spacing w:before="0" w:afterAutospacing="1"/>
      <w:jc w:val="center"/>
    </w:pPr>
    <w:rPr>
      <w:rFonts w:eastAsia="Times New Roman"/>
      <w:color w:val="000000"/>
      <w:szCs w:val="24"/>
    </w:rPr>
  </w:style>
  <w:style w:type="paragraph" w:customStyle="1" w:styleId="infoboxsoustitre1">
    <w:name w:val="infoboxsoustitre1"/>
    <w:basedOn w:val="a2"/>
    <w:uiPriority w:val="99"/>
    <w:qFormat/>
    <w:rsid w:val="007D7AD6"/>
    <w:pPr>
      <w:widowControl/>
      <w:snapToGrid/>
      <w:spacing w:beforeAutospacing="1" w:afterAutospacing="1" w:line="480" w:lineRule="auto"/>
      <w:jc w:val="center"/>
    </w:pPr>
    <w:rPr>
      <w:rFonts w:eastAsia="Times New Roman"/>
      <w:b/>
      <w:bCs/>
      <w:color w:val="000000"/>
      <w:sz w:val="28"/>
      <w:szCs w:val="28"/>
    </w:rPr>
  </w:style>
  <w:style w:type="paragraph" w:customStyle="1" w:styleId="latitude1">
    <w:name w:val="latitude1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ntete1">
    <w:name w:val="entete1"/>
    <w:basedOn w:val="a2"/>
    <w:uiPriority w:val="99"/>
    <w:qFormat/>
    <w:rsid w:val="007D7AD6"/>
    <w:pPr>
      <w:widowControl/>
      <w:snapToGrid/>
      <w:spacing w:beforeAutospacing="1" w:afterAutospacing="1" w:line="288" w:lineRule="atLeast"/>
      <w:jc w:val="center"/>
    </w:pPr>
    <w:rPr>
      <w:rFonts w:eastAsia="Times New Roman"/>
      <w:b/>
      <w:bCs/>
      <w:color w:val="000000"/>
      <w:sz w:val="36"/>
      <w:szCs w:val="36"/>
    </w:rPr>
  </w:style>
  <w:style w:type="paragraph" w:customStyle="1" w:styleId="media1">
    <w:name w:val="media1"/>
    <w:basedOn w:val="a2"/>
    <w:uiPriority w:val="99"/>
    <w:qFormat/>
    <w:rsid w:val="007D7AD6"/>
    <w:pPr>
      <w:widowControl/>
      <w:snapToGrid/>
      <w:spacing w:beforeAutospacing="1" w:afterAutospacing="1"/>
      <w:jc w:val="center"/>
    </w:pPr>
    <w:rPr>
      <w:rFonts w:eastAsia="Times New Roman"/>
      <w:b/>
      <w:bCs/>
      <w:color w:val="000000"/>
      <w:szCs w:val="24"/>
    </w:rPr>
  </w:style>
  <w:style w:type="paragraph" w:customStyle="1" w:styleId="entete2">
    <w:name w:val="entete2"/>
    <w:basedOn w:val="a2"/>
    <w:uiPriority w:val="99"/>
    <w:qFormat/>
    <w:rsid w:val="007D7AD6"/>
    <w:pPr>
      <w:widowControl/>
      <w:pBdr>
        <w:top w:val="single" w:sz="12" w:space="2" w:color="DFEDFF"/>
        <w:left w:val="single" w:sz="12" w:space="0" w:color="DFEDFF"/>
        <w:bottom w:val="single" w:sz="12" w:space="2" w:color="DFEDFF"/>
        <w:right w:val="single" w:sz="12" w:space="0" w:color="DFEDFF"/>
      </w:pBdr>
      <w:shd w:val="clear" w:color="auto" w:fill="DFEDFF"/>
      <w:snapToGrid/>
      <w:spacing w:before="0" w:after="150" w:line="264" w:lineRule="atLeast"/>
      <w:jc w:val="center"/>
    </w:pPr>
    <w:rPr>
      <w:rFonts w:eastAsia="Times New Roman"/>
      <w:b/>
      <w:bCs/>
      <w:sz w:val="34"/>
      <w:szCs w:val="34"/>
    </w:rPr>
  </w:style>
  <w:style w:type="paragraph" w:customStyle="1" w:styleId="thumbimage1">
    <w:name w:val="thumbimage1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nner1">
    <w:name w:val="thumbinner1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1">
    <w:name w:val="thumb1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caption1">
    <w:name w:val="thumbcaption1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legend1">
    <w:name w:val="legend1"/>
    <w:basedOn w:val="a2"/>
    <w:uiPriority w:val="99"/>
    <w:qFormat/>
    <w:rsid w:val="007D7AD6"/>
    <w:pPr>
      <w:widowControl/>
      <w:snapToGrid/>
      <w:spacing w:before="75" w:after="120"/>
      <w:jc w:val="center"/>
    </w:pPr>
    <w:rPr>
      <w:rFonts w:eastAsia="Times New Roman"/>
      <w:sz w:val="22"/>
      <w:szCs w:val="22"/>
    </w:rPr>
  </w:style>
  <w:style w:type="paragraph" w:customStyle="1" w:styleId="image21">
    <w:name w:val="image21"/>
    <w:basedOn w:val="a2"/>
    <w:uiPriority w:val="99"/>
    <w:qFormat/>
    <w:rsid w:val="007D7AD6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bloc1">
    <w:name w:val="bloc1"/>
    <w:basedOn w:val="a2"/>
    <w:uiPriority w:val="99"/>
    <w:qFormat/>
    <w:rsid w:val="007D7AD6"/>
    <w:pPr>
      <w:widowControl/>
      <w:shd w:val="clear" w:color="auto" w:fill="DFEDFF"/>
      <w:snapToGrid/>
      <w:spacing w:before="75" w:after="75" w:line="264" w:lineRule="atLeast"/>
      <w:jc w:val="center"/>
    </w:pPr>
    <w:rPr>
      <w:rFonts w:eastAsia="Times New Roman"/>
      <w:b/>
      <w:bCs/>
      <w:szCs w:val="24"/>
    </w:rPr>
  </w:style>
  <w:style w:type="paragraph" w:customStyle="1" w:styleId="bordered1">
    <w:name w:val="bordered1"/>
    <w:basedOn w:val="a2"/>
    <w:uiPriority w:val="99"/>
    <w:qFormat/>
    <w:rsid w:val="007D7AD6"/>
    <w:pPr>
      <w:widowControl/>
      <w:pBdr>
        <w:top w:val="single" w:sz="6" w:space="0" w:color="DFEDFF"/>
        <w:bottom w:val="single" w:sz="6" w:space="0" w:color="DFEDFF"/>
      </w:pBdr>
      <w:snapToGrid/>
      <w:spacing w:before="0" w:after="75" w:line="264" w:lineRule="atLeast"/>
      <w:jc w:val="center"/>
    </w:pPr>
    <w:rPr>
      <w:rFonts w:eastAsia="Times New Roman"/>
      <w:b/>
      <w:bCs/>
      <w:szCs w:val="24"/>
    </w:rPr>
  </w:style>
  <w:style w:type="paragraph" w:customStyle="1" w:styleId="hr1">
    <w:name w:val="hr1"/>
    <w:basedOn w:val="a2"/>
    <w:uiPriority w:val="99"/>
    <w:qFormat/>
    <w:rsid w:val="007D7AD6"/>
    <w:pPr>
      <w:widowControl/>
      <w:shd w:val="clear" w:color="auto" w:fill="DFEDFF"/>
      <w:snapToGrid/>
      <w:spacing w:before="75" w:after="75" w:line="15" w:lineRule="atLeast"/>
    </w:pPr>
    <w:rPr>
      <w:rFonts w:eastAsia="Times New Roman"/>
      <w:sz w:val="2"/>
      <w:szCs w:val="2"/>
    </w:rPr>
  </w:style>
  <w:style w:type="paragraph" w:customStyle="1" w:styleId="navbar1">
    <w:name w:val="navbar1"/>
    <w:basedOn w:val="a2"/>
    <w:uiPriority w:val="99"/>
    <w:qFormat/>
    <w:rsid w:val="007D7AD6"/>
    <w:pPr>
      <w:widowControl/>
      <w:snapToGrid/>
      <w:spacing w:before="0" w:after="0"/>
      <w:jc w:val="right"/>
    </w:pPr>
    <w:rPr>
      <w:rFonts w:eastAsia="Times New Roman"/>
      <w:sz w:val="19"/>
      <w:szCs w:val="19"/>
    </w:rPr>
  </w:style>
  <w:style w:type="paragraph" w:customStyle="1" w:styleId="prevbloc1">
    <w:name w:val="prev_bloc1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extbloc1">
    <w:name w:val="next_bloc1"/>
    <w:basedOn w:val="a2"/>
    <w:uiPriority w:val="99"/>
    <w:qFormat/>
    <w:rsid w:val="007D7AD6"/>
    <w:pPr>
      <w:widowControl/>
      <w:snapToGrid/>
      <w:spacing w:beforeAutospacing="1" w:afterAutospacing="1"/>
      <w:jc w:val="right"/>
    </w:pPr>
    <w:rPr>
      <w:rFonts w:eastAsia="Times New Roman"/>
      <w:szCs w:val="24"/>
    </w:rPr>
  </w:style>
  <w:style w:type="paragraph" w:customStyle="1" w:styleId="entete3">
    <w:name w:val="entete3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loc2">
    <w:name w:val="bloc2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axoboxclassification1">
    <w:name w:val="taxobox_classification1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i/>
      <w:iCs/>
      <w:szCs w:val="24"/>
    </w:rPr>
  </w:style>
  <w:style w:type="paragraph" w:customStyle="1" w:styleId="rnormal1">
    <w:name w:val="rnormal1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gtoogle1">
    <w:name w:val="img_toogle1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toogle1">
    <w:name w:val="a_toogle1"/>
    <w:basedOn w:val="a2"/>
    <w:uiPriority w:val="99"/>
    <w:qFormat/>
    <w:rsid w:val="007D7AD6"/>
    <w:pPr>
      <w:widowControl/>
      <w:snapToGrid/>
      <w:spacing w:beforeAutospacing="1" w:afterAutospacing="1"/>
      <w:jc w:val="center"/>
    </w:pPr>
    <w:rPr>
      <w:rFonts w:eastAsia="Times New Roman"/>
      <w:sz w:val="23"/>
      <w:szCs w:val="23"/>
    </w:rPr>
  </w:style>
  <w:style w:type="paragraph" w:customStyle="1" w:styleId="geopoint1">
    <w:name w:val="geopoint1"/>
    <w:basedOn w:val="a2"/>
    <w:uiPriority w:val="99"/>
    <w:qFormat/>
    <w:rsid w:val="007D7AD6"/>
    <w:pPr>
      <w:widowControl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FF0000"/>
      <w:snapToGrid/>
      <w:spacing w:beforeAutospacing="1" w:afterAutospacing="1"/>
    </w:pPr>
    <w:rPr>
      <w:rFonts w:eastAsia="Times New Roman"/>
      <w:sz w:val="2"/>
      <w:szCs w:val="2"/>
    </w:rPr>
  </w:style>
  <w:style w:type="paragraph" w:customStyle="1" w:styleId="thumbinner2">
    <w:name w:val="thumbinner2"/>
    <w:basedOn w:val="a2"/>
    <w:uiPriority w:val="99"/>
    <w:qFormat/>
    <w:rsid w:val="007D7AD6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titre1">
    <w:name w:val="titre1"/>
    <w:basedOn w:val="a2"/>
    <w:uiPriority w:val="99"/>
    <w:qFormat/>
    <w:rsid w:val="007D7AD6"/>
    <w:pPr>
      <w:widowControl/>
      <w:snapToGrid/>
      <w:spacing w:before="48" w:after="48"/>
      <w:jc w:val="center"/>
    </w:pPr>
    <w:rPr>
      <w:rFonts w:eastAsia="Times New Roman"/>
      <w:szCs w:val="24"/>
    </w:rPr>
  </w:style>
  <w:style w:type="paragraph" w:customStyle="1" w:styleId="e6e73">
    <w:name w:val="¶e6e7аголовок 3"/>
    <w:basedOn w:val="a2"/>
    <w:next w:val="a2"/>
    <w:uiPriority w:val="99"/>
    <w:qFormat/>
    <w:rsid w:val="007D7AD6"/>
    <w:pPr>
      <w:keepNext/>
      <w:tabs>
        <w:tab w:val="left" w:pos="794"/>
      </w:tabs>
      <w:spacing w:before="0" w:after="0"/>
      <w:ind w:left="794" w:hanging="397"/>
    </w:pPr>
    <w:rPr>
      <w:rFonts w:ascii="Arial" w:eastAsia="Times New Roman" w:hAnsi="Arial"/>
      <w:lang w:val="en-US"/>
    </w:rPr>
  </w:style>
  <w:style w:type="paragraph" w:customStyle="1" w:styleId="Normalnormal">
    <w:name w:val="Normal.normal"/>
    <w:uiPriority w:val="99"/>
    <w:qFormat/>
    <w:rsid w:val="007D7AD6"/>
    <w:pPr>
      <w:keepNext/>
      <w:autoSpaceDE w:val="0"/>
      <w:autoSpaceDN w:val="0"/>
      <w:adjustRightInd w:val="0"/>
      <w:spacing w:before="283" w:after="170" w:line="240" w:lineRule="auto"/>
      <w:ind w:firstLine="567"/>
      <w:jc w:val="both"/>
    </w:pPr>
    <w:rPr>
      <w:rFonts w:ascii="PragmaticaCTT" w:eastAsia="Times New Roman" w:hAnsi="PragmaticaCTT" w:cs="PragmaticaCTT"/>
      <w:b/>
      <w:bCs/>
      <w:i/>
      <w:iCs/>
      <w:sz w:val="20"/>
      <w:szCs w:val="20"/>
      <w:lang w:eastAsia="ru-RU"/>
    </w:rPr>
  </w:style>
  <w:style w:type="paragraph" w:customStyle="1" w:styleId="l2">
    <w:name w:val="l2"/>
    <w:basedOn w:val="a2"/>
    <w:uiPriority w:val="99"/>
    <w:qFormat/>
    <w:rsid w:val="007D7AD6"/>
    <w:pPr>
      <w:widowControl/>
      <w:suppressAutoHyphens/>
      <w:snapToGrid/>
      <w:spacing w:before="280" w:after="280"/>
    </w:pPr>
    <w:rPr>
      <w:rFonts w:eastAsia="Times New Roman"/>
      <w:szCs w:val="24"/>
      <w:lang w:eastAsia="ar-SA"/>
    </w:rPr>
  </w:style>
  <w:style w:type="paragraph" w:customStyle="1" w:styleId="l1">
    <w:name w:val="l1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fff9">
    <w:name w:val="Подпись к таблице_"/>
    <w:basedOn w:val="a3"/>
    <w:link w:val="afffffffffa"/>
    <w:uiPriority w:val="99"/>
    <w:qFormat/>
    <w:locked/>
    <w:rsid w:val="007D7AD6"/>
    <w:rPr>
      <w:rFonts w:cs="Times New Roman"/>
      <w:sz w:val="17"/>
      <w:szCs w:val="17"/>
      <w:shd w:val="clear" w:color="auto" w:fill="FFFFFF"/>
    </w:rPr>
  </w:style>
  <w:style w:type="paragraph" w:customStyle="1" w:styleId="afffffffffa">
    <w:name w:val="Подпись к таблице"/>
    <w:basedOn w:val="a2"/>
    <w:link w:val="afffffffff9"/>
    <w:uiPriority w:val="99"/>
    <w:qFormat/>
    <w:rsid w:val="007D7AD6"/>
    <w:pPr>
      <w:widowControl/>
      <w:shd w:val="clear" w:color="auto" w:fill="FFFFFF"/>
      <w:snapToGrid/>
      <w:spacing w:before="0" w:after="0" w:line="235" w:lineRule="exact"/>
      <w:ind w:firstLine="1400"/>
    </w:pPr>
    <w:rPr>
      <w:rFonts w:asciiTheme="minorHAnsi" w:eastAsiaTheme="minorHAnsi" w:hAnsiTheme="minorHAnsi"/>
      <w:sz w:val="17"/>
      <w:szCs w:val="17"/>
      <w:lang w:eastAsia="en-US"/>
    </w:rPr>
  </w:style>
  <w:style w:type="character" w:customStyle="1" w:styleId="6d">
    <w:name w:val="Основной текст (6)_"/>
    <w:basedOn w:val="a3"/>
    <w:link w:val="6e"/>
    <w:uiPriority w:val="99"/>
    <w:qFormat/>
    <w:locked/>
    <w:rsid w:val="007D7AD6"/>
    <w:rPr>
      <w:rFonts w:cs="Times New Roman"/>
      <w:sz w:val="14"/>
      <w:szCs w:val="14"/>
      <w:shd w:val="clear" w:color="auto" w:fill="FFFFFF"/>
    </w:rPr>
  </w:style>
  <w:style w:type="paragraph" w:customStyle="1" w:styleId="6e">
    <w:name w:val="Основной текст (6)"/>
    <w:basedOn w:val="a2"/>
    <w:link w:val="6d"/>
    <w:uiPriority w:val="99"/>
    <w:qFormat/>
    <w:rsid w:val="007D7AD6"/>
    <w:pPr>
      <w:widowControl/>
      <w:shd w:val="clear" w:color="auto" w:fill="FFFFFF"/>
      <w:snapToGrid/>
      <w:spacing w:before="0" w:after="0" w:line="240" w:lineRule="atLeast"/>
      <w:jc w:val="both"/>
    </w:pPr>
    <w:rPr>
      <w:rFonts w:asciiTheme="minorHAnsi" w:eastAsiaTheme="minorHAnsi" w:hAnsiTheme="minorHAnsi"/>
      <w:sz w:val="14"/>
      <w:szCs w:val="14"/>
      <w:lang w:eastAsia="en-US"/>
    </w:rPr>
  </w:style>
  <w:style w:type="paragraph" w:customStyle="1" w:styleId="3fe">
    <w:name w:val="Заголовок 3 уровня"/>
    <w:basedOn w:val="afffff0"/>
    <w:uiPriority w:val="99"/>
    <w:qFormat/>
    <w:rsid w:val="007D7AD6"/>
    <w:pPr>
      <w:ind w:firstLine="0"/>
      <w:jc w:val="center"/>
    </w:pPr>
    <w:rPr>
      <w:b/>
    </w:rPr>
  </w:style>
  <w:style w:type="character" w:customStyle="1" w:styleId="nameautor4">
    <w:name w:val="name_autor4"/>
    <w:uiPriority w:val="99"/>
    <w:qFormat/>
    <w:rsid w:val="007D7AD6"/>
    <w:rPr>
      <w:sz w:val="22"/>
    </w:rPr>
  </w:style>
  <w:style w:type="character" w:customStyle="1" w:styleId="useremail">
    <w:name w:val="useremail"/>
    <w:uiPriority w:val="99"/>
    <w:qFormat/>
    <w:rsid w:val="007D7AD6"/>
    <w:rPr>
      <w:b/>
      <w:color w:val="555555"/>
    </w:rPr>
  </w:style>
  <w:style w:type="character" w:customStyle="1" w:styleId="sel1">
    <w:name w:val="sel1"/>
    <w:basedOn w:val="a3"/>
    <w:uiPriority w:val="99"/>
    <w:qFormat/>
    <w:rsid w:val="007D7AD6"/>
    <w:rPr>
      <w:rFonts w:cs="Times New Roman"/>
      <w:shd w:val="clear" w:color="auto" w:fill="000000"/>
    </w:rPr>
  </w:style>
  <w:style w:type="character" w:customStyle="1" w:styleId="1fffff">
    <w:name w:val="Основной текст + Курсив1"/>
    <w:basedOn w:val="a3"/>
    <w:uiPriority w:val="99"/>
    <w:qFormat/>
    <w:rsid w:val="007D7AD6"/>
    <w:rPr>
      <w:rFonts w:ascii="SimSun" w:eastAsia="SimSun" w:hAnsi="SimSun" w:cs="Times New Roman"/>
      <w:i/>
      <w:iCs/>
      <w:lang w:val="ru-RU" w:eastAsia="zh-CN" w:bidi="ar-SA"/>
    </w:rPr>
  </w:style>
  <w:style w:type="character" w:customStyle="1" w:styleId="4f0">
    <w:name w:val="Основной текст + Полужирный4"/>
    <w:basedOn w:val="a3"/>
    <w:uiPriority w:val="99"/>
    <w:qFormat/>
    <w:rsid w:val="007D7AD6"/>
    <w:rPr>
      <w:rFonts w:ascii="Times New Roman" w:hAnsi="Times New Roman" w:cs="Times New Roman"/>
      <w:b/>
      <w:bCs/>
      <w:i/>
      <w:iCs/>
      <w:spacing w:val="0"/>
      <w:sz w:val="20"/>
      <w:szCs w:val="20"/>
    </w:rPr>
  </w:style>
  <w:style w:type="character" w:customStyle="1" w:styleId="sel11">
    <w:name w:val="sel11"/>
    <w:basedOn w:val="a3"/>
    <w:uiPriority w:val="99"/>
    <w:qFormat/>
    <w:rsid w:val="007D7AD6"/>
    <w:rPr>
      <w:rFonts w:cs="Times New Roman"/>
      <w:b/>
      <w:bCs/>
    </w:rPr>
  </w:style>
  <w:style w:type="character" w:customStyle="1" w:styleId="bodyouter">
    <w:name w:val="body_outer"/>
    <w:basedOn w:val="a3"/>
    <w:uiPriority w:val="99"/>
    <w:qFormat/>
    <w:rsid w:val="007D7AD6"/>
    <w:rPr>
      <w:rFonts w:cs="Times New Roman"/>
    </w:rPr>
  </w:style>
  <w:style w:type="character" w:customStyle="1" w:styleId="at3">
    <w:name w:val="at3"/>
    <w:basedOn w:val="a3"/>
    <w:uiPriority w:val="99"/>
    <w:qFormat/>
    <w:rsid w:val="007D7AD6"/>
    <w:rPr>
      <w:rFonts w:cs="Times New Roman"/>
      <w:b/>
      <w:bCs/>
      <w:i/>
      <w:iCs/>
      <w:color w:val="00008B"/>
      <w:u w:val="single"/>
    </w:rPr>
  </w:style>
  <w:style w:type="character" w:customStyle="1" w:styleId="21f1">
    <w:name w:val="Знак2 Знак Знак1"/>
    <w:uiPriority w:val="99"/>
    <w:qFormat/>
    <w:locked/>
    <w:rsid w:val="007D7AD6"/>
    <w:rPr>
      <w:b/>
      <w:sz w:val="27"/>
      <w:lang w:val="ru-RU" w:eastAsia="ru-RU"/>
    </w:rPr>
  </w:style>
  <w:style w:type="character" w:customStyle="1" w:styleId="ilad">
    <w:name w:val="il_ad"/>
    <w:basedOn w:val="a3"/>
    <w:uiPriority w:val="99"/>
    <w:qFormat/>
    <w:rsid w:val="007D7AD6"/>
    <w:rPr>
      <w:rFonts w:cs="Times New Roman"/>
    </w:rPr>
  </w:style>
  <w:style w:type="character" w:customStyle="1" w:styleId="tooltipextranews">
    <w:name w:val="tooltip_extranews"/>
    <w:uiPriority w:val="99"/>
    <w:qFormat/>
    <w:rsid w:val="007D7AD6"/>
    <w:rPr>
      <w:rFonts w:ascii="Times New Roman" w:hAnsi="Times New Roman"/>
    </w:rPr>
  </w:style>
  <w:style w:type="character" w:customStyle="1" w:styleId="citecrochet1">
    <w:name w:val="cite_crochet1"/>
    <w:basedOn w:val="a3"/>
    <w:uiPriority w:val="99"/>
    <w:qFormat/>
    <w:rsid w:val="007D7AD6"/>
    <w:rPr>
      <w:rFonts w:ascii="Times New Roman" w:hAnsi="Times New Roman" w:cs="Times New Roman"/>
      <w:vanish/>
    </w:rPr>
  </w:style>
  <w:style w:type="character" w:customStyle="1" w:styleId="nowrap1">
    <w:name w:val="nowrap1"/>
    <w:basedOn w:val="a3"/>
    <w:uiPriority w:val="99"/>
    <w:qFormat/>
    <w:rsid w:val="007D7AD6"/>
    <w:rPr>
      <w:rFonts w:ascii="Times New Roman" w:hAnsi="Times New Roman" w:cs="Times New Roman"/>
    </w:rPr>
  </w:style>
  <w:style w:type="character" w:customStyle="1" w:styleId="needref">
    <w:name w:val="need_ref"/>
    <w:basedOn w:val="a3"/>
    <w:uiPriority w:val="99"/>
    <w:qFormat/>
    <w:rsid w:val="007D7AD6"/>
    <w:rPr>
      <w:rFonts w:ascii="Times New Roman" w:hAnsi="Times New Roman" w:cs="Times New Roman"/>
    </w:rPr>
  </w:style>
  <w:style w:type="character" w:customStyle="1" w:styleId="up">
    <w:name w:val="up"/>
    <w:basedOn w:val="a3"/>
    <w:uiPriority w:val="99"/>
    <w:qFormat/>
    <w:rsid w:val="007D7AD6"/>
    <w:rPr>
      <w:rFonts w:ascii="Times New Roman" w:hAnsi="Times New Roman" w:cs="Times New Roman"/>
    </w:rPr>
  </w:style>
  <w:style w:type="character" w:customStyle="1" w:styleId="down">
    <w:name w:val="down"/>
    <w:basedOn w:val="a3"/>
    <w:uiPriority w:val="99"/>
    <w:qFormat/>
    <w:rsid w:val="007D7AD6"/>
    <w:rPr>
      <w:rFonts w:ascii="Times New Roman" w:hAnsi="Times New Roman" w:cs="Times New Roman"/>
    </w:rPr>
  </w:style>
  <w:style w:type="character" w:customStyle="1" w:styleId="ref">
    <w:name w:val="ref"/>
    <w:basedOn w:val="a3"/>
    <w:uiPriority w:val="99"/>
    <w:qFormat/>
    <w:rsid w:val="007D7AD6"/>
    <w:rPr>
      <w:rFonts w:ascii="Times New Roman" w:hAnsi="Times New Roman" w:cs="Times New Roman"/>
    </w:rPr>
  </w:style>
  <w:style w:type="character" w:customStyle="1" w:styleId="up1">
    <w:name w:val="up1"/>
    <w:basedOn w:val="a3"/>
    <w:uiPriority w:val="99"/>
    <w:qFormat/>
    <w:rsid w:val="007D7AD6"/>
    <w:rPr>
      <w:rFonts w:ascii="Times New Roman" w:hAnsi="Times New Roman" w:cs="Times New Roman"/>
      <w:color w:val="0645AD"/>
    </w:rPr>
  </w:style>
  <w:style w:type="character" w:customStyle="1" w:styleId="down1">
    <w:name w:val="down1"/>
    <w:basedOn w:val="a3"/>
    <w:uiPriority w:val="99"/>
    <w:qFormat/>
    <w:rsid w:val="007D7AD6"/>
    <w:rPr>
      <w:rFonts w:ascii="Times New Roman" w:hAnsi="Times New Roman" w:cs="Times New Roman"/>
      <w:color w:val="0645AD"/>
    </w:rPr>
  </w:style>
  <w:style w:type="character" w:customStyle="1" w:styleId="up2">
    <w:name w:val="up2"/>
    <w:basedOn w:val="a3"/>
    <w:uiPriority w:val="99"/>
    <w:qFormat/>
    <w:rsid w:val="007D7AD6"/>
    <w:rPr>
      <w:rFonts w:ascii="Times New Roman" w:hAnsi="Times New Roman" w:cs="Times New Roman"/>
      <w:vanish/>
    </w:rPr>
  </w:style>
  <w:style w:type="character" w:customStyle="1" w:styleId="down2">
    <w:name w:val="down2"/>
    <w:basedOn w:val="a3"/>
    <w:uiPriority w:val="99"/>
    <w:qFormat/>
    <w:rsid w:val="007D7AD6"/>
    <w:rPr>
      <w:rFonts w:ascii="Times New Roman" w:hAnsi="Times New Roman" w:cs="Times New Roman"/>
      <w:vanish/>
    </w:rPr>
  </w:style>
  <w:style w:type="character" w:customStyle="1" w:styleId="toctoggle">
    <w:name w:val="toctoggle"/>
    <w:basedOn w:val="a3"/>
    <w:uiPriority w:val="99"/>
    <w:qFormat/>
    <w:rsid w:val="007D7AD6"/>
    <w:rPr>
      <w:rFonts w:ascii="Times New Roman" w:hAnsi="Times New Roman" w:cs="Times New Roman"/>
    </w:rPr>
  </w:style>
  <w:style w:type="character" w:customStyle="1" w:styleId="tocnumber">
    <w:name w:val="tocnumber"/>
    <w:basedOn w:val="a3"/>
    <w:uiPriority w:val="99"/>
    <w:qFormat/>
    <w:rsid w:val="007D7AD6"/>
    <w:rPr>
      <w:rFonts w:ascii="Times New Roman" w:hAnsi="Times New Roman" w:cs="Times New Roman"/>
    </w:rPr>
  </w:style>
  <w:style w:type="character" w:customStyle="1" w:styleId="romain1">
    <w:name w:val="romain1"/>
    <w:basedOn w:val="a3"/>
    <w:uiPriority w:val="99"/>
    <w:qFormat/>
    <w:rsid w:val="007D7AD6"/>
    <w:rPr>
      <w:rFonts w:ascii="Times New Roman" w:hAnsi="Times New Roman" w:cs="Times New Roman"/>
      <w:smallCaps/>
    </w:rPr>
  </w:style>
  <w:style w:type="character" w:customStyle="1" w:styleId="editsection2">
    <w:name w:val="editsection2"/>
    <w:basedOn w:val="a3"/>
    <w:uiPriority w:val="99"/>
    <w:qFormat/>
    <w:rsid w:val="007D7AD6"/>
    <w:rPr>
      <w:rFonts w:ascii="Times New Roman" w:hAnsi="Times New Roman" w:cs="Times New Roman"/>
    </w:rPr>
  </w:style>
  <w:style w:type="character" w:customStyle="1" w:styleId="mw-headline2">
    <w:name w:val="mw-headline2"/>
    <w:basedOn w:val="a3"/>
    <w:uiPriority w:val="99"/>
    <w:qFormat/>
    <w:rsid w:val="007D7AD6"/>
    <w:rPr>
      <w:rFonts w:ascii="Times New Roman" w:hAnsi="Times New Roman" w:cs="Times New Roman"/>
    </w:rPr>
  </w:style>
  <w:style w:type="character" w:customStyle="1" w:styleId="751">
    <w:name w:val="Основной текст (7)5"/>
    <w:basedOn w:val="a3"/>
    <w:uiPriority w:val="99"/>
    <w:qFormat/>
    <w:rsid w:val="007D7AD6"/>
    <w:rPr>
      <w:rFonts w:ascii="Times New Roman" w:hAnsi="Times New Roman" w:cs="Times New Roman"/>
      <w:spacing w:val="0"/>
      <w:sz w:val="20"/>
      <w:szCs w:val="20"/>
    </w:rPr>
  </w:style>
  <w:style w:type="character" w:customStyle="1" w:styleId="term1">
    <w:name w:val="term1"/>
    <w:basedOn w:val="a3"/>
    <w:uiPriority w:val="99"/>
    <w:qFormat/>
    <w:rsid w:val="007D7AD6"/>
    <w:rPr>
      <w:rFonts w:cs="Times New Roman"/>
      <w:b/>
      <w:bCs/>
      <w:i/>
      <w:iCs/>
      <w:color w:val="121F48"/>
    </w:rPr>
  </w:style>
  <w:style w:type="character" w:customStyle="1" w:styleId="fontstyle290">
    <w:name w:val="fontstyle29"/>
    <w:basedOn w:val="a3"/>
    <w:uiPriority w:val="99"/>
    <w:qFormat/>
    <w:rsid w:val="007D7AD6"/>
    <w:rPr>
      <w:rFonts w:ascii="Times New Roman" w:hAnsi="Times New Roman" w:cs="Times New Roman"/>
    </w:rPr>
  </w:style>
  <w:style w:type="character" w:customStyle="1" w:styleId="2ffe">
    <w:name w:val="Знак2 Знак Знак"/>
    <w:basedOn w:val="a3"/>
    <w:uiPriority w:val="99"/>
    <w:semiHidden/>
    <w:qFormat/>
    <w:locked/>
    <w:rsid w:val="007D7AD6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-FN">
    <w:name w:val="Текст сноски-FN Знак Знак Знак"/>
    <w:basedOn w:val="a3"/>
    <w:uiPriority w:val="99"/>
    <w:semiHidden/>
    <w:qFormat/>
    <w:locked/>
    <w:rsid w:val="007D7AD6"/>
    <w:rPr>
      <w:rFonts w:cs="Times New Roman"/>
      <w:lang w:eastAsia="ru-RU" w:bidi="ar-SA"/>
    </w:rPr>
  </w:style>
  <w:style w:type="character" w:customStyle="1" w:styleId="style50">
    <w:name w:val="style5"/>
    <w:basedOn w:val="a3"/>
    <w:uiPriority w:val="99"/>
    <w:qFormat/>
    <w:rsid w:val="007D7AD6"/>
    <w:rPr>
      <w:rFonts w:cs="Times New Roman"/>
    </w:rPr>
  </w:style>
  <w:style w:type="character" w:customStyle="1" w:styleId="-FN0">
    <w:name w:val="Текст сноски-FN Знак Знак"/>
    <w:basedOn w:val="a3"/>
    <w:uiPriority w:val="99"/>
    <w:qFormat/>
    <w:locked/>
    <w:rsid w:val="007D7AD6"/>
    <w:rPr>
      <w:rFonts w:cs="Times New Roman"/>
      <w:lang w:val="ru-RU" w:eastAsia="ru-RU" w:bidi="ar-SA"/>
    </w:rPr>
  </w:style>
  <w:style w:type="character" w:customStyle="1" w:styleId="gapspan">
    <w:name w:val="gapspan"/>
    <w:basedOn w:val="a3"/>
    <w:uiPriority w:val="99"/>
    <w:qFormat/>
    <w:rsid w:val="007D7AD6"/>
    <w:rPr>
      <w:rFonts w:cs="Times New Roman"/>
    </w:rPr>
  </w:style>
  <w:style w:type="character" w:customStyle="1" w:styleId="721">
    <w:name w:val="Основной текст (7)2"/>
    <w:basedOn w:val="a3"/>
    <w:uiPriority w:val="99"/>
    <w:qFormat/>
    <w:rsid w:val="007D7AD6"/>
    <w:rPr>
      <w:rFonts w:ascii="Times New Roman" w:hAnsi="Times New Roman" w:cs="Times New Roman"/>
      <w:spacing w:val="0"/>
      <w:sz w:val="20"/>
      <w:szCs w:val="20"/>
    </w:rPr>
  </w:style>
  <w:style w:type="character" w:customStyle="1" w:styleId="760">
    <w:name w:val="Основной текст (7)6"/>
    <w:basedOn w:val="a3"/>
    <w:uiPriority w:val="99"/>
    <w:qFormat/>
    <w:rsid w:val="007D7AD6"/>
    <w:rPr>
      <w:rFonts w:ascii="Times New Roman" w:hAnsi="Times New Roman" w:cs="Times New Roman"/>
      <w:spacing w:val="0"/>
      <w:sz w:val="20"/>
      <w:szCs w:val="20"/>
    </w:rPr>
  </w:style>
  <w:style w:type="character" w:customStyle="1" w:styleId="Absatz-Standardschriftart">
    <w:name w:val="Absatz-Standardschriftart"/>
    <w:uiPriority w:val="99"/>
    <w:qFormat/>
    <w:rsid w:val="007D7AD6"/>
  </w:style>
  <w:style w:type="character" w:customStyle="1" w:styleId="WW-Absatz-Standardschriftart">
    <w:name w:val="WW-Absatz-Standardschriftart"/>
    <w:uiPriority w:val="99"/>
    <w:qFormat/>
    <w:rsid w:val="007D7AD6"/>
  </w:style>
  <w:style w:type="character" w:customStyle="1" w:styleId="FontStyle150">
    <w:name w:val="Font Style15"/>
    <w:basedOn w:val="1fff5"/>
    <w:uiPriority w:val="99"/>
    <w:qFormat/>
    <w:rsid w:val="007D7AD6"/>
    <w:rPr>
      <w:rFonts w:ascii="Times New Roman" w:hAnsi="Times New Roman" w:cs="Times New Roman"/>
      <w:sz w:val="10"/>
      <w:szCs w:val="10"/>
    </w:rPr>
  </w:style>
  <w:style w:type="character" w:customStyle="1" w:styleId="FontStyle23">
    <w:name w:val="Font Style23"/>
    <w:basedOn w:val="a3"/>
    <w:uiPriority w:val="99"/>
    <w:qFormat/>
    <w:rsid w:val="007D7AD6"/>
    <w:rPr>
      <w:rFonts w:ascii="Times New Roman" w:hAnsi="Times New Roman" w:cs="Times New Roman"/>
      <w:b/>
      <w:bCs/>
      <w:sz w:val="20"/>
      <w:szCs w:val="20"/>
    </w:rPr>
  </w:style>
  <w:style w:type="character" w:customStyle="1" w:styleId="b-serp-urlitem">
    <w:name w:val="b-serp-url__item"/>
    <w:uiPriority w:val="99"/>
    <w:qFormat/>
    <w:rsid w:val="007D7AD6"/>
    <w:rPr>
      <w:rFonts w:ascii="Times New Roman" w:hAnsi="Times New Roman"/>
    </w:rPr>
  </w:style>
  <w:style w:type="character" w:customStyle="1" w:styleId="790">
    <w:name w:val="Основной текст (7)9"/>
    <w:basedOn w:val="a3"/>
    <w:uiPriority w:val="99"/>
    <w:qFormat/>
    <w:rsid w:val="007D7AD6"/>
    <w:rPr>
      <w:rFonts w:ascii="Times New Roman" w:hAnsi="Times New Roman" w:cs="Times New Roman"/>
      <w:spacing w:val="0"/>
      <w:sz w:val="20"/>
      <w:szCs w:val="20"/>
    </w:rPr>
  </w:style>
  <w:style w:type="character" w:customStyle="1" w:styleId="afffffffffb">
    <w:name w:val="пример"/>
    <w:basedOn w:val="a3"/>
    <w:uiPriority w:val="99"/>
    <w:qFormat/>
    <w:rsid w:val="007D7AD6"/>
    <w:rPr>
      <w:rFonts w:ascii="Times New Roman" w:hAnsi="Times New Roman" w:cs="Times New Roman"/>
    </w:rPr>
  </w:style>
  <w:style w:type="character" w:customStyle="1" w:styleId="first-letter">
    <w:name w:val="first-letter"/>
    <w:basedOn w:val="a3"/>
    <w:uiPriority w:val="99"/>
    <w:qFormat/>
    <w:rsid w:val="007D7AD6"/>
    <w:rPr>
      <w:rFonts w:cs="Times New Roman"/>
    </w:rPr>
  </w:style>
  <w:style w:type="character" w:customStyle="1" w:styleId="indicateur-langue1">
    <w:name w:val="indicateur-langue1"/>
    <w:basedOn w:val="a3"/>
    <w:uiPriority w:val="99"/>
    <w:qFormat/>
    <w:rsid w:val="007D7AD6"/>
    <w:rPr>
      <w:rFonts w:ascii="Courier New" w:hAnsi="Courier New" w:cs="Courier New"/>
      <w:b/>
      <w:bCs/>
      <w:sz w:val="24"/>
      <w:szCs w:val="24"/>
    </w:rPr>
  </w:style>
  <w:style w:type="character" w:customStyle="1" w:styleId="italique1">
    <w:name w:val="italique1"/>
    <w:basedOn w:val="a3"/>
    <w:uiPriority w:val="99"/>
    <w:qFormat/>
    <w:rsid w:val="007D7AD6"/>
    <w:rPr>
      <w:rFonts w:cs="Times New Roman"/>
      <w:i/>
      <w:iCs/>
    </w:rPr>
  </w:style>
  <w:style w:type="character" w:customStyle="1" w:styleId="hl21">
    <w:name w:val="hl21"/>
    <w:basedOn w:val="a3"/>
    <w:uiPriority w:val="99"/>
    <w:qFormat/>
    <w:rsid w:val="007D7AD6"/>
    <w:rPr>
      <w:rFonts w:cs="Times New Roman"/>
      <w:b/>
      <w:bCs/>
      <w:sz w:val="24"/>
      <w:szCs w:val="24"/>
    </w:rPr>
  </w:style>
  <w:style w:type="character" w:customStyle="1" w:styleId="m1">
    <w:name w:val="m1"/>
    <w:basedOn w:val="a3"/>
    <w:uiPriority w:val="99"/>
    <w:qFormat/>
    <w:rsid w:val="007D7AD6"/>
    <w:rPr>
      <w:rFonts w:ascii="Tahoma" w:hAnsi="Tahoma" w:cs="Tahoma"/>
      <w:sz w:val="18"/>
      <w:szCs w:val="18"/>
      <w:u w:val="none"/>
    </w:rPr>
  </w:style>
  <w:style w:type="character" w:customStyle="1" w:styleId="trd12">
    <w:name w:val="trd12"/>
    <w:basedOn w:val="a3"/>
    <w:uiPriority w:val="99"/>
    <w:qFormat/>
    <w:rsid w:val="007D7AD6"/>
    <w:rPr>
      <w:rFonts w:cs="Times New Roman"/>
    </w:rPr>
  </w:style>
  <w:style w:type="character" w:customStyle="1" w:styleId="mr1">
    <w:name w:val="mr1"/>
    <w:basedOn w:val="a3"/>
    <w:uiPriority w:val="99"/>
    <w:qFormat/>
    <w:rsid w:val="007D7AD6"/>
    <w:rPr>
      <w:rFonts w:ascii="Tahoma" w:hAnsi="Tahoma" w:cs="Tahoma"/>
      <w:color w:val="800000"/>
      <w:sz w:val="18"/>
      <w:szCs w:val="18"/>
      <w:u w:val="none"/>
    </w:rPr>
  </w:style>
  <w:style w:type="character" w:customStyle="1" w:styleId="trd121">
    <w:name w:val="trd121"/>
    <w:basedOn w:val="a3"/>
    <w:uiPriority w:val="99"/>
    <w:qFormat/>
    <w:rsid w:val="007D7AD6"/>
    <w:rPr>
      <w:rFonts w:ascii="Arial" w:hAnsi="Arial" w:cs="Arial"/>
      <w:b/>
      <w:bCs/>
      <w:color w:val="800000"/>
      <w:sz w:val="18"/>
      <w:szCs w:val="18"/>
      <w:u w:val="none"/>
    </w:rPr>
  </w:style>
  <w:style w:type="character" w:customStyle="1" w:styleId="hlnormal">
    <w:name w:val="hlnormal"/>
    <w:basedOn w:val="a3"/>
    <w:uiPriority w:val="99"/>
    <w:qFormat/>
    <w:rsid w:val="007D7AD6"/>
    <w:rPr>
      <w:rFonts w:cs="Times New Roman"/>
    </w:rPr>
  </w:style>
  <w:style w:type="character" w:customStyle="1" w:styleId="bod1">
    <w:name w:val="bod1"/>
    <w:basedOn w:val="a3"/>
    <w:uiPriority w:val="99"/>
    <w:qFormat/>
    <w:rsid w:val="007D7AD6"/>
    <w:rPr>
      <w:rFonts w:cs="Times New Roman"/>
    </w:rPr>
  </w:style>
  <w:style w:type="paragraph" w:customStyle="1" w:styleId="911">
    <w:name w:val="Знак91"/>
    <w:basedOn w:val="a2"/>
    <w:uiPriority w:val="99"/>
    <w:qFormat/>
    <w:rsid w:val="007D7AD6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31">
    <w:name w:val="Знак4 Знак Знак13"/>
    <w:uiPriority w:val="99"/>
    <w:qFormat/>
    <w:locked/>
    <w:rsid w:val="007D7AD6"/>
    <w:rPr>
      <w:rFonts w:ascii="Arial" w:hAnsi="Arial"/>
      <w:b/>
      <w:kern w:val="32"/>
      <w:sz w:val="32"/>
      <w:lang w:val="ru-RU" w:eastAsia="ru-RU"/>
    </w:rPr>
  </w:style>
  <w:style w:type="character" w:customStyle="1" w:styleId="2114">
    <w:name w:val="Знак2 Знак Знак11"/>
    <w:uiPriority w:val="99"/>
    <w:qFormat/>
    <w:locked/>
    <w:rsid w:val="007D7AD6"/>
    <w:rPr>
      <w:b/>
      <w:sz w:val="27"/>
      <w:lang w:val="ru-RU" w:eastAsia="ru-RU"/>
    </w:rPr>
  </w:style>
  <w:style w:type="character" w:customStyle="1" w:styleId="229">
    <w:name w:val="Знак2 Знак Знак2"/>
    <w:basedOn w:val="a3"/>
    <w:uiPriority w:val="99"/>
    <w:qFormat/>
    <w:locked/>
    <w:rsid w:val="007D7AD6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paragraph">
    <w:name w:val="paragraph"/>
    <w:basedOn w:val="a2"/>
    <w:uiPriority w:val="99"/>
    <w:qFormat/>
    <w:rsid w:val="007D7AD6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spellingerror">
    <w:name w:val="spellingerror"/>
    <w:uiPriority w:val="99"/>
    <w:qFormat/>
    <w:rsid w:val="007D7AD6"/>
  </w:style>
  <w:style w:type="character" w:customStyle="1" w:styleId="contextualspellingandgrammarerror">
    <w:name w:val="contextualspellingandgrammarerror"/>
    <w:uiPriority w:val="99"/>
    <w:qFormat/>
    <w:rsid w:val="007D7AD6"/>
  </w:style>
  <w:style w:type="character" w:customStyle="1" w:styleId="normaltextrun1">
    <w:name w:val="normaltextrun1"/>
    <w:uiPriority w:val="99"/>
    <w:qFormat/>
    <w:rsid w:val="007D7AD6"/>
  </w:style>
  <w:style w:type="character" w:customStyle="1" w:styleId="eop">
    <w:name w:val="eop"/>
    <w:uiPriority w:val="99"/>
    <w:qFormat/>
    <w:rsid w:val="007D7AD6"/>
  </w:style>
  <w:style w:type="character" w:customStyle="1" w:styleId="NormalWebChar">
    <w:name w:val="Normal (Web) Char"/>
    <w:uiPriority w:val="99"/>
    <w:qFormat/>
    <w:locked/>
    <w:rsid w:val="007D7AD6"/>
    <w:rPr>
      <w:rFonts w:ascii="Times New Roman" w:hAnsi="Times New Roman"/>
      <w:sz w:val="24"/>
      <w:lang w:eastAsia="ru-RU"/>
    </w:rPr>
  </w:style>
  <w:style w:type="character" w:customStyle="1" w:styleId="PlainTextChar2">
    <w:name w:val="Plain Text Char2"/>
    <w:basedOn w:val="a3"/>
    <w:uiPriority w:val="99"/>
    <w:locked/>
    <w:rsid w:val="007D7AD6"/>
    <w:rPr>
      <w:rFonts w:ascii="Courier New" w:hAnsi="Courier New" w:cs="Times New Roman"/>
      <w:sz w:val="20"/>
      <w:szCs w:val="20"/>
    </w:rPr>
  </w:style>
  <w:style w:type="paragraph" w:customStyle="1" w:styleId="Style88">
    <w:name w:val="Style88"/>
    <w:basedOn w:val="a2"/>
    <w:uiPriority w:val="99"/>
    <w:qFormat/>
    <w:rsid w:val="007D7AD6"/>
    <w:pPr>
      <w:autoSpaceDE w:val="0"/>
      <w:autoSpaceDN w:val="0"/>
      <w:adjustRightInd w:val="0"/>
      <w:snapToGrid/>
      <w:spacing w:before="0" w:after="0" w:line="243" w:lineRule="exact"/>
      <w:ind w:firstLine="298"/>
      <w:jc w:val="both"/>
    </w:pPr>
    <w:rPr>
      <w:rFonts w:ascii="Franklin Gothic Medium" w:eastAsia="MS ??" w:hAnsi="Franklin Gothic Medium"/>
      <w:szCs w:val="24"/>
    </w:rPr>
  </w:style>
  <w:style w:type="character" w:customStyle="1" w:styleId="afffffffffc">
    <w:name w:val="Неразрешенное упоминание"/>
    <w:uiPriority w:val="99"/>
    <w:semiHidden/>
    <w:qFormat/>
    <w:rsid w:val="007D7AD6"/>
    <w:rPr>
      <w:color w:val="808080"/>
      <w:shd w:val="clear" w:color="auto" w:fill="E6E6E6"/>
    </w:rPr>
  </w:style>
  <w:style w:type="character" w:customStyle="1" w:styleId="FontStyle182">
    <w:name w:val="Font Style182"/>
    <w:qFormat/>
    <w:rsid w:val="007D7AD6"/>
    <w:rPr>
      <w:rFonts w:ascii="Times New Roman" w:hAnsi="Times New Roman"/>
      <w:sz w:val="18"/>
    </w:rPr>
  </w:style>
  <w:style w:type="paragraph" w:customStyle="1" w:styleId="97">
    <w:name w:val="Знак Знак Знак Знак Знак Знак9"/>
    <w:basedOn w:val="a2"/>
    <w:uiPriority w:val="99"/>
    <w:qFormat/>
    <w:rsid w:val="007D7AD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100">
    <w:name w:val="Знак Знак710"/>
    <w:uiPriority w:val="99"/>
    <w:qFormat/>
    <w:rsid w:val="007D7AD6"/>
    <w:rPr>
      <w:sz w:val="16"/>
      <w:lang w:val="ru-RU" w:eastAsia="ru-RU"/>
    </w:rPr>
  </w:style>
  <w:style w:type="paragraph" w:customStyle="1" w:styleId="5f">
    <w:name w:val="Обычный5"/>
    <w:uiPriority w:val="99"/>
    <w:qFormat/>
    <w:rsid w:val="007D7AD6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8">
    <w:name w:val="Знак Знак148"/>
    <w:uiPriority w:val="99"/>
    <w:qFormat/>
    <w:locked/>
    <w:rsid w:val="007D7AD6"/>
    <w:rPr>
      <w:b/>
      <w:sz w:val="27"/>
      <w:lang w:val="ru-RU" w:eastAsia="ru-RU"/>
    </w:rPr>
  </w:style>
  <w:style w:type="character" w:customStyle="1" w:styleId="108">
    <w:name w:val="Знак Знак108"/>
    <w:uiPriority w:val="99"/>
    <w:qFormat/>
    <w:locked/>
    <w:rsid w:val="007D7AD6"/>
    <w:rPr>
      <w:sz w:val="16"/>
      <w:lang w:val="ru-RU" w:eastAsia="ru-RU"/>
    </w:rPr>
  </w:style>
  <w:style w:type="character" w:customStyle="1" w:styleId="6200">
    <w:name w:val="Знак Знак620"/>
    <w:uiPriority w:val="99"/>
    <w:qFormat/>
    <w:rsid w:val="007D7AD6"/>
    <w:rPr>
      <w:rFonts w:ascii="Arial" w:hAnsi="Arial"/>
      <w:b/>
      <w:i/>
      <w:sz w:val="28"/>
      <w:lang w:val="ru-RU" w:eastAsia="en-US"/>
    </w:rPr>
  </w:style>
  <w:style w:type="paragraph" w:customStyle="1" w:styleId="3ff">
    <w:name w:val="Абзац списка3"/>
    <w:basedOn w:val="a2"/>
    <w:link w:val="ListParagraphChar1"/>
    <w:uiPriority w:val="99"/>
    <w:qFormat/>
    <w:rsid w:val="007D7AD6"/>
    <w:pPr>
      <w:widowControl/>
      <w:snapToGrid/>
      <w:spacing w:before="0" w:after="200" w:line="276" w:lineRule="auto"/>
      <w:ind w:left="720"/>
    </w:pPr>
    <w:rPr>
      <w:rFonts w:ascii="Calibri" w:hAnsi="Calibri"/>
      <w:sz w:val="20"/>
    </w:rPr>
  </w:style>
  <w:style w:type="character" w:customStyle="1" w:styleId="169">
    <w:name w:val="Знак Знак169"/>
    <w:uiPriority w:val="99"/>
    <w:qFormat/>
    <w:locked/>
    <w:rsid w:val="007D7AD6"/>
    <w:rPr>
      <w:b/>
      <w:caps/>
      <w:sz w:val="24"/>
      <w:lang w:val="ru-RU" w:eastAsia="ru-RU"/>
    </w:rPr>
  </w:style>
  <w:style w:type="paragraph" w:customStyle="1" w:styleId="238">
    <w:name w:val="Основной текст 23"/>
    <w:basedOn w:val="a2"/>
    <w:uiPriority w:val="99"/>
    <w:qFormat/>
    <w:rsid w:val="007D7AD6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107">
    <w:name w:val="Знак Знак Знак10"/>
    <w:uiPriority w:val="99"/>
    <w:qFormat/>
    <w:rsid w:val="007D7AD6"/>
    <w:rPr>
      <w:rFonts w:ascii="Times New Roman" w:hAnsi="Times New Roman"/>
      <w:b/>
      <w:caps/>
      <w:sz w:val="28"/>
    </w:rPr>
  </w:style>
  <w:style w:type="character" w:customStyle="1" w:styleId="258">
    <w:name w:val="Знак Знак258"/>
    <w:uiPriority w:val="99"/>
    <w:qFormat/>
    <w:rsid w:val="007D7AD6"/>
    <w:rPr>
      <w:rFonts w:ascii="Times New Roman" w:hAnsi="Times New Roman"/>
      <w:b/>
      <w:sz w:val="28"/>
    </w:rPr>
  </w:style>
  <w:style w:type="character" w:customStyle="1" w:styleId="2280">
    <w:name w:val="Знак Знак228"/>
    <w:uiPriority w:val="99"/>
    <w:qFormat/>
    <w:rsid w:val="007D7AD6"/>
    <w:rPr>
      <w:rFonts w:ascii="Times New Roman" w:hAnsi="Times New Roman"/>
      <w:sz w:val="24"/>
    </w:rPr>
  </w:style>
  <w:style w:type="character" w:customStyle="1" w:styleId="2011">
    <w:name w:val="Знак Знак2011"/>
    <w:uiPriority w:val="99"/>
    <w:qFormat/>
    <w:rsid w:val="007D7AD6"/>
    <w:rPr>
      <w:rFonts w:ascii="Arial" w:hAnsi="Arial"/>
      <w:sz w:val="22"/>
    </w:rPr>
  </w:style>
  <w:style w:type="character" w:customStyle="1" w:styleId="198">
    <w:name w:val="Знак Знак198"/>
    <w:uiPriority w:val="99"/>
    <w:qFormat/>
    <w:rsid w:val="007D7AD6"/>
    <w:rPr>
      <w:rFonts w:ascii="Times New Roman" w:hAnsi="Times New Roman"/>
      <w:sz w:val="16"/>
      <w:lang w:eastAsia="ru-RU"/>
    </w:rPr>
  </w:style>
  <w:style w:type="character" w:customStyle="1" w:styleId="188">
    <w:name w:val="Знак Знак188"/>
    <w:uiPriority w:val="99"/>
    <w:qFormat/>
    <w:rsid w:val="007D7AD6"/>
    <w:rPr>
      <w:rFonts w:ascii="Courier New" w:hAnsi="Courier New"/>
    </w:rPr>
  </w:style>
  <w:style w:type="character" w:customStyle="1" w:styleId="178">
    <w:name w:val="Знак Знак178"/>
    <w:uiPriority w:val="99"/>
    <w:qFormat/>
    <w:rsid w:val="007D7AD6"/>
    <w:rPr>
      <w:rFonts w:ascii="Times New Roman" w:hAnsi="Times New Roman"/>
      <w:sz w:val="24"/>
    </w:rPr>
  </w:style>
  <w:style w:type="paragraph" w:customStyle="1" w:styleId="325">
    <w:name w:val="Заголовок 32"/>
    <w:basedOn w:val="5f"/>
    <w:next w:val="5f"/>
    <w:uiPriority w:val="99"/>
    <w:qFormat/>
    <w:rsid w:val="007D7AD6"/>
    <w:pPr>
      <w:keepNext/>
      <w:widowControl/>
      <w:ind w:left="0" w:firstLine="0"/>
      <w:outlineLvl w:val="2"/>
    </w:pPr>
    <w:rPr>
      <w:sz w:val="24"/>
    </w:rPr>
  </w:style>
  <w:style w:type="paragraph" w:customStyle="1" w:styleId="4f1">
    <w:name w:val="Основной текст4"/>
    <w:basedOn w:val="5f"/>
    <w:uiPriority w:val="99"/>
    <w:qFormat/>
    <w:rsid w:val="007D7AD6"/>
    <w:pPr>
      <w:widowControl/>
      <w:spacing w:line="360" w:lineRule="auto"/>
      <w:ind w:left="0" w:firstLine="0"/>
    </w:pPr>
    <w:rPr>
      <w:sz w:val="24"/>
    </w:rPr>
  </w:style>
  <w:style w:type="character" w:customStyle="1" w:styleId="158">
    <w:name w:val="Знак Знак158"/>
    <w:uiPriority w:val="99"/>
    <w:qFormat/>
    <w:rsid w:val="007D7AD6"/>
    <w:rPr>
      <w:b/>
      <w:sz w:val="28"/>
    </w:rPr>
  </w:style>
  <w:style w:type="character" w:customStyle="1" w:styleId="86">
    <w:name w:val="Знак Знак86"/>
    <w:uiPriority w:val="99"/>
    <w:rsid w:val="007D7AD6"/>
    <w:rPr>
      <w:rFonts w:ascii="Times New Roman" w:hAnsi="Times New Roman"/>
      <w:lang w:eastAsia="en-US"/>
    </w:rPr>
  </w:style>
  <w:style w:type="paragraph" w:customStyle="1" w:styleId="22a">
    <w:name w:val="Заголовок 22"/>
    <w:basedOn w:val="a2"/>
    <w:next w:val="a2"/>
    <w:uiPriority w:val="99"/>
    <w:qFormat/>
    <w:rsid w:val="007D7AD6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6f">
    <w:name w:val="Обычный6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3ff0">
    <w:name w:val="Цитата3"/>
    <w:basedOn w:val="a2"/>
    <w:uiPriority w:val="99"/>
    <w:qFormat/>
    <w:rsid w:val="007D7AD6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ff1">
    <w:name w:val="Текст3"/>
    <w:basedOn w:val="a2"/>
    <w:uiPriority w:val="99"/>
    <w:qFormat/>
    <w:rsid w:val="007D7AD6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33">
    <w:name w:val="Основной текст 33"/>
    <w:basedOn w:val="5f"/>
    <w:uiPriority w:val="99"/>
    <w:qFormat/>
    <w:rsid w:val="007D7AD6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2b">
    <w:name w:val="Основной текст с отступом 22"/>
    <w:basedOn w:val="a2"/>
    <w:uiPriority w:val="99"/>
    <w:qFormat/>
    <w:rsid w:val="007D7AD6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34">
    <w:name w:val="Основной текст с отступом 33"/>
    <w:basedOn w:val="a2"/>
    <w:uiPriority w:val="99"/>
    <w:qFormat/>
    <w:rsid w:val="007D7AD6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2fff">
    <w:name w:val="Верхний колонтитул2"/>
    <w:basedOn w:val="a2"/>
    <w:uiPriority w:val="99"/>
    <w:qFormat/>
    <w:rsid w:val="007D7AD6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2fff0">
    <w:name w:val="Слабое выделение2"/>
    <w:uiPriority w:val="99"/>
    <w:qFormat/>
    <w:rsid w:val="007D7AD6"/>
    <w:rPr>
      <w:i/>
      <w:color w:val="808080"/>
    </w:rPr>
  </w:style>
  <w:style w:type="character" w:customStyle="1" w:styleId="418">
    <w:name w:val="Знак Знак418"/>
    <w:uiPriority w:val="99"/>
    <w:qFormat/>
    <w:locked/>
    <w:rsid w:val="007D7AD6"/>
    <w:rPr>
      <w:rFonts w:ascii="Arial" w:hAnsi="Arial"/>
      <w:b/>
      <w:i/>
      <w:sz w:val="28"/>
      <w:lang w:val="ru-RU" w:eastAsia="en-US"/>
    </w:rPr>
  </w:style>
  <w:style w:type="character" w:customStyle="1" w:styleId="2fff1">
    <w:name w:val="Знак Знак2"/>
    <w:uiPriority w:val="99"/>
    <w:qFormat/>
    <w:locked/>
    <w:rsid w:val="007D7AD6"/>
    <w:rPr>
      <w:rFonts w:ascii="Arial" w:hAnsi="Arial"/>
      <w:b/>
      <w:i/>
      <w:sz w:val="28"/>
      <w:lang w:val="ru-RU" w:eastAsia="en-US"/>
    </w:rPr>
  </w:style>
  <w:style w:type="character" w:customStyle="1" w:styleId="2fff2">
    <w:name w:val="Основной шрифт абзаца2"/>
    <w:uiPriority w:val="99"/>
    <w:qFormat/>
    <w:rsid w:val="007D7AD6"/>
  </w:style>
  <w:style w:type="character" w:customStyle="1" w:styleId="2310">
    <w:name w:val="Знак Знак23 Знак1"/>
    <w:uiPriority w:val="99"/>
    <w:locked/>
    <w:rsid w:val="007D7AD6"/>
    <w:rPr>
      <w:rFonts w:ascii="Tahoma" w:hAnsi="Tahoma"/>
      <w:sz w:val="16"/>
    </w:rPr>
  </w:style>
  <w:style w:type="paragraph" w:customStyle="1" w:styleId="109">
    <w:name w:val="Знак Знак Знак Знак Знак Знак Знак Знак Знак Знак Знак Знак Знак10"/>
    <w:basedOn w:val="a2"/>
    <w:uiPriority w:val="99"/>
    <w:qFormat/>
    <w:rsid w:val="007D7AD6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81">
    <w:name w:val="Знак38"/>
    <w:basedOn w:val="a2"/>
    <w:uiPriority w:val="99"/>
    <w:qFormat/>
    <w:rsid w:val="007D7AD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8">
    <w:name w:val="Знак Знак538"/>
    <w:uiPriority w:val="99"/>
    <w:qFormat/>
    <w:locked/>
    <w:rsid w:val="007D7AD6"/>
    <w:rPr>
      <w:b/>
      <w:caps/>
      <w:sz w:val="24"/>
      <w:lang w:val="ru-RU" w:eastAsia="ru-RU"/>
    </w:rPr>
  </w:style>
  <w:style w:type="character" w:customStyle="1" w:styleId="NoSpacingChar">
    <w:name w:val="No Spacing Char"/>
    <w:link w:val="2fff3"/>
    <w:uiPriority w:val="99"/>
    <w:qFormat/>
    <w:locked/>
    <w:rsid w:val="007D7AD6"/>
    <w:rPr>
      <w:sz w:val="24"/>
    </w:rPr>
  </w:style>
  <w:style w:type="paragraph" w:customStyle="1" w:styleId="2fff3">
    <w:name w:val="Без интервала2"/>
    <w:link w:val="NoSpacingChar"/>
    <w:uiPriority w:val="99"/>
    <w:qFormat/>
    <w:rsid w:val="007D7AD6"/>
    <w:pPr>
      <w:spacing w:after="0" w:line="240" w:lineRule="auto"/>
    </w:pPr>
    <w:rPr>
      <w:sz w:val="24"/>
    </w:rPr>
  </w:style>
  <w:style w:type="character" w:customStyle="1" w:styleId="1181">
    <w:name w:val="Знак1 Знак Знак18"/>
    <w:uiPriority w:val="99"/>
    <w:qFormat/>
    <w:locked/>
    <w:rsid w:val="007D7AD6"/>
    <w:rPr>
      <w:rFonts w:ascii="Times New Roman" w:hAnsi="Times New Roman"/>
      <w:sz w:val="24"/>
      <w:lang w:eastAsia="ru-RU"/>
    </w:rPr>
  </w:style>
  <w:style w:type="character" w:customStyle="1" w:styleId="468">
    <w:name w:val="Знак Знак468"/>
    <w:uiPriority w:val="99"/>
    <w:qFormat/>
    <w:locked/>
    <w:rsid w:val="007D7AD6"/>
    <w:rPr>
      <w:b/>
      <w:sz w:val="27"/>
      <w:lang w:val="ru-RU" w:eastAsia="ru-RU"/>
    </w:rPr>
  </w:style>
  <w:style w:type="character" w:customStyle="1" w:styleId="488">
    <w:name w:val="Знак Знак488"/>
    <w:uiPriority w:val="99"/>
    <w:qFormat/>
    <w:locked/>
    <w:rsid w:val="007D7AD6"/>
    <w:rPr>
      <w:b/>
      <w:sz w:val="27"/>
      <w:lang w:val="ru-RU" w:eastAsia="ru-RU"/>
    </w:rPr>
  </w:style>
  <w:style w:type="character" w:customStyle="1" w:styleId="448">
    <w:name w:val="Знак Знак448"/>
    <w:uiPriority w:val="99"/>
    <w:qFormat/>
    <w:locked/>
    <w:rsid w:val="007D7AD6"/>
    <w:rPr>
      <w:sz w:val="24"/>
    </w:rPr>
  </w:style>
  <w:style w:type="character" w:customStyle="1" w:styleId="518">
    <w:name w:val="Знак Знак518"/>
    <w:uiPriority w:val="99"/>
    <w:qFormat/>
    <w:locked/>
    <w:rsid w:val="007D7AD6"/>
    <w:rPr>
      <w:b/>
      <w:sz w:val="27"/>
      <w:lang w:val="ru-RU" w:eastAsia="ru-RU"/>
    </w:rPr>
  </w:style>
  <w:style w:type="character" w:customStyle="1" w:styleId="438">
    <w:name w:val="Знак Знак438"/>
    <w:uiPriority w:val="99"/>
    <w:qFormat/>
    <w:locked/>
    <w:rsid w:val="007D7AD6"/>
    <w:rPr>
      <w:color w:val="000000"/>
      <w:sz w:val="24"/>
      <w:lang w:eastAsia="ru-RU"/>
    </w:rPr>
  </w:style>
  <w:style w:type="character" w:customStyle="1" w:styleId="428">
    <w:name w:val="Знак Знак428"/>
    <w:uiPriority w:val="99"/>
    <w:qFormat/>
    <w:rsid w:val="007D7AD6"/>
    <w:rPr>
      <w:rFonts w:ascii="Times New Roman" w:hAnsi="Times New Roman"/>
      <w:sz w:val="16"/>
    </w:rPr>
  </w:style>
  <w:style w:type="character" w:customStyle="1" w:styleId="498">
    <w:name w:val="Знак Знак498"/>
    <w:uiPriority w:val="99"/>
    <w:qFormat/>
    <w:rsid w:val="007D7AD6"/>
    <w:rPr>
      <w:rFonts w:ascii="Times New Roman" w:hAnsi="Times New Roman"/>
      <w:b/>
      <w:caps/>
      <w:sz w:val="24"/>
      <w:lang w:eastAsia="ru-RU"/>
    </w:rPr>
  </w:style>
  <w:style w:type="paragraph" w:customStyle="1" w:styleId="427">
    <w:name w:val="Заголовок 42"/>
    <w:basedOn w:val="5f"/>
    <w:next w:val="5f"/>
    <w:uiPriority w:val="99"/>
    <w:qFormat/>
    <w:rsid w:val="007D7AD6"/>
    <w:pPr>
      <w:keepNext/>
      <w:widowControl/>
      <w:ind w:left="0" w:firstLine="0"/>
    </w:pPr>
    <w:rPr>
      <w:sz w:val="24"/>
    </w:rPr>
  </w:style>
  <w:style w:type="character" w:customStyle="1" w:styleId="478">
    <w:name w:val="Знак Знак478"/>
    <w:uiPriority w:val="99"/>
    <w:qFormat/>
    <w:rsid w:val="007D7AD6"/>
    <w:rPr>
      <w:rFonts w:ascii="Times New Roman" w:hAnsi="Times New Roman"/>
      <w:b/>
      <w:sz w:val="27"/>
      <w:lang w:eastAsia="ru-RU"/>
    </w:rPr>
  </w:style>
  <w:style w:type="character" w:customStyle="1" w:styleId="458">
    <w:name w:val="Знак Знак458"/>
    <w:uiPriority w:val="99"/>
    <w:qFormat/>
    <w:rsid w:val="007D7AD6"/>
    <w:rPr>
      <w:rFonts w:ascii="Times New Roman" w:hAnsi="Times New Roman"/>
      <w:b/>
      <w:i/>
      <w:sz w:val="26"/>
      <w:lang w:eastAsia="ru-RU"/>
    </w:rPr>
  </w:style>
  <w:style w:type="paragraph" w:customStyle="1" w:styleId="617">
    <w:name w:val="Заголовок 61"/>
    <w:uiPriority w:val="99"/>
    <w:qFormat/>
    <w:rsid w:val="007D7AD6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90">
    <w:name w:val="Знак5 Знак Знак9"/>
    <w:uiPriority w:val="99"/>
    <w:qFormat/>
    <w:locked/>
    <w:rsid w:val="007D7AD6"/>
    <w:rPr>
      <w:sz w:val="16"/>
    </w:rPr>
  </w:style>
  <w:style w:type="character" w:customStyle="1" w:styleId="508">
    <w:name w:val="Знак Знак508"/>
    <w:uiPriority w:val="99"/>
    <w:qFormat/>
    <w:locked/>
    <w:rsid w:val="007D7AD6"/>
    <w:rPr>
      <w:b/>
      <w:sz w:val="28"/>
      <w:lang w:val="ru-RU" w:eastAsia="ru-RU"/>
    </w:rPr>
  </w:style>
  <w:style w:type="character" w:customStyle="1" w:styleId="528">
    <w:name w:val="Знак Знак528"/>
    <w:uiPriority w:val="99"/>
    <w:qFormat/>
    <w:rsid w:val="007D7AD6"/>
    <w:rPr>
      <w:rFonts w:ascii="Arial" w:hAnsi="Arial"/>
      <w:b/>
      <w:i/>
      <w:sz w:val="28"/>
    </w:rPr>
  </w:style>
  <w:style w:type="paragraph" w:customStyle="1" w:styleId="21f2">
    <w:name w:val="Цитата 21"/>
    <w:basedOn w:val="a2"/>
    <w:next w:val="a2"/>
    <w:link w:val="QuoteChar2"/>
    <w:uiPriority w:val="99"/>
    <w:qFormat/>
    <w:rsid w:val="007D7AD6"/>
    <w:pPr>
      <w:widowControl/>
      <w:snapToGrid/>
      <w:spacing w:before="0" w:after="0"/>
    </w:pPr>
    <w:rPr>
      <w:rFonts w:ascii="Calibri" w:hAnsi="Calibri"/>
      <w:i/>
      <w:color w:val="000000"/>
    </w:rPr>
  </w:style>
  <w:style w:type="character" w:customStyle="1" w:styleId="QuoteChar2">
    <w:name w:val="Quote Char2"/>
    <w:link w:val="21f2"/>
    <w:uiPriority w:val="99"/>
    <w:qFormat/>
    <w:locked/>
    <w:rsid w:val="007D7AD6"/>
    <w:rPr>
      <w:rFonts w:ascii="Calibri" w:eastAsia="Calibri" w:hAnsi="Calibri" w:cs="Times New Roman"/>
      <w:i/>
      <w:color w:val="000000"/>
      <w:sz w:val="24"/>
      <w:szCs w:val="20"/>
      <w:lang w:eastAsia="ru-RU"/>
    </w:rPr>
  </w:style>
  <w:style w:type="paragraph" w:customStyle="1" w:styleId="1fffff0">
    <w:name w:val="Выделенная цитата1"/>
    <w:basedOn w:val="a2"/>
    <w:next w:val="a2"/>
    <w:link w:val="IntenseQuoteChar2"/>
    <w:uiPriority w:val="99"/>
    <w:qFormat/>
    <w:rsid w:val="007D7AD6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hAnsi="Calibri"/>
      <w:b/>
      <w:i/>
      <w:color w:val="4F81BD"/>
    </w:rPr>
  </w:style>
  <w:style w:type="character" w:customStyle="1" w:styleId="IntenseQuoteChar2">
    <w:name w:val="Intense Quote Char2"/>
    <w:link w:val="1fffff0"/>
    <w:uiPriority w:val="99"/>
    <w:qFormat/>
    <w:locked/>
    <w:rsid w:val="007D7AD6"/>
    <w:rPr>
      <w:rFonts w:ascii="Calibri" w:eastAsia="Calibri" w:hAnsi="Calibri" w:cs="Times New Roman"/>
      <w:b/>
      <w:i/>
      <w:color w:val="4F81BD"/>
      <w:sz w:val="24"/>
      <w:szCs w:val="20"/>
      <w:lang w:eastAsia="ru-RU"/>
    </w:rPr>
  </w:style>
  <w:style w:type="character" w:customStyle="1" w:styleId="5180">
    <w:name w:val="Знак5 Знак Знак18"/>
    <w:uiPriority w:val="99"/>
    <w:qFormat/>
    <w:locked/>
    <w:rsid w:val="007D7AD6"/>
    <w:rPr>
      <w:sz w:val="16"/>
      <w:lang w:val="ru-RU" w:eastAsia="ru-RU"/>
    </w:rPr>
  </w:style>
  <w:style w:type="paragraph" w:customStyle="1" w:styleId="1fffff1">
    <w:name w:val="Подзаголовок1"/>
    <w:basedOn w:val="a2"/>
    <w:uiPriority w:val="99"/>
    <w:qFormat/>
    <w:rsid w:val="007D7AD6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81">
    <w:name w:val="Знак6 Знак Знак8"/>
    <w:uiPriority w:val="99"/>
    <w:qFormat/>
    <w:rsid w:val="007D7AD6"/>
    <w:rPr>
      <w:sz w:val="24"/>
      <w:lang w:val="ru-RU" w:eastAsia="ru-RU"/>
    </w:rPr>
  </w:style>
  <w:style w:type="character" w:customStyle="1" w:styleId="1fffff2">
    <w:name w:val="Замещающий текст1"/>
    <w:uiPriority w:val="99"/>
    <w:qFormat/>
    <w:rsid w:val="007D7AD6"/>
    <w:rPr>
      <w:color w:val="808080"/>
    </w:rPr>
  </w:style>
  <w:style w:type="character" w:customStyle="1" w:styleId="552">
    <w:name w:val="Знак Знак552"/>
    <w:uiPriority w:val="99"/>
    <w:qFormat/>
    <w:locked/>
    <w:rsid w:val="007D7AD6"/>
    <w:rPr>
      <w:sz w:val="24"/>
      <w:lang w:val="ru-RU" w:eastAsia="ru-RU"/>
    </w:rPr>
  </w:style>
  <w:style w:type="paragraph" w:customStyle="1" w:styleId="11fb">
    <w:name w:val="Заголовок 11"/>
    <w:basedOn w:val="a2"/>
    <w:next w:val="a2"/>
    <w:uiPriority w:val="99"/>
    <w:qFormat/>
    <w:rsid w:val="007D7AD6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2">
    <w:name w:val="Знак Знак652"/>
    <w:uiPriority w:val="99"/>
    <w:qFormat/>
    <w:locked/>
    <w:rsid w:val="007D7AD6"/>
    <w:rPr>
      <w:b/>
      <w:sz w:val="27"/>
      <w:lang w:val="ru-RU" w:eastAsia="ru-RU"/>
    </w:rPr>
  </w:style>
  <w:style w:type="character" w:customStyle="1" w:styleId="642">
    <w:name w:val="Знак Знак642"/>
    <w:uiPriority w:val="99"/>
    <w:qFormat/>
    <w:locked/>
    <w:rsid w:val="007D7AD6"/>
    <w:rPr>
      <w:b/>
      <w:sz w:val="28"/>
      <w:lang w:val="ru-RU" w:eastAsia="ru-RU"/>
    </w:rPr>
  </w:style>
  <w:style w:type="character" w:customStyle="1" w:styleId="632">
    <w:name w:val="Знак Знак632"/>
    <w:uiPriority w:val="99"/>
    <w:qFormat/>
    <w:locked/>
    <w:rsid w:val="007D7AD6"/>
    <w:rPr>
      <w:b/>
      <w:i/>
      <w:sz w:val="26"/>
      <w:lang w:val="ru-RU" w:eastAsia="ru-RU"/>
    </w:rPr>
  </w:style>
  <w:style w:type="character" w:customStyle="1" w:styleId="622">
    <w:name w:val="Знак Знак622"/>
    <w:uiPriority w:val="99"/>
    <w:qFormat/>
    <w:locked/>
    <w:rsid w:val="007D7AD6"/>
    <w:rPr>
      <w:sz w:val="24"/>
      <w:lang w:val="ru-RU" w:eastAsia="ru-RU"/>
    </w:rPr>
  </w:style>
  <w:style w:type="character" w:customStyle="1" w:styleId="619">
    <w:name w:val="Знак Знак619"/>
    <w:uiPriority w:val="99"/>
    <w:qFormat/>
    <w:locked/>
    <w:rsid w:val="007D7AD6"/>
    <w:rPr>
      <w:sz w:val="24"/>
      <w:lang w:val="ru-RU" w:eastAsia="ru-RU"/>
    </w:rPr>
  </w:style>
  <w:style w:type="character" w:customStyle="1" w:styleId="602">
    <w:name w:val="Знак Знак602"/>
    <w:uiPriority w:val="99"/>
    <w:qFormat/>
    <w:locked/>
    <w:rsid w:val="007D7AD6"/>
    <w:rPr>
      <w:i/>
      <w:sz w:val="24"/>
      <w:lang w:val="ru-RU" w:eastAsia="ru-RU"/>
    </w:rPr>
  </w:style>
  <w:style w:type="character" w:customStyle="1" w:styleId="592">
    <w:name w:val="Знак Знак592"/>
    <w:uiPriority w:val="99"/>
    <w:qFormat/>
    <w:locked/>
    <w:rsid w:val="007D7AD6"/>
    <w:rPr>
      <w:rFonts w:ascii="Arial" w:hAnsi="Arial"/>
      <w:sz w:val="22"/>
      <w:lang w:val="ru-RU" w:eastAsia="ru-RU"/>
    </w:rPr>
  </w:style>
  <w:style w:type="character" w:customStyle="1" w:styleId="582">
    <w:name w:val="Знак Знак582"/>
    <w:uiPriority w:val="99"/>
    <w:qFormat/>
    <w:locked/>
    <w:rsid w:val="007D7AD6"/>
    <w:rPr>
      <w:rFonts w:ascii="Courier New" w:hAnsi="Courier New"/>
      <w:lang w:val="ru-RU" w:eastAsia="ru-RU"/>
    </w:rPr>
  </w:style>
  <w:style w:type="character" w:customStyle="1" w:styleId="572">
    <w:name w:val="Знак Знак572"/>
    <w:uiPriority w:val="99"/>
    <w:qFormat/>
    <w:locked/>
    <w:rsid w:val="007D7AD6"/>
    <w:rPr>
      <w:lang w:val="ru-RU" w:eastAsia="ru-RU"/>
    </w:rPr>
  </w:style>
  <w:style w:type="character" w:customStyle="1" w:styleId="562">
    <w:name w:val="Знак Знак562"/>
    <w:uiPriority w:val="99"/>
    <w:qFormat/>
    <w:locked/>
    <w:rsid w:val="007D7AD6"/>
    <w:rPr>
      <w:sz w:val="24"/>
      <w:lang w:val="ru-RU" w:eastAsia="ru-RU"/>
    </w:rPr>
  </w:style>
  <w:style w:type="character" w:customStyle="1" w:styleId="542">
    <w:name w:val="Знак Знак542"/>
    <w:uiPriority w:val="99"/>
    <w:qFormat/>
    <w:locked/>
    <w:rsid w:val="007D7AD6"/>
    <w:rPr>
      <w:sz w:val="24"/>
      <w:lang w:val="en-US" w:eastAsia="ru-RU"/>
    </w:rPr>
  </w:style>
  <w:style w:type="paragraph" w:customStyle="1" w:styleId="239">
    <w:name w:val="Заголовок 23"/>
    <w:basedOn w:val="a2"/>
    <w:next w:val="a2"/>
    <w:uiPriority w:val="99"/>
    <w:qFormat/>
    <w:rsid w:val="007D7AD6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335">
    <w:name w:val="Заголовок 33"/>
    <w:basedOn w:val="a2"/>
    <w:next w:val="a2"/>
    <w:uiPriority w:val="99"/>
    <w:qFormat/>
    <w:rsid w:val="007D7AD6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437">
    <w:name w:val="Заголовок 43"/>
    <w:basedOn w:val="a2"/>
    <w:next w:val="a2"/>
    <w:uiPriority w:val="99"/>
    <w:qFormat/>
    <w:rsid w:val="007D7AD6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517">
    <w:name w:val="Заголовок 51"/>
    <w:basedOn w:val="a2"/>
    <w:next w:val="a2"/>
    <w:uiPriority w:val="99"/>
    <w:qFormat/>
    <w:rsid w:val="007D7AD6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623">
    <w:name w:val="Заголовок 62"/>
    <w:basedOn w:val="a2"/>
    <w:next w:val="a2"/>
    <w:uiPriority w:val="99"/>
    <w:qFormat/>
    <w:rsid w:val="007D7AD6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713">
    <w:name w:val="Заголовок 71"/>
    <w:basedOn w:val="a2"/>
    <w:next w:val="a2"/>
    <w:uiPriority w:val="99"/>
    <w:qFormat/>
    <w:rsid w:val="007D7AD6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813">
    <w:name w:val="Заголовок 81"/>
    <w:basedOn w:val="a2"/>
    <w:next w:val="a2"/>
    <w:uiPriority w:val="99"/>
    <w:qFormat/>
    <w:rsid w:val="007D7AD6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912">
    <w:name w:val="Заголовок 91"/>
    <w:basedOn w:val="a2"/>
    <w:next w:val="a2"/>
    <w:uiPriority w:val="99"/>
    <w:qFormat/>
    <w:rsid w:val="007D7AD6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2">
    <w:name w:val="Знак Знак672"/>
    <w:uiPriority w:val="99"/>
    <w:qFormat/>
    <w:rsid w:val="007D7AD6"/>
    <w:rPr>
      <w:rFonts w:ascii="Arial" w:hAnsi="Arial"/>
      <w:b/>
      <w:sz w:val="26"/>
    </w:rPr>
  </w:style>
  <w:style w:type="character" w:customStyle="1" w:styleId="662">
    <w:name w:val="Знак Знак662"/>
    <w:uiPriority w:val="99"/>
    <w:qFormat/>
    <w:rsid w:val="007D7AD6"/>
    <w:rPr>
      <w:b/>
      <w:sz w:val="28"/>
    </w:rPr>
  </w:style>
  <w:style w:type="character" w:customStyle="1" w:styleId="702">
    <w:name w:val="Знак Знак702"/>
    <w:uiPriority w:val="99"/>
    <w:qFormat/>
    <w:rsid w:val="007D7AD6"/>
    <w:rPr>
      <w:rFonts w:ascii="Arial" w:hAnsi="Arial"/>
      <w:b/>
      <w:sz w:val="26"/>
    </w:rPr>
  </w:style>
  <w:style w:type="character" w:customStyle="1" w:styleId="692">
    <w:name w:val="Знак Знак692"/>
    <w:uiPriority w:val="99"/>
    <w:qFormat/>
    <w:rsid w:val="007D7AD6"/>
    <w:rPr>
      <w:b/>
      <w:sz w:val="28"/>
    </w:rPr>
  </w:style>
  <w:style w:type="character" w:customStyle="1" w:styleId="682">
    <w:name w:val="Знак Знак682"/>
    <w:uiPriority w:val="99"/>
    <w:qFormat/>
    <w:rsid w:val="007D7AD6"/>
    <w:rPr>
      <w:b/>
      <w:i/>
      <w:sz w:val="26"/>
    </w:rPr>
  </w:style>
  <w:style w:type="character" w:customStyle="1" w:styleId="2fff4">
    <w:name w:val="Сильное выделение2"/>
    <w:uiPriority w:val="99"/>
    <w:qFormat/>
    <w:rsid w:val="007D7AD6"/>
    <w:rPr>
      <w:b/>
    </w:rPr>
  </w:style>
  <w:style w:type="paragraph" w:customStyle="1" w:styleId="HTML21">
    <w:name w:val="Стандартный HTML2"/>
    <w:basedOn w:val="a2"/>
    <w:uiPriority w:val="99"/>
    <w:qFormat/>
    <w:rsid w:val="007D7AD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character" w:customStyle="1" w:styleId="ListParagraphChar1">
    <w:name w:val="List Paragraph Char1"/>
    <w:link w:val="3ff"/>
    <w:uiPriority w:val="99"/>
    <w:qFormat/>
    <w:locked/>
    <w:rsid w:val="007D7AD6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2010">
    <w:name w:val="Знак Знак2010"/>
    <w:uiPriority w:val="99"/>
    <w:qFormat/>
    <w:rsid w:val="007D7AD6"/>
    <w:rPr>
      <w:rFonts w:ascii="Arial" w:hAnsi="Arial"/>
      <w:sz w:val="22"/>
    </w:rPr>
  </w:style>
  <w:style w:type="character" w:customStyle="1" w:styleId="618">
    <w:name w:val="Знак Знак618"/>
    <w:uiPriority w:val="99"/>
    <w:qFormat/>
    <w:rsid w:val="007D7AD6"/>
    <w:rPr>
      <w:rFonts w:ascii="Arial" w:hAnsi="Arial"/>
      <w:b/>
      <w:i/>
      <w:sz w:val="28"/>
      <w:lang w:val="ru-RU" w:eastAsia="en-US"/>
    </w:rPr>
  </w:style>
  <w:style w:type="paragraph" w:customStyle="1" w:styleId="87">
    <w:name w:val="Знак Знак Знак Знак Знак Знак8"/>
    <w:basedOn w:val="a2"/>
    <w:uiPriority w:val="99"/>
    <w:qFormat/>
    <w:rsid w:val="007D7AD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91">
    <w:name w:val="Знак Знак79"/>
    <w:uiPriority w:val="99"/>
    <w:qFormat/>
    <w:rsid w:val="007D7AD6"/>
    <w:rPr>
      <w:sz w:val="16"/>
      <w:lang w:val="ru-RU" w:eastAsia="ru-RU"/>
    </w:rPr>
  </w:style>
  <w:style w:type="paragraph" w:customStyle="1" w:styleId="7c">
    <w:name w:val="Обычный7"/>
    <w:uiPriority w:val="99"/>
    <w:qFormat/>
    <w:rsid w:val="007D7AD6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7">
    <w:name w:val="Знак Знак147"/>
    <w:uiPriority w:val="99"/>
    <w:qFormat/>
    <w:locked/>
    <w:rsid w:val="007D7AD6"/>
    <w:rPr>
      <w:b/>
      <w:sz w:val="27"/>
      <w:lang w:val="ru-RU" w:eastAsia="ru-RU"/>
    </w:rPr>
  </w:style>
  <w:style w:type="character" w:customStyle="1" w:styleId="1070">
    <w:name w:val="Знак Знак107"/>
    <w:uiPriority w:val="99"/>
    <w:qFormat/>
    <w:locked/>
    <w:rsid w:val="007D7AD6"/>
    <w:rPr>
      <w:sz w:val="16"/>
      <w:lang w:val="ru-RU" w:eastAsia="ru-RU"/>
    </w:rPr>
  </w:style>
  <w:style w:type="paragraph" w:customStyle="1" w:styleId="4f2">
    <w:name w:val="Абзац списка4"/>
    <w:basedOn w:val="a2"/>
    <w:uiPriority w:val="99"/>
    <w:qFormat/>
    <w:rsid w:val="007D7AD6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168">
    <w:name w:val="Знак Знак168"/>
    <w:uiPriority w:val="99"/>
    <w:qFormat/>
    <w:locked/>
    <w:rsid w:val="007D7AD6"/>
    <w:rPr>
      <w:b/>
      <w:caps/>
      <w:sz w:val="24"/>
      <w:lang w:val="ru-RU" w:eastAsia="ru-RU"/>
    </w:rPr>
  </w:style>
  <w:style w:type="paragraph" w:customStyle="1" w:styleId="242">
    <w:name w:val="Основной текст 24"/>
    <w:basedOn w:val="a2"/>
    <w:uiPriority w:val="99"/>
    <w:qFormat/>
    <w:rsid w:val="007D7AD6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98">
    <w:name w:val="Знак Знак Знак9"/>
    <w:uiPriority w:val="99"/>
    <w:qFormat/>
    <w:rsid w:val="007D7AD6"/>
    <w:rPr>
      <w:rFonts w:ascii="Times New Roman" w:hAnsi="Times New Roman"/>
      <w:b/>
      <w:caps/>
      <w:sz w:val="28"/>
    </w:rPr>
  </w:style>
  <w:style w:type="character" w:customStyle="1" w:styleId="257">
    <w:name w:val="Знак Знак257"/>
    <w:uiPriority w:val="99"/>
    <w:qFormat/>
    <w:rsid w:val="007D7AD6"/>
    <w:rPr>
      <w:rFonts w:ascii="Times New Roman" w:hAnsi="Times New Roman"/>
      <w:b/>
      <w:sz w:val="28"/>
    </w:rPr>
  </w:style>
  <w:style w:type="character" w:customStyle="1" w:styleId="2270">
    <w:name w:val="Знак Знак227"/>
    <w:uiPriority w:val="99"/>
    <w:qFormat/>
    <w:rsid w:val="007D7AD6"/>
    <w:rPr>
      <w:rFonts w:ascii="Times New Roman" w:hAnsi="Times New Roman"/>
      <w:sz w:val="24"/>
    </w:rPr>
  </w:style>
  <w:style w:type="character" w:customStyle="1" w:styleId="197">
    <w:name w:val="Знак Знак197"/>
    <w:uiPriority w:val="99"/>
    <w:qFormat/>
    <w:rsid w:val="007D7AD6"/>
    <w:rPr>
      <w:rFonts w:ascii="Times New Roman" w:hAnsi="Times New Roman"/>
      <w:sz w:val="16"/>
      <w:lang w:eastAsia="ru-RU"/>
    </w:rPr>
  </w:style>
  <w:style w:type="character" w:customStyle="1" w:styleId="187">
    <w:name w:val="Знак Знак187"/>
    <w:uiPriority w:val="99"/>
    <w:qFormat/>
    <w:rsid w:val="007D7AD6"/>
    <w:rPr>
      <w:rFonts w:ascii="Courier New" w:hAnsi="Courier New"/>
    </w:rPr>
  </w:style>
  <w:style w:type="character" w:customStyle="1" w:styleId="177">
    <w:name w:val="Знак Знак177"/>
    <w:uiPriority w:val="99"/>
    <w:qFormat/>
    <w:rsid w:val="007D7AD6"/>
    <w:rPr>
      <w:rFonts w:ascii="Times New Roman" w:hAnsi="Times New Roman"/>
      <w:sz w:val="24"/>
    </w:rPr>
  </w:style>
  <w:style w:type="paragraph" w:customStyle="1" w:styleId="344">
    <w:name w:val="Заголовок 34"/>
    <w:basedOn w:val="7c"/>
    <w:next w:val="7c"/>
    <w:uiPriority w:val="99"/>
    <w:qFormat/>
    <w:rsid w:val="007D7AD6"/>
    <w:pPr>
      <w:keepNext/>
      <w:widowControl/>
      <w:ind w:left="0" w:firstLine="0"/>
      <w:outlineLvl w:val="2"/>
    </w:pPr>
    <w:rPr>
      <w:sz w:val="24"/>
    </w:rPr>
  </w:style>
  <w:style w:type="paragraph" w:customStyle="1" w:styleId="5f0">
    <w:name w:val="Основной текст5"/>
    <w:basedOn w:val="7c"/>
    <w:uiPriority w:val="99"/>
    <w:qFormat/>
    <w:rsid w:val="007D7AD6"/>
    <w:pPr>
      <w:widowControl/>
      <w:spacing w:line="360" w:lineRule="auto"/>
      <w:ind w:left="0" w:firstLine="0"/>
    </w:pPr>
    <w:rPr>
      <w:sz w:val="24"/>
    </w:rPr>
  </w:style>
  <w:style w:type="character" w:customStyle="1" w:styleId="157">
    <w:name w:val="Знак Знак157"/>
    <w:uiPriority w:val="99"/>
    <w:qFormat/>
    <w:rsid w:val="007D7AD6"/>
    <w:rPr>
      <w:b/>
      <w:sz w:val="28"/>
    </w:rPr>
  </w:style>
  <w:style w:type="paragraph" w:customStyle="1" w:styleId="243">
    <w:name w:val="Заголовок 24"/>
    <w:basedOn w:val="a2"/>
    <w:next w:val="a2"/>
    <w:uiPriority w:val="99"/>
    <w:qFormat/>
    <w:rsid w:val="007D7AD6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88">
    <w:name w:val="Обычный8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4f3">
    <w:name w:val="Цитата4"/>
    <w:basedOn w:val="a2"/>
    <w:uiPriority w:val="99"/>
    <w:qFormat/>
    <w:rsid w:val="007D7AD6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4f4">
    <w:name w:val="Текст4"/>
    <w:basedOn w:val="a2"/>
    <w:uiPriority w:val="99"/>
    <w:qFormat/>
    <w:rsid w:val="007D7AD6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46">
    <w:name w:val="Основной текст 34"/>
    <w:basedOn w:val="7c"/>
    <w:uiPriority w:val="99"/>
    <w:qFormat/>
    <w:rsid w:val="007D7AD6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3a">
    <w:name w:val="Основной текст с отступом 23"/>
    <w:basedOn w:val="a2"/>
    <w:uiPriority w:val="99"/>
    <w:qFormat/>
    <w:rsid w:val="007D7AD6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48">
    <w:name w:val="Основной текст с отступом 34"/>
    <w:basedOn w:val="a2"/>
    <w:uiPriority w:val="99"/>
    <w:qFormat/>
    <w:rsid w:val="007D7AD6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3ff2">
    <w:name w:val="Верхний колонтитул3"/>
    <w:basedOn w:val="a2"/>
    <w:uiPriority w:val="99"/>
    <w:qFormat/>
    <w:rsid w:val="007D7AD6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3ff3">
    <w:name w:val="Слабое выделение3"/>
    <w:uiPriority w:val="99"/>
    <w:qFormat/>
    <w:rsid w:val="007D7AD6"/>
    <w:rPr>
      <w:i/>
      <w:color w:val="808080"/>
    </w:rPr>
  </w:style>
  <w:style w:type="character" w:customStyle="1" w:styleId="417">
    <w:name w:val="Знак Знак417"/>
    <w:uiPriority w:val="99"/>
    <w:qFormat/>
    <w:locked/>
    <w:rsid w:val="007D7AD6"/>
    <w:rPr>
      <w:rFonts w:ascii="Arial" w:hAnsi="Arial"/>
      <w:b/>
      <w:i/>
      <w:sz w:val="28"/>
      <w:lang w:val="ru-RU" w:eastAsia="en-US"/>
    </w:rPr>
  </w:style>
  <w:style w:type="character" w:customStyle="1" w:styleId="3ff4">
    <w:name w:val="Основной шрифт абзаца3"/>
    <w:uiPriority w:val="99"/>
    <w:qFormat/>
    <w:rsid w:val="007D7AD6"/>
  </w:style>
  <w:style w:type="paragraph" w:customStyle="1" w:styleId="99">
    <w:name w:val="Знак Знак Знак Знак Знак Знак Знак Знак Знак Знак Знак Знак Знак9"/>
    <w:basedOn w:val="a2"/>
    <w:uiPriority w:val="99"/>
    <w:qFormat/>
    <w:rsid w:val="007D7AD6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71">
    <w:name w:val="Знак37"/>
    <w:basedOn w:val="a2"/>
    <w:uiPriority w:val="99"/>
    <w:qFormat/>
    <w:rsid w:val="007D7AD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7">
    <w:name w:val="Знак Знак537"/>
    <w:uiPriority w:val="99"/>
    <w:qFormat/>
    <w:locked/>
    <w:rsid w:val="007D7AD6"/>
    <w:rPr>
      <w:b/>
      <w:caps/>
      <w:sz w:val="24"/>
      <w:lang w:val="ru-RU" w:eastAsia="ru-RU"/>
    </w:rPr>
  </w:style>
  <w:style w:type="paragraph" w:customStyle="1" w:styleId="3ff5">
    <w:name w:val="Без интервала3"/>
    <w:uiPriority w:val="99"/>
    <w:qFormat/>
    <w:rsid w:val="007D7A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71">
    <w:name w:val="Знак1 Знак Знак17"/>
    <w:uiPriority w:val="99"/>
    <w:qFormat/>
    <w:locked/>
    <w:rsid w:val="007D7AD6"/>
    <w:rPr>
      <w:rFonts w:ascii="Times New Roman" w:hAnsi="Times New Roman"/>
      <w:sz w:val="24"/>
      <w:lang w:eastAsia="ru-RU"/>
    </w:rPr>
  </w:style>
  <w:style w:type="character" w:customStyle="1" w:styleId="467">
    <w:name w:val="Знак Знак467"/>
    <w:uiPriority w:val="99"/>
    <w:qFormat/>
    <w:locked/>
    <w:rsid w:val="007D7AD6"/>
    <w:rPr>
      <w:b/>
      <w:sz w:val="27"/>
      <w:lang w:val="ru-RU" w:eastAsia="ru-RU"/>
    </w:rPr>
  </w:style>
  <w:style w:type="character" w:customStyle="1" w:styleId="487">
    <w:name w:val="Знак Знак487"/>
    <w:uiPriority w:val="99"/>
    <w:qFormat/>
    <w:locked/>
    <w:rsid w:val="007D7AD6"/>
    <w:rPr>
      <w:b/>
      <w:sz w:val="27"/>
      <w:lang w:val="ru-RU" w:eastAsia="ru-RU"/>
    </w:rPr>
  </w:style>
  <w:style w:type="character" w:customStyle="1" w:styleId="447">
    <w:name w:val="Знак Знак447"/>
    <w:uiPriority w:val="99"/>
    <w:qFormat/>
    <w:locked/>
    <w:rsid w:val="007D7AD6"/>
    <w:rPr>
      <w:sz w:val="24"/>
    </w:rPr>
  </w:style>
  <w:style w:type="character" w:customStyle="1" w:styleId="5170">
    <w:name w:val="Знак Знак517"/>
    <w:uiPriority w:val="99"/>
    <w:qFormat/>
    <w:locked/>
    <w:rsid w:val="007D7AD6"/>
    <w:rPr>
      <w:b/>
      <w:sz w:val="27"/>
      <w:lang w:val="ru-RU" w:eastAsia="ru-RU"/>
    </w:rPr>
  </w:style>
  <w:style w:type="character" w:customStyle="1" w:styleId="4370">
    <w:name w:val="Знак Знак437"/>
    <w:uiPriority w:val="99"/>
    <w:qFormat/>
    <w:locked/>
    <w:rsid w:val="007D7AD6"/>
    <w:rPr>
      <w:color w:val="000000"/>
      <w:sz w:val="24"/>
      <w:lang w:eastAsia="ru-RU"/>
    </w:rPr>
  </w:style>
  <w:style w:type="character" w:customStyle="1" w:styleId="4270">
    <w:name w:val="Знак Знак427"/>
    <w:uiPriority w:val="99"/>
    <w:qFormat/>
    <w:rsid w:val="007D7AD6"/>
    <w:rPr>
      <w:rFonts w:ascii="Times New Roman" w:hAnsi="Times New Roman"/>
      <w:sz w:val="16"/>
    </w:rPr>
  </w:style>
  <w:style w:type="character" w:customStyle="1" w:styleId="497">
    <w:name w:val="Знак Знак497"/>
    <w:uiPriority w:val="99"/>
    <w:qFormat/>
    <w:rsid w:val="007D7AD6"/>
    <w:rPr>
      <w:rFonts w:ascii="Times New Roman" w:hAnsi="Times New Roman"/>
      <w:b/>
      <w:caps/>
      <w:sz w:val="24"/>
      <w:lang w:eastAsia="ru-RU"/>
    </w:rPr>
  </w:style>
  <w:style w:type="paragraph" w:customStyle="1" w:styleId="449">
    <w:name w:val="Заголовок 44"/>
    <w:basedOn w:val="7c"/>
    <w:next w:val="7c"/>
    <w:uiPriority w:val="99"/>
    <w:qFormat/>
    <w:rsid w:val="007D7AD6"/>
    <w:pPr>
      <w:keepNext/>
      <w:widowControl/>
      <w:ind w:left="0" w:firstLine="0"/>
    </w:pPr>
    <w:rPr>
      <w:sz w:val="24"/>
    </w:rPr>
  </w:style>
  <w:style w:type="character" w:customStyle="1" w:styleId="477">
    <w:name w:val="Знак Знак477"/>
    <w:uiPriority w:val="99"/>
    <w:qFormat/>
    <w:rsid w:val="007D7AD6"/>
    <w:rPr>
      <w:rFonts w:ascii="Times New Roman" w:hAnsi="Times New Roman"/>
      <w:b/>
      <w:sz w:val="27"/>
      <w:lang w:eastAsia="ru-RU"/>
    </w:rPr>
  </w:style>
  <w:style w:type="character" w:customStyle="1" w:styleId="457">
    <w:name w:val="Знак Знак457"/>
    <w:uiPriority w:val="99"/>
    <w:qFormat/>
    <w:rsid w:val="007D7AD6"/>
    <w:rPr>
      <w:rFonts w:ascii="Times New Roman" w:hAnsi="Times New Roman"/>
      <w:b/>
      <w:i/>
      <w:sz w:val="26"/>
      <w:lang w:eastAsia="ru-RU"/>
    </w:rPr>
  </w:style>
  <w:style w:type="paragraph" w:customStyle="1" w:styleId="633">
    <w:name w:val="Заголовок 63"/>
    <w:uiPriority w:val="99"/>
    <w:qFormat/>
    <w:rsid w:val="007D7AD6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80">
    <w:name w:val="Знак5 Знак Знак8"/>
    <w:uiPriority w:val="99"/>
    <w:qFormat/>
    <w:locked/>
    <w:rsid w:val="007D7AD6"/>
    <w:rPr>
      <w:sz w:val="16"/>
    </w:rPr>
  </w:style>
  <w:style w:type="character" w:customStyle="1" w:styleId="507">
    <w:name w:val="Знак Знак507"/>
    <w:uiPriority w:val="99"/>
    <w:qFormat/>
    <w:locked/>
    <w:rsid w:val="007D7AD6"/>
    <w:rPr>
      <w:b/>
      <w:sz w:val="28"/>
      <w:lang w:val="ru-RU" w:eastAsia="ru-RU"/>
    </w:rPr>
  </w:style>
  <w:style w:type="character" w:customStyle="1" w:styleId="527">
    <w:name w:val="Знак Знак527"/>
    <w:uiPriority w:val="99"/>
    <w:qFormat/>
    <w:rsid w:val="007D7AD6"/>
    <w:rPr>
      <w:rFonts w:ascii="Arial" w:hAnsi="Arial"/>
      <w:b/>
      <w:i/>
      <w:sz w:val="28"/>
    </w:rPr>
  </w:style>
  <w:style w:type="paragraph" w:customStyle="1" w:styleId="22c">
    <w:name w:val="Цитата 22"/>
    <w:basedOn w:val="a2"/>
    <w:next w:val="a2"/>
    <w:uiPriority w:val="99"/>
    <w:qFormat/>
    <w:rsid w:val="007D7AD6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2fff5">
    <w:name w:val="Выделенная цитата2"/>
    <w:basedOn w:val="a2"/>
    <w:next w:val="a2"/>
    <w:uiPriority w:val="99"/>
    <w:qFormat/>
    <w:rsid w:val="007D7AD6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character" w:customStyle="1" w:styleId="5171">
    <w:name w:val="Знак5 Знак Знак17"/>
    <w:uiPriority w:val="99"/>
    <w:qFormat/>
    <w:locked/>
    <w:rsid w:val="007D7AD6"/>
    <w:rPr>
      <w:sz w:val="16"/>
      <w:lang w:val="ru-RU" w:eastAsia="ru-RU"/>
    </w:rPr>
  </w:style>
  <w:style w:type="paragraph" w:customStyle="1" w:styleId="2fff6">
    <w:name w:val="Подзаголовок2"/>
    <w:basedOn w:val="a2"/>
    <w:uiPriority w:val="99"/>
    <w:qFormat/>
    <w:rsid w:val="007D7AD6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70">
    <w:name w:val="Знак6 Знак Знак7"/>
    <w:uiPriority w:val="99"/>
    <w:qFormat/>
    <w:rsid w:val="007D7AD6"/>
    <w:rPr>
      <w:sz w:val="24"/>
      <w:lang w:val="ru-RU" w:eastAsia="ru-RU"/>
    </w:rPr>
  </w:style>
  <w:style w:type="character" w:customStyle="1" w:styleId="2fff7">
    <w:name w:val="Замещающий текст2"/>
    <w:uiPriority w:val="99"/>
    <w:qFormat/>
    <w:rsid w:val="007D7AD6"/>
    <w:rPr>
      <w:color w:val="808080"/>
    </w:rPr>
  </w:style>
  <w:style w:type="character" w:customStyle="1" w:styleId="5510">
    <w:name w:val="Знак Знак551"/>
    <w:uiPriority w:val="99"/>
    <w:qFormat/>
    <w:locked/>
    <w:rsid w:val="007D7AD6"/>
    <w:rPr>
      <w:sz w:val="24"/>
      <w:lang w:val="ru-RU" w:eastAsia="ru-RU"/>
    </w:rPr>
  </w:style>
  <w:style w:type="paragraph" w:customStyle="1" w:styleId="12d">
    <w:name w:val="Заголовок 12"/>
    <w:basedOn w:val="a2"/>
    <w:next w:val="a2"/>
    <w:uiPriority w:val="99"/>
    <w:qFormat/>
    <w:rsid w:val="007D7AD6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10">
    <w:name w:val="Знак Знак651"/>
    <w:uiPriority w:val="99"/>
    <w:qFormat/>
    <w:locked/>
    <w:rsid w:val="007D7AD6"/>
    <w:rPr>
      <w:b/>
      <w:sz w:val="27"/>
      <w:lang w:val="ru-RU" w:eastAsia="ru-RU"/>
    </w:rPr>
  </w:style>
  <w:style w:type="character" w:customStyle="1" w:styleId="6410">
    <w:name w:val="Знак Знак641"/>
    <w:uiPriority w:val="99"/>
    <w:qFormat/>
    <w:locked/>
    <w:rsid w:val="007D7AD6"/>
    <w:rPr>
      <w:b/>
      <w:sz w:val="28"/>
      <w:lang w:val="ru-RU" w:eastAsia="ru-RU"/>
    </w:rPr>
  </w:style>
  <w:style w:type="character" w:customStyle="1" w:styleId="6310">
    <w:name w:val="Знак Знак631"/>
    <w:uiPriority w:val="99"/>
    <w:qFormat/>
    <w:locked/>
    <w:rsid w:val="007D7AD6"/>
    <w:rPr>
      <w:b/>
      <w:i/>
      <w:sz w:val="26"/>
      <w:lang w:val="ru-RU" w:eastAsia="ru-RU"/>
    </w:rPr>
  </w:style>
  <w:style w:type="character" w:customStyle="1" w:styleId="6210">
    <w:name w:val="Знак Знак621"/>
    <w:uiPriority w:val="99"/>
    <w:qFormat/>
    <w:locked/>
    <w:rsid w:val="007D7AD6"/>
    <w:rPr>
      <w:sz w:val="24"/>
      <w:lang w:val="ru-RU" w:eastAsia="ru-RU"/>
    </w:rPr>
  </w:style>
  <w:style w:type="character" w:customStyle="1" w:styleId="6170">
    <w:name w:val="Знак Знак617"/>
    <w:uiPriority w:val="99"/>
    <w:qFormat/>
    <w:locked/>
    <w:rsid w:val="007D7AD6"/>
    <w:rPr>
      <w:sz w:val="24"/>
      <w:lang w:val="ru-RU" w:eastAsia="ru-RU"/>
    </w:rPr>
  </w:style>
  <w:style w:type="character" w:customStyle="1" w:styleId="601">
    <w:name w:val="Знак Знак601"/>
    <w:uiPriority w:val="99"/>
    <w:qFormat/>
    <w:locked/>
    <w:rsid w:val="007D7AD6"/>
    <w:rPr>
      <w:i/>
      <w:sz w:val="24"/>
      <w:lang w:val="ru-RU" w:eastAsia="ru-RU"/>
    </w:rPr>
  </w:style>
  <w:style w:type="character" w:customStyle="1" w:styleId="591">
    <w:name w:val="Знак Знак591"/>
    <w:uiPriority w:val="99"/>
    <w:qFormat/>
    <w:locked/>
    <w:rsid w:val="007D7AD6"/>
    <w:rPr>
      <w:rFonts w:ascii="Arial" w:hAnsi="Arial"/>
      <w:sz w:val="22"/>
      <w:lang w:val="ru-RU" w:eastAsia="ru-RU"/>
    </w:rPr>
  </w:style>
  <w:style w:type="character" w:customStyle="1" w:styleId="581">
    <w:name w:val="Знак Знак581"/>
    <w:uiPriority w:val="99"/>
    <w:qFormat/>
    <w:locked/>
    <w:rsid w:val="007D7AD6"/>
    <w:rPr>
      <w:rFonts w:ascii="Courier New" w:hAnsi="Courier New"/>
      <w:lang w:val="ru-RU" w:eastAsia="ru-RU"/>
    </w:rPr>
  </w:style>
  <w:style w:type="character" w:customStyle="1" w:styleId="571">
    <w:name w:val="Знак Знак571"/>
    <w:uiPriority w:val="99"/>
    <w:qFormat/>
    <w:locked/>
    <w:rsid w:val="007D7AD6"/>
    <w:rPr>
      <w:lang w:val="ru-RU" w:eastAsia="ru-RU"/>
    </w:rPr>
  </w:style>
  <w:style w:type="character" w:customStyle="1" w:styleId="5610">
    <w:name w:val="Знак Знак561"/>
    <w:uiPriority w:val="99"/>
    <w:qFormat/>
    <w:locked/>
    <w:rsid w:val="007D7AD6"/>
    <w:rPr>
      <w:sz w:val="24"/>
      <w:lang w:val="ru-RU" w:eastAsia="ru-RU"/>
    </w:rPr>
  </w:style>
  <w:style w:type="character" w:customStyle="1" w:styleId="5410">
    <w:name w:val="Знак Знак541"/>
    <w:uiPriority w:val="99"/>
    <w:qFormat/>
    <w:locked/>
    <w:rsid w:val="007D7AD6"/>
    <w:rPr>
      <w:sz w:val="24"/>
      <w:lang w:val="en-US" w:eastAsia="ru-RU"/>
    </w:rPr>
  </w:style>
  <w:style w:type="paragraph" w:customStyle="1" w:styleId="259">
    <w:name w:val="Заголовок 25"/>
    <w:basedOn w:val="a2"/>
    <w:next w:val="a2"/>
    <w:uiPriority w:val="99"/>
    <w:qFormat/>
    <w:rsid w:val="007D7AD6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353">
    <w:name w:val="Заголовок 35"/>
    <w:basedOn w:val="a2"/>
    <w:next w:val="a2"/>
    <w:uiPriority w:val="99"/>
    <w:qFormat/>
    <w:rsid w:val="007D7AD6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459">
    <w:name w:val="Заголовок 45"/>
    <w:basedOn w:val="a2"/>
    <w:next w:val="a2"/>
    <w:uiPriority w:val="99"/>
    <w:qFormat/>
    <w:rsid w:val="007D7AD6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529">
    <w:name w:val="Заголовок 52"/>
    <w:basedOn w:val="a2"/>
    <w:next w:val="a2"/>
    <w:uiPriority w:val="99"/>
    <w:qFormat/>
    <w:rsid w:val="007D7AD6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643">
    <w:name w:val="Заголовок 64"/>
    <w:basedOn w:val="a2"/>
    <w:next w:val="a2"/>
    <w:uiPriority w:val="99"/>
    <w:qFormat/>
    <w:rsid w:val="007D7AD6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722">
    <w:name w:val="Заголовок 72"/>
    <w:basedOn w:val="a2"/>
    <w:next w:val="a2"/>
    <w:uiPriority w:val="99"/>
    <w:qFormat/>
    <w:rsid w:val="007D7AD6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820">
    <w:name w:val="Заголовок 82"/>
    <w:basedOn w:val="a2"/>
    <w:next w:val="a2"/>
    <w:uiPriority w:val="99"/>
    <w:qFormat/>
    <w:rsid w:val="007D7AD6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920">
    <w:name w:val="Заголовок 92"/>
    <w:basedOn w:val="a2"/>
    <w:next w:val="a2"/>
    <w:uiPriority w:val="99"/>
    <w:qFormat/>
    <w:rsid w:val="007D7AD6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1">
    <w:name w:val="Знак Знак671"/>
    <w:uiPriority w:val="99"/>
    <w:qFormat/>
    <w:rsid w:val="007D7AD6"/>
    <w:rPr>
      <w:rFonts w:ascii="Arial" w:hAnsi="Arial"/>
      <w:b/>
      <w:sz w:val="26"/>
    </w:rPr>
  </w:style>
  <w:style w:type="character" w:customStyle="1" w:styleId="661">
    <w:name w:val="Знак Знак661"/>
    <w:uiPriority w:val="99"/>
    <w:qFormat/>
    <w:rsid w:val="007D7AD6"/>
    <w:rPr>
      <w:b/>
      <w:sz w:val="28"/>
    </w:rPr>
  </w:style>
  <w:style w:type="character" w:customStyle="1" w:styleId="701">
    <w:name w:val="Знак Знак701"/>
    <w:uiPriority w:val="99"/>
    <w:qFormat/>
    <w:rsid w:val="007D7AD6"/>
    <w:rPr>
      <w:rFonts w:ascii="Arial" w:hAnsi="Arial"/>
      <w:b/>
      <w:sz w:val="26"/>
    </w:rPr>
  </w:style>
  <w:style w:type="character" w:customStyle="1" w:styleId="691">
    <w:name w:val="Знак Знак691"/>
    <w:uiPriority w:val="99"/>
    <w:qFormat/>
    <w:rsid w:val="007D7AD6"/>
    <w:rPr>
      <w:b/>
      <w:sz w:val="28"/>
    </w:rPr>
  </w:style>
  <w:style w:type="character" w:customStyle="1" w:styleId="6810">
    <w:name w:val="Знак Знак681"/>
    <w:uiPriority w:val="99"/>
    <w:qFormat/>
    <w:rsid w:val="007D7AD6"/>
    <w:rPr>
      <w:b/>
      <w:i/>
      <w:sz w:val="26"/>
    </w:rPr>
  </w:style>
  <w:style w:type="character" w:customStyle="1" w:styleId="3ff6">
    <w:name w:val="Сильное выделение3"/>
    <w:uiPriority w:val="99"/>
    <w:qFormat/>
    <w:rsid w:val="007D7AD6"/>
    <w:rPr>
      <w:b/>
    </w:rPr>
  </w:style>
  <w:style w:type="paragraph" w:customStyle="1" w:styleId="HTML31">
    <w:name w:val="Стандартный HTML3"/>
    <w:basedOn w:val="a2"/>
    <w:uiPriority w:val="99"/>
    <w:qFormat/>
    <w:rsid w:val="007D7AD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paragraph" w:customStyle="1" w:styleId="89">
    <w:name w:val="Стиль8"/>
    <w:basedOn w:val="a2"/>
    <w:next w:val="affb"/>
    <w:link w:val="3ff7"/>
    <w:uiPriority w:val="99"/>
    <w:qFormat/>
    <w:rsid w:val="007D7AD6"/>
    <w:pPr>
      <w:widowControl/>
      <w:snapToGrid/>
      <w:spacing w:before="0" w:after="0"/>
      <w:jc w:val="center"/>
    </w:pPr>
    <w:rPr>
      <w:lang w:val="en-US"/>
    </w:rPr>
  </w:style>
  <w:style w:type="character" w:customStyle="1" w:styleId="4010">
    <w:name w:val="Знак Знак40 Знак1"/>
    <w:uiPriority w:val="99"/>
    <w:qFormat/>
    <w:locked/>
    <w:rsid w:val="007D7AD6"/>
    <w:rPr>
      <w:sz w:val="24"/>
      <w:lang w:val="ru-RU" w:eastAsia="ru-RU"/>
    </w:rPr>
  </w:style>
  <w:style w:type="paragraph" w:customStyle="1" w:styleId="921">
    <w:name w:val="Знак92"/>
    <w:basedOn w:val="a2"/>
    <w:uiPriority w:val="99"/>
    <w:qFormat/>
    <w:rsid w:val="007D7AD6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41">
    <w:name w:val="Знак4 Знак Знак14"/>
    <w:uiPriority w:val="99"/>
    <w:qFormat/>
    <w:locked/>
    <w:rsid w:val="007D7AD6"/>
    <w:rPr>
      <w:rFonts w:ascii="Arial" w:hAnsi="Arial"/>
      <w:b/>
      <w:kern w:val="32"/>
      <w:sz w:val="32"/>
      <w:lang w:val="ru-RU" w:eastAsia="ru-RU"/>
    </w:rPr>
  </w:style>
  <w:style w:type="character" w:customStyle="1" w:styleId="2122">
    <w:name w:val="Знак2 Знак Знак12"/>
    <w:uiPriority w:val="99"/>
    <w:qFormat/>
    <w:locked/>
    <w:rsid w:val="007D7AD6"/>
    <w:rPr>
      <w:b/>
      <w:sz w:val="27"/>
      <w:lang w:val="ru-RU" w:eastAsia="ru-RU"/>
    </w:rPr>
  </w:style>
  <w:style w:type="character" w:customStyle="1" w:styleId="4f5">
    <w:name w:val="Знак4 Знак Знак"/>
    <w:uiPriority w:val="99"/>
    <w:locked/>
    <w:rsid w:val="007D7AD6"/>
    <w:rPr>
      <w:rFonts w:ascii="Arial" w:hAnsi="Arial"/>
      <w:b/>
      <w:kern w:val="32"/>
      <w:sz w:val="32"/>
      <w:lang w:val="ru-RU" w:eastAsia="ru-RU"/>
    </w:rPr>
  </w:style>
  <w:style w:type="character" w:customStyle="1" w:styleId="23b">
    <w:name w:val="Знак2 Знак Знак3"/>
    <w:uiPriority w:val="99"/>
    <w:qFormat/>
    <w:locked/>
    <w:rsid w:val="007D7AD6"/>
    <w:rPr>
      <w:rFonts w:ascii="Arial" w:hAnsi="Arial"/>
      <w:b/>
      <w:sz w:val="26"/>
      <w:lang w:val="ru-RU" w:eastAsia="ru-RU"/>
    </w:rPr>
  </w:style>
  <w:style w:type="character" w:customStyle="1" w:styleId="4f6">
    <w:name w:val="Слабое выделение4"/>
    <w:uiPriority w:val="99"/>
    <w:rsid w:val="007D7AD6"/>
    <w:rPr>
      <w:i/>
      <w:color w:val="808080"/>
    </w:rPr>
  </w:style>
  <w:style w:type="paragraph" w:customStyle="1" w:styleId="23c">
    <w:name w:val="Цитата 23"/>
    <w:basedOn w:val="a2"/>
    <w:next w:val="a2"/>
    <w:uiPriority w:val="99"/>
    <w:qFormat/>
    <w:rsid w:val="007D7AD6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3ff8">
    <w:name w:val="Выделенная цитата3"/>
    <w:basedOn w:val="a2"/>
    <w:next w:val="a2"/>
    <w:uiPriority w:val="99"/>
    <w:qFormat/>
    <w:rsid w:val="007D7AD6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i/>
      <w:color w:val="4F81BD"/>
    </w:rPr>
  </w:style>
  <w:style w:type="paragraph" w:customStyle="1" w:styleId="1114">
    <w:name w:val="Заголовок оглавления111"/>
    <w:basedOn w:val="10"/>
    <w:next w:val="a2"/>
    <w:uiPriority w:val="99"/>
    <w:qFormat/>
    <w:rsid w:val="007D7AD6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 w:cs="Arial"/>
      <w:b/>
      <w:bCs/>
      <w:caps/>
      <w:color w:val="365F91"/>
      <w:kern w:val="32"/>
      <w:sz w:val="28"/>
      <w:szCs w:val="28"/>
    </w:rPr>
  </w:style>
  <w:style w:type="character" w:customStyle="1" w:styleId="4f7">
    <w:name w:val="Сильное выделение4"/>
    <w:uiPriority w:val="99"/>
    <w:rsid w:val="007D7AD6"/>
    <w:rPr>
      <w:b/>
    </w:rPr>
  </w:style>
  <w:style w:type="character" w:customStyle="1" w:styleId="1115">
    <w:name w:val="Слабая ссылка111"/>
    <w:uiPriority w:val="99"/>
    <w:qFormat/>
    <w:rsid w:val="007D7AD6"/>
    <w:rPr>
      <w:smallCaps/>
      <w:color w:val="C0504D"/>
      <w:u w:val="single"/>
    </w:rPr>
  </w:style>
  <w:style w:type="character" w:customStyle="1" w:styleId="1116">
    <w:name w:val="Сильная ссылка111"/>
    <w:uiPriority w:val="99"/>
    <w:qFormat/>
    <w:rsid w:val="007D7AD6"/>
    <w:rPr>
      <w:b/>
      <w:smallCaps/>
      <w:color w:val="C0504D"/>
      <w:spacing w:val="5"/>
      <w:u w:val="single"/>
    </w:rPr>
  </w:style>
  <w:style w:type="character" w:customStyle="1" w:styleId="1117">
    <w:name w:val="Название книги111"/>
    <w:uiPriority w:val="99"/>
    <w:qFormat/>
    <w:rsid w:val="007D7AD6"/>
    <w:rPr>
      <w:b/>
      <w:smallCaps/>
      <w:spacing w:val="5"/>
    </w:rPr>
  </w:style>
  <w:style w:type="character" w:customStyle="1" w:styleId="3ff9">
    <w:name w:val="Замещающий текст3"/>
    <w:uiPriority w:val="99"/>
    <w:rsid w:val="007D7AD6"/>
    <w:rPr>
      <w:color w:val="808080"/>
    </w:rPr>
  </w:style>
  <w:style w:type="character" w:customStyle="1" w:styleId="1260">
    <w:name w:val="Знак1 Знак Знак26"/>
    <w:uiPriority w:val="99"/>
    <w:locked/>
    <w:rsid w:val="007D7AD6"/>
    <w:rPr>
      <w:sz w:val="24"/>
    </w:rPr>
  </w:style>
  <w:style w:type="character" w:customStyle="1" w:styleId="1272">
    <w:name w:val="Знак1 Знак Знак27"/>
    <w:uiPriority w:val="99"/>
    <w:locked/>
    <w:rsid w:val="007D7AD6"/>
    <w:rPr>
      <w:sz w:val="24"/>
    </w:rPr>
  </w:style>
  <w:style w:type="character" w:customStyle="1" w:styleId="7d">
    <w:name w:val="Без интервала Знак7"/>
    <w:uiPriority w:val="99"/>
    <w:locked/>
    <w:rsid w:val="007D7AD6"/>
    <w:rPr>
      <w:sz w:val="24"/>
      <w:lang w:eastAsia="en-US"/>
    </w:rPr>
  </w:style>
  <w:style w:type="character" w:customStyle="1" w:styleId="393">
    <w:name w:val="Знак Знак393"/>
    <w:uiPriority w:val="99"/>
    <w:rsid w:val="007D7AD6"/>
    <w:rPr>
      <w:rFonts w:ascii="Arial" w:hAnsi="Arial"/>
      <w:b/>
      <w:sz w:val="26"/>
    </w:rPr>
  </w:style>
  <w:style w:type="character" w:customStyle="1" w:styleId="383">
    <w:name w:val="Знак Знак383"/>
    <w:uiPriority w:val="99"/>
    <w:rsid w:val="007D7AD6"/>
    <w:rPr>
      <w:b/>
      <w:sz w:val="28"/>
    </w:rPr>
  </w:style>
  <w:style w:type="character" w:customStyle="1" w:styleId="373">
    <w:name w:val="Знак Знак373"/>
    <w:uiPriority w:val="99"/>
    <w:rsid w:val="007D7AD6"/>
    <w:rPr>
      <w:b/>
      <w:i/>
      <w:sz w:val="26"/>
    </w:rPr>
  </w:style>
  <w:style w:type="character" w:customStyle="1" w:styleId="363">
    <w:name w:val="Знак Знак363"/>
    <w:uiPriority w:val="99"/>
    <w:rsid w:val="007D7AD6"/>
    <w:rPr>
      <w:b/>
      <w:sz w:val="22"/>
      <w:lang w:val="ru-RU" w:eastAsia="ru-RU"/>
    </w:rPr>
  </w:style>
  <w:style w:type="character" w:customStyle="1" w:styleId="3530">
    <w:name w:val="Знак Знак353"/>
    <w:uiPriority w:val="99"/>
    <w:rsid w:val="007D7AD6"/>
    <w:rPr>
      <w:sz w:val="24"/>
      <w:lang w:val="ru-RU" w:eastAsia="ru-RU"/>
    </w:rPr>
  </w:style>
  <w:style w:type="character" w:customStyle="1" w:styleId="3430">
    <w:name w:val="Знак Знак343"/>
    <w:uiPriority w:val="99"/>
    <w:rsid w:val="007D7AD6"/>
    <w:rPr>
      <w:rFonts w:ascii="Calibri" w:hAnsi="Calibri"/>
      <w:i/>
      <w:sz w:val="24"/>
      <w:lang w:eastAsia="en-US"/>
    </w:rPr>
  </w:style>
  <w:style w:type="character" w:customStyle="1" w:styleId="3230">
    <w:name w:val="Знак Знак323"/>
    <w:uiPriority w:val="99"/>
    <w:rsid w:val="007D7AD6"/>
    <w:rPr>
      <w:sz w:val="16"/>
    </w:rPr>
  </w:style>
  <w:style w:type="character" w:customStyle="1" w:styleId="Heading122">
    <w:name w:val="Heading 12 Знак Знак2"/>
    <w:uiPriority w:val="99"/>
    <w:qFormat/>
    <w:rsid w:val="007D7AD6"/>
    <w:rPr>
      <w:rFonts w:ascii="Courier New" w:hAnsi="Courier New"/>
    </w:rPr>
  </w:style>
  <w:style w:type="character" w:customStyle="1" w:styleId="3140">
    <w:name w:val="Знак Знак314"/>
    <w:uiPriority w:val="99"/>
    <w:rsid w:val="007D7AD6"/>
    <w:rPr>
      <w:sz w:val="24"/>
    </w:rPr>
  </w:style>
  <w:style w:type="paragraph" w:customStyle="1" w:styleId="10a">
    <w:name w:val="Знак Знак Знак Знак Знак Знак10"/>
    <w:basedOn w:val="a2"/>
    <w:uiPriority w:val="99"/>
    <w:qFormat/>
    <w:rsid w:val="007D7AD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302">
    <w:name w:val="Знак Знак302"/>
    <w:uiPriority w:val="99"/>
    <w:rsid w:val="007D7AD6"/>
    <w:rPr>
      <w:sz w:val="24"/>
    </w:rPr>
  </w:style>
  <w:style w:type="character" w:customStyle="1" w:styleId="293">
    <w:name w:val="Знак Знак293"/>
    <w:uiPriority w:val="99"/>
    <w:rsid w:val="007D7AD6"/>
    <w:rPr>
      <w:sz w:val="24"/>
    </w:rPr>
  </w:style>
  <w:style w:type="character" w:customStyle="1" w:styleId="7130">
    <w:name w:val="Знак Знак713"/>
    <w:uiPriority w:val="99"/>
    <w:rsid w:val="007D7AD6"/>
    <w:rPr>
      <w:sz w:val="16"/>
      <w:lang w:val="ru-RU" w:eastAsia="ru-RU"/>
    </w:rPr>
  </w:style>
  <w:style w:type="paragraph" w:customStyle="1" w:styleId="9a">
    <w:name w:val="Обычный9"/>
    <w:uiPriority w:val="99"/>
    <w:qFormat/>
    <w:rsid w:val="007D7AD6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9">
    <w:name w:val="Знак Знак149"/>
    <w:uiPriority w:val="99"/>
    <w:locked/>
    <w:rsid w:val="007D7AD6"/>
    <w:rPr>
      <w:b/>
      <w:sz w:val="27"/>
      <w:lang w:val="ru-RU" w:eastAsia="ru-RU"/>
    </w:rPr>
  </w:style>
  <w:style w:type="character" w:customStyle="1" w:styleId="283">
    <w:name w:val="Знак Знак283"/>
    <w:uiPriority w:val="99"/>
    <w:rsid w:val="007D7AD6"/>
    <w:rPr>
      <w:rFonts w:ascii="Tahoma" w:hAnsi="Tahoma"/>
    </w:rPr>
  </w:style>
  <w:style w:type="character" w:customStyle="1" w:styleId="273">
    <w:name w:val="Знак Знак273"/>
    <w:uiPriority w:val="99"/>
    <w:qFormat/>
    <w:rsid w:val="007D7AD6"/>
    <w:rPr>
      <w:sz w:val="24"/>
    </w:rPr>
  </w:style>
  <w:style w:type="character" w:customStyle="1" w:styleId="1090">
    <w:name w:val="Знак Знак109"/>
    <w:uiPriority w:val="99"/>
    <w:locked/>
    <w:rsid w:val="007D7AD6"/>
    <w:rPr>
      <w:sz w:val="16"/>
      <w:lang w:val="ru-RU" w:eastAsia="ru-RU"/>
    </w:rPr>
  </w:style>
  <w:style w:type="character" w:customStyle="1" w:styleId="626">
    <w:name w:val="Знак Знак626"/>
    <w:uiPriority w:val="99"/>
    <w:rsid w:val="007D7AD6"/>
    <w:rPr>
      <w:rFonts w:ascii="Arial" w:hAnsi="Arial"/>
      <w:b/>
      <w:i/>
      <w:sz w:val="28"/>
      <w:lang w:val="ru-RU" w:eastAsia="en-US"/>
    </w:rPr>
  </w:style>
  <w:style w:type="character" w:customStyle="1" w:styleId="2130">
    <w:name w:val="Знак Знак213"/>
    <w:uiPriority w:val="99"/>
    <w:locked/>
    <w:rsid w:val="007D7AD6"/>
    <w:rPr>
      <w:sz w:val="24"/>
      <w:lang w:val="en-US"/>
    </w:rPr>
  </w:style>
  <w:style w:type="character" w:customStyle="1" w:styleId="1231">
    <w:name w:val="Знак Знак123"/>
    <w:uiPriority w:val="99"/>
    <w:rsid w:val="007D7AD6"/>
    <w:rPr>
      <w:sz w:val="16"/>
    </w:rPr>
  </w:style>
  <w:style w:type="character" w:customStyle="1" w:styleId="1350">
    <w:name w:val="Знак Знак135"/>
    <w:uiPriority w:val="99"/>
    <w:rsid w:val="007D7AD6"/>
    <w:rPr>
      <w:lang w:val="ru-RU" w:eastAsia="ru-RU"/>
    </w:rPr>
  </w:style>
  <w:style w:type="character" w:customStyle="1" w:styleId="16100">
    <w:name w:val="Знак Знак1610"/>
    <w:uiPriority w:val="99"/>
    <w:locked/>
    <w:rsid w:val="007D7AD6"/>
    <w:rPr>
      <w:b/>
      <w:caps/>
      <w:sz w:val="24"/>
      <w:lang w:val="ru-RU" w:eastAsia="ru-RU"/>
    </w:rPr>
  </w:style>
  <w:style w:type="character" w:customStyle="1" w:styleId="1152">
    <w:name w:val="Знак Знак115"/>
    <w:uiPriority w:val="99"/>
    <w:rsid w:val="007D7AD6"/>
    <w:rPr>
      <w:sz w:val="24"/>
    </w:rPr>
  </w:style>
  <w:style w:type="paragraph" w:customStyle="1" w:styleId="25a">
    <w:name w:val="Основной текст 25"/>
    <w:basedOn w:val="a2"/>
    <w:uiPriority w:val="99"/>
    <w:qFormat/>
    <w:rsid w:val="007D7AD6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11fc">
    <w:name w:val="Знак Знак Знак11"/>
    <w:uiPriority w:val="99"/>
    <w:rsid w:val="007D7AD6"/>
    <w:rPr>
      <w:rFonts w:ascii="Times New Roman" w:hAnsi="Times New Roman"/>
      <w:b/>
      <w:caps/>
      <w:sz w:val="28"/>
    </w:rPr>
  </w:style>
  <w:style w:type="character" w:customStyle="1" w:styleId="2590">
    <w:name w:val="Знак Знак259"/>
    <w:uiPriority w:val="99"/>
    <w:rsid w:val="007D7AD6"/>
    <w:rPr>
      <w:rFonts w:ascii="Times New Roman" w:hAnsi="Times New Roman"/>
      <w:b/>
      <w:sz w:val="28"/>
    </w:rPr>
  </w:style>
  <w:style w:type="character" w:customStyle="1" w:styleId="2290">
    <w:name w:val="Знак Знак229"/>
    <w:uiPriority w:val="99"/>
    <w:rsid w:val="007D7AD6"/>
    <w:rPr>
      <w:rFonts w:ascii="Times New Roman" w:hAnsi="Times New Roman"/>
      <w:sz w:val="24"/>
    </w:rPr>
  </w:style>
  <w:style w:type="character" w:customStyle="1" w:styleId="2016">
    <w:name w:val="Знак Знак2016"/>
    <w:uiPriority w:val="99"/>
    <w:rsid w:val="007D7AD6"/>
    <w:rPr>
      <w:rFonts w:ascii="Arial" w:hAnsi="Arial"/>
      <w:sz w:val="22"/>
    </w:rPr>
  </w:style>
  <w:style w:type="character" w:customStyle="1" w:styleId="199">
    <w:name w:val="Знак Знак199"/>
    <w:uiPriority w:val="99"/>
    <w:rsid w:val="007D7AD6"/>
    <w:rPr>
      <w:rFonts w:ascii="Times New Roman" w:hAnsi="Times New Roman"/>
      <w:sz w:val="16"/>
      <w:lang w:eastAsia="ru-RU"/>
    </w:rPr>
  </w:style>
  <w:style w:type="character" w:customStyle="1" w:styleId="1811">
    <w:name w:val="Знак Знак1811"/>
    <w:uiPriority w:val="99"/>
    <w:rsid w:val="007D7AD6"/>
    <w:rPr>
      <w:rFonts w:ascii="Courier New" w:hAnsi="Courier New"/>
    </w:rPr>
  </w:style>
  <w:style w:type="character" w:customStyle="1" w:styleId="179">
    <w:name w:val="Знак Знак179"/>
    <w:uiPriority w:val="99"/>
    <w:rsid w:val="007D7AD6"/>
    <w:rPr>
      <w:rFonts w:ascii="Times New Roman" w:hAnsi="Times New Roman"/>
      <w:sz w:val="24"/>
    </w:rPr>
  </w:style>
  <w:style w:type="character" w:customStyle="1" w:styleId="950">
    <w:name w:val="Знак Знак95"/>
    <w:uiPriority w:val="99"/>
    <w:rsid w:val="007D7AD6"/>
    <w:rPr>
      <w:rFonts w:ascii="PragmaticaCTT" w:hAnsi="PragmaticaCTT"/>
      <w:b/>
      <w:sz w:val="24"/>
      <w:lang w:val="ru-RU" w:eastAsia="ru-RU"/>
    </w:rPr>
  </w:style>
  <w:style w:type="character" w:customStyle="1" w:styleId="840">
    <w:name w:val="Знак Знак84"/>
    <w:uiPriority w:val="99"/>
    <w:rsid w:val="007D7AD6"/>
    <w:rPr>
      <w:sz w:val="24"/>
    </w:rPr>
  </w:style>
  <w:style w:type="character" w:customStyle="1" w:styleId="5200">
    <w:name w:val="Знак Знак520"/>
    <w:uiPriority w:val="99"/>
    <w:rsid w:val="007D7AD6"/>
    <w:rPr>
      <w:rFonts w:ascii="Tahoma" w:hAnsi="Tahoma"/>
      <w:sz w:val="16"/>
      <w:lang w:val="ru-RU" w:eastAsia="ru-RU"/>
    </w:rPr>
  </w:style>
  <w:style w:type="paragraph" w:customStyle="1" w:styleId="362">
    <w:name w:val="Заголовок 36"/>
    <w:basedOn w:val="9a"/>
    <w:next w:val="9a"/>
    <w:uiPriority w:val="99"/>
    <w:qFormat/>
    <w:rsid w:val="007D7AD6"/>
    <w:pPr>
      <w:keepNext/>
      <w:widowControl/>
      <w:ind w:left="0" w:firstLine="0"/>
      <w:outlineLvl w:val="2"/>
    </w:pPr>
    <w:rPr>
      <w:sz w:val="24"/>
    </w:rPr>
  </w:style>
  <w:style w:type="paragraph" w:customStyle="1" w:styleId="6f0">
    <w:name w:val="Основной текст6"/>
    <w:basedOn w:val="9a"/>
    <w:uiPriority w:val="99"/>
    <w:qFormat/>
    <w:rsid w:val="007D7AD6"/>
    <w:pPr>
      <w:widowControl/>
      <w:spacing w:line="360" w:lineRule="auto"/>
      <w:ind w:left="0" w:firstLine="0"/>
    </w:pPr>
    <w:rPr>
      <w:sz w:val="24"/>
    </w:rPr>
  </w:style>
  <w:style w:type="character" w:customStyle="1" w:styleId="159">
    <w:name w:val="Знак Знак159"/>
    <w:uiPriority w:val="99"/>
    <w:rsid w:val="007D7AD6"/>
    <w:rPr>
      <w:b/>
      <w:sz w:val="28"/>
    </w:rPr>
  </w:style>
  <w:style w:type="character" w:customStyle="1" w:styleId="800">
    <w:name w:val="Знак Знак80"/>
    <w:uiPriority w:val="99"/>
    <w:rsid w:val="007D7AD6"/>
    <w:rPr>
      <w:rFonts w:ascii="Times New Roman" w:hAnsi="Times New Roman"/>
      <w:lang w:eastAsia="en-US"/>
    </w:rPr>
  </w:style>
  <w:style w:type="paragraph" w:customStyle="1" w:styleId="263">
    <w:name w:val="Заголовок 26"/>
    <w:basedOn w:val="a2"/>
    <w:next w:val="a2"/>
    <w:uiPriority w:val="99"/>
    <w:qFormat/>
    <w:rsid w:val="007D7AD6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10b">
    <w:name w:val="Обычный10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5f1">
    <w:name w:val="Цитата5"/>
    <w:basedOn w:val="a2"/>
    <w:uiPriority w:val="99"/>
    <w:qFormat/>
    <w:rsid w:val="007D7AD6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character" w:customStyle="1" w:styleId="22d">
    <w:name w:val="Цитата 2 Знак2"/>
    <w:basedOn w:val="a3"/>
    <w:uiPriority w:val="99"/>
    <w:rsid w:val="007D7AD6"/>
    <w:rPr>
      <w:rFonts w:cs="Times New Roman"/>
      <w:i/>
      <w:iCs/>
      <w:color w:val="000000"/>
      <w:sz w:val="24"/>
      <w:szCs w:val="24"/>
    </w:rPr>
  </w:style>
  <w:style w:type="character" w:customStyle="1" w:styleId="2fff8">
    <w:name w:val="Выделенная цитата Знак2"/>
    <w:basedOn w:val="a3"/>
    <w:uiPriority w:val="99"/>
    <w:rsid w:val="007D7AD6"/>
    <w:rPr>
      <w:rFonts w:cs="Times New Roman"/>
      <w:b/>
      <w:bCs/>
      <w:i/>
      <w:iCs/>
      <w:color w:val="4F81BD"/>
      <w:sz w:val="24"/>
      <w:szCs w:val="24"/>
    </w:rPr>
  </w:style>
  <w:style w:type="paragraph" w:customStyle="1" w:styleId="5f2">
    <w:name w:val="Текст5"/>
    <w:basedOn w:val="a2"/>
    <w:uiPriority w:val="99"/>
    <w:qFormat/>
    <w:rsid w:val="007D7AD6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54">
    <w:name w:val="Основной текст 35"/>
    <w:basedOn w:val="9a"/>
    <w:uiPriority w:val="99"/>
    <w:qFormat/>
    <w:rsid w:val="007D7AD6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44">
    <w:name w:val="Основной текст с отступом 24"/>
    <w:basedOn w:val="a2"/>
    <w:uiPriority w:val="99"/>
    <w:qFormat/>
    <w:rsid w:val="007D7AD6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55">
    <w:name w:val="Основной текст с отступом 35"/>
    <w:basedOn w:val="a2"/>
    <w:uiPriority w:val="99"/>
    <w:qFormat/>
    <w:rsid w:val="007D7AD6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4f8">
    <w:name w:val="Верхний колонтитул4"/>
    <w:basedOn w:val="a2"/>
    <w:uiPriority w:val="99"/>
    <w:qFormat/>
    <w:rsid w:val="007D7AD6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419">
    <w:name w:val="Знак Знак419"/>
    <w:uiPriority w:val="99"/>
    <w:locked/>
    <w:rsid w:val="007D7AD6"/>
    <w:rPr>
      <w:rFonts w:ascii="Arial" w:hAnsi="Arial"/>
      <w:b/>
      <w:i/>
      <w:sz w:val="28"/>
      <w:lang w:val="ru-RU" w:eastAsia="en-US"/>
    </w:rPr>
  </w:style>
  <w:style w:type="character" w:customStyle="1" w:styleId="429">
    <w:name w:val="Знак4 Знак2"/>
    <w:uiPriority w:val="99"/>
    <w:locked/>
    <w:rsid w:val="007D7AD6"/>
    <w:rPr>
      <w:sz w:val="24"/>
      <w:lang w:val="ru-RU" w:eastAsia="ru-RU"/>
    </w:rPr>
  </w:style>
  <w:style w:type="character" w:customStyle="1" w:styleId="4f9">
    <w:name w:val="Основной шрифт абзаца4"/>
    <w:uiPriority w:val="99"/>
    <w:rsid w:val="007D7AD6"/>
  </w:style>
  <w:style w:type="character" w:customStyle="1" w:styleId="2380">
    <w:name w:val="Знак Знак23 Знак8"/>
    <w:uiPriority w:val="99"/>
    <w:locked/>
    <w:rsid w:val="007D7AD6"/>
    <w:rPr>
      <w:rFonts w:ascii="Tahoma" w:hAnsi="Tahoma"/>
      <w:sz w:val="16"/>
    </w:rPr>
  </w:style>
  <w:style w:type="paragraph" w:customStyle="1" w:styleId="13b">
    <w:name w:val="Знак Знак Знак Знак Знак Знак Знак Знак Знак Знак Знак Знак Знак13"/>
    <w:basedOn w:val="a2"/>
    <w:uiPriority w:val="99"/>
    <w:qFormat/>
    <w:rsid w:val="007D7AD6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91">
    <w:name w:val="Знак39"/>
    <w:basedOn w:val="a2"/>
    <w:uiPriority w:val="99"/>
    <w:qFormat/>
    <w:rsid w:val="007D7AD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9">
    <w:name w:val="Знак Знак539"/>
    <w:uiPriority w:val="99"/>
    <w:locked/>
    <w:rsid w:val="007D7AD6"/>
    <w:rPr>
      <w:b/>
      <w:caps/>
      <w:sz w:val="24"/>
      <w:lang w:val="ru-RU" w:eastAsia="ru-RU"/>
    </w:rPr>
  </w:style>
  <w:style w:type="character" w:customStyle="1" w:styleId="11100">
    <w:name w:val="Знак1 Знак Знак110"/>
    <w:uiPriority w:val="99"/>
    <w:locked/>
    <w:rsid w:val="007D7AD6"/>
    <w:rPr>
      <w:rFonts w:ascii="Times New Roman" w:hAnsi="Times New Roman"/>
      <w:sz w:val="24"/>
      <w:lang w:eastAsia="ru-RU"/>
    </w:rPr>
  </w:style>
  <w:style w:type="character" w:customStyle="1" w:styleId="469">
    <w:name w:val="Знак Знак469"/>
    <w:uiPriority w:val="99"/>
    <w:locked/>
    <w:rsid w:val="007D7AD6"/>
    <w:rPr>
      <w:b/>
      <w:sz w:val="27"/>
      <w:lang w:val="ru-RU" w:eastAsia="ru-RU"/>
    </w:rPr>
  </w:style>
  <w:style w:type="character" w:customStyle="1" w:styleId="489">
    <w:name w:val="Знак Знак489"/>
    <w:uiPriority w:val="99"/>
    <w:locked/>
    <w:rsid w:val="007D7AD6"/>
    <w:rPr>
      <w:b/>
      <w:sz w:val="27"/>
      <w:lang w:val="ru-RU" w:eastAsia="ru-RU"/>
    </w:rPr>
  </w:style>
  <w:style w:type="character" w:customStyle="1" w:styleId="4490">
    <w:name w:val="Знак Знак449"/>
    <w:uiPriority w:val="99"/>
    <w:locked/>
    <w:rsid w:val="007D7AD6"/>
    <w:rPr>
      <w:sz w:val="24"/>
    </w:rPr>
  </w:style>
  <w:style w:type="character" w:customStyle="1" w:styleId="51100">
    <w:name w:val="Знак Знак5110"/>
    <w:uiPriority w:val="99"/>
    <w:locked/>
    <w:rsid w:val="007D7AD6"/>
    <w:rPr>
      <w:b/>
      <w:sz w:val="27"/>
      <w:lang w:val="ru-RU" w:eastAsia="ru-RU"/>
    </w:rPr>
  </w:style>
  <w:style w:type="character" w:customStyle="1" w:styleId="439">
    <w:name w:val="Знак Знак439"/>
    <w:uiPriority w:val="99"/>
    <w:locked/>
    <w:rsid w:val="007D7AD6"/>
    <w:rPr>
      <w:color w:val="000000"/>
      <w:sz w:val="24"/>
      <w:lang w:eastAsia="ru-RU"/>
    </w:rPr>
  </w:style>
  <w:style w:type="character" w:customStyle="1" w:styleId="4290">
    <w:name w:val="Знак Знак429"/>
    <w:uiPriority w:val="99"/>
    <w:rsid w:val="007D7AD6"/>
    <w:rPr>
      <w:rFonts w:ascii="Times New Roman" w:hAnsi="Times New Roman"/>
      <w:sz w:val="16"/>
    </w:rPr>
  </w:style>
  <w:style w:type="character" w:customStyle="1" w:styleId="499">
    <w:name w:val="Знак Знак499"/>
    <w:uiPriority w:val="99"/>
    <w:rsid w:val="007D7AD6"/>
    <w:rPr>
      <w:rFonts w:ascii="Times New Roman" w:hAnsi="Times New Roman"/>
      <w:b/>
      <w:caps/>
      <w:sz w:val="24"/>
      <w:lang w:eastAsia="ru-RU"/>
    </w:rPr>
  </w:style>
  <w:style w:type="paragraph" w:customStyle="1" w:styleId="46a">
    <w:name w:val="Заголовок 46"/>
    <w:basedOn w:val="9a"/>
    <w:next w:val="9a"/>
    <w:uiPriority w:val="99"/>
    <w:qFormat/>
    <w:rsid w:val="007D7AD6"/>
    <w:pPr>
      <w:keepNext/>
      <w:widowControl/>
      <w:ind w:left="0" w:firstLine="0"/>
    </w:pPr>
    <w:rPr>
      <w:sz w:val="24"/>
    </w:rPr>
  </w:style>
  <w:style w:type="character" w:customStyle="1" w:styleId="479">
    <w:name w:val="Знак Знак479"/>
    <w:uiPriority w:val="99"/>
    <w:rsid w:val="007D7AD6"/>
    <w:rPr>
      <w:rFonts w:ascii="Times New Roman" w:hAnsi="Times New Roman"/>
      <w:b/>
      <w:sz w:val="27"/>
      <w:lang w:eastAsia="ru-RU"/>
    </w:rPr>
  </w:style>
  <w:style w:type="character" w:customStyle="1" w:styleId="4590">
    <w:name w:val="Знак Знак459"/>
    <w:uiPriority w:val="99"/>
    <w:rsid w:val="007D7AD6"/>
    <w:rPr>
      <w:rFonts w:ascii="Times New Roman" w:hAnsi="Times New Roman"/>
      <w:b/>
      <w:i/>
      <w:sz w:val="26"/>
      <w:lang w:eastAsia="ru-RU"/>
    </w:rPr>
  </w:style>
  <w:style w:type="paragraph" w:customStyle="1" w:styleId="653">
    <w:name w:val="Заголовок 65"/>
    <w:uiPriority w:val="99"/>
    <w:qFormat/>
    <w:rsid w:val="007D7AD6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100">
    <w:name w:val="Знак5 Знак Знак10"/>
    <w:uiPriority w:val="99"/>
    <w:locked/>
    <w:rsid w:val="007D7AD6"/>
    <w:rPr>
      <w:sz w:val="16"/>
    </w:rPr>
  </w:style>
  <w:style w:type="character" w:customStyle="1" w:styleId="509">
    <w:name w:val="Знак Знак509"/>
    <w:uiPriority w:val="99"/>
    <w:locked/>
    <w:rsid w:val="007D7AD6"/>
    <w:rPr>
      <w:b/>
      <w:sz w:val="28"/>
      <w:lang w:val="ru-RU" w:eastAsia="ru-RU"/>
    </w:rPr>
  </w:style>
  <w:style w:type="character" w:customStyle="1" w:styleId="5290">
    <w:name w:val="Знак Знак529"/>
    <w:uiPriority w:val="99"/>
    <w:rsid w:val="007D7AD6"/>
    <w:rPr>
      <w:rFonts w:ascii="Arial" w:hAnsi="Arial"/>
      <w:b/>
      <w:i/>
      <w:sz w:val="28"/>
    </w:rPr>
  </w:style>
  <w:style w:type="character" w:customStyle="1" w:styleId="519">
    <w:name w:val="Знак5 Знак Знак19"/>
    <w:uiPriority w:val="99"/>
    <w:locked/>
    <w:rsid w:val="007D7AD6"/>
    <w:rPr>
      <w:sz w:val="16"/>
      <w:lang w:val="ru-RU" w:eastAsia="ru-RU"/>
    </w:rPr>
  </w:style>
  <w:style w:type="paragraph" w:customStyle="1" w:styleId="3ffa">
    <w:name w:val="Подзаголовок3"/>
    <w:basedOn w:val="a2"/>
    <w:uiPriority w:val="99"/>
    <w:qFormat/>
    <w:rsid w:val="007D7AD6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100">
    <w:name w:val="Знак6 Знак Знак10"/>
    <w:uiPriority w:val="99"/>
    <w:rsid w:val="007D7AD6"/>
    <w:rPr>
      <w:sz w:val="24"/>
      <w:lang w:val="ru-RU" w:eastAsia="ru-RU"/>
    </w:rPr>
  </w:style>
  <w:style w:type="character" w:customStyle="1" w:styleId="553">
    <w:name w:val="Знак Знак553"/>
    <w:uiPriority w:val="99"/>
    <w:locked/>
    <w:rsid w:val="007D7AD6"/>
    <w:rPr>
      <w:sz w:val="24"/>
      <w:lang w:val="ru-RU" w:eastAsia="ru-RU"/>
    </w:rPr>
  </w:style>
  <w:style w:type="paragraph" w:customStyle="1" w:styleId="Heading13">
    <w:name w:val="Heading 13"/>
    <w:basedOn w:val="a2"/>
    <w:next w:val="a2"/>
    <w:uiPriority w:val="99"/>
    <w:qFormat/>
    <w:rsid w:val="007D7AD6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30">
    <w:name w:val="Знак Знак653"/>
    <w:uiPriority w:val="99"/>
    <w:locked/>
    <w:rsid w:val="007D7AD6"/>
    <w:rPr>
      <w:b/>
      <w:sz w:val="27"/>
      <w:lang w:val="ru-RU" w:eastAsia="ru-RU"/>
    </w:rPr>
  </w:style>
  <w:style w:type="character" w:customStyle="1" w:styleId="6430">
    <w:name w:val="Знак Знак643"/>
    <w:uiPriority w:val="99"/>
    <w:locked/>
    <w:rsid w:val="007D7AD6"/>
    <w:rPr>
      <w:b/>
      <w:sz w:val="28"/>
      <w:lang w:val="ru-RU" w:eastAsia="ru-RU"/>
    </w:rPr>
  </w:style>
  <w:style w:type="character" w:customStyle="1" w:styleId="6330">
    <w:name w:val="Знак Знак633"/>
    <w:uiPriority w:val="99"/>
    <w:locked/>
    <w:rsid w:val="007D7AD6"/>
    <w:rPr>
      <w:b/>
      <w:i/>
      <w:sz w:val="26"/>
      <w:lang w:val="ru-RU" w:eastAsia="ru-RU"/>
    </w:rPr>
  </w:style>
  <w:style w:type="character" w:customStyle="1" w:styleId="625">
    <w:name w:val="Знак Знак625"/>
    <w:uiPriority w:val="99"/>
    <w:locked/>
    <w:rsid w:val="007D7AD6"/>
    <w:rPr>
      <w:sz w:val="24"/>
      <w:lang w:val="ru-RU" w:eastAsia="ru-RU"/>
    </w:rPr>
  </w:style>
  <w:style w:type="character" w:customStyle="1" w:styleId="61100">
    <w:name w:val="Знак Знак6110"/>
    <w:uiPriority w:val="99"/>
    <w:locked/>
    <w:rsid w:val="007D7AD6"/>
    <w:rPr>
      <w:sz w:val="24"/>
      <w:lang w:val="ru-RU" w:eastAsia="ru-RU"/>
    </w:rPr>
  </w:style>
  <w:style w:type="character" w:customStyle="1" w:styleId="603">
    <w:name w:val="Знак Знак603"/>
    <w:uiPriority w:val="99"/>
    <w:locked/>
    <w:rsid w:val="007D7AD6"/>
    <w:rPr>
      <w:i/>
      <w:sz w:val="24"/>
      <w:lang w:val="ru-RU" w:eastAsia="ru-RU"/>
    </w:rPr>
  </w:style>
  <w:style w:type="character" w:customStyle="1" w:styleId="593">
    <w:name w:val="Знак Знак593"/>
    <w:uiPriority w:val="99"/>
    <w:locked/>
    <w:rsid w:val="007D7AD6"/>
    <w:rPr>
      <w:rFonts w:ascii="Arial" w:hAnsi="Arial"/>
      <w:sz w:val="22"/>
      <w:lang w:val="ru-RU" w:eastAsia="ru-RU"/>
    </w:rPr>
  </w:style>
  <w:style w:type="character" w:customStyle="1" w:styleId="583">
    <w:name w:val="Знак Знак583"/>
    <w:uiPriority w:val="99"/>
    <w:locked/>
    <w:rsid w:val="007D7AD6"/>
    <w:rPr>
      <w:rFonts w:ascii="Courier New" w:hAnsi="Courier New"/>
      <w:lang w:val="ru-RU" w:eastAsia="ru-RU"/>
    </w:rPr>
  </w:style>
  <w:style w:type="character" w:customStyle="1" w:styleId="573">
    <w:name w:val="Знак Знак573"/>
    <w:uiPriority w:val="99"/>
    <w:locked/>
    <w:rsid w:val="007D7AD6"/>
    <w:rPr>
      <w:lang w:val="ru-RU" w:eastAsia="ru-RU"/>
    </w:rPr>
  </w:style>
  <w:style w:type="character" w:customStyle="1" w:styleId="563">
    <w:name w:val="Знак Знак563"/>
    <w:uiPriority w:val="99"/>
    <w:locked/>
    <w:rsid w:val="007D7AD6"/>
    <w:rPr>
      <w:sz w:val="24"/>
      <w:lang w:val="ru-RU" w:eastAsia="ru-RU"/>
    </w:rPr>
  </w:style>
  <w:style w:type="character" w:customStyle="1" w:styleId="543">
    <w:name w:val="Знак Знак543"/>
    <w:uiPriority w:val="99"/>
    <w:locked/>
    <w:rsid w:val="007D7AD6"/>
    <w:rPr>
      <w:sz w:val="24"/>
      <w:lang w:val="en-US" w:eastAsia="ru-RU"/>
    </w:rPr>
  </w:style>
  <w:style w:type="paragraph" w:customStyle="1" w:styleId="Heading22">
    <w:name w:val="Heading 22"/>
    <w:basedOn w:val="a2"/>
    <w:next w:val="a2"/>
    <w:uiPriority w:val="99"/>
    <w:qFormat/>
    <w:rsid w:val="007D7AD6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Heading32">
    <w:name w:val="Heading 32"/>
    <w:basedOn w:val="a2"/>
    <w:next w:val="a2"/>
    <w:uiPriority w:val="99"/>
    <w:qFormat/>
    <w:rsid w:val="007D7AD6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Heading41">
    <w:name w:val="Heading 41"/>
    <w:basedOn w:val="a2"/>
    <w:next w:val="a2"/>
    <w:uiPriority w:val="99"/>
    <w:qFormat/>
    <w:rsid w:val="007D7AD6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Heading52">
    <w:name w:val="Heading 52"/>
    <w:basedOn w:val="a2"/>
    <w:next w:val="a2"/>
    <w:uiPriority w:val="99"/>
    <w:qFormat/>
    <w:rsid w:val="007D7AD6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Heading62">
    <w:name w:val="Heading 62"/>
    <w:basedOn w:val="a2"/>
    <w:next w:val="a2"/>
    <w:uiPriority w:val="99"/>
    <w:qFormat/>
    <w:rsid w:val="007D7AD6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Heading72">
    <w:name w:val="Heading 72"/>
    <w:basedOn w:val="a2"/>
    <w:next w:val="a2"/>
    <w:uiPriority w:val="99"/>
    <w:qFormat/>
    <w:rsid w:val="007D7AD6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Heading81">
    <w:name w:val="Heading 81"/>
    <w:basedOn w:val="a2"/>
    <w:next w:val="a2"/>
    <w:uiPriority w:val="99"/>
    <w:qFormat/>
    <w:rsid w:val="007D7AD6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Heading92">
    <w:name w:val="Heading 92"/>
    <w:basedOn w:val="a2"/>
    <w:next w:val="a2"/>
    <w:uiPriority w:val="99"/>
    <w:qFormat/>
    <w:rsid w:val="007D7AD6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3">
    <w:name w:val="Знак Знак673"/>
    <w:uiPriority w:val="99"/>
    <w:rsid w:val="007D7AD6"/>
    <w:rPr>
      <w:rFonts w:ascii="Arial" w:hAnsi="Arial"/>
      <w:b/>
      <w:sz w:val="26"/>
    </w:rPr>
  </w:style>
  <w:style w:type="character" w:customStyle="1" w:styleId="663">
    <w:name w:val="Знак Знак663"/>
    <w:uiPriority w:val="99"/>
    <w:rsid w:val="007D7AD6"/>
    <w:rPr>
      <w:b/>
      <w:sz w:val="28"/>
    </w:rPr>
  </w:style>
  <w:style w:type="character" w:customStyle="1" w:styleId="703">
    <w:name w:val="Знак Знак703"/>
    <w:uiPriority w:val="99"/>
    <w:rsid w:val="007D7AD6"/>
    <w:rPr>
      <w:rFonts w:ascii="Arial" w:hAnsi="Arial"/>
      <w:b/>
      <w:sz w:val="26"/>
    </w:rPr>
  </w:style>
  <w:style w:type="character" w:customStyle="1" w:styleId="693">
    <w:name w:val="Знак Знак693"/>
    <w:uiPriority w:val="99"/>
    <w:rsid w:val="007D7AD6"/>
    <w:rPr>
      <w:b/>
      <w:sz w:val="28"/>
    </w:rPr>
  </w:style>
  <w:style w:type="character" w:customStyle="1" w:styleId="683">
    <w:name w:val="Знак Знак683"/>
    <w:uiPriority w:val="99"/>
    <w:rsid w:val="007D7AD6"/>
    <w:rPr>
      <w:b/>
      <w:i/>
      <w:sz w:val="26"/>
    </w:rPr>
  </w:style>
  <w:style w:type="paragraph" w:customStyle="1" w:styleId="HTML40">
    <w:name w:val="Стандартный HTML4"/>
    <w:basedOn w:val="a2"/>
    <w:uiPriority w:val="99"/>
    <w:qFormat/>
    <w:rsid w:val="007D7AD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character" w:customStyle="1" w:styleId="CommentTextChar2">
    <w:name w:val="Comment Text Char2"/>
    <w:uiPriority w:val="99"/>
    <w:locked/>
    <w:rsid w:val="007D7AD6"/>
  </w:style>
  <w:style w:type="character" w:customStyle="1" w:styleId="HeaderChar2">
    <w:name w:val="Header Char2"/>
    <w:uiPriority w:val="99"/>
    <w:locked/>
    <w:rsid w:val="007D7AD6"/>
    <w:rPr>
      <w:sz w:val="24"/>
    </w:rPr>
  </w:style>
  <w:style w:type="character" w:customStyle="1" w:styleId="FooterChar2">
    <w:name w:val="Footer Char2"/>
    <w:uiPriority w:val="99"/>
    <w:locked/>
    <w:rsid w:val="007D7AD6"/>
    <w:rPr>
      <w:sz w:val="24"/>
    </w:rPr>
  </w:style>
  <w:style w:type="character" w:customStyle="1" w:styleId="EndnoteTextChar2">
    <w:name w:val="Endnote Text Char2"/>
    <w:uiPriority w:val="99"/>
    <w:locked/>
    <w:rsid w:val="007D7AD6"/>
    <w:rPr>
      <w:color w:val="000000"/>
      <w:sz w:val="24"/>
    </w:rPr>
  </w:style>
  <w:style w:type="character" w:customStyle="1" w:styleId="MacroTextChar1">
    <w:name w:val="Macro Text Char1"/>
    <w:uiPriority w:val="99"/>
    <w:locked/>
    <w:rsid w:val="007D7AD6"/>
    <w:rPr>
      <w:rFonts w:ascii="Courier New" w:hAnsi="Courier New"/>
      <w:sz w:val="22"/>
      <w:lang w:val="en-US" w:eastAsia="en-US"/>
    </w:rPr>
  </w:style>
  <w:style w:type="character" w:customStyle="1" w:styleId="TitleChar2">
    <w:name w:val="Title Char2"/>
    <w:uiPriority w:val="99"/>
    <w:locked/>
    <w:rsid w:val="007D7AD6"/>
    <w:rPr>
      <w:sz w:val="24"/>
      <w:lang w:val="en-US"/>
    </w:rPr>
  </w:style>
  <w:style w:type="character" w:customStyle="1" w:styleId="SubtitleChar2">
    <w:name w:val="Subtitle Char2"/>
    <w:uiPriority w:val="99"/>
    <w:locked/>
    <w:rsid w:val="007D7AD6"/>
    <w:rPr>
      <w:rFonts w:ascii="PragmaticaCTT" w:hAnsi="PragmaticaCTT"/>
      <w:b/>
      <w:sz w:val="24"/>
    </w:rPr>
  </w:style>
  <w:style w:type="character" w:customStyle="1" w:styleId="BodyTextFirstIndentChar2">
    <w:name w:val="Body Text First Indent Char2"/>
    <w:uiPriority w:val="99"/>
    <w:locked/>
    <w:rsid w:val="007D7AD6"/>
    <w:rPr>
      <w:rFonts w:ascii="Times New Roman" w:hAnsi="Times New Roman"/>
      <w:sz w:val="24"/>
      <w:lang w:eastAsia="ru-RU"/>
    </w:rPr>
  </w:style>
  <w:style w:type="character" w:customStyle="1" w:styleId="BodyText2Char2">
    <w:name w:val="Body Text 2 Char2"/>
    <w:uiPriority w:val="99"/>
    <w:locked/>
    <w:rsid w:val="007D7AD6"/>
    <w:rPr>
      <w:sz w:val="24"/>
    </w:rPr>
  </w:style>
  <w:style w:type="character" w:customStyle="1" w:styleId="BodyTextIndent2Char2">
    <w:name w:val="Body Text Indent 2 Char2"/>
    <w:uiPriority w:val="99"/>
    <w:locked/>
    <w:rsid w:val="007D7AD6"/>
    <w:rPr>
      <w:sz w:val="24"/>
    </w:rPr>
  </w:style>
  <w:style w:type="character" w:customStyle="1" w:styleId="BodyTextIndent3Char2">
    <w:name w:val="Body Text Indent 3 Char2"/>
    <w:uiPriority w:val="99"/>
    <w:locked/>
    <w:rsid w:val="007D7AD6"/>
    <w:rPr>
      <w:sz w:val="16"/>
    </w:rPr>
  </w:style>
  <w:style w:type="character" w:customStyle="1" w:styleId="DocumentMapChar2">
    <w:name w:val="Document Map Char2"/>
    <w:uiPriority w:val="99"/>
    <w:locked/>
    <w:rsid w:val="007D7AD6"/>
    <w:rPr>
      <w:rFonts w:ascii="Tahoma" w:hAnsi="Tahoma"/>
    </w:rPr>
  </w:style>
  <w:style w:type="character" w:customStyle="1" w:styleId="CommentSubjectChar2">
    <w:name w:val="Comment Subject Char2"/>
    <w:uiPriority w:val="99"/>
    <w:qFormat/>
    <w:locked/>
    <w:rsid w:val="007D7AD6"/>
    <w:rPr>
      <w:sz w:val="16"/>
    </w:rPr>
  </w:style>
  <w:style w:type="character" w:customStyle="1" w:styleId="BalloonTextChar2">
    <w:name w:val="Balloon Text Char2"/>
    <w:uiPriority w:val="99"/>
    <w:locked/>
    <w:rsid w:val="007D7AD6"/>
    <w:rPr>
      <w:rFonts w:ascii="Tahoma" w:hAnsi="Tahoma"/>
      <w:sz w:val="16"/>
    </w:rPr>
  </w:style>
  <w:style w:type="character" w:customStyle="1" w:styleId="NoSpacingChar2">
    <w:name w:val="No Spacing Char2"/>
    <w:uiPriority w:val="99"/>
    <w:locked/>
    <w:rsid w:val="007D7AD6"/>
    <w:rPr>
      <w:rFonts w:eastAsia="Times New Roman"/>
      <w:sz w:val="22"/>
      <w:lang w:val="en-US" w:eastAsia="en-US"/>
    </w:rPr>
  </w:style>
  <w:style w:type="character" w:customStyle="1" w:styleId="ListParagraphChar3">
    <w:name w:val="List Paragraph Char3"/>
    <w:uiPriority w:val="99"/>
    <w:locked/>
    <w:rsid w:val="007D7AD6"/>
    <w:rPr>
      <w:rFonts w:ascii="Calibri" w:hAnsi="Calibri"/>
      <w:sz w:val="24"/>
    </w:rPr>
  </w:style>
  <w:style w:type="character" w:customStyle="1" w:styleId="QuoteChar3">
    <w:name w:val="Quote Char3"/>
    <w:link w:val="245"/>
    <w:uiPriority w:val="99"/>
    <w:qFormat/>
    <w:locked/>
    <w:rsid w:val="007D7AD6"/>
    <w:rPr>
      <w:i/>
      <w:color w:val="000000"/>
      <w:sz w:val="24"/>
    </w:rPr>
  </w:style>
  <w:style w:type="paragraph" w:customStyle="1" w:styleId="245">
    <w:name w:val="Цитата 24"/>
    <w:basedOn w:val="a2"/>
    <w:next w:val="a2"/>
    <w:link w:val="QuoteChar3"/>
    <w:uiPriority w:val="99"/>
    <w:qFormat/>
    <w:rsid w:val="007D7AD6"/>
    <w:pPr>
      <w:widowControl/>
      <w:snapToGrid/>
      <w:spacing w:before="0" w:after="0"/>
    </w:pPr>
    <w:rPr>
      <w:rFonts w:asciiTheme="minorHAnsi" w:eastAsiaTheme="minorHAnsi" w:hAnsiTheme="minorHAnsi" w:cstheme="minorBidi"/>
      <w:i/>
      <w:color w:val="000000"/>
      <w:szCs w:val="22"/>
      <w:lang w:eastAsia="en-US"/>
    </w:rPr>
  </w:style>
  <w:style w:type="character" w:customStyle="1" w:styleId="IntenseQuoteChar3">
    <w:name w:val="Intense Quote Char3"/>
    <w:link w:val="4fa"/>
    <w:uiPriority w:val="99"/>
    <w:qFormat/>
    <w:locked/>
    <w:rsid w:val="007D7AD6"/>
    <w:rPr>
      <w:b/>
      <w:i/>
      <w:color w:val="4F81BD"/>
      <w:sz w:val="24"/>
    </w:rPr>
  </w:style>
  <w:style w:type="paragraph" w:customStyle="1" w:styleId="4fa">
    <w:name w:val="Выделенная цитата4"/>
    <w:basedOn w:val="a2"/>
    <w:next w:val="a2"/>
    <w:link w:val="IntenseQuoteChar3"/>
    <w:uiPriority w:val="99"/>
    <w:qFormat/>
    <w:rsid w:val="007D7AD6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Theme="minorHAnsi" w:eastAsiaTheme="minorHAnsi" w:hAnsiTheme="minorHAnsi" w:cstheme="minorBidi"/>
      <w:b/>
      <w:i/>
      <w:color w:val="4F81BD"/>
      <w:szCs w:val="22"/>
      <w:lang w:eastAsia="en-US"/>
    </w:rPr>
  </w:style>
  <w:style w:type="paragraph" w:customStyle="1" w:styleId="BodyText212">
    <w:name w:val="Body Text 212"/>
    <w:basedOn w:val="a2"/>
    <w:uiPriority w:val="99"/>
    <w:qFormat/>
    <w:rsid w:val="007D7AD6"/>
    <w:pPr>
      <w:widowControl/>
      <w:snapToGrid/>
      <w:spacing w:before="0" w:after="0" w:line="360" w:lineRule="auto"/>
      <w:jc w:val="both"/>
    </w:pPr>
  </w:style>
  <w:style w:type="paragraph" w:customStyle="1" w:styleId="BlockText1">
    <w:name w:val="Block Text1"/>
    <w:basedOn w:val="a2"/>
    <w:uiPriority w:val="99"/>
    <w:qFormat/>
    <w:rsid w:val="007D7AD6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b/>
      <w:color w:val="000000"/>
      <w:spacing w:val="-5"/>
      <w:sz w:val="28"/>
    </w:rPr>
  </w:style>
  <w:style w:type="paragraph" w:customStyle="1" w:styleId="BodyTextIndent21">
    <w:name w:val="Body Text Indent 21"/>
    <w:basedOn w:val="a2"/>
    <w:uiPriority w:val="99"/>
    <w:qFormat/>
    <w:rsid w:val="007D7AD6"/>
    <w:pPr>
      <w:widowControl/>
      <w:overflowPunct w:val="0"/>
      <w:autoSpaceDE w:val="0"/>
      <w:snapToGrid/>
      <w:spacing w:before="0" w:after="0"/>
      <w:ind w:firstLine="567"/>
      <w:jc w:val="both"/>
    </w:pPr>
    <w:rPr>
      <w:sz w:val="20"/>
      <w:lang w:eastAsia="ar-SA"/>
    </w:rPr>
  </w:style>
  <w:style w:type="paragraph" w:customStyle="1" w:styleId="BodyTextIndent31">
    <w:name w:val="Body Text Indent 31"/>
    <w:basedOn w:val="a2"/>
    <w:uiPriority w:val="99"/>
    <w:qFormat/>
    <w:rsid w:val="007D7AD6"/>
    <w:pPr>
      <w:widowControl/>
      <w:snapToGrid/>
      <w:spacing w:before="0" w:after="0" w:line="360" w:lineRule="auto"/>
      <w:ind w:firstLine="709"/>
      <w:jc w:val="both"/>
    </w:pPr>
    <w:rPr>
      <w:sz w:val="28"/>
    </w:rPr>
  </w:style>
  <w:style w:type="paragraph" w:customStyle="1" w:styleId="21f3">
    <w:name w:val="Обычный21"/>
    <w:uiPriority w:val="99"/>
    <w:qFormat/>
    <w:rsid w:val="007D7AD6"/>
    <w:pPr>
      <w:widowControl w:val="0"/>
      <w:spacing w:after="0" w:line="314" w:lineRule="auto"/>
      <w:ind w:firstLine="28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Header1">
    <w:name w:val="Header1"/>
    <w:basedOn w:val="a2"/>
    <w:uiPriority w:val="99"/>
    <w:qFormat/>
    <w:rsid w:val="007D7AD6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hAnsi="Arial"/>
    </w:rPr>
  </w:style>
  <w:style w:type="paragraph" w:customStyle="1" w:styleId="Normal11">
    <w:name w:val="Normal11"/>
    <w:uiPriority w:val="99"/>
    <w:qFormat/>
    <w:rsid w:val="007D7AD6"/>
    <w:pPr>
      <w:snapToGri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Heading311">
    <w:name w:val="Heading 311"/>
    <w:basedOn w:val="Normal11"/>
    <w:next w:val="Normal11"/>
    <w:uiPriority w:val="99"/>
    <w:qFormat/>
    <w:rsid w:val="007D7AD6"/>
    <w:pPr>
      <w:keepNext/>
      <w:snapToGrid/>
      <w:outlineLvl w:val="2"/>
    </w:pPr>
    <w:rPr>
      <w:sz w:val="24"/>
    </w:rPr>
  </w:style>
  <w:style w:type="paragraph" w:customStyle="1" w:styleId="BodyText11">
    <w:name w:val="Body Text11"/>
    <w:basedOn w:val="Normal11"/>
    <w:uiPriority w:val="99"/>
    <w:qFormat/>
    <w:rsid w:val="007D7AD6"/>
    <w:pPr>
      <w:snapToGrid/>
      <w:spacing w:line="360" w:lineRule="auto"/>
    </w:pPr>
    <w:rPr>
      <w:sz w:val="24"/>
    </w:rPr>
  </w:style>
  <w:style w:type="paragraph" w:customStyle="1" w:styleId="ListParagraph11">
    <w:name w:val="List Paragraph11"/>
    <w:basedOn w:val="a2"/>
    <w:uiPriority w:val="99"/>
    <w:qFormat/>
    <w:rsid w:val="007D7AD6"/>
    <w:pPr>
      <w:widowControl/>
      <w:snapToGrid/>
      <w:spacing w:before="0"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lainText11">
    <w:name w:val="Plain Text11"/>
    <w:basedOn w:val="a2"/>
    <w:uiPriority w:val="99"/>
    <w:qFormat/>
    <w:rsid w:val="007D7AD6"/>
    <w:pPr>
      <w:widowControl/>
      <w:snapToGrid/>
      <w:spacing w:before="0" w:after="0"/>
    </w:pPr>
    <w:rPr>
      <w:rFonts w:ascii="Courier New" w:hAnsi="Courier New"/>
      <w:sz w:val="20"/>
    </w:rPr>
  </w:style>
  <w:style w:type="paragraph" w:customStyle="1" w:styleId="BodyText311">
    <w:name w:val="Body Text 311"/>
    <w:basedOn w:val="Normal11"/>
    <w:uiPriority w:val="99"/>
    <w:qFormat/>
    <w:rsid w:val="007D7AD6"/>
    <w:pPr>
      <w:snapToGrid/>
      <w:jc w:val="both"/>
    </w:pPr>
    <w:rPr>
      <w:i/>
      <w:sz w:val="26"/>
    </w:rPr>
  </w:style>
  <w:style w:type="paragraph" w:customStyle="1" w:styleId="NoSpacing1">
    <w:name w:val="No Spacing1"/>
    <w:uiPriority w:val="99"/>
    <w:qFormat/>
    <w:rsid w:val="007D7A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412">
    <w:name w:val="Heading 412"/>
    <w:basedOn w:val="Normal1"/>
    <w:next w:val="Normal1"/>
    <w:uiPriority w:val="99"/>
    <w:qFormat/>
    <w:rsid w:val="007D7AD6"/>
    <w:pPr>
      <w:keepNext/>
      <w:snapToGrid/>
    </w:pPr>
    <w:rPr>
      <w:rFonts w:eastAsia="Calibri"/>
      <w:sz w:val="24"/>
    </w:rPr>
  </w:style>
  <w:style w:type="paragraph" w:customStyle="1" w:styleId="Quote1">
    <w:name w:val="Quote1"/>
    <w:basedOn w:val="a2"/>
    <w:next w:val="a2"/>
    <w:uiPriority w:val="99"/>
    <w:qFormat/>
    <w:rsid w:val="007D7AD6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IntenseQuote1">
    <w:name w:val="Intense Quote1"/>
    <w:basedOn w:val="a2"/>
    <w:next w:val="a2"/>
    <w:uiPriority w:val="99"/>
    <w:qFormat/>
    <w:rsid w:val="007D7AD6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eading221">
    <w:name w:val="Heading 221"/>
    <w:basedOn w:val="a2"/>
    <w:next w:val="a2"/>
    <w:uiPriority w:val="99"/>
    <w:qFormat/>
    <w:rsid w:val="007D7AD6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  <w:lang w:eastAsia="zh-CN"/>
    </w:rPr>
  </w:style>
  <w:style w:type="paragraph" w:customStyle="1" w:styleId="Heading322">
    <w:name w:val="Heading 322"/>
    <w:basedOn w:val="a2"/>
    <w:next w:val="a2"/>
    <w:uiPriority w:val="99"/>
    <w:qFormat/>
    <w:rsid w:val="007D7AD6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b/>
      <w:bCs/>
      <w:sz w:val="27"/>
      <w:szCs w:val="27"/>
      <w:lang w:eastAsia="zh-CN"/>
    </w:rPr>
  </w:style>
  <w:style w:type="paragraph" w:customStyle="1" w:styleId="Heading42">
    <w:name w:val="Heading 42"/>
    <w:basedOn w:val="a2"/>
    <w:next w:val="a2"/>
    <w:uiPriority w:val="99"/>
    <w:qFormat/>
    <w:rsid w:val="007D7AD6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b/>
      <w:bCs/>
      <w:sz w:val="28"/>
      <w:szCs w:val="28"/>
      <w:lang w:eastAsia="zh-CN"/>
    </w:rPr>
  </w:style>
  <w:style w:type="paragraph" w:customStyle="1" w:styleId="Heading621">
    <w:name w:val="Heading 621"/>
    <w:basedOn w:val="a2"/>
    <w:next w:val="a2"/>
    <w:uiPriority w:val="99"/>
    <w:qFormat/>
    <w:rsid w:val="007D7AD6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lang w:val="en-US" w:eastAsia="en-US"/>
    </w:rPr>
  </w:style>
  <w:style w:type="paragraph" w:customStyle="1" w:styleId="Heading811">
    <w:name w:val="Heading 811"/>
    <w:basedOn w:val="a2"/>
    <w:next w:val="a2"/>
    <w:uiPriority w:val="99"/>
    <w:qFormat/>
    <w:rsid w:val="007D7AD6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i/>
      <w:iCs/>
      <w:szCs w:val="24"/>
      <w:lang w:eastAsia="zh-CN"/>
    </w:rPr>
  </w:style>
  <w:style w:type="paragraph" w:customStyle="1" w:styleId="Heading911">
    <w:name w:val="Heading 911"/>
    <w:uiPriority w:val="99"/>
    <w:qFormat/>
    <w:rsid w:val="007D7AD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111">
    <w:name w:val="Heading 111"/>
    <w:uiPriority w:val="99"/>
    <w:qFormat/>
    <w:rsid w:val="007D7AD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611">
    <w:name w:val="Heading 611"/>
    <w:uiPriority w:val="99"/>
    <w:qFormat/>
    <w:rsid w:val="007D7AD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711">
    <w:name w:val="Heading 711"/>
    <w:uiPriority w:val="99"/>
    <w:qFormat/>
    <w:rsid w:val="007D7AD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211">
    <w:name w:val="Heading 211"/>
    <w:uiPriority w:val="99"/>
    <w:qFormat/>
    <w:rsid w:val="007D7AD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511">
    <w:name w:val="Heading 511"/>
    <w:uiPriority w:val="99"/>
    <w:qFormat/>
    <w:rsid w:val="007D7AD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TMLPreformatted1">
    <w:name w:val="HTML Preformatted1"/>
    <w:basedOn w:val="a2"/>
    <w:uiPriority w:val="99"/>
    <w:qFormat/>
    <w:rsid w:val="007D7AD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4fb">
    <w:name w:val="Название Знак4"/>
    <w:uiPriority w:val="99"/>
    <w:qFormat/>
    <w:locked/>
    <w:rsid w:val="007D7AD6"/>
    <w:rPr>
      <w:rFonts w:ascii="Times New Roman" w:hAnsi="Times New Roman"/>
      <w:sz w:val="24"/>
      <w:lang w:val="en-US"/>
    </w:rPr>
  </w:style>
  <w:style w:type="character" w:customStyle="1" w:styleId="1fffff3">
    <w:name w:val="Заголовок Знак1"/>
    <w:uiPriority w:val="99"/>
    <w:qFormat/>
    <w:rsid w:val="007D7AD6"/>
    <w:rPr>
      <w:rFonts w:ascii="Calibri Light" w:hAnsi="Calibri Light"/>
      <w:spacing w:val="-10"/>
      <w:kern w:val="28"/>
      <w:sz w:val="56"/>
      <w:lang w:eastAsia="ru-RU"/>
    </w:rPr>
  </w:style>
  <w:style w:type="character" w:customStyle="1" w:styleId="Heading2Char2">
    <w:name w:val="Heading 2 Char2"/>
    <w:uiPriority w:val="99"/>
    <w:qFormat/>
    <w:locked/>
    <w:rsid w:val="007D7AD6"/>
    <w:rPr>
      <w:rFonts w:ascii="Times New Roman" w:hAnsi="Times New Roman"/>
      <w:sz w:val="24"/>
    </w:rPr>
  </w:style>
  <w:style w:type="character" w:customStyle="1" w:styleId="QuoteChar4">
    <w:name w:val="Quote Char4"/>
    <w:uiPriority w:val="99"/>
    <w:qFormat/>
    <w:locked/>
    <w:rsid w:val="007D7AD6"/>
    <w:rPr>
      <w:rFonts w:ascii="Times New Roman" w:hAnsi="Times New Roman"/>
      <w:i/>
      <w:color w:val="000000"/>
      <w:sz w:val="24"/>
    </w:rPr>
  </w:style>
  <w:style w:type="character" w:customStyle="1" w:styleId="IntenseQuoteChar4">
    <w:name w:val="Intense Quote Char4"/>
    <w:uiPriority w:val="99"/>
    <w:qFormat/>
    <w:locked/>
    <w:rsid w:val="007D7AD6"/>
    <w:rPr>
      <w:rFonts w:ascii="Times New Roman" w:hAnsi="Times New Roman"/>
      <w:b/>
      <w:i/>
      <w:color w:val="4F81BD"/>
      <w:sz w:val="24"/>
    </w:rPr>
  </w:style>
  <w:style w:type="character" w:customStyle="1" w:styleId="SubtleEmphasis1">
    <w:name w:val="Subtle Emphasis1"/>
    <w:uiPriority w:val="99"/>
    <w:rsid w:val="007D7AD6"/>
    <w:rPr>
      <w:i/>
      <w:color w:val="808080"/>
    </w:rPr>
  </w:style>
  <w:style w:type="character" w:customStyle="1" w:styleId="DefaultParagraphFont1">
    <w:name w:val="Default Paragraph Font1"/>
    <w:uiPriority w:val="99"/>
    <w:rsid w:val="007D7AD6"/>
  </w:style>
  <w:style w:type="character" w:customStyle="1" w:styleId="PlaceholderText1">
    <w:name w:val="Placeholder Text1"/>
    <w:uiPriority w:val="99"/>
    <w:rsid w:val="007D7AD6"/>
    <w:rPr>
      <w:rFonts w:ascii="Times New Roman" w:hAnsi="Times New Roman"/>
      <w:color w:val="808080"/>
    </w:rPr>
  </w:style>
  <w:style w:type="character" w:customStyle="1" w:styleId="IntenseEmphasis1">
    <w:name w:val="Intense Emphasis1"/>
    <w:uiPriority w:val="99"/>
    <w:rsid w:val="007D7AD6"/>
    <w:rPr>
      <w:b/>
    </w:rPr>
  </w:style>
  <w:style w:type="character" w:customStyle="1" w:styleId="1102">
    <w:name w:val="Знак Знак110"/>
    <w:uiPriority w:val="99"/>
    <w:qFormat/>
    <w:rsid w:val="007D7AD6"/>
    <w:rPr>
      <w:rFonts w:ascii="Arial" w:hAnsi="Arial"/>
      <w:b/>
      <w:sz w:val="36"/>
      <w:lang w:val="ru-RU" w:eastAsia="en-US"/>
    </w:rPr>
  </w:style>
  <w:style w:type="character" w:customStyle="1" w:styleId="3ff7">
    <w:name w:val="Название Знак3"/>
    <w:link w:val="89"/>
    <w:uiPriority w:val="99"/>
    <w:locked/>
    <w:rsid w:val="007D7AD6"/>
    <w:rPr>
      <w:rFonts w:ascii="Times New Roman" w:eastAsia="Calibri" w:hAnsi="Times New Roman" w:cs="Times New Roman"/>
      <w:sz w:val="24"/>
      <w:szCs w:val="20"/>
      <w:lang w:val="en-US" w:eastAsia="ru-RU"/>
    </w:rPr>
  </w:style>
  <w:style w:type="character" w:customStyle="1" w:styleId="HTMLAddressChar1">
    <w:name w:val="HTML Address Char1"/>
    <w:uiPriority w:val="99"/>
    <w:qFormat/>
    <w:locked/>
    <w:rsid w:val="007D7AD6"/>
    <w:rPr>
      <w:i/>
      <w:sz w:val="24"/>
      <w:lang w:eastAsia="ru-RU"/>
    </w:rPr>
  </w:style>
  <w:style w:type="character" w:customStyle="1" w:styleId="NoSpacingChar1">
    <w:name w:val="No Spacing Char1"/>
    <w:link w:val="5f3"/>
    <w:uiPriority w:val="99"/>
    <w:qFormat/>
    <w:locked/>
    <w:rsid w:val="007D7AD6"/>
    <w:rPr>
      <w:lang w:val="en-US"/>
    </w:rPr>
  </w:style>
  <w:style w:type="paragraph" w:customStyle="1" w:styleId="5f3">
    <w:name w:val="Без интервала5"/>
    <w:link w:val="NoSpacingChar1"/>
    <w:uiPriority w:val="99"/>
    <w:qFormat/>
    <w:rsid w:val="007D7AD6"/>
    <w:pPr>
      <w:spacing w:after="0" w:line="240" w:lineRule="auto"/>
    </w:pPr>
    <w:rPr>
      <w:lang w:val="en-US"/>
    </w:rPr>
  </w:style>
  <w:style w:type="paragraph" w:customStyle="1" w:styleId="11fd">
    <w:name w:val="Заголовок оглавления11"/>
    <w:basedOn w:val="10"/>
    <w:next w:val="a2"/>
    <w:uiPriority w:val="99"/>
    <w:qFormat/>
    <w:rsid w:val="007D7AD6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/>
      <w:b/>
      <w:caps/>
      <w:color w:val="365F91"/>
      <w:kern w:val="32"/>
      <w:sz w:val="28"/>
      <w:szCs w:val="28"/>
    </w:rPr>
  </w:style>
  <w:style w:type="character" w:customStyle="1" w:styleId="11fe">
    <w:name w:val="Слабая ссылка11"/>
    <w:uiPriority w:val="99"/>
    <w:rsid w:val="007D7AD6"/>
    <w:rPr>
      <w:smallCaps/>
      <w:color w:val="C0504D"/>
      <w:u w:val="single"/>
    </w:rPr>
  </w:style>
  <w:style w:type="character" w:customStyle="1" w:styleId="11ff">
    <w:name w:val="Сильная ссылка11"/>
    <w:uiPriority w:val="99"/>
    <w:rsid w:val="007D7AD6"/>
    <w:rPr>
      <w:b/>
      <w:smallCaps/>
      <w:color w:val="C0504D"/>
      <w:spacing w:val="5"/>
      <w:u w:val="single"/>
    </w:rPr>
  </w:style>
  <w:style w:type="character" w:customStyle="1" w:styleId="11ff0">
    <w:name w:val="Название книги11"/>
    <w:uiPriority w:val="99"/>
    <w:rsid w:val="007D7AD6"/>
    <w:rPr>
      <w:b/>
      <w:smallCaps/>
      <w:spacing w:val="5"/>
    </w:rPr>
  </w:style>
  <w:style w:type="character" w:customStyle="1" w:styleId="ListParagraphChar2">
    <w:name w:val="List Paragraph Char2"/>
    <w:link w:val="6f1"/>
    <w:uiPriority w:val="99"/>
    <w:qFormat/>
    <w:locked/>
    <w:rsid w:val="007D7AD6"/>
    <w:rPr>
      <w:rFonts w:eastAsia="Times New Roman"/>
    </w:rPr>
  </w:style>
  <w:style w:type="paragraph" w:customStyle="1" w:styleId="6f1">
    <w:name w:val="Абзац списка6"/>
    <w:basedOn w:val="a2"/>
    <w:link w:val="ListParagraphChar2"/>
    <w:uiPriority w:val="99"/>
    <w:qFormat/>
    <w:rsid w:val="007D7AD6"/>
    <w:pPr>
      <w:widowControl/>
      <w:snapToGrid/>
      <w:spacing w:before="0" w:after="0"/>
      <w:ind w:left="708"/>
    </w:pPr>
    <w:rPr>
      <w:rFonts w:asciiTheme="minorHAnsi" w:eastAsia="Times New Roman" w:hAnsiTheme="minorHAnsi" w:cstheme="minorBidi"/>
      <w:sz w:val="22"/>
      <w:szCs w:val="22"/>
      <w:lang w:eastAsia="en-US"/>
    </w:rPr>
  </w:style>
  <w:style w:type="character" w:customStyle="1" w:styleId="2fff9">
    <w:name w:val="Красная строка Знак2"/>
    <w:uiPriority w:val="99"/>
    <w:rsid w:val="007D7AD6"/>
  </w:style>
  <w:style w:type="paragraph" w:customStyle="1" w:styleId="3ffb">
    <w:name w:val="Подзаголовок3"/>
    <w:basedOn w:val="a2"/>
    <w:uiPriority w:val="99"/>
    <w:qFormat/>
    <w:rsid w:val="007D7AD6"/>
    <w:pPr>
      <w:widowControl/>
      <w:snapToGrid/>
      <w:spacing w:before="0" w:after="0" w:line="312" w:lineRule="auto"/>
    </w:pPr>
    <w:rPr>
      <w:rFonts w:ascii="Arial" w:hAnsi="Arial" w:cs="Arial"/>
      <w:b/>
      <w:bCs/>
      <w:color w:val="000000"/>
      <w:sz w:val="20"/>
    </w:rPr>
  </w:style>
  <w:style w:type="paragraph" w:customStyle="1" w:styleId="2115">
    <w:name w:val="Знак2 Знак Знак1 Знак1 Знак Знак Знак Знак Знак Знак Знак Знак Знак Знак Знак Знак"/>
    <w:basedOn w:val="a2"/>
    <w:uiPriority w:val="99"/>
    <w:qFormat/>
    <w:rsid w:val="007D7AD6"/>
    <w:pPr>
      <w:widowControl/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930">
    <w:name w:val="Знак93"/>
    <w:basedOn w:val="a2"/>
    <w:uiPriority w:val="99"/>
    <w:qFormat/>
    <w:rsid w:val="007D7AD6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50">
    <w:name w:val="Знак4 Знак Знак15"/>
    <w:uiPriority w:val="99"/>
    <w:locked/>
    <w:rsid w:val="007D7AD6"/>
    <w:rPr>
      <w:rFonts w:ascii="Arial" w:hAnsi="Arial"/>
      <w:b/>
      <w:kern w:val="32"/>
      <w:sz w:val="32"/>
      <w:lang w:val="ru-RU" w:eastAsia="ru-RU"/>
    </w:rPr>
  </w:style>
  <w:style w:type="character" w:customStyle="1" w:styleId="2131">
    <w:name w:val="Знак2 Знак Знак13"/>
    <w:uiPriority w:val="99"/>
    <w:locked/>
    <w:rsid w:val="007D7AD6"/>
    <w:rPr>
      <w:b/>
      <w:sz w:val="27"/>
      <w:lang w:val="ru-RU" w:eastAsia="ru-RU"/>
    </w:rPr>
  </w:style>
  <w:style w:type="character" w:customStyle="1" w:styleId="43a">
    <w:name w:val="Знак4 Знак Знак3"/>
    <w:uiPriority w:val="99"/>
    <w:locked/>
    <w:rsid w:val="007D7AD6"/>
    <w:rPr>
      <w:rFonts w:ascii="Arial" w:hAnsi="Arial"/>
      <w:b/>
      <w:kern w:val="32"/>
      <w:sz w:val="32"/>
      <w:lang w:val="ru-RU" w:eastAsia="ru-RU"/>
    </w:rPr>
  </w:style>
  <w:style w:type="character" w:customStyle="1" w:styleId="246">
    <w:name w:val="Знак2 Знак Знак4"/>
    <w:uiPriority w:val="99"/>
    <w:semiHidden/>
    <w:locked/>
    <w:rsid w:val="007D7AD6"/>
    <w:rPr>
      <w:rFonts w:ascii="Arial" w:hAnsi="Arial"/>
      <w:b/>
      <w:sz w:val="26"/>
      <w:lang w:val="ru-RU" w:eastAsia="ru-RU"/>
    </w:rPr>
  </w:style>
  <w:style w:type="character" w:customStyle="1" w:styleId="FontStyle270">
    <w:name w:val="Font Style27"/>
    <w:uiPriority w:val="99"/>
    <w:qFormat/>
    <w:rsid w:val="007D7AD6"/>
    <w:rPr>
      <w:rFonts w:ascii="Times New Roman" w:hAnsi="Times New Roman"/>
      <w:sz w:val="26"/>
    </w:rPr>
  </w:style>
  <w:style w:type="character" w:customStyle="1" w:styleId="2116">
    <w:name w:val="Знак Знак211"/>
    <w:uiPriority w:val="99"/>
    <w:qFormat/>
    <w:locked/>
    <w:rsid w:val="007D7AD6"/>
    <w:rPr>
      <w:rFonts w:ascii="Calibri" w:hAnsi="Calibri"/>
      <w:i/>
      <w:sz w:val="24"/>
    </w:rPr>
  </w:style>
  <w:style w:type="character" w:customStyle="1" w:styleId="Heading123">
    <w:name w:val="Heading 12 Знак Знак3"/>
    <w:uiPriority w:val="99"/>
    <w:locked/>
    <w:rsid w:val="007D7AD6"/>
    <w:rPr>
      <w:rFonts w:ascii="Courier New" w:hAnsi="Courier New"/>
      <w:sz w:val="20"/>
    </w:rPr>
  </w:style>
  <w:style w:type="character" w:customStyle="1" w:styleId="1310">
    <w:name w:val="Знак Знак131"/>
    <w:uiPriority w:val="99"/>
    <w:qFormat/>
    <w:locked/>
    <w:rsid w:val="007D7AD6"/>
    <w:rPr>
      <w:rFonts w:ascii="Times New Roman" w:hAnsi="Times New Roman"/>
      <w:sz w:val="24"/>
      <w:lang w:val="en-US"/>
    </w:rPr>
  </w:style>
  <w:style w:type="character" w:customStyle="1" w:styleId="1118">
    <w:name w:val="Знак Знак111"/>
    <w:uiPriority w:val="99"/>
    <w:qFormat/>
    <w:locked/>
    <w:rsid w:val="007D7AD6"/>
    <w:rPr>
      <w:sz w:val="16"/>
    </w:rPr>
  </w:style>
  <w:style w:type="character" w:customStyle="1" w:styleId="1211">
    <w:name w:val="Знак Знак121"/>
    <w:uiPriority w:val="99"/>
    <w:qFormat/>
    <w:locked/>
    <w:rsid w:val="007D7AD6"/>
    <w:rPr>
      <w:rFonts w:ascii="Times New Roman" w:hAnsi="Times New Roman"/>
      <w:sz w:val="20"/>
      <w:lang w:eastAsia="ru-RU"/>
    </w:rPr>
  </w:style>
  <w:style w:type="character" w:customStyle="1" w:styleId="913">
    <w:name w:val="Знак Знак91"/>
    <w:uiPriority w:val="99"/>
    <w:qFormat/>
    <w:locked/>
    <w:rsid w:val="007D7AD6"/>
    <w:rPr>
      <w:rFonts w:ascii="Times New Roman" w:hAnsi="Times New Roman"/>
      <w:sz w:val="24"/>
    </w:rPr>
  </w:style>
  <w:style w:type="character" w:customStyle="1" w:styleId="5101">
    <w:name w:val="Знак Знак510"/>
    <w:uiPriority w:val="99"/>
    <w:locked/>
    <w:rsid w:val="007D7AD6"/>
    <w:rPr>
      <w:rFonts w:ascii="Courier New" w:hAnsi="Courier New"/>
      <w:sz w:val="20"/>
      <w:lang w:eastAsia="ru-RU"/>
    </w:rPr>
  </w:style>
  <w:style w:type="character" w:customStyle="1" w:styleId="4100">
    <w:name w:val="Знак Знак410"/>
    <w:uiPriority w:val="99"/>
    <w:locked/>
    <w:rsid w:val="007D7AD6"/>
    <w:rPr>
      <w:i/>
      <w:sz w:val="24"/>
      <w:lang w:eastAsia="ru-RU"/>
    </w:rPr>
  </w:style>
  <w:style w:type="character" w:customStyle="1" w:styleId="2100">
    <w:name w:val="Знак Знак210"/>
    <w:uiPriority w:val="99"/>
    <w:locked/>
    <w:rsid w:val="007D7AD6"/>
    <w:rPr>
      <w:rFonts w:ascii="Arial" w:hAnsi="Arial"/>
      <w:vanish/>
      <w:sz w:val="16"/>
      <w:lang w:eastAsia="ru-RU"/>
    </w:rPr>
  </w:style>
  <w:style w:type="paragraph" w:customStyle="1" w:styleId="11ff1">
    <w:name w:val="Стиль11"/>
    <w:basedOn w:val="a2"/>
    <w:next w:val="affb"/>
    <w:link w:val="afffffffffd"/>
    <w:uiPriority w:val="99"/>
    <w:qFormat/>
    <w:rsid w:val="007D7AD6"/>
    <w:pPr>
      <w:widowControl/>
      <w:snapToGrid/>
      <w:spacing w:before="0" w:after="0"/>
      <w:jc w:val="center"/>
    </w:pPr>
    <w:rPr>
      <w:lang w:val="en-US"/>
    </w:rPr>
  </w:style>
  <w:style w:type="character" w:customStyle="1" w:styleId="afffffffffd">
    <w:name w:val="Заголовок Знак"/>
    <w:link w:val="11ff1"/>
    <w:uiPriority w:val="99"/>
    <w:qFormat/>
    <w:locked/>
    <w:rsid w:val="007D7AD6"/>
    <w:rPr>
      <w:rFonts w:ascii="Times New Roman" w:eastAsia="Calibri" w:hAnsi="Times New Roman" w:cs="Times New Roman"/>
      <w:sz w:val="24"/>
      <w:szCs w:val="20"/>
      <w:lang w:val="en-US" w:eastAsia="ru-RU"/>
    </w:rPr>
  </w:style>
  <w:style w:type="character" w:customStyle="1" w:styleId="5f4">
    <w:name w:val="Слабое выделение5"/>
    <w:uiPriority w:val="99"/>
    <w:rsid w:val="007D7AD6"/>
    <w:rPr>
      <w:i/>
      <w:color w:val="808080"/>
    </w:rPr>
  </w:style>
  <w:style w:type="paragraph" w:customStyle="1" w:styleId="2fffa">
    <w:name w:val="Заголовок оглавления2"/>
    <w:basedOn w:val="10"/>
    <w:next w:val="a2"/>
    <w:uiPriority w:val="99"/>
    <w:qFormat/>
    <w:rsid w:val="007D7AD6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/>
      <w:b/>
      <w:caps/>
      <w:color w:val="365F91"/>
      <w:kern w:val="32"/>
      <w:sz w:val="28"/>
      <w:szCs w:val="28"/>
    </w:rPr>
  </w:style>
  <w:style w:type="character" w:customStyle="1" w:styleId="5f5">
    <w:name w:val="Сильное выделение5"/>
    <w:uiPriority w:val="99"/>
    <w:rsid w:val="007D7AD6"/>
    <w:rPr>
      <w:b/>
      <w:i/>
      <w:color w:val="4F81BD"/>
    </w:rPr>
  </w:style>
  <w:style w:type="character" w:customStyle="1" w:styleId="2fffb">
    <w:name w:val="Слабая ссылка2"/>
    <w:uiPriority w:val="99"/>
    <w:rsid w:val="007D7AD6"/>
    <w:rPr>
      <w:smallCaps/>
      <w:color w:val="C0504D"/>
      <w:u w:val="single"/>
    </w:rPr>
  </w:style>
  <w:style w:type="character" w:customStyle="1" w:styleId="2fffc">
    <w:name w:val="Сильная ссылка2"/>
    <w:uiPriority w:val="99"/>
    <w:rsid w:val="007D7AD6"/>
    <w:rPr>
      <w:b/>
      <w:smallCaps/>
      <w:color w:val="C0504D"/>
      <w:spacing w:val="5"/>
      <w:u w:val="single"/>
    </w:rPr>
  </w:style>
  <w:style w:type="character" w:customStyle="1" w:styleId="2fffd">
    <w:name w:val="Название книги2"/>
    <w:uiPriority w:val="99"/>
    <w:rsid w:val="007D7AD6"/>
    <w:rPr>
      <w:b/>
      <w:smallCaps/>
      <w:spacing w:val="5"/>
    </w:rPr>
  </w:style>
  <w:style w:type="character" w:customStyle="1" w:styleId="4fc">
    <w:name w:val="Замещающий текст4"/>
    <w:uiPriority w:val="99"/>
    <w:rsid w:val="007D7AD6"/>
    <w:rPr>
      <w:color w:val="808080"/>
    </w:rPr>
  </w:style>
  <w:style w:type="character" w:customStyle="1" w:styleId="Heading4Char1">
    <w:name w:val="Heading 4 Char1"/>
    <w:uiPriority w:val="99"/>
    <w:locked/>
    <w:rsid w:val="007D7AD6"/>
    <w:rPr>
      <w:rFonts w:ascii="Times New Roman" w:hAnsi="Times New Roman"/>
      <w:b/>
      <w:sz w:val="28"/>
    </w:rPr>
  </w:style>
  <w:style w:type="character" w:customStyle="1" w:styleId="Heading5Char1">
    <w:name w:val="Heading 5 Char1"/>
    <w:uiPriority w:val="99"/>
    <w:locked/>
    <w:rsid w:val="007D7AD6"/>
    <w:rPr>
      <w:rFonts w:ascii="Times New Roman" w:hAnsi="Times New Roman"/>
      <w:b/>
      <w:i/>
      <w:sz w:val="26"/>
    </w:rPr>
  </w:style>
  <w:style w:type="character" w:customStyle="1" w:styleId="Heading6Char1">
    <w:name w:val="Heading 6 Char1"/>
    <w:uiPriority w:val="99"/>
    <w:locked/>
    <w:rsid w:val="007D7AD6"/>
    <w:rPr>
      <w:rFonts w:ascii="Times New Roman" w:hAnsi="Times New Roman"/>
      <w:b/>
      <w:lang w:eastAsia="ru-RU"/>
    </w:rPr>
  </w:style>
  <w:style w:type="character" w:customStyle="1" w:styleId="Heading7Char1">
    <w:name w:val="Heading 7 Char1"/>
    <w:uiPriority w:val="99"/>
    <w:locked/>
    <w:rsid w:val="007D7AD6"/>
    <w:rPr>
      <w:rFonts w:ascii="Times New Roman" w:hAnsi="Times New Roman"/>
      <w:sz w:val="20"/>
      <w:lang w:eastAsia="ru-RU"/>
    </w:rPr>
  </w:style>
  <w:style w:type="character" w:customStyle="1" w:styleId="Heading8Char1">
    <w:name w:val="Heading 8 Char1"/>
    <w:uiPriority w:val="99"/>
    <w:locked/>
    <w:rsid w:val="007D7AD6"/>
    <w:rPr>
      <w:rFonts w:ascii="Calibri" w:hAnsi="Calibri"/>
      <w:i/>
      <w:sz w:val="24"/>
    </w:rPr>
  </w:style>
  <w:style w:type="character" w:customStyle="1" w:styleId="Heading9Char1">
    <w:name w:val="Heading 9 Char1"/>
    <w:uiPriority w:val="99"/>
    <w:locked/>
    <w:rsid w:val="007D7AD6"/>
    <w:rPr>
      <w:rFonts w:ascii="Arial" w:hAnsi="Arial"/>
      <w:lang w:eastAsia="ru-RU"/>
    </w:rPr>
  </w:style>
  <w:style w:type="character" w:customStyle="1" w:styleId="Heading1Char2">
    <w:name w:val="Heading 1 Char2"/>
    <w:uiPriority w:val="99"/>
    <w:locked/>
    <w:rsid w:val="007D7AD6"/>
    <w:rPr>
      <w:rFonts w:ascii="Arial" w:hAnsi="Arial"/>
      <w:b/>
      <w:kern w:val="32"/>
      <w:sz w:val="32"/>
      <w:lang w:eastAsia="ru-RU"/>
    </w:rPr>
  </w:style>
  <w:style w:type="character" w:customStyle="1" w:styleId="Heading3Char1">
    <w:name w:val="Heading 3 Char1"/>
    <w:uiPriority w:val="99"/>
    <w:locked/>
    <w:rsid w:val="007D7AD6"/>
    <w:rPr>
      <w:rFonts w:ascii="Arial" w:hAnsi="Arial"/>
      <w:b/>
      <w:sz w:val="26"/>
      <w:lang w:val="ru-RU" w:eastAsia="ru-RU"/>
    </w:rPr>
  </w:style>
  <w:style w:type="character" w:customStyle="1" w:styleId="BodyText3Char2">
    <w:name w:val="Body Text 3 Char2"/>
    <w:uiPriority w:val="99"/>
    <w:locked/>
    <w:rsid w:val="007D7AD6"/>
    <w:rPr>
      <w:rFonts w:ascii="Times New Roman" w:hAnsi="Times New Roman"/>
      <w:sz w:val="16"/>
    </w:rPr>
  </w:style>
  <w:style w:type="character" w:customStyle="1" w:styleId="BodyTextFirstIndent2Char2">
    <w:name w:val="Body Text First Indent 2 Char2"/>
    <w:uiPriority w:val="99"/>
    <w:locked/>
    <w:rsid w:val="007D7AD6"/>
    <w:rPr>
      <w:rFonts w:ascii="Times New Roman" w:hAnsi="Times New Roman"/>
      <w:sz w:val="24"/>
      <w:lang w:eastAsia="ru-RU"/>
    </w:rPr>
  </w:style>
  <w:style w:type="character" w:customStyle="1" w:styleId="HTMLPreformattedChar1">
    <w:name w:val="HTML Preformatted Char1"/>
    <w:uiPriority w:val="99"/>
    <w:locked/>
    <w:rsid w:val="007D7AD6"/>
    <w:rPr>
      <w:rFonts w:ascii="Courier New" w:hAnsi="Courier New"/>
      <w:sz w:val="20"/>
      <w:lang w:eastAsia="ru-RU"/>
    </w:rPr>
  </w:style>
  <w:style w:type="character" w:customStyle="1" w:styleId="FontStyle89">
    <w:name w:val="Font Style89"/>
    <w:uiPriority w:val="99"/>
    <w:qFormat/>
    <w:rsid w:val="007D7AD6"/>
    <w:rPr>
      <w:rFonts w:ascii="Times New Roman" w:hAnsi="Times New Roman"/>
      <w:i/>
      <w:sz w:val="14"/>
    </w:rPr>
  </w:style>
  <w:style w:type="paragraph" w:customStyle="1" w:styleId="10c">
    <w:name w:val="Стиль10"/>
    <w:basedOn w:val="a2"/>
    <w:next w:val="aff1"/>
    <w:uiPriority w:val="99"/>
    <w:qFormat/>
    <w:rsid w:val="007D7AD6"/>
    <w:pPr>
      <w:keepNext/>
      <w:widowControl/>
      <w:suppressAutoHyphens/>
      <w:snapToGrid/>
      <w:spacing w:before="240" w:after="120" w:line="276" w:lineRule="auto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2fffe">
    <w:name w:val="Заголовок Знак2"/>
    <w:uiPriority w:val="99"/>
    <w:qFormat/>
    <w:locked/>
    <w:rsid w:val="007D7AD6"/>
    <w:rPr>
      <w:spacing w:val="-20"/>
      <w:sz w:val="28"/>
      <w:u w:val="single"/>
      <w:lang w:val="ru-RU" w:eastAsia="ru-RU"/>
    </w:rPr>
  </w:style>
  <w:style w:type="character" w:customStyle="1" w:styleId="7e">
    <w:name w:val="стиль7"/>
    <w:basedOn w:val="a3"/>
    <w:uiPriority w:val="99"/>
    <w:qFormat/>
    <w:rsid w:val="007D7AD6"/>
    <w:rPr>
      <w:rFonts w:cs="Times New Roman"/>
    </w:rPr>
  </w:style>
  <w:style w:type="paragraph" w:customStyle="1" w:styleId="10d">
    <w:name w:val="Обычный10"/>
    <w:uiPriority w:val="99"/>
    <w:qFormat/>
    <w:rsid w:val="007D7AD6"/>
    <w:pPr>
      <w:spacing w:after="0" w:line="600" w:lineRule="auto"/>
      <w:ind w:right="400" w:firstLine="12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6f2">
    <w:name w:val="Текст6"/>
    <w:basedOn w:val="a2"/>
    <w:uiPriority w:val="99"/>
    <w:qFormat/>
    <w:rsid w:val="007D7AD6"/>
    <w:pPr>
      <w:snapToGrid/>
      <w:spacing w:before="0" w:after="0"/>
    </w:pPr>
    <w:rPr>
      <w:rFonts w:ascii="Courier New" w:eastAsia="Times New Roman" w:hAnsi="Courier New"/>
      <w:sz w:val="20"/>
    </w:rPr>
  </w:style>
  <w:style w:type="character" w:customStyle="1" w:styleId="title1">
    <w:name w:val="title1"/>
    <w:uiPriority w:val="99"/>
    <w:qFormat/>
    <w:rsid w:val="007D7AD6"/>
    <w:rPr>
      <w:rFonts w:ascii="Verdana" w:hAnsi="Verdana"/>
      <w:color w:val="301007"/>
      <w:sz w:val="30"/>
    </w:rPr>
  </w:style>
  <w:style w:type="paragraph" w:customStyle="1" w:styleId="7f">
    <w:name w:val="Абзац списка7"/>
    <w:basedOn w:val="a2"/>
    <w:uiPriority w:val="99"/>
    <w:qFormat/>
    <w:rsid w:val="007D7AD6"/>
    <w:pPr>
      <w:widowControl/>
      <w:snapToGrid/>
      <w:spacing w:before="0" w:after="0"/>
      <w:ind w:left="720"/>
      <w:contextualSpacing/>
    </w:pPr>
    <w:rPr>
      <w:rFonts w:eastAsia="Times New Roman"/>
      <w:szCs w:val="24"/>
    </w:rPr>
  </w:style>
  <w:style w:type="character" w:customStyle="1" w:styleId="7120">
    <w:name w:val="Знак Знак712"/>
    <w:uiPriority w:val="99"/>
    <w:rsid w:val="007D7AD6"/>
    <w:rPr>
      <w:sz w:val="16"/>
      <w:lang w:val="ru-RU" w:eastAsia="ru-RU"/>
    </w:rPr>
  </w:style>
  <w:style w:type="paragraph" w:customStyle="1" w:styleId="12e">
    <w:name w:val="Знак Знак Знак Знак Знак Знак Знак Знак Знак Знак Знак Знак Знак12"/>
    <w:basedOn w:val="a2"/>
    <w:uiPriority w:val="99"/>
    <w:qFormat/>
    <w:rsid w:val="007D7AD6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7f0">
    <w:name w:val="Основной текст7"/>
    <w:basedOn w:val="a2"/>
    <w:uiPriority w:val="99"/>
    <w:qFormat/>
    <w:rsid w:val="007D7AD6"/>
    <w:pPr>
      <w:spacing w:before="0" w:after="0"/>
      <w:jc w:val="both"/>
    </w:pPr>
    <w:rPr>
      <w:rFonts w:eastAsia="Times New Roman"/>
    </w:rPr>
  </w:style>
  <w:style w:type="paragraph" w:customStyle="1" w:styleId="25b">
    <w:name w:val="Основной текст с отступом 25"/>
    <w:basedOn w:val="a2"/>
    <w:uiPriority w:val="99"/>
    <w:qFormat/>
    <w:rsid w:val="007D7AD6"/>
    <w:pPr>
      <w:overflowPunct w:val="0"/>
      <w:autoSpaceDE w:val="0"/>
      <w:autoSpaceDN w:val="0"/>
      <w:adjustRightInd w:val="0"/>
      <w:snapToGrid/>
      <w:spacing w:before="0" w:after="0"/>
      <w:ind w:firstLine="720"/>
    </w:pPr>
    <w:rPr>
      <w:rFonts w:eastAsia="Times New Roman"/>
    </w:rPr>
  </w:style>
  <w:style w:type="paragraph" w:customStyle="1" w:styleId="style39">
    <w:name w:val="style3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ffe">
    <w:name w:val="Знак Знак Знак Знак Знак Знак Знак Знак Знак Знак Знак Знак Знак Знак Знак Знак Знак Знак Знак Знак Знак Знак Знак Знак Знак"/>
    <w:basedOn w:val="a2"/>
    <w:uiPriority w:val="99"/>
    <w:qFormat/>
    <w:rsid w:val="007D7AD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830">
    <w:name w:val="Знак Знак83"/>
    <w:uiPriority w:val="99"/>
    <w:qFormat/>
    <w:locked/>
    <w:rsid w:val="007D7AD6"/>
    <w:rPr>
      <w:sz w:val="24"/>
    </w:rPr>
  </w:style>
  <w:style w:type="character" w:customStyle="1" w:styleId="624">
    <w:name w:val="Знак Знак624"/>
    <w:uiPriority w:val="99"/>
    <w:locked/>
    <w:rsid w:val="007D7AD6"/>
    <w:rPr>
      <w:b/>
      <w:caps/>
      <w:sz w:val="24"/>
      <w:lang w:val="ru-RU" w:eastAsia="ru-RU"/>
    </w:rPr>
  </w:style>
  <w:style w:type="character" w:customStyle="1" w:styleId="5190">
    <w:name w:val="Знак Знак519"/>
    <w:uiPriority w:val="99"/>
    <w:locked/>
    <w:rsid w:val="007D7AD6"/>
    <w:rPr>
      <w:b/>
      <w:sz w:val="27"/>
      <w:lang w:val="ru-RU" w:eastAsia="ru-RU"/>
    </w:rPr>
  </w:style>
  <w:style w:type="paragraph" w:customStyle="1" w:styleId="264">
    <w:name w:val="Основной текст 26"/>
    <w:basedOn w:val="a2"/>
    <w:uiPriority w:val="99"/>
    <w:qFormat/>
    <w:rsid w:val="007D7AD6"/>
    <w:pPr>
      <w:widowControl/>
      <w:shd w:val="clear" w:color="auto" w:fill="FFFFFF"/>
      <w:snapToGrid/>
      <w:spacing w:before="233" w:after="0" w:line="360" w:lineRule="auto"/>
      <w:ind w:left="1701" w:hanging="567"/>
    </w:pPr>
    <w:rPr>
      <w:rFonts w:eastAsia="Times New Roman"/>
      <w:b/>
      <w:color w:val="000000"/>
      <w:spacing w:val="-5"/>
      <w:sz w:val="28"/>
    </w:rPr>
  </w:style>
  <w:style w:type="character" w:customStyle="1" w:styleId="bold1">
    <w:name w:val="bold1"/>
    <w:uiPriority w:val="99"/>
    <w:qFormat/>
    <w:rsid w:val="007D7AD6"/>
    <w:rPr>
      <w:rFonts w:ascii="Arial" w:hAnsi="Arial"/>
      <w:b/>
    </w:rPr>
  </w:style>
  <w:style w:type="character" w:customStyle="1" w:styleId="b-serp-itemtextpassage1">
    <w:name w:val="b-serp-item__text_passage1"/>
    <w:uiPriority w:val="99"/>
    <w:qFormat/>
    <w:rsid w:val="007D7AD6"/>
    <w:rPr>
      <w:b/>
    </w:rPr>
  </w:style>
  <w:style w:type="character" w:customStyle="1" w:styleId="affffffffff">
    <w:name w:val="текст Знак Знак"/>
    <w:uiPriority w:val="99"/>
    <w:qFormat/>
    <w:rsid w:val="007D7AD6"/>
    <w:rPr>
      <w:sz w:val="24"/>
      <w:lang w:val="ru-RU" w:eastAsia="ru-RU"/>
    </w:rPr>
  </w:style>
  <w:style w:type="paragraph" w:customStyle="1" w:styleId="1fffff4">
    <w:name w:val="Стиль Заголовок 1 (тем обзор)"/>
    <w:basedOn w:val="10"/>
    <w:link w:val="1fffff5"/>
    <w:uiPriority w:val="99"/>
    <w:qFormat/>
    <w:rsid w:val="007D7AD6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jc w:val="right"/>
    </w:pPr>
    <w:rPr>
      <w:rFonts w:ascii="Times New Roman" w:hAnsi="Times New Roman"/>
      <w:b/>
      <w:caps/>
      <w:color w:val="000000"/>
      <w:kern w:val="32"/>
      <w:sz w:val="24"/>
    </w:rPr>
  </w:style>
  <w:style w:type="character" w:customStyle="1" w:styleId="1fffff5">
    <w:name w:val="Стиль Заголовок 1 (тем обзор) Знак"/>
    <w:link w:val="1fffff4"/>
    <w:uiPriority w:val="99"/>
    <w:qFormat/>
    <w:locked/>
    <w:rsid w:val="007D7AD6"/>
    <w:rPr>
      <w:rFonts w:ascii="Times New Roman" w:eastAsia="Calibri" w:hAnsi="Times New Roman" w:cs="Times New Roman"/>
      <w:b/>
      <w:caps/>
      <w:color w:val="000000"/>
      <w:kern w:val="32"/>
      <w:sz w:val="24"/>
      <w:szCs w:val="20"/>
      <w:lang w:eastAsia="ru-RU"/>
    </w:rPr>
  </w:style>
  <w:style w:type="paragraph" w:customStyle="1" w:styleId="364">
    <w:name w:val="Основной текст с отступом 36"/>
    <w:basedOn w:val="a2"/>
    <w:uiPriority w:val="99"/>
    <w:qFormat/>
    <w:rsid w:val="007D7AD6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47a">
    <w:name w:val="Заголовок 47"/>
    <w:basedOn w:val="10d"/>
    <w:next w:val="10d"/>
    <w:uiPriority w:val="99"/>
    <w:qFormat/>
    <w:rsid w:val="007D7AD6"/>
    <w:pPr>
      <w:keepNext/>
      <w:spacing w:line="240" w:lineRule="auto"/>
      <w:ind w:right="0" w:firstLine="0"/>
    </w:pPr>
  </w:style>
  <w:style w:type="paragraph" w:customStyle="1" w:styleId="res-desc1">
    <w:name w:val="res-desc1"/>
    <w:basedOn w:val="a2"/>
    <w:uiPriority w:val="99"/>
    <w:qFormat/>
    <w:rsid w:val="007D7AD6"/>
    <w:pPr>
      <w:widowControl/>
      <w:snapToGrid/>
      <w:spacing w:before="72" w:after="0"/>
    </w:pPr>
    <w:rPr>
      <w:rFonts w:ascii="a_Timer" w:eastAsia="Times New Roman" w:hAnsi="a_Timer" w:cs="a_Timer"/>
      <w:color w:val="000000"/>
      <w:szCs w:val="24"/>
    </w:rPr>
  </w:style>
  <w:style w:type="paragraph" w:customStyle="1" w:styleId="-2">
    <w:name w:val="А - об"/>
    <w:basedOn w:val="a2"/>
    <w:uiPriority w:val="99"/>
    <w:qFormat/>
    <w:rsid w:val="007D7AD6"/>
    <w:pPr>
      <w:widowControl/>
      <w:snapToGrid/>
      <w:spacing w:before="0" w:after="0" w:line="360" w:lineRule="auto"/>
      <w:ind w:firstLine="397"/>
    </w:pPr>
    <w:rPr>
      <w:rFonts w:eastAsia="Times New Roman"/>
      <w:b/>
      <w:sz w:val="20"/>
    </w:rPr>
  </w:style>
  <w:style w:type="paragraph" w:customStyle="1" w:styleId="365">
    <w:name w:val="Основной текст 36"/>
    <w:basedOn w:val="10d"/>
    <w:uiPriority w:val="99"/>
    <w:qFormat/>
    <w:rsid w:val="007D7AD6"/>
    <w:pPr>
      <w:spacing w:line="240" w:lineRule="auto"/>
      <w:ind w:right="0" w:firstLine="0"/>
      <w:jc w:val="both"/>
    </w:pPr>
    <w:rPr>
      <w:i/>
      <w:sz w:val="26"/>
    </w:rPr>
  </w:style>
  <w:style w:type="character" w:customStyle="1" w:styleId="description1">
    <w:name w:val="description1"/>
    <w:uiPriority w:val="99"/>
    <w:qFormat/>
    <w:rsid w:val="007D7AD6"/>
    <w:rPr>
      <w:color w:val="000000"/>
      <w:sz w:val="17"/>
    </w:rPr>
  </w:style>
  <w:style w:type="paragraph" w:customStyle="1" w:styleId="1fffff6">
    <w:name w:val="1_темы"/>
    <w:basedOn w:val="a2"/>
    <w:uiPriority w:val="99"/>
    <w:qFormat/>
    <w:rsid w:val="007D7AD6"/>
    <w:pPr>
      <w:widowControl/>
      <w:snapToGrid/>
      <w:spacing w:before="0" w:after="0"/>
      <w:ind w:left="567"/>
      <w:jc w:val="both"/>
    </w:pPr>
    <w:rPr>
      <w:rFonts w:eastAsia="Times New Roman"/>
      <w:b/>
      <w:szCs w:val="24"/>
      <w:lang w:eastAsia="fr-FR"/>
    </w:rPr>
  </w:style>
  <w:style w:type="paragraph" w:customStyle="1" w:styleId="372">
    <w:name w:val="Заголовок 37"/>
    <w:basedOn w:val="a2"/>
    <w:next w:val="a2"/>
    <w:uiPriority w:val="99"/>
    <w:qFormat/>
    <w:rsid w:val="007D7AD6"/>
    <w:pPr>
      <w:keepNext/>
      <w:widowControl/>
      <w:spacing w:before="240" w:after="60"/>
    </w:pPr>
    <w:rPr>
      <w:rFonts w:ascii="Arial" w:eastAsia="Times New Roman" w:hAnsi="Arial"/>
    </w:rPr>
  </w:style>
  <w:style w:type="character" w:customStyle="1" w:styleId="940">
    <w:name w:val="Знак Знак94"/>
    <w:uiPriority w:val="99"/>
    <w:rsid w:val="007D7AD6"/>
    <w:rPr>
      <w:rFonts w:ascii="Times New Roman" w:hAnsi="Times New Roman"/>
      <w:sz w:val="24"/>
    </w:rPr>
  </w:style>
  <w:style w:type="character" w:customStyle="1" w:styleId="1340">
    <w:name w:val="Знак Знак134"/>
    <w:uiPriority w:val="99"/>
    <w:locked/>
    <w:rsid w:val="007D7AD6"/>
    <w:rPr>
      <w:rFonts w:ascii="Arial" w:hAnsi="Arial"/>
      <w:b/>
      <w:kern w:val="32"/>
      <w:sz w:val="32"/>
      <w:lang w:val="ru-RU" w:eastAsia="ru-RU"/>
    </w:rPr>
  </w:style>
  <w:style w:type="character" w:customStyle="1" w:styleId="bibliocaption1">
    <w:name w:val="bibliocaption1"/>
    <w:uiPriority w:val="99"/>
    <w:qFormat/>
    <w:rsid w:val="007D7AD6"/>
    <w:rPr>
      <w:rFonts w:ascii="Verdana" w:hAnsi="Verdana"/>
      <w:b/>
      <w:color w:val="080000"/>
      <w:sz w:val="22"/>
      <w:u w:val="none"/>
    </w:rPr>
  </w:style>
  <w:style w:type="paragraph" w:customStyle="1" w:styleId="affffffffff0">
    <w:name w:val="Знак Знак Знак Знак Знак Знак Знак Знак Знак"/>
    <w:basedOn w:val="a2"/>
    <w:uiPriority w:val="99"/>
    <w:qFormat/>
    <w:rsid w:val="007D7AD6"/>
    <w:pPr>
      <w:widowControl/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affffffffff1">
    <w:name w:val="ͮ𬠫"/>
    <w:uiPriority w:val="99"/>
    <w:qFormat/>
    <w:rsid w:val="007D7AD6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t988">
    <w:name w:val="ft988"/>
    <w:basedOn w:val="a3"/>
    <w:uiPriority w:val="99"/>
    <w:qFormat/>
    <w:rsid w:val="007D7AD6"/>
    <w:rPr>
      <w:rFonts w:cs="Times New Roman"/>
    </w:rPr>
  </w:style>
  <w:style w:type="character" w:customStyle="1" w:styleId="ft1067">
    <w:name w:val="ft1067"/>
    <w:basedOn w:val="a3"/>
    <w:uiPriority w:val="99"/>
    <w:qFormat/>
    <w:rsid w:val="007D7AD6"/>
    <w:rPr>
      <w:rFonts w:cs="Times New Roman"/>
    </w:rPr>
  </w:style>
  <w:style w:type="character" w:customStyle="1" w:styleId="ft1144">
    <w:name w:val="ft1144"/>
    <w:basedOn w:val="a3"/>
    <w:uiPriority w:val="99"/>
    <w:qFormat/>
    <w:rsid w:val="007D7AD6"/>
    <w:rPr>
      <w:rFonts w:cs="Times New Roman"/>
    </w:rPr>
  </w:style>
  <w:style w:type="character" w:customStyle="1" w:styleId="ft1207">
    <w:name w:val="ft1207"/>
    <w:basedOn w:val="a3"/>
    <w:uiPriority w:val="99"/>
    <w:qFormat/>
    <w:rsid w:val="007D7AD6"/>
    <w:rPr>
      <w:rFonts w:cs="Times New Roman"/>
    </w:rPr>
  </w:style>
  <w:style w:type="character" w:customStyle="1" w:styleId="ft1213">
    <w:name w:val="ft1213"/>
    <w:basedOn w:val="a3"/>
    <w:uiPriority w:val="99"/>
    <w:qFormat/>
    <w:rsid w:val="007D7AD6"/>
    <w:rPr>
      <w:rFonts w:cs="Times New Roman"/>
    </w:rPr>
  </w:style>
  <w:style w:type="character" w:customStyle="1" w:styleId="ft1214">
    <w:name w:val="ft1214"/>
    <w:basedOn w:val="a3"/>
    <w:uiPriority w:val="99"/>
    <w:qFormat/>
    <w:rsid w:val="007D7AD6"/>
    <w:rPr>
      <w:rFonts w:cs="Times New Roman"/>
    </w:rPr>
  </w:style>
  <w:style w:type="character" w:customStyle="1" w:styleId="ft1289">
    <w:name w:val="ft1289"/>
    <w:basedOn w:val="a3"/>
    <w:uiPriority w:val="99"/>
    <w:qFormat/>
    <w:rsid w:val="007D7AD6"/>
    <w:rPr>
      <w:rFonts w:cs="Times New Roman"/>
    </w:rPr>
  </w:style>
  <w:style w:type="character" w:customStyle="1" w:styleId="ft1311">
    <w:name w:val="ft1311"/>
    <w:basedOn w:val="a3"/>
    <w:uiPriority w:val="99"/>
    <w:qFormat/>
    <w:rsid w:val="007D7AD6"/>
    <w:rPr>
      <w:rFonts w:cs="Times New Roman"/>
    </w:rPr>
  </w:style>
  <w:style w:type="character" w:customStyle="1" w:styleId="ft3008">
    <w:name w:val="ft3008"/>
    <w:basedOn w:val="a3"/>
    <w:uiPriority w:val="99"/>
    <w:qFormat/>
    <w:rsid w:val="007D7AD6"/>
    <w:rPr>
      <w:rFonts w:cs="Times New Roman"/>
    </w:rPr>
  </w:style>
  <w:style w:type="character" w:customStyle="1" w:styleId="ft3181">
    <w:name w:val="ft3181"/>
    <w:basedOn w:val="a3"/>
    <w:uiPriority w:val="99"/>
    <w:qFormat/>
    <w:rsid w:val="007D7AD6"/>
    <w:rPr>
      <w:rFonts w:cs="Times New Roman"/>
    </w:rPr>
  </w:style>
  <w:style w:type="character" w:customStyle="1" w:styleId="ft722">
    <w:name w:val="ft722"/>
    <w:basedOn w:val="a3"/>
    <w:uiPriority w:val="99"/>
    <w:qFormat/>
    <w:rsid w:val="007D7AD6"/>
    <w:rPr>
      <w:rFonts w:cs="Times New Roman"/>
    </w:rPr>
  </w:style>
  <w:style w:type="character" w:customStyle="1" w:styleId="ft728">
    <w:name w:val="ft728"/>
    <w:basedOn w:val="a3"/>
    <w:uiPriority w:val="99"/>
    <w:qFormat/>
    <w:rsid w:val="007D7AD6"/>
    <w:rPr>
      <w:rFonts w:cs="Times New Roman"/>
    </w:rPr>
  </w:style>
  <w:style w:type="character" w:customStyle="1" w:styleId="ft730">
    <w:name w:val="ft730"/>
    <w:basedOn w:val="a3"/>
    <w:uiPriority w:val="99"/>
    <w:qFormat/>
    <w:rsid w:val="007D7AD6"/>
    <w:rPr>
      <w:rFonts w:cs="Times New Roman"/>
    </w:rPr>
  </w:style>
  <w:style w:type="character" w:customStyle="1" w:styleId="ft72">
    <w:name w:val="ft72"/>
    <w:basedOn w:val="a3"/>
    <w:uiPriority w:val="99"/>
    <w:qFormat/>
    <w:rsid w:val="007D7AD6"/>
    <w:rPr>
      <w:rFonts w:cs="Times New Roman"/>
    </w:rPr>
  </w:style>
  <w:style w:type="character" w:customStyle="1" w:styleId="ft731">
    <w:name w:val="ft731"/>
    <w:basedOn w:val="a3"/>
    <w:uiPriority w:val="99"/>
    <w:qFormat/>
    <w:rsid w:val="007D7AD6"/>
    <w:rPr>
      <w:rFonts w:cs="Times New Roman"/>
    </w:rPr>
  </w:style>
  <w:style w:type="character" w:customStyle="1" w:styleId="ft732">
    <w:name w:val="ft732"/>
    <w:basedOn w:val="a3"/>
    <w:uiPriority w:val="99"/>
    <w:qFormat/>
    <w:rsid w:val="007D7AD6"/>
    <w:rPr>
      <w:rFonts w:cs="Times New Roman"/>
    </w:rPr>
  </w:style>
  <w:style w:type="character" w:customStyle="1" w:styleId="ft735">
    <w:name w:val="ft735"/>
    <w:basedOn w:val="a3"/>
    <w:uiPriority w:val="99"/>
    <w:qFormat/>
    <w:rsid w:val="007D7AD6"/>
    <w:rPr>
      <w:rFonts w:cs="Times New Roman"/>
    </w:rPr>
  </w:style>
  <w:style w:type="character" w:customStyle="1" w:styleId="ft738">
    <w:name w:val="ft738"/>
    <w:basedOn w:val="a3"/>
    <w:uiPriority w:val="99"/>
    <w:qFormat/>
    <w:rsid w:val="007D7AD6"/>
    <w:rPr>
      <w:rFonts w:cs="Times New Roman"/>
    </w:rPr>
  </w:style>
  <w:style w:type="character" w:customStyle="1" w:styleId="ft747">
    <w:name w:val="ft747"/>
    <w:basedOn w:val="a3"/>
    <w:uiPriority w:val="99"/>
    <w:qFormat/>
    <w:rsid w:val="007D7AD6"/>
    <w:rPr>
      <w:rFonts w:cs="Times New Roman"/>
    </w:rPr>
  </w:style>
  <w:style w:type="character" w:customStyle="1" w:styleId="ft758">
    <w:name w:val="ft758"/>
    <w:basedOn w:val="a3"/>
    <w:uiPriority w:val="99"/>
    <w:qFormat/>
    <w:rsid w:val="007D7AD6"/>
    <w:rPr>
      <w:rFonts w:cs="Times New Roman"/>
    </w:rPr>
  </w:style>
  <w:style w:type="paragraph" w:customStyle="1" w:styleId="Picture">
    <w:name w:val="Picture"/>
    <w:basedOn w:val="a2"/>
    <w:next w:val="a2"/>
    <w:uiPriority w:val="99"/>
    <w:qFormat/>
    <w:rsid w:val="007D7AD6"/>
    <w:pPr>
      <w:widowControl/>
      <w:autoSpaceDE w:val="0"/>
      <w:autoSpaceDN w:val="0"/>
      <w:adjustRightInd w:val="0"/>
      <w:snapToGrid/>
      <w:spacing w:before="0" w:after="0" w:line="220" w:lineRule="atLeast"/>
      <w:jc w:val="center"/>
    </w:pPr>
    <w:rPr>
      <w:rFonts w:ascii="PragmaticaCTT" w:eastAsia="Times New Roman" w:hAnsi="PragmaticaCTT" w:cs="PragmaticaCTT"/>
      <w:b/>
      <w:bCs/>
      <w:sz w:val="18"/>
      <w:szCs w:val="18"/>
    </w:rPr>
  </w:style>
  <w:style w:type="paragraph" w:customStyle="1" w:styleId="Default1">
    <w:name w:val="Default1"/>
    <w:basedOn w:val="Default"/>
    <w:next w:val="Default"/>
    <w:uiPriority w:val="99"/>
    <w:qFormat/>
    <w:rsid w:val="007D7AD6"/>
    <w:rPr>
      <w:color w:val="auto"/>
      <w:lang w:val="en-US" w:eastAsia="en-US"/>
    </w:rPr>
  </w:style>
  <w:style w:type="paragraph" w:customStyle="1" w:styleId="1fffff7">
    <w:name w:val="Çàãîëîâîê 1"/>
    <w:basedOn w:val="Default"/>
    <w:next w:val="Default"/>
    <w:uiPriority w:val="99"/>
    <w:qFormat/>
    <w:rsid w:val="007D7AD6"/>
    <w:rPr>
      <w:color w:val="auto"/>
      <w:lang w:val="en-US" w:eastAsia="en-US"/>
    </w:rPr>
  </w:style>
  <w:style w:type="character" w:customStyle="1" w:styleId="ft2100">
    <w:name w:val="ft2100"/>
    <w:basedOn w:val="a3"/>
    <w:uiPriority w:val="99"/>
    <w:qFormat/>
    <w:rsid w:val="007D7AD6"/>
    <w:rPr>
      <w:rFonts w:cs="Times New Roman"/>
    </w:rPr>
  </w:style>
  <w:style w:type="character" w:customStyle="1" w:styleId="ft2109">
    <w:name w:val="ft2109"/>
    <w:basedOn w:val="a3"/>
    <w:uiPriority w:val="99"/>
    <w:qFormat/>
    <w:rsid w:val="007D7AD6"/>
    <w:rPr>
      <w:rFonts w:cs="Times New Roman"/>
    </w:rPr>
  </w:style>
  <w:style w:type="character" w:customStyle="1" w:styleId="ft2121">
    <w:name w:val="ft2121"/>
    <w:basedOn w:val="a3"/>
    <w:uiPriority w:val="99"/>
    <w:qFormat/>
    <w:rsid w:val="007D7AD6"/>
    <w:rPr>
      <w:rFonts w:cs="Times New Roman"/>
    </w:rPr>
  </w:style>
  <w:style w:type="character" w:customStyle="1" w:styleId="ft2130">
    <w:name w:val="ft2130"/>
    <w:basedOn w:val="a3"/>
    <w:uiPriority w:val="99"/>
    <w:qFormat/>
    <w:rsid w:val="007D7AD6"/>
    <w:rPr>
      <w:rFonts w:cs="Times New Roman"/>
    </w:rPr>
  </w:style>
  <w:style w:type="character" w:customStyle="1" w:styleId="ft24421">
    <w:name w:val="ft24421"/>
    <w:uiPriority w:val="99"/>
    <w:qFormat/>
    <w:rsid w:val="007D7AD6"/>
    <w:rPr>
      <w:rFonts w:ascii="Times" w:hAnsi="Times"/>
      <w:b/>
      <w:color w:val="000000"/>
      <w:spacing w:val="15"/>
      <w:sz w:val="27"/>
    </w:rPr>
  </w:style>
  <w:style w:type="paragraph" w:customStyle="1" w:styleId="affffffffff2">
    <w:name w:val="Стиль для методичек"/>
    <w:basedOn w:val="a2"/>
    <w:uiPriority w:val="99"/>
    <w:qFormat/>
    <w:rsid w:val="007D7AD6"/>
    <w:pPr>
      <w:widowControl/>
      <w:snapToGrid/>
      <w:spacing w:before="0" w:after="0"/>
      <w:ind w:left="284" w:firstLine="340"/>
      <w:jc w:val="both"/>
    </w:pPr>
    <w:rPr>
      <w:rFonts w:ascii="Calibri" w:eastAsia="Times New Roman" w:hAnsi="Calibri" w:cs="Calibri"/>
      <w:sz w:val="28"/>
      <w:szCs w:val="28"/>
    </w:rPr>
  </w:style>
  <w:style w:type="paragraph" w:customStyle="1" w:styleId="Preformatted">
    <w:name w:val="Preformatted"/>
    <w:basedOn w:val="a2"/>
    <w:uiPriority w:val="99"/>
    <w:qFormat/>
    <w:rsid w:val="007D7AD6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autoSpaceDE w:val="0"/>
      <w:snapToGrid/>
      <w:spacing w:before="0" w:after="0"/>
    </w:pPr>
    <w:rPr>
      <w:rFonts w:ascii="Courier New" w:eastAsia="Times New Roman" w:hAnsi="Courier New" w:cs="Courier New"/>
      <w:sz w:val="20"/>
      <w:lang w:eastAsia="ar-SA"/>
    </w:rPr>
  </w:style>
  <w:style w:type="character" w:customStyle="1" w:styleId="FontStyle49">
    <w:name w:val="Font Style49"/>
    <w:uiPriority w:val="99"/>
    <w:qFormat/>
    <w:rsid w:val="007D7AD6"/>
    <w:rPr>
      <w:rFonts w:ascii="Times New Roman" w:hAnsi="Times New Roman"/>
      <w:i/>
      <w:sz w:val="26"/>
    </w:rPr>
  </w:style>
  <w:style w:type="character" w:customStyle="1" w:styleId="rvts9">
    <w:name w:val="rvts9"/>
    <w:basedOn w:val="a3"/>
    <w:uiPriority w:val="99"/>
    <w:qFormat/>
    <w:rsid w:val="007D7AD6"/>
    <w:rPr>
      <w:rFonts w:cs="Times New Roman"/>
    </w:rPr>
  </w:style>
  <w:style w:type="character" w:customStyle="1" w:styleId="rvts15">
    <w:name w:val="rvts15"/>
    <w:basedOn w:val="a3"/>
    <w:uiPriority w:val="99"/>
    <w:qFormat/>
    <w:rsid w:val="007D7AD6"/>
    <w:rPr>
      <w:rFonts w:cs="Times New Roman"/>
    </w:rPr>
  </w:style>
  <w:style w:type="paragraph" w:customStyle="1" w:styleId="2TimesNewW1">
    <w:name w:val="Стиль Заголовок 2 + Times New (W1)"/>
    <w:basedOn w:val="20"/>
    <w:uiPriority w:val="99"/>
    <w:qFormat/>
    <w:rsid w:val="007D7AD6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right"/>
    </w:pPr>
    <w:rPr>
      <w:rFonts w:ascii="Times New Roman" w:hAnsi="Times New Roman"/>
      <w:bCs/>
      <w:caps/>
      <w:sz w:val="24"/>
      <w:szCs w:val="24"/>
    </w:rPr>
  </w:style>
  <w:style w:type="paragraph" w:customStyle="1" w:styleId="consplusnormal1">
    <w:name w:val="consplusnormal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125">
    <w:name w:val="Стиль Заголовок 1 + по ширине Первая строка:  125 см"/>
    <w:basedOn w:val="10"/>
    <w:uiPriority w:val="99"/>
    <w:qFormat/>
    <w:rsid w:val="007D7AD6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  <w:szCs w:val="24"/>
    </w:rPr>
  </w:style>
  <w:style w:type="paragraph" w:customStyle="1" w:styleId="1fffff8">
    <w:name w:val="Стиль Заголовок 1"/>
    <w:basedOn w:val="10"/>
    <w:uiPriority w:val="99"/>
    <w:qFormat/>
    <w:rsid w:val="007D7AD6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  <w:szCs w:val="24"/>
    </w:rPr>
  </w:style>
  <w:style w:type="paragraph" w:customStyle="1" w:styleId="211pt">
    <w:name w:val="Стиль Заголовок 2 + 11 pt не курсив Авто все прописные"/>
    <w:basedOn w:val="20"/>
    <w:uiPriority w:val="99"/>
    <w:qFormat/>
    <w:rsid w:val="007D7AD6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center"/>
    </w:pPr>
    <w:rPr>
      <w:rFonts w:ascii="Times New Roman" w:hAnsi="Times New Roman" w:cs="Arial"/>
      <w:b/>
      <w:bCs/>
      <w:i/>
      <w:sz w:val="24"/>
      <w:szCs w:val="24"/>
    </w:rPr>
  </w:style>
  <w:style w:type="paragraph" w:customStyle="1" w:styleId="1fffff9">
    <w:name w:val="Стиль Заголовок 1 + Авто"/>
    <w:basedOn w:val="10"/>
    <w:link w:val="1fffffa"/>
    <w:uiPriority w:val="99"/>
    <w:qFormat/>
    <w:rsid w:val="007D7AD6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caps/>
      <w:color w:val="000000"/>
      <w:spacing w:val="1"/>
      <w:sz w:val="24"/>
    </w:rPr>
  </w:style>
  <w:style w:type="character" w:customStyle="1" w:styleId="1fffffa">
    <w:name w:val="Стиль Заголовок 1 + Авто Знак"/>
    <w:link w:val="1fffff9"/>
    <w:uiPriority w:val="99"/>
    <w:qFormat/>
    <w:locked/>
    <w:rsid w:val="007D7AD6"/>
    <w:rPr>
      <w:rFonts w:ascii="Times New Roman ??????????" w:eastAsia="Calibri" w:hAnsi="Times New Roman ??????????" w:cs="Times New Roman"/>
      <w:b/>
      <w:caps/>
      <w:color w:val="000000"/>
      <w:spacing w:val="1"/>
      <w:sz w:val="24"/>
      <w:szCs w:val="20"/>
      <w:shd w:val="clear" w:color="auto" w:fill="FFFFFF"/>
      <w:lang w:eastAsia="ru-RU"/>
    </w:rPr>
  </w:style>
  <w:style w:type="paragraph" w:customStyle="1" w:styleId="2ffff">
    <w:name w:val="ЗАГ 2 УМК"/>
    <w:basedOn w:val="20"/>
    <w:uiPriority w:val="99"/>
    <w:qFormat/>
    <w:rsid w:val="007D7AD6"/>
    <w:pPr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60" w:lineRule="auto"/>
      <w:ind w:left="-567" w:right="-675" w:firstLine="567"/>
    </w:pPr>
    <w:rPr>
      <w:rFonts w:ascii="Times New Roman" w:hAnsi="Times New Roman"/>
      <w:bCs/>
      <w:iCs/>
      <w:sz w:val="28"/>
      <w:szCs w:val="28"/>
    </w:rPr>
  </w:style>
  <w:style w:type="character" w:customStyle="1" w:styleId="ft401">
    <w:name w:val="ft401"/>
    <w:basedOn w:val="a3"/>
    <w:uiPriority w:val="99"/>
    <w:qFormat/>
    <w:rsid w:val="007D7AD6"/>
    <w:rPr>
      <w:rFonts w:cs="Times New Roman"/>
    </w:rPr>
  </w:style>
  <w:style w:type="character" w:customStyle="1" w:styleId="ft404">
    <w:name w:val="ft404"/>
    <w:basedOn w:val="a3"/>
    <w:uiPriority w:val="99"/>
    <w:qFormat/>
    <w:rsid w:val="007D7AD6"/>
    <w:rPr>
      <w:rFonts w:cs="Times New Roman"/>
    </w:rPr>
  </w:style>
  <w:style w:type="character" w:customStyle="1" w:styleId="ft2">
    <w:name w:val="ft2"/>
    <w:basedOn w:val="a3"/>
    <w:uiPriority w:val="99"/>
    <w:qFormat/>
    <w:rsid w:val="007D7AD6"/>
    <w:rPr>
      <w:rFonts w:cs="Times New Roman"/>
    </w:rPr>
  </w:style>
  <w:style w:type="character" w:customStyle="1" w:styleId="ft405">
    <w:name w:val="ft405"/>
    <w:basedOn w:val="a3"/>
    <w:uiPriority w:val="99"/>
    <w:qFormat/>
    <w:rsid w:val="007D7AD6"/>
    <w:rPr>
      <w:rFonts w:cs="Times New Roman"/>
    </w:rPr>
  </w:style>
  <w:style w:type="character" w:customStyle="1" w:styleId="ft407">
    <w:name w:val="ft407"/>
    <w:basedOn w:val="a3"/>
    <w:uiPriority w:val="99"/>
    <w:qFormat/>
    <w:rsid w:val="007D7AD6"/>
    <w:rPr>
      <w:rFonts w:cs="Times New Roman"/>
    </w:rPr>
  </w:style>
  <w:style w:type="character" w:customStyle="1" w:styleId="ft411">
    <w:name w:val="ft411"/>
    <w:basedOn w:val="a3"/>
    <w:uiPriority w:val="99"/>
    <w:qFormat/>
    <w:rsid w:val="007D7AD6"/>
    <w:rPr>
      <w:rFonts w:cs="Times New Roman"/>
    </w:rPr>
  </w:style>
  <w:style w:type="character" w:customStyle="1" w:styleId="ft416">
    <w:name w:val="ft416"/>
    <w:basedOn w:val="a3"/>
    <w:uiPriority w:val="99"/>
    <w:qFormat/>
    <w:rsid w:val="007D7AD6"/>
    <w:rPr>
      <w:rFonts w:cs="Times New Roman"/>
    </w:rPr>
  </w:style>
  <w:style w:type="character" w:customStyle="1" w:styleId="ft438">
    <w:name w:val="ft438"/>
    <w:basedOn w:val="a3"/>
    <w:uiPriority w:val="99"/>
    <w:qFormat/>
    <w:rsid w:val="007D7AD6"/>
    <w:rPr>
      <w:rFonts w:cs="Times New Roman"/>
    </w:rPr>
  </w:style>
  <w:style w:type="character" w:customStyle="1" w:styleId="ft461">
    <w:name w:val="ft461"/>
    <w:basedOn w:val="a3"/>
    <w:uiPriority w:val="99"/>
    <w:qFormat/>
    <w:rsid w:val="007D7AD6"/>
    <w:rPr>
      <w:rFonts w:cs="Times New Roman"/>
    </w:rPr>
  </w:style>
  <w:style w:type="character" w:customStyle="1" w:styleId="ft485">
    <w:name w:val="ft485"/>
    <w:basedOn w:val="a3"/>
    <w:uiPriority w:val="99"/>
    <w:qFormat/>
    <w:rsid w:val="007D7AD6"/>
    <w:rPr>
      <w:rFonts w:cs="Times New Roman"/>
    </w:rPr>
  </w:style>
  <w:style w:type="character" w:customStyle="1" w:styleId="ft507">
    <w:name w:val="ft507"/>
    <w:basedOn w:val="a3"/>
    <w:uiPriority w:val="99"/>
    <w:qFormat/>
    <w:rsid w:val="007D7AD6"/>
    <w:rPr>
      <w:rFonts w:cs="Times New Roman"/>
    </w:rPr>
  </w:style>
  <w:style w:type="character" w:customStyle="1" w:styleId="ft464">
    <w:name w:val="ft464"/>
    <w:basedOn w:val="a3"/>
    <w:uiPriority w:val="99"/>
    <w:qFormat/>
    <w:rsid w:val="007D7AD6"/>
    <w:rPr>
      <w:rFonts w:cs="Times New Roman"/>
    </w:rPr>
  </w:style>
  <w:style w:type="character" w:customStyle="1" w:styleId="ft515">
    <w:name w:val="ft515"/>
    <w:basedOn w:val="a3"/>
    <w:uiPriority w:val="99"/>
    <w:qFormat/>
    <w:rsid w:val="007D7AD6"/>
    <w:rPr>
      <w:rFonts w:cs="Times New Roman"/>
    </w:rPr>
  </w:style>
  <w:style w:type="character" w:customStyle="1" w:styleId="ft518">
    <w:name w:val="ft518"/>
    <w:basedOn w:val="a3"/>
    <w:uiPriority w:val="99"/>
    <w:qFormat/>
    <w:rsid w:val="007D7AD6"/>
    <w:rPr>
      <w:rFonts w:cs="Times New Roman"/>
    </w:rPr>
  </w:style>
  <w:style w:type="character" w:customStyle="1" w:styleId="ft521">
    <w:name w:val="ft521"/>
    <w:basedOn w:val="a3"/>
    <w:uiPriority w:val="99"/>
    <w:qFormat/>
    <w:rsid w:val="007D7AD6"/>
    <w:rPr>
      <w:rFonts w:cs="Times New Roman"/>
    </w:rPr>
  </w:style>
  <w:style w:type="character" w:customStyle="1" w:styleId="ft525">
    <w:name w:val="ft525"/>
    <w:basedOn w:val="a3"/>
    <w:uiPriority w:val="99"/>
    <w:qFormat/>
    <w:rsid w:val="007D7AD6"/>
    <w:rPr>
      <w:rFonts w:cs="Times New Roman"/>
    </w:rPr>
  </w:style>
  <w:style w:type="character" w:customStyle="1" w:styleId="ft549">
    <w:name w:val="ft549"/>
    <w:basedOn w:val="a3"/>
    <w:uiPriority w:val="99"/>
    <w:qFormat/>
    <w:rsid w:val="007D7AD6"/>
    <w:rPr>
      <w:rFonts w:cs="Times New Roman"/>
    </w:rPr>
  </w:style>
  <w:style w:type="character" w:customStyle="1" w:styleId="ft554">
    <w:name w:val="ft554"/>
    <w:basedOn w:val="a3"/>
    <w:uiPriority w:val="99"/>
    <w:qFormat/>
    <w:rsid w:val="007D7AD6"/>
    <w:rPr>
      <w:rFonts w:cs="Times New Roman"/>
    </w:rPr>
  </w:style>
  <w:style w:type="character" w:customStyle="1" w:styleId="ft557">
    <w:name w:val="ft557"/>
    <w:basedOn w:val="a3"/>
    <w:uiPriority w:val="99"/>
    <w:qFormat/>
    <w:rsid w:val="007D7AD6"/>
    <w:rPr>
      <w:rFonts w:cs="Times New Roman"/>
    </w:rPr>
  </w:style>
  <w:style w:type="character" w:customStyle="1" w:styleId="ft561">
    <w:name w:val="ft561"/>
    <w:basedOn w:val="a3"/>
    <w:uiPriority w:val="99"/>
    <w:qFormat/>
    <w:rsid w:val="007D7AD6"/>
    <w:rPr>
      <w:rFonts w:cs="Times New Roman"/>
    </w:rPr>
  </w:style>
  <w:style w:type="character" w:customStyle="1" w:styleId="ft565">
    <w:name w:val="ft565"/>
    <w:basedOn w:val="a3"/>
    <w:uiPriority w:val="99"/>
    <w:qFormat/>
    <w:rsid w:val="007D7AD6"/>
    <w:rPr>
      <w:rFonts w:cs="Times New Roman"/>
    </w:rPr>
  </w:style>
  <w:style w:type="character" w:customStyle="1" w:styleId="ft570">
    <w:name w:val="ft570"/>
    <w:basedOn w:val="a3"/>
    <w:uiPriority w:val="99"/>
    <w:qFormat/>
    <w:rsid w:val="007D7AD6"/>
    <w:rPr>
      <w:rFonts w:cs="Times New Roman"/>
    </w:rPr>
  </w:style>
  <w:style w:type="character" w:customStyle="1" w:styleId="ft594">
    <w:name w:val="ft594"/>
    <w:basedOn w:val="a3"/>
    <w:uiPriority w:val="99"/>
    <w:qFormat/>
    <w:rsid w:val="007D7AD6"/>
    <w:rPr>
      <w:rFonts w:cs="Times New Roman"/>
    </w:rPr>
  </w:style>
  <w:style w:type="character" w:customStyle="1" w:styleId="ft600">
    <w:name w:val="ft600"/>
    <w:basedOn w:val="a3"/>
    <w:uiPriority w:val="99"/>
    <w:qFormat/>
    <w:rsid w:val="007D7AD6"/>
    <w:rPr>
      <w:rFonts w:cs="Times New Roman"/>
    </w:rPr>
  </w:style>
  <w:style w:type="character" w:customStyle="1" w:styleId="ft625">
    <w:name w:val="ft625"/>
    <w:basedOn w:val="a3"/>
    <w:uiPriority w:val="99"/>
    <w:qFormat/>
    <w:rsid w:val="007D7AD6"/>
    <w:rPr>
      <w:rFonts w:cs="Times New Roman"/>
    </w:rPr>
  </w:style>
  <w:style w:type="character" w:customStyle="1" w:styleId="ft646">
    <w:name w:val="ft646"/>
    <w:basedOn w:val="a3"/>
    <w:uiPriority w:val="99"/>
    <w:qFormat/>
    <w:rsid w:val="007D7AD6"/>
    <w:rPr>
      <w:rFonts w:cs="Times New Roman"/>
    </w:rPr>
  </w:style>
  <w:style w:type="character" w:customStyle="1" w:styleId="ft648">
    <w:name w:val="ft648"/>
    <w:basedOn w:val="a3"/>
    <w:uiPriority w:val="99"/>
    <w:qFormat/>
    <w:rsid w:val="007D7AD6"/>
    <w:rPr>
      <w:rFonts w:cs="Times New Roman"/>
    </w:rPr>
  </w:style>
  <w:style w:type="character" w:customStyle="1" w:styleId="ft650">
    <w:name w:val="ft650"/>
    <w:basedOn w:val="a3"/>
    <w:uiPriority w:val="99"/>
    <w:qFormat/>
    <w:rsid w:val="007D7AD6"/>
    <w:rPr>
      <w:rFonts w:cs="Times New Roman"/>
    </w:rPr>
  </w:style>
  <w:style w:type="character" w:customStyle="1" w:styleId="ft651">
    <w:name w:val="ft651"/>
    <w:basedOn w:val="a3"/>
    <w:uiPriority w:val="99"/>
    <w:qFormat/>
    <w:rsid w:val="007D7AD6"/>
    <w:rPr>
      <w:rFonts w:cs="Times New Roman"/>
    </w:rPr>
  </w:style>
  <w:style w:type="character" w:customStyle="1" w:styleId="ft654">
    <w:name w:val="ft654"/>
    <w:basedOn w:val="a3"/>
    <w:uiPriority w:val="99"/>
    <w:qFormat/>
    <w:rsid w:val="007D7AD6"/>
    <w:rPr>
      <w:rFonts w:cs="Times New Roman"/>
    </w:rPr>
  </w:style>
  <w:style w:type="character" w:customStyle="1" w:styleId="ft655">
    <w:name w:val="ft655"/>
    <w:basedOn w:val="a3"/>
    <w:uiPriority w:val="99"/>
    <w:qFormat/>
    <w:rsid w:val="007D7AD6"/>
    <w:rPr>
      <w:rFonts w:cs="Times New Roman"/>
    </w:rPr>
  </w:style>
  <w:style w:type="character" w:customStyle="1" w:styleId="ft674">
    <w:name w:val="ft674"/>
    <w:basedOn w:val="a3"/>
    <w:uiPriority w:val="99"/>
    <w:qFormat/>
    <w:rsid w:val="007D7AD6"/>
    <w:rPr>
      <w:rFonts w:cs="Times New Roman"/>
    </w:rPr>
  </w:style>
  <w:style w:type="character" w:customStyle="1" w:styleId="ft698">
    <w:name w:val="ft698"/>
    <w:basedOn w:val="a3"/>
    <w:uiPriority w:val="99"/>
    <w:qFormat/>
    <w:rsid w:val="007D7AD6"/>
    <w:rPr>
      <w:rFonts w:cs="Times New Roman"/>
    </w:rPr>
  </w:style>
  <w:style w:type="character" w:customStyle="1" w:styleId="ft709">
    <w:name w:val="ft709"/>
    <w:basedOn w:val="a3"/>
    <w:uiPriority w:val="99"/>
    <w:qFormat/>
    <w:rsid w:val="007D7AD6"/>
    <w:rPr>
      <w:rFonts w:cs="Times New Roman"/>
    </w:rPr>
  </w:style>
  <w:style w:type="character" w:customStyle="1" w:styleId="ft723">
    <w:name w:val="ft723"/>
    <w:basedOn w:val="a3"/>
    <w:uiPriority w:val="99"/>
    <w:qFormat/>
    <w:rsid w:val="007D7AD6"/>
    <w:rPr>
      <w:rFonts w:cs="Times New Roman"/>
    </w:rPr>
  </w:style>
  <w:style w:type="character" w:customStyle="1" w:styleId="ft746">
    <w:name w:val="ft746"/>
    <w:basedOn w:val="a3"/>
    <w:uiPriority w:val="99"/>
    <w:qFormat/>
    <w:rsid w:val="007D7AD6"/>
    <w:rPr>
      <w:rFonts w:cs="Times New Roman"/>
    </w:rPr>
  </w:style>
  <w:style w:type="character" w:customStyle="1" w:styleId="ft770">
    <w:name w:val="ft770"/>
    <w:basedOn w:val="a3"/>
    <w:uiPriority w:val="99"/>
    <w:qFormat/>
    <w:rsid w:val="007D7AD6"/>
    <w:rPr>
      <w:rFonts w:cs="Times New Roman"/>
    </w:rPr>
  </w:style>
  <w:style w:type="character" w:customStyle="1" w:styleId="ft772">
    <w:name w:val="ft772"/>
    <w:basedOn w:val="a3"/>
    <w:uiPriority w:val="99"/>
    <w:qFormat/>
    <w:rsid w:val="007D7AD6"/>
    <w:rPr>
      <w:rFonts w:cs="Times New Roman"/>
    </w:rPr>
  </w:style>
  <w:style w:type="character" w:customStyle="1" w:styleId="ft774">
    <w:name w:val="ft774"/>
    <w:basedOn w:val="a3"/>
    <w:uiPriority w:val="99"/>
    <w:qFormat/>
    <w:rsid w:val="007D7AD6"/>
    <w:rPr>
      <w:rFonts w:cs="Times New Roman"/>
    </w:rPr>
  </w:style>
  <w:style w:type="character" w:customStyle="1" w:styleId="ft777">
    <w:name w:val="ft777"/>
    <w:basedOn w:val="a3"/>
    <w:uiPriority w:val="99"/>
    <w:qFormat/>
    <w:rsid w:val="007D7AD6"/>
    <w:rPr>
      <w:rFonts w:cs="Times New Roman"/>
    </w:rPr>
  </w:style>
  <w:style w:type="character" w:customStyle="1" w:styleId="ft778">
    <w:name w:val="ft778"/>
    <w:basedOn w:val="a3"/>
    <w:uiPriority w:val="99"/>
    <w:qFormat/>
    <w:rsid w:val="007D7AD6"/>
    <w:rPr>
      <w:rFonts w:cs="Times New Roman"/>
    </w:rPr>
  </w:style>
  <w:style w:type="character" w:customStyle="1" w:styleId="ft780">
    <w:name w:val="ft780"/>
    <w:basedOn w:val="a3"/>
    <w:uiPriority w:val="99"/>
    <w:qFormat/>
    <w:rsid w:val="007D7AD6"/>
    <w:rPr>
      <w:rFonts w:cs="Times New Roman"/>
    </w:rPr>
  </w:style>
  <w:style w:type="character" w:customStyle="1" w:styleId="ft794">
    <w:name w:val="ft794"/>
    <w:basedOn w:val="a3"/>
    <w:uiPriority w:val="99"/>
    <w:qFormat/>
    <w:rsid w:val="007D7AD6"/>
    <w:rPr>
      <w:rFonts w:cs="Times New Roman"/>
    </w:rPr>
  </w:style>
  <w:style w:type="character" w:customStyle="1" w:styleId="ft813">
    <w:name w:val="ft813"/>
    <w:basedOn w:val="a3"/>
    <w:uiPriority w:val="99"/>
    <w:qFormat/>
    <w:rsid w:val="007D7AD6"/>
    <w:rPr>
      <w:rFonts w:cs="Times New Roman"/>
    </w:rPr>
  </w:style>
  <w:style w:type="character" w:customStyle="1" w:styleId="ft845">
    <w:name w:val="ft845"/>
    <w:basedOn w:val="a3"/>
    <w:uiPriority w:val="99"/>
    <w:qFormat/>
    <w:rsid w:val="007D7AD6"/>
    <w:rPr>
      <w:rFonts w:cs="Times New Roman"/>
    </w:rPr>
  </w:style>
  <w:style w:type="character" w:customStyle="1" w:styleId="ft846">
    <w:name w:val="ft846"/>
    <w:basedOn w:val="a3"/>
    <w:uiPriority w:val="99"/>
    <w:qFormat/>
    <w:rsid w:val="007D7AD6"/>
    <w:rPr>
      <w:rFonts w:cs="Times New Roman"/>
    </w:rPr>
  </w:style>
  <w:style w:type="character" w:customStyle="1" w:styleId="ft869">
    <w:name w:val="ft869"/>
    <w:basedOn w:val="a3"/>
    <w:uiPriority w:val="99"/>
    <w:qFormat/>
    <w:rsid w:val="007D7AD6"/>
    <w:rPr>
      <w:rFonts w:cs="Times New Roman"/>
    </w:rPr>
  </w:style>
  <w:style w:type="character" w:customStyle="1" w:styleId="ft345">
    <w:name w:val="ft345"/>
    <w:basedOn w:val="a3"/>
    <w:uiPriority w:val="99"/>
    <w:qFormat/>
    <w:rsid w:val="007D7AD6"/>
    <w:rPr>
      <w:rFonts w:cs="Times New Roman"/>
    </w:rPr>
  </w:style>
  <w:style w:type="character" w:customStyle="1" w:styleId="ft348">
    <w:name w:val="ft348"/>
    <w:basedOn w:val="a3"/>
    <w:uiPriority w:val="99"/>
    <w:qFormat/>
    <w:rsid w:val="007D7AD6"/>
    <w:rPr>
      <w:rFonts w:cs="Times New Roman"/>
    </w:rPr>
  </w:style>
  <w:style w:type="character" w:customStyle="1" w:styleId="ft350">
    <w:name w:val="ft350"/>
    <w:basedOn w:val="a3"/>
    <w:uiPriority w:val="99"/>
    <w:qFormat/>
    <w:rsid w:val="007D7AD6"/>
    <w:rPr>
      <w:rFonts w:cs="Times New Roman"/>
    </w:rPr>
  </w:style>
  <w:style w:type="character" w:customStyle="1" w:styleId="ft351">
    <w:name w:val="ft351"/>
    <w:basedOn w:val="a3"/>
    <w:uiPriority w:val="99"/>
    <w:qFormat/>
    <w:rsid w:val="007D7AD6"/>
    <w:rPr>
      <w:rFonts w:cs="Times New Roman"/>
    </w:rPr>
  </w:style>
  <w:style w:type="character" w:customStyle="1" w:styleId="ft353">
    <w:name w:val="ft353"/>
    <w:basedOn w:val="a3"/>
    <w:uiPriority w:val="99"/>
    <w:qFormat/>
    <w:rsid w:val="007D7AD6"/>
    <w:rPr>
      <w:rFonts w:cs="Times New Roman"/>
    </w:rPr>
  </w:style>
  <w:style w:type="character" w:customStyle="1" w:styleId="ft355">
    <w:name w:val="ft355"/>
    <w:basedOn w:val="a3"/>
    <w:uiPriority w:val="99"/>
    <w:qFormat/>
    <w:rsid w:val="007D7AD6"/>
    <w:rPr>
      <w:rFonts w:cs="Times New Roman"/>
    </w:rPr>
  </w:style>
  <w:style w:type="character" w:customStyle="1" w:styleId="ft372">
    <w:name w:val="ft372"/>
    <w:basedOn w:val="a3"/>
    <w:uiPriority w:val="99"/>
    <w:qFormat/>
    <w:rsid w:val="007D7AD6"/>
    <w:rPr>
      <w:rFonts w:cs="Times New Roman"/>
    </w:rPr>
  </w:style>
  <w:style w:type="character" w:customStyle="1" w:styleId="ft219">
    <w:name w:val="ft219"/>
    <w:basedOn w:val="a3"/>
    <w:uiPriority w:val="99"/>
    <w:qFormat/>
    <w:rsid w:val="007D7AD6"/>
    <w:rPr>
      <w:rFonts w:cs="Times New Roman"/>
    </w:rPr>
  </w:style>
  <w:style w:type="character" w:customStyle="1" w:styleId="ft255">
    <w:name w:val="ft255"/>
    <w:basedOn w:val="a3"/>
    <w:uiPriority w:val="99"/>
    <w:qFormat/>
    <w:rsid w:val="007D7AD6"/>
    <w:rPr>
      <w:rFonts w:cs="Times New Roman"/>
    </w:rPr>
  </w:style>
  <w:style w:type="character" w:customStyle="1" w:styleId="ft264">
    <w:name w:val="ft264"/>
    <w:basedOn w:val="a3"/>
    <w:uiPriority w:val="99"/>
    <w:qFormat/>
    <w:rsid w:val="007D7AD6"/>
    <w:rPr>
      <w:rFonts w:cs="Times New Roman"/>
    </w:rPr>
  </w:style>
  <w:style w:type="character" w:customStyle="1" w:styleId="ft269">
    <w:name w:val="ft269"/>
    <w:basedOn w:val="a3"/>
    <w:uiPriority w:val="99"/>
    <w:qFormat/>
    <w:rsid w:val="007D7AD6"/>
    <w:rPr>
      <w:rFonts w:cs="Times New Roman"/>
    </w:rPr>
  </w:style>
  <w:style w:type="character" w:customStyle="1" w:styleId="ft292">
    <w:name w:val="ft292"/>
    <w:basedOn w:val="a3"/>
    <w:uiPriority w:val="99"/>
    <w:qFormat/>
    <w:rsid w:val="007D7AD6"/>
    <w:rPr>
      <w:rFonts w:cs="Times New Roman"/>
    </w:rPr>
  </w:style>
  <w:style w:type="character" w:customStyle="1" w:styleId="ft300">
    <w:name w:val="ft300"/>
    <w:basedOn w:val="a3"/>
    <w:uiPriority w:val="99"/>
    <w:qFormat/>
    <w:rsid w:val="007D7AD6"/>
    <w:rPr>
      <w:rFonts w:cs="Times New Roman"/>
    </w:rPr>
  </w:style>
  <w:style w:type="character" w:customStyle="1" w:styleId="ft308">
    <w:name w:val="ft308"/>
    <w:basedOn w:val="a3"/>
    <w:uiPriority w:val="99"/>
    <w:qFormat/>
    <w:rsid w:val="007D7AD6"/>
    <w:rPr>
      <w:rFonts w:cs="Times New Roman"/>
    </w:rPr>
  </w:style>
  <w:style w:type="character" w:customStyle="1" w:styleId="ft334">
    <w:name w:val="ft334"/>
    <w:basedOn w:val="a3"/>
    <w:uiPriority w:val="99"/>
    <w:qFormat/>
    <w:rsid w:val="007D7AD6"/>
    <w:rPr>
      <w:rFonts w:cs="Times New Roman"/>
    </w:rPr>
  </w:style>
  <w:style w:type="character" w:customStyle="1" w:styleId="ft346">
    <w:name w:val="ft346"/>
    <w:basedOn w:val="a3"/>
    <w:uiPriority w:val="99"/>
    <w:qFormat/>
    <w:rsid w:val="007D7AD6"/>
    <w:rPr>
      <w:rFonts w:cs="Times New Roman"/>
    </w:rPr>
  </w:style>
  <w:style w:type="character" w:customStyle="1" w:styleId="ft3">
    <w:name w:val="ft3"/>
    <w:basedOn w:val="a3"/>
    <w:uiPriority w:val="99"/>
    <w:qFormat/>
    <w:rsid w:val="007D7AD6"/>
    <w:rPr>
      <w:rFonts w:cs="Times New Roman"/>
    </w:rPr>
  </w:style>
  <w:style w:type="character" w:customStyle="1" w:styleId="ft381">
    <w:name w:val="ft381"/>
    <w:basedOn w:val="a3"/>
    <w:uiPriority w:val="99"/>
    <w:qFormat/>
    <w:rsid w:val="007D7AD6"/>
    <w:rPr>
      <w:rFonts w:cs="Times New Roman"/>
    </w:rPr>
  </w:style>
  <w:style w:type="character" w:customStyle="1" w:styleId="ft391">
    <w:name w:val="ft391"/>
    <w:basedOn w:val="a3"/>
    <w:uiPriority w:val="99"/>
    <w:qFormat/>
    <w:rsid w:val="007D7AD6"/>
    <w:rPr>
      <w:rFonts w:cs="Times New Roman"/>
    </w:rPr>
  </w:style>
  <w:style w:type="character" w:customStyle="1" w:styleId="ft397">
    <w:name w:val="ft397"/>
    <w:basedOn w:val="a3"/>
    <w:uiPriority w:val="99"/>
    <w:qFormat/>
    <w:rsid w:val="007D7AD6"/>
    <w:rPr>
      <w:rFonts w:cs="Times New Roman"/>
    </w:rPr>
  </w:style>
  <w:style w:type="character" w:customStyle="1" w:styleId="ft176">
    <w:name w:val="ft176"/>
    <w:basedOn w:val="a3"/>
    <w:uiPriority w:val="99"/>
    <w:qFormat/>
    <w:rsid w:val="007D7AD6"/>
    <w:rPr>
      <w:rFonts w:cs="Times New Roman"/>
    </w:rPr>
  </w:style>
  <w:style w:type="character" w:customStyle="1" w:styleId="ft410">
    <w:name w:val="ft410"/>
    <w:basedOn w:val="a3"/>
    <w:uiPriority w:val="99"/>
    <w:qFormat/>
    <w:rsid w:val="007D7AD6"/>
    <w:rPr>
      <w:rFonts w:cs="Times New Roman"/>
    </w:rPr>
  </w:style>
  <w:style w:type="character" w:customStyle="1" w:styleId="ft421">
    <w:name w:val="ft421"/>
    <w:basedOn w:val="a3"/>
    <w:uiPriority w:val="99"/>
    <w:qFormat/>
    <w:rsid w:val="007D7AD6"/>
    <w:rPr>
      <w:rFonts w:cs="Times New Roman"/>
    </w:rPr>
  </w:style>
  <w:style w:type="character" w:customStyle="1" w:styleId="ft467">
    <w:name w:val="ft467"/>
    <w:basedOn w:val="a3"/>
    <w:uiPriority w:val="99"/>
    <w:qFormat/>
    <w:rsid w:val="007D7AD6"/>
    <w:rPr>
      <w:rFonts w:cs="Times New Roman"/>
    </w:rPr>
  </w:style>
  <w:style w:type="character" w:customStyle="1" w:styleId="ft479">
    <w:name w:val="ft479"/>
    <w:basedOn w:val="a3"/>
    <w:uiPriority w:val="99"/>
    <w:qFormat/>
    <w:rsid w:val="007D7AD6"/>
    <w:rPr>
      <w:rFonts w:cs="Times New Roman"/>
    </w:rPr>
  </w:style>
  <w:style w:type="character" w:customStyle="1" w:styleId="ft578">
    <w:name w:val="ft578"/>
    <w:basedOn w:val="a3"/>
    <w:uiPriority w:val="99"/>
    <w:qFormat/>
    <w:rsid w:val="007D7AD6"/>
    <w:rPr>
      <w:rFonts w:cs="Times New Roman"/>
    </w:rPr>
  </w:style>
  <w:style w:type="character" w:customStyle="1" w:styleId="ft624">
    <w:name w:val="ft624"/>
    <w:basedOn w:val="a3"/>
    <w:uiPriority w:val="99"/>
    <w:qFormat/>
    <w:rsid w:val="007D7AD6"/>
    <w:rPr>
      <w:rFonts w:cs="Times New Roman"/>
    </w:rPr>
  </w:style>
  <w:style w:type="character" w:customStyle="1" w:styleId="ft631">
    <w:name w:val="ft631"/>
    <w:basedOn w:val="a3"/>
    <w:uiPriority w:val="99"/>
    <w:qFormat/>
    <w:rsid w:val="007D7AD6"/>
    <w:rPr>
      <w:rFonts w:cs="Times New Roman"/>
    </w:rPr>
  </w:style>
  <w:style w:type="character" w:customStyle="1" w:styleId="ft679">
    <w:name w:val="ft679"/>
    <w:basedOn w:val="a3"/>
    <w:uiPriority w:val="99"/>
    <w:qFormat/>
    <w:rsid w:val="007D7AD6"/>
    <w:rPr>
      <w:rFonts w:cs="Times New Roman"/>
    </w:rPr>
  </w:style>
  <w:style w:type="character" w:customStyle="1" w:styleId="ft725">
    <w:name w:val="ft725"/>
    <w:basedOn w:val="a3"/>
    <w:uiPriority w:val="99"/>
    <w:qFormat/>
    <w:rsid w:val="007D7AD6"/>
    <w:rPr>
      <w:rFonts w:cs="Times New Roman"/>
    </w:rPr>
  </w:style>
  <w:style w:type="character" w:customStyle="1" w:styleId="ft769">
    <w:name w:val="ft769"/>
    <w:basedOn w:val="a3"/>
    <w:uiPriority w:val="99"/>
    <w:qFormat/>
    <w:rsid w:val="007D7AD6"/>
    <w:rPr>
      <w:rFonts w:cs="Times New Roman"/>
    </w:rPr>
  </w:style>
  <w:style w:type="character" w:customStyle="1" w:styleId="ft819">
    <w:name w:val="ft819"/>
    <w:basedOn w:val="a3"/>
    <w:uiPriority w:val="99"/>
    <w:qFormat/>
    <w:rsid w:val="007D7AD6"/>
    <w:rPr>
      <w:rFonts w:cs="Times New Roman"/>
    </w:rPr>
  </w:style>
  <w:style w:type="character" w:customStyle="1" w:styleId="ft877">
    <w:name w:val="ft877"/>
    <w:basedOn w:val="a3"/>
    <w:uiPriority w:val="99"/>
    <w:qFormat/>
    <w:rsid w:val="007D7AD6"/>
    <w:rPr>
      <w:rFonts w:cs="Times New Roman"/>
    </w:rPr>
  </w:style>
  <w:style w:type="character" w:customStyle="1" w:styleId="ft275">
    <w:name w:val="ft275"/>
    <w:basedOn w:val="a3"/>
    <w:uiPriority w:val="99"/>
    <w:qFormat/>
    <w:rsid w:val="007D7AD6"/>
    <w:rPr>
      <w:rFonts w:cs="Times New Roman"/>
    </w:rPr>
  </w:style>
  <w:style w:type="character" w:customStyle="1" w:styleId="ft935">
    <w:name w:val="ft935"/>
    <w:basedOn w:val="a3"/>
    <w:uiPriority w:val="99"/>
    <w:qFormat/>
    <w:rsid w:val="007D7AD6"/>
    <w:rPr>
      <w:rFonts w:cs="Times New Roman"/>
    </w:rPr>
  </w:style>
  <w:style w:type="character" w:customStyle="1" w:styleId="ft969">
    <w:name w:val="ft969"/>
    <w:basedOn w:val="a3"/>
    <w:uiPriority w:val="99"/>
    <w:qFormat/>
    <w:rsid w:val="007D7AD6"/>
    <w:rPr>
      <w:rFonts w:cs="Times New Roman"/>
    </w:rPr>
  </w:style>
  <w:style w:type="character" w:customStyle="1" w:styleId="ft1010">
    <w:name w:val="ft1010"/>
    <w:basedOn w:val="a3"/>
    <w:uiPriority w:val="99"/>
    <w:qFormat/>
    <w:rsid w:val="007D7AD6"/>
    <w:rPr>
      <w:rFonts w:cs="Times New Roman"/>
    </w:rPr>
  </w:style>
  <w:style w:type="character" w:customStyle="1" w:styleId="ft1058">
    <w:name w:val="ft1058"/>
    <w:basedOn w:val="a3"/>
    <w:uiPriority w:val="99"/>
    <w:qFormat/>
    <w:rsid w:val="007D7AD6"/>
    <w:rPr>
      <w:rFonts w:cs="Times New Roman"/>
    </w:rPr>
  </w:style>
  <w:style w:type="character" w:customStyle="1" w:styleId="ft1101">
    <w:name w:val="ft1101"/>
    <w:basedOn w:val="a3"/>
    <w:uiPriority w:val="99"/>
    <w:qFormat/>
    <w:rsid w:val="007D7AD6"/>
    <w:rPr>
      <w:rFonts w:cs="Times New Roman"/>
    </w:rPr>
  </w:style>
  <w:style w:type="character" w:customStyle="1" w:styleId="ft1162">
    <w:name w:val="ft1162"/>
    <w:basedOn w:val="a3"/>
    <w:uiPriority w:val="99"/>
    <w:qFormat/>
    <w:rsid w:val="007D7AD6"/>
    <w:rPr>
      <w:rFonts w:cs="Times New Roman"/>
    </w:rPr>
  </w:style>
  <w:style w:type="character" w:customStyle="1" w:styleId="ft1197">
    <w:name w:val="ft1197"/>
    <w:basedOn w:val="a3"/>
    <w:uiPriority w:val="99"/>
    <w:qFormat/>
    <w:rsid w:val="007D7AD6"/>
    <w:rPr>
      <w:rFonts w:cs="Times New Roman"/>
    </w:rPr>
  </w:style>
  <w:style w:type="character" w:customStyle="1" w:styleId="ft1248">
    <w:name w:val="ft1248"/>
    <w:basedOn w:val="a3"/>
    <w:uiPriority w:val="99"/>
    <w:qFormat/>
    <w:rsid w:val="007D7AD6"/>
    <w:rPr>
      <w:rFonts w:cs="Times New Roman"/>
    </w:rPr>
  </w:style>
  <w:style w:type="character" w:customStyle="1" w:styleId="ft1293">
    <w:name w:val="ft1293"/>
    <w:basedOn w:val="a3"/>
    <w:uiPriority w:val="99"/>
    <w:qFormat/>
    <w:rsid w:val="007D7AD6"/>
    <w:rPr>
      <w:rFonts w:cs="Times New Roman"/>
    </w:rPr>
  </w:style>
  <w:style w:type="character" w:customStyle="1" w:styleId="ft1308">
    <w:name w:val="ft1308"/>
    <w:basedOn w:val="a3"/>
    <w:uiPriority w:val="99"/>
    <w:qFormat/>
    <w:rsid w:val="007D7AD6"/>
    <w:rPr>
      <w:rFonts w:cs="Times New Roman"/>
    </w:rPr>
  </w:style>
  <w:style w:type="character" w:customStyle="1" w:styleId="ft1366">
    <w:name w:val="ft1366"/>
    <w:basedOn w:val="a3"/>
    <w:uiPriority w:val="99"/>
    <w:qFormat/>
    <w:rsid w:val="007D7AD6"/>
    <w:rPr>
      <w:rFonts w:cs="Times New Roman"/>
    </w:rPr>
  </w:style>
  <w:style w:type="character" w:customStyle="1" w:styleId="ft1377">
    <w:name w:val="ft1377"/>
    <w:basedOn w:val="a3"/>
    <w:uiPriority w:val="99"/>
    <w:qFormat/>
    <w:rsid w:val="007D7AD6"/>
    <w:rPr>
      <w:rFonts w:cs="Times New Roman"/>
    </w:rPr>
  </w:style>
  <w:style w:type="character" w:customStyle="1" w:styleId="ft1380">
    <w:name w:val="ft1380"/>
    <w:basedOn w:val="a3"/>
    <w:uiPriority w:val="99"/>
    <w:qFormat/>
    <w:rsid w:val="007D7AD6"/>
    <w:rPr>
      <w:rFonts w:cs="Times New Roman"/>
    </w:rPr>
  </w:style>
  <w:style w:type="character" w:customStyle="1" w:styleId="ft1389">
    <w:name w:val="ft1389"/>
    <w:basedOn w:val="a3"/>
    <w:uiPriority w:val="99"/>
    <w:qFormat/>
    <w:rsid w:val="007D7AD6"/>
    <w:rPr>
      <w:rFonts w:cs="Times New Roman"/>
    </w:rPr>
  </w:style>
  <w:style w:type="character" w:customStyle="1" w:styleId="ft1393">
    <w:name w:val="ft1393"/>
    <w:basedOn w:val="a3"/>
    <w:uiPriority w:val="99"/>
    <w:qFormat/>
    <w:rsid w:val="007D7AD6"/>
    <w:rPr>
      <w:rFonts w:cs="Times New Roman"/>
    </w:rPr>
  </w:style>
  <w:style w:type="character" w:customStyle="1" w:styleId="ft1400">
    <w:name w:val="ft1400"/>
    <w:basedOn w:val="a3"/>
    <w:uiPriority w:val="99"/>
    <w:qFormat/>
    <w:rsid w:val="007D7AD6"/>
    <w:rPr>
      <w:rFonts w:cs="Times New Roman"/>
    </w:rPr>
  </w:style>
  <w:style w:type="character" w:customStyle="1" w:styleId="ft1407">
    <w:name w:val="ft1407"/>
    <w:basedOn w:val="a3"/>
    <w:uiPriority w:val="99"/>
    <w:qFormat/>
    <w:rsid w:val="007D7AD6"/>
    <w:rPr>
      <w:rFonts w:cs="Times New Roman"/>
    </w:rPr>
  </w:style>
  <w:style w:type="character" w:customStyle="1" w:styleId="ft1410">
    <w:name w:val="ft1410"/>
    <w:basedOn w:val="a3"/>
    <w:uiPriority w:val="99"/>
    <w:qFormat/>
    <w:rsid w:val="007D7AD6"/>
    <w:rPr>
      <w:rFonts w:cs="Times New Roman"/>
    </w:rPr>
  </w:style>
  <w:style w:type="character" w:customStyle="1" w:styleId="ft1427">
    <w:name w:val="ft1427"/>
    <w:basedOn w:val="a3"/>
    <w:uiPriority w:val="99"/>
    <w:qFormat/>
    <w:rsid w:val="007D7AD6"/>
    <w:rPr>
      <w:rFonts w:cs="Times New Roman"/>
    </w:rPr>
  </w:style>
  <w:style w:type="character" w:customStyle="1" w:styleId="ft1478">
    <w:name w:val="ft1478"/>
    <w:basedOn w:val="a3"/>
    <w:uiPriority w:val="99"/>
    <w:qFormat/>
    <w:rsid w:val="007D7AD6"/>
    <w:rPr>
      <w:rFonts w:cs="Times New Roman"/>
    </w:rPr>
  </w:style>
  <w:style w:type="character" w:customStyle="1" w:styleId="ft1533">
    <w:name w:val="ft1533"/>
    <w:basedOn w:val="a3"/>
    <w:uiPriority w:val="99"/>
    <w:qFormat/>
    <w:rsid w:val="007D7AD6"/>
    <w:rPr>
      <w:rFonts w:cs="Times New Roman"/>
    </w:rPr>
  </w:style>
  <w:style w:type="character" w:customStyle="1" w:styleId="ft1586">
    <w:name w:val="ft1586"/>
    <w:basedOn w:val="a3"/>
    <w:uiPriority w:val="99"/>
    <w:qFormat/>
    <w:rsid w:val="007D7AD6"/>
    <w:rPr>
      <w:rFonts w:cs="Times New Roman"/>
    </w:rPr>
  </w:style>
  <w:style w:type="character" w:customStyle="1" w:styleId="ft1627">
    <w:name w:val="ft1627"/>
    <w:basedOn w:val="a3"/>
    <w:uiPriority w:val="99"/>
    <w:qFormat/>
    <w:rsid w:val="007D7AD6"/>
    <w:rPr>
      <w:rFonts w:cs="Times New Roman"/>
    </w:rPr>
  </w:style>
  <w:style w:type="character" w:customStyle="1" w:styleId="ft1634">
    <w:name w:val="ft1634"/>
    <w:basedOn w:val="a3"/>
    <w:uiPriority w:val="99"/>
    <w:qFormat/>
    <w:rsid w:val="007D7AD6"/>
    <w:rPr>
      <w:rFonts w:cs="Times New Roman"/>
    </w:rPr>
  </w:style>
  <w:style w:type="character" w:customStyle="1" w:styleId="ft1638">
    <w:name w:val="ft1638"/>
    <w:basedOn w:val="a3"/>
    <w:uiPriority w:val="99"/>
    <w:qFormat/>
    <w:rsid w:val="007D7AD6"/>
    <w:rPr>
      <w:rFonts w:cs="Times New Roman"/>
    </w:rPr>
  </w:style>
  <w:style w:type="character" w:customStyle="1" w:styleId="ft1643">
    <w:name w:val="ft1643"/>
    <w:basedOn w:val="a3"/>
    <w:uiPriority w:val="99"/>
    <w:qFormat/>
    <w:rsid w:val="007D7AD6"/>
    <w:rPr>
      <w:rFonts w:cs="Times New Roman"/>
    </w:rPr>
  </w:style>
  <w:style w:type="character" w:customStyle="1" w:styleId="ft1659">
    <w:name w:val="ft1659"/>
    <w:basedOn w:val="a3"/>
    <w:uiPriority w:val="99"/>
    <w:qFormat/>
    <w:rsid w:val="007D7AD6"/>
    <w:rPr>
      <w:rFonts w:cs="Times New Roman"/>
    </w:rPr>
  </w:style>
  <w:style w:type="character" w:customStyle="1" w:styleId="ft1665">
    <w:name w:val="ft1665"/>
    <w:basedOn w:val="a3"/>
    <w:uiPriority w:val="99"/>
    <w:qFormat/>
    <w:rsid w:val="007D7AD6"/>
    <w:rPr>
      <w:rFonts w:cs="Times New Roman"/>
    </w:rPr>
  </w:style>
  <w:style w:type="character" w:customStyle="1" w:styleId="ft1711">
    <w:name w:val="ft1711"/>
    <w:basedOn w:val="a3"/>
    <w:uiPriority w:val="99"/>
    <w:qFormat/>
    <w:rsid w:val="007D7AD6"/>
    <w:rPr>
      <w:rFonts w:cs="Times New Roman"/>
    </w:rPr>
  </w:style>
  <w:style w:type="character" w:customStyle="1" w:styleId="ft1757">
    <w:name w:val="ft1757"/>
    <w:basedOn w:val="a3"/>
    <w:uiPriority w:val="99"/>
    <w:qFormat/>
    <w:rsid w:val="007D7AD6"/>
    <w:rPr>
      <w:rFonts w:cs="Times New Roman"/>
    </w:rPr>
  </w:style>
  <w:style w:type="character" w:customStyle="1" w:styleId="ft1804">
    <w:name w:val="ft1804"/>
    <w:basedOn w:val="a3"/>
    <w:uiPriority w:val="99"/>
    <w:qFormat/>
    <w:rsid w:val="007D7AD6"/>
    <w:rPr>
      <w:rFonts w:cs="Times New Roman"/>
    </w:rPr>
  </w:style>
  <w:style w:type="character" w:customStyle="1" w:styleId="ft1855">
    <w:name w:val="ft1855"/>
    <w:basedOn w:val="a3"/>
    <w:uiPriority w:val="99"/>
    <w:qFormat/>
    <w:rsid w:val="007D7AD6"/>
    <w:rPr>
      <w:rFonts w:cs="Times New Roman"/>
    </w:rPr>
  </w:style>
  <w:style w:type="character" w:customStyle="1" w:styleId="ft1883">
    <w:name w:val="ft1883"/>
    <w:basedOn w:val="a3"/>
    <w:uiPriority w:val="99"/>
    <w:qFormat/>
    <w:rsid w:val="007D7AD6"/>
    <w:rPr>
      <w:rFonts w:cs="Times New Roman"/>
    </w:rPr>
  </w:style>
  <w:style w:type="character" w:customStyle="1" w:styleId="ft1937">
    <w:name w:val="ft1937"/>
    <w:basedOn w:val="a3"/>
    <w:uiPriority w:val="99"/>
    <w:qFormat/>
    <w:rsid w:val="007D7AD6"/>
    <w:rPr>
      <w:rFonts w:cs="Times New Roman"/>
    </w:rPr>
  </w:style>
  <w:style w:type="character" w:customStyle="1" w:styleId="ft1983">
    <w:name w:val="ft1983"/>
    <w:basedOn w:val="a3"/>
    <w:uiPriority w:val="99"/>
    <w:qFormat/>
    <w:rsid w:val="007D7AD6"/>
    <w:rPr>
      <w:rFonts w:cs="Times New Roman"/>
    </w:rPr>
  </w:style>
  <w:style w:type="character" w:customStyle="1" w:styleId="ft2028">
    <w:name w:val="ft2028"/>
    <w:basedOn w:val="a3"/>
    <w:uiPriority w:val="99"/>
    <w:qFormat/>
    <w:rsid w:val="007D7AD6"/>
    <w:rPr>
      <w:rFonts w:cs="Times New Roman"/>
    </w:rPr>
  </w:style>
  <w:style w:type="character" w:customStyle="1" w:styleId="ft2049">
    <w:name w:val="ft2049"/>
    <w:basedOn w:val="a3"/>
    <w:uiPriority w:val="99"/>
    <w:qFormat/>
    <w:rsid w:val="007D7AD6"/>
    <w:rPr>
      <w:rFonts w:cs="Times New Roman"/>
    </w:rPr>
  </w:style>
  <w:style w:type="character" w:customStyle="1" w:styleId="ft2096">
    <w:name w:val="ft2096"/>
    <w:basedOn w:val="a3"/>
    <w:uiPriority w:val="99"/>
    <w:qFormat/>
    <w:rsid w:val="007D7AD6"/>
    <w:rPr>
      <w:rFonts w:cs="Times New Roman"/>
    </w:rPr>
  </w:style>
  <w:style w:type="character" w:customStyle="1" w:styleId="ft2144">
    <w:name w:val="ft2144"/>
    <w:basedOn w:val="a3"/>
    <w:uiPriority w:val="99"/>
    <w:qFormat/>
    <w:rsid w:val="007D7AD6"/>
    <w:rPr>
      <w:rFonts w:cs="Times New Roman"/>
    </w:rPr>
  </w:style>
  <w:style w:type="character" w:customStyle="1" w:styleId="ft2234">
    <w:name w:val="ft2234"/>
    <w:basedOn w:val="a3"/>
    <w:uiPriority w:val="99"/>
    <w:qFormat/>
    <w:rsid w:val="007D7AD6"/>
    <w:rPr>
      <w:rFonts w:cs="Times New Roman"/>
    </w:rPr>
  </w:style>
  <w:style w:type="character" w:customStyle="1" w:styleId="ft2289">
    <w:name w:val="ft2289"/>
    <w:basedOn w:val="a3"/>
    <w:uiPriority w:val="99"/>
    <w:qFormat/>
    <w:rsid w:val="007D7AD6"/>
    <w:rPr>
      <w:rFonts w:cs="Times New Roman"/>
    </w:rPr>
  </w:style>
  <w:style w:type="character" w:customStyle="1" w:styleId="ft1884">
    <w:name w:val="ft1884"/>
    <w:basedOn w:val="a3"/>
    <w:uiPriority w:val="99"/>
    <w:qFormat/>
    <w:rsid w:val="007D7AD6"/>
    <w:rPr>
      <w:rFonts w:cs="Times New Roman"/>
    </w:rPr>
  </w:style>
  <w:style w:type="character" w:customStyle="1" w:styleId="ft2343">
    <w:name w:val="ft2343"/>
    <w:basedOn w:val="a3"/>
    <w:uiPriority w:val="99"/>
    <w:qFormat/>
    <w:rsid w:val="007D7AD6"/>
    <w:rPr>
      <w:rFonts w:cs="Times New Roman"/>
    </w:rPr>
  </w:style>
  <w:style w:type="character" w:customStyle="1" w:styleId="ft2392">
    <w:name w:val="ft2392"/>
    <w:basedOn w:val="a3"/>
    <w:uiPriority w:val="99"/>
    <w:qFormat/>
    <w:rsid w:val="007D7AD6"/>
    <w:rPr>
      <w:rFonts w:cs="Times New Roman"/>
    </w:rPr>
  </w:style>
  <w:style w:type="character" w:customStyle="1" w:styleId="ft2439">
    <w:name w:val="ft2439"/>
    <w:basedOn w:val="a3"/>
    <w:uiPriority w:val="99"/>
    <w:qFormat/>
    <w:rsid w:val="007D7AD6"/>
    <w:rPr>
      <w:rFonts w:cs="Times New Roman"/>
    </w:rPr>
  </w:style>
  <w:style w:type="character" w:customStyle="1" w:styleId="ft2489">
    <w:name w:val="ft2489"/>
    <w:basedOn w:val="a3"/>
    <w:uiPriority w:val="99"/>
    <w:qFormat/>
    <w:rsid w:val="007D7AD6"/>
    <w:rPr>
      <w:rFonts w:cs="Times New Roman"/>
    </w:rPr>
  </w:style>
  <w:style w:type="character" w:customStyle="1" w:styleId="ft2500">
    <w:name w:val="ft2500"/>
    <w:basedOn w:val="a3"/>
    <w:uiPriority w:val="99"/>
    <w:qFormat/>
    <w:rsid w:val="007D7AD6"/>
    <w:rPr>
      <w:rFonts w:cs="Times New Roman"/>
    </w:rPr>
  </w:style>
  <w:style w:type="character" w:customStyle="1" w:styleId="ft2555">
    <w:name w:val="ft2555"/>
    <w:basedOn w:val="a3"/>
    <w:uiPriority w:val="99"/>
    <w:qFormat/>
    <w:rsid w:val="007D7AD6"/>
    <w:rPr>
      <w:rFonts w:cs="Times New Roman"/>
    </w:rPr>
  </w:style>
  <w:style w:type="character" w:customStyle="1" w:styleId="ft2562">
    <w:name w:val="ft2562"/>
    <w:basedOn w:val="a3"/>
    <w:uiPriority w:val="99"/>
    <w:qFormat/>
    <w:rsid w:val="007D7AD6"/>
    <w:rPr>
      <w:rFonts w:cs="Times New Roman"/>
    </w:rPr>
  </w:style>
  <w:style w:type="character" w:customStyle="1" w:styleId="ft2569">
    <w:name w:val="ft2569"/>
    <w:basedOn w:val="a3"/>
    <w:uiPriority w:val="99"/>
    <w:qFormat/>
    <w:rsid w:val="007D7AD6"/>
    <w:rPr>
      <w:rFonts w:cs="Times New Roman"/>
    </w:rPr>
  </w:style>
  <w:style w:type="character" w:customStyle="1" w:styleId="ft2572">
    <w:name w:val="ft2572"/>
    <w:basedOn w:val="a3"/>
    <w:uiPriority w:val="99"/>
    <w:qFormat/>
    <w:rsid w:val="007D7AD6"/>
    <w:rPr>
      <w:rFonts w:cs="Times New Roman"/>
    </w:rPr>
  </w:style>
  <w:style w:type="character" w:customStyle="1" w:styleId="ft2581">
    <w:name w:val="ft2581"/>
    <w:basedOn w:val="a3"/>
    <w:uiPriority w:val="99"/>
    <w:qFormat/>
    <w:rsid w:val="007D7AD6"/>
    <w:rPr>
      <w:rFonts w:cs="Times New Roman"/>
    </w:rPr>
  </w:style>
  <w:style w:type="character" w:customStyle="1" w:styleId="ft2590">
    <w:name w:val="ft2590"/>
    <w:basedOn w:val="a3"/>
    <w:uiPriority w:val="99"/>
    <w:qFormat/>
    <w:rsid w:val="007D7AD6"/>
    <w:rPr>
      <w:rFonts w:cs="Times New Roman"/>
    </w:rPr>
  </w:style>
  <w:style w:type="character" w:customStyle="1" w:styleId="ft2624">
    <w:name w:val="ft2624"/>
    <w:basedOn w:val="a3"/>
    <w:uiPriority w:val="99"/>
    <w:qFormat/>
    <w:rsid w:val="007D7AD6"/>
    <w:rPr>
      <w:rFonts w:cs="Times New Roman"/>
    </w:rPr>
  </w:style>
  <w:style w:type="character" w:customStyle="1" w:styleId="ft2669">
    <w:name w:val="ft2669"/>
    <w:basedOn w:val="a3"/>
    <w:uiPriority w:val="99"/>
    <w:qFormat/>
    <w:rsid w:val="007D7AD6"/>
    <w:rPr>
      <w:rFonts w:cs="Times New Roman"/>
    </w:rPr>
  </w:style>
  <w:style w:type="character" w:customStyle="1" w:styleId="ft2679">
    <w:name w:val="ft2679"/>
    <w:basedOn w:val="a3"/>
    <w:uiPriority w:val="99"/>
    <w:qFormat/>
    <w:rsid w:val="007D7AD6"/>
    <w:rPr>
      <w:rFonts w:cs="Times New Roman"/>
    </w:rPr>
  </w:style>
  <w:style w:type="character" w:customStyle="1" w:styleId="ft2716">
    <w:name w:val="ft2716"/>
    <w:basedOn w:val="a3"/>
    <w:uiPriority w:val="99"/>
    <w:qFormat/>
    <w:rsid w:val="007D7AD6"/>
    <w:rPr>
      <w:rFonts w:cs="Times New Roman"/>
    </w:rPr>
  </w:style>
  <w:style w:type="character" w:customStyle="1" w:styleId="ft2726">
    <w:name w:val="ft2726"/>
    <w:basedOn w:val="a3"/>
    <w:uiPriority w:val="99"/>
    <w:qFormat/>
    <w:rsid w:val="007D7AD6"/>
    <w:rPr>
      <w:rFonts w:cs="Times New Roman"/>
    </w:rPr>
  </w:style>
  <w:style w:type="character" w:customStyle="1" w:styleId="ft2773">
    <w:name w:val="ft2773"/>
    <w:basedOn w:val="a3"/>
    <w:uiPriority w:val="99"/>
    <w:qFormat/>
    <w:rsid w:val="007D7AD6"/>
    <w:rPr>
      <w:rFonts w:cs="Times New Roman"/>
    </w:rPr>
  </w:style>
  <w:style w:type="character" w:customStyle="1" w:styleId="ft2782">
    <w:name w:val="ft2782"/>
    <w:basedOn w:val="a3"/>
    <w:uiPriority w:val="99"/>
    <w:qFormat/>
    <w:rsid w:val="007D7AD6"/>
    <w:rPr>
      <w:rFonts w:cs="Times New Roman"/>
    </w:rPr>
  </w:style>
  <w:style w:type="character" w:customStyle="1" w:styleId="ft2828">
    <w:name w:val="ft2828"/>
    <w:basedOn w:val="a3"/>
    <w:uiPriority w:val="99"/>
    <w:qFormat/>
    <w:rsid w:val="007D7AD6"/>
    <w:rPr>
      <w:rFonts w:cs="Times New Roman"/>
    </w:rPr>
  </w:style>
  <w:style w:type="character" w:customStyle="1" w:styleId="ft2877">
    <w:name w:val="ft2877"/>
    <w:basedOn w:val="a3"/>
    <w:uiPriority w:val="99"/>
    <w:qFormat/>
    <w:rsid w:val="007D7AD6"/>
    <w:rPr>
      <w:rFonts w:cs="Times New Roman"/>
    </w:rPr>
  </w:style>
  <w:style w:type="character" w:customStyle="1" w:styleId="ft2921">
    <w:name w:val="ft2921"/>
    <w:basedOn w:val="a3"/>
    <w:uiPriority w:val="99"/>
    <w:qFormat/>
    <w:rsid w:val="007D7AD6"/>
    <w:rPr>
      <w:rFonts w:cs="Times New Roman"/>
    </w:rPr>
  </w:style>
  <w:style w:type="character" w:customStyle="1" w:styleId="ft2927">
    <w:name w:val="ft2927"/>
    <w:basedOn w:val="a3"/>
    <w:uiPriority w:val="99"/>
    <w:qFormat/>
    <w:rsid w:val="007D7AD6"/>
    <w:rPr>
      <w:rFonts w:cs="Times New Roman"/>
    </w:rPr>
  </w:style>
  <w:style w:type="character" w:customStyle="1" w:styleId="ft2935">
    <w:name w:val="ft2935"/>
    <w:basedOn w:val="a3"/>
    <w:uiPriority w:val="99"/>
    <w:qFormat/>
    <w:rsid w:val="007D7AD6"/>
    <w:rPr>
      <w:rFonts w:cs="Times New Roman"/>
    </w:rPr>
  </w:style>
  <w:style w:type="character" w:customStyle="1" w:styleId="ft2943">
    <w:name w:val="ft2943"/>
    <w:basedOn w:val="a3"/>
    <w:uiPriority w:val="99"/>
    <w:qFormat/>
    <w:rsid w:val="007D7AD6"/>
    <w:rPr>
      <w:rFonts w:cs="Times New Roman"/>
    </w:rPr>
  </w:style>
  <w:style w:type="character" w:customStyle="1" w:styleId="ft2952">
    <w:name w:val="ft2952"/>
    <w:basedOn w:val="a3"/>
    <w:uiPriority w:val="99"/>
    <w:qFormat/>
    <w:rsid w:val="007D7AD6"/>
    <w:rPr>
      <w:rFonts w:cs="Times New Roman"/>
    </w:rPr>
  </w:style>
  <w:style w:type="character" w:customStyle="1" w:styleId="ft2954">
    <w:name w:val="ft2954"/>
    <w:basedOn w:val="a3"/>
    <w:uiPriority w:val="99"/>
    <w:qFormat/>
    <w:rsid w:val="007D7AD6"/>
    <w:rPr>
      <w:rFonts w:cs="Times New Roman"/>
    </w:rPr>
  </w:style>
  <w:style w:type="character" w:customStyle="1" w:styleId="ft2955">
    <w:name w:val="ft2955"/>
    <w:basedOn w:val="a3"/>
    <w:uiPriority w:val="99"/>
    <w:qFormat/>
    <w:rsid w:val="007D7AD6"/>
    <w:rPr>
      <w:rFonts w:cs="Times New Roman"/>
    </w:rPr>
  </w:style>
  <w:style w:type="character" w:customStyle="1" w:styleId="ft2962">
    <w:name w:val="ft2962"/>
    <w:basedOn w:val="a3"/>
    <w:uiPriority w:val="99"/>
    <w:qFormat/>
    <w:rsid w:val="007D7AD6"/>
    <w:rPr>
      <w:rFonts w:cs="Times New Roman"/>
    </w:rPr>
  </w:style>
  <w:style w:type="character" w:customStyle="1" w:styleId="ft2968">
    <w:name w:val="ft2968"/>
    <w:basedOn w:val="a3"/>
    <w:uiPriority w:val="99"/>
    <w:qFormat/>
    <w:rsid w:val="007D7AD6"/>
    <w:rPr>
      <w:rFonts w:cs="Times New Roman"/>
    </w:rPr>
  </w:style>
  <w:style w:type="character" w:customStyle="1" w:styleId="ft2973">
    <w:name w:val="ft2973"/>
    <w:basedOn w:val="a3"/>
    <w:uiPriority w:val="99"/>
    <w:qFormat/>
    <w:rsid w:val="007D7AD6"/>
    <w:rPr>
      <w:rFonts w:cs="Times New Roman"/>
    </w:rPr>
  </w:style>
  <w:style w:type="character" w:customStyle="1" w:styleId="ft2974">
    <w:name w:val="ft2974"/>
    <w:basedOn w:val="a3"/>
    <w:uiPriority w:val="99"/>
    <w:qFormat/>
    <w:rsid w:val="007D7AD6"/>
    <w:rPr>
      <w:rFonts w:cs="Times New Roman"/>
    </w:rPr>
  </w:style>
  <w:style w:type="character" w:customStyle="1" w:styleId="ft2976">
    <w:name w:val="ft2976"/>
    <w:basedOn w:val="a3"/>
    <w:uiPriority w:val="99"/>
    <w:qFormat/>
    <w:rsid w:val="007D7AD6"/>
    <w:rPr>
      <w:rFonts w:cs="Times New Roman"/>
    </w:rPr>
  </w:style>
  <w:style w:type="character" w:customStyle="1" w:styleId="ft2985">
    <w:name w:val="ft2985"/>
    <w:basedOn w:val="a3"/>
    <w:uiPriority w:val="99"/>
    <w:qFormat/>
    <w:rsid w:val="007D7AD6"/>
    <w:rPr>
      <w:rFonts w:cs="Times New Roman"/>
    </w:rPr>
  </w:style>
  <w:style w:type="character" w:customStyle="1" w:styleId="ft3002">
    <w:name w:val="ft3002"/>
    <w:basedOn w:val="a3"/>
    <w:uiPriority w:val="99"/>
    <w:qFormat/>
    <w:rsid w:val="007D7AD6"/>
    <w:rPr>
      <w:rFonts w:cs="Times New Roman"/>
    </w:rPr>
  </w:style>
  <w:style w:type="character" w:customStyle="1" w:styleId="ft3037">
    <w:name w:val="ft3037"/>
    <w:basedOn w:val="a3"/>
    <w:uiPriority w:val="99"/>
    <w:qFormat/>
    <w:rsid w:val="007D7AD6"/>
    <w:rPr>
      <w:rFonts w:cs="Times New Roman"/>
    </w:rPr>
  </w:style>
  <w:style w:type="character" w:customStyle="1" w:styleId="ft3084">
    <w:name w:val="ft3084"/>
    <w:basedOn w:val="a3"/>
    <w:uiPriority w:val="99"/>
    <w:qFormat/>
    <w:rsid w:val="007D7AD6"/>
    <w:rPr>
      <w:rFonts w:cs="Times New Roman"/>
    </w:rPr>
  </w:style>
  <w:style w:type="character" w:customStyle="1" w:styleId="ft3127">
    <w:name w:val="ft3127"/>
    <w:basedOn w:val="a3"/>
    <w:uiPriority w:val="99"/>
    <w:qFormat/>
    <w:rsid w:val="007D7AD6"/>
    <w:rPr>
      <w:rFonts w:cs="Times New Roman"/>
    </w:rPr>
  </w:style>
  <w:style w:type="character" w:customStyle="1" w:styleId="ft3156">
    <w:name w:val="ft3156"/>
    <w:basedOn w:val="a3"/>
    <w:uiPriority w:val="99"/>
    <w:qFormat/>
    <w:rsid w:val="007D7AD6"/>
    <w:rPr>
      <w:rFonts w:cs="Times New Roman"/>
    </w:rPr>
  </w:style>
  <w:style w:type="character" w:customStyle="1" w:styleId="ft3206">
    <w:name w:val="ft3206"/>
    <w:basedOn w:val="a3"/>
    <w:uiPriority w:val="99"/>
    <w:qFormat/>
    <w:rsid w:val="007D7AD6"/>
    <w:rPr>
      <w:rFonts w:cs="Times New Roman"/>
    </w:rPr>
  </w:style>
  <w:style w:type="character" w:customStyle="1" w:styleId="ft3264">
    <w:name w:val="ft3264"/>
    <w:basedOn w:val="a3"/>
    <w:uiPriority w:val="99"/>
    <w:qFormat/>
    <w:rsid w:val="007D7AD6"/>
    <w:rPr>
      <w:rFonts w:cs="Times New Roman"/>
    </w:rPr>
  </w:style>
  <w:style w:type="character" w:customStyle="1" w:styleId="ft3315">
    <w:name w:val="ft3315"/>
    <w:basedOn w:val="a3"/>
    <w:uiPriority w:val="99"/>
    <w:qFormat/>
    <w:rsid w:val="007D7AD6"/>
    <w:rPr>
      <w:rFonts w:cs="Times New Roman"/>
    </w:rPr>
  </w:style>
  <w:style w:type="character" w:customStyle="1" w:styleId="ft3373">
    <w:name w:val="ft3373"/>
    <w:basedOn w:val="a3"/>
    <w:uiPriority w:val="99"/>
    <w:qFormat/>
    <w:rsid w:val="007D7AD6"/>
    <w:rPr>
      <w:rFonts w:cs="Times New Roman"/>
    </w:rPr>
  </w:style>
  <w:style w:type="character" w:customStyle="1" w:styleId="ft3432">
    <w:name w:val="ft3432"/>
    <w:basedOn w:val="a3"/>
    <w:uiPriority w:val="99"/>
    <w:qFormat/>
    <w:rsid w:val="007D7AD6"/>
    <w:rPr>
      <w:rFonts w:cs="Times New Roman"/>
    </w:rPr>
  </w:style>
  <w:style w:type="character" w:customStyle="1" w:styleId="ft3489">
    <w:name w:val="ft3489"/>
    <w:basedOn w:val="a3"/>
    <w:uiPriority w:val="99"/>
    <w:qFormat/>
    <w:rsid w:val="007D7AD6"/>
    <w:rPr>
      <w:rFonts w:cs="Times New Roman"/>
    </w:rPr>
  </w:style>
  <w:style w:type="character" w:customStyle="1" w:styleId="ft3546">
    <w:name w:val="ft3546"/>
    <w:basedOn w:val="a3"/>
    <w:uiPriority w:val="99"/>
    <w:qFormat/>
    <w:rsid w:val="007D7AD6"/>
    <w:rPr>
      <w:rFonts w:cs="Times New Roman"/>
    </w:rPr>
  </w:style>
  <w:style w:type="character" w:customStyle="1" w:styleId="ft3608">
    <w:name w:val="ft3608"/>
    <w:basedOn w:val="a3"/>
    <w:uiPriority w:val="99"/>
    <w:qFormat/>
    <w:rsid w:val="007D7AD6"/>
    <w:rPr>
      <w:rFonts w:cs="Times New Roman"/>
    </w:rPr>
  </w:style>
  <w:style w:type="character" w:customStyle="1" w:styleId="ft3651">
    <w:name w:val="ft3651"/>
    <w:basedOn w:val="a3"/>
    <w:uiPriority w:val="99"/>
    <w:qFormat/>
    <w:rsid w:val="007D7AD6"/>
    <w:rPr>
      <w:rFonts w:cs="Times New Roman"/>
    </w:rPr>
  </w:style>
  <w:style w:type="paragraph" w:customStyle="1" w:styleId="c4c8c7c24">
    <w:name w:val="c4 c8 c7 c24"/>
    <w:basedOn w:val="a2"/>
    <w:uiPriority w:val="99"/>
    <w:qFormat/>
    <w:rsid w:val="007D7AD6"/>
    <w:pPr>
      <w:widowControl/>
      <w:snapToGrid/>
      <w:spacing w:before="90" w:after="90"/>
    </w:pPr>
    <w:rPr>
      <w:rFonts w:eastAsia="Times New Roman"/>
      <w:szCs w:val="24"/>
    </w:rPr>
  </w:style>
  <w:style w:type="character" w:customStyle="1" w:styleId="c5">
    <w:name w:val="c5"/>
    <w:basedOn w:val="a3"/>
    <w:uiPriority w:val="99"/>
    <w:qFormat/>
    <w:rsid w:val="007D7AD6"/>
    <w:rPr>
      <w:rFonts w:cs="Times New Roman"/>
    </w:rPr>
  </w:style>
  <w:style w:type="character" w:customStyle="1" w:styleId="1142">
    <w:name w:val="Знак Знак114"/>
    <w:uiPriority w:val="99"/>
    <w:locked/>
    <w:rsid w:val="007D7AD6"/>
    <w:rPr>
      <w:rFonts w:ascii="Arial" w:hAnsi="Arial"/>
      <w:b/>
      <w:color w:val="000000"/>
      <w:sz w:val="26"/>
      <w:lang w:val="ru-RU" w:eastAsia="ru-RU"/>
    </w:rPr>
  </w:style>
  <w:style w:type="paragraph" w:customStyle="1" w:styleId="1122">
    <w:name w:val="Стиль Заголовок 1 + 12 пт"/>
    <w:basedOn w:val="10"/>
    <w:uiPriority w:val="99"/>
    <w:qFormat/>
    <w:rsid w:val="007D7AD6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</w:rPr>
  </w:style>
  <w:style w:type="character" w:customStyle="1" w:styleId="ft9267">
    <w:name w:val="ft9267"/>
    <w:uiPriority w:val="99"/>
    <w:qFormat/>
    <w:rsid w:val="007D7AD6"/>
  </w:style>
  <w:style w:type="character" w:customStyle="1" w:styleId="ft9274">
    <w:name w:val="ft9274"/>
    <w:uiPriority w:val="99"/>
    <w:qFormat/>
    <w:rsid w:val="007D7AD6"/>
  </w:style>
  <w:style w:type="character" w:customStyle="1" w:styleId="ft9282">
    <w:name w:val="ft9282"/>
    <w:uiPriority w:val="99"/>
    <w:qFormat/>
    <w:rsid w:val="007D7AD6"/>
  </w:style>
  <w:style w:type="character" w:customStyle="1" w:styleId="ft9284">
    <w:name w:val="ft9284"/>
    <w:uiPriority w:val="99"/>
    <w:qFormat/>
    <w:rsid w:val="007D7AD6"/>
  </w:style>
  <w:style w:type="character" w:customStyle="1" w:styleId="ft9287">
    <w:name w:val="ft9287"/>
    <w:uiPriority w:val="99"/>
    <w:qFormat/>
    <w:rsid w:val="007D7AD6"/>
  </w:style>
  <w:style w:type="character" w:customStyle="1" w:styleId="ft9293">
    <w:name w:val="ft9293"/>
    <w:uiPriority w:val="99"/>
    <w:qFormat/>
    <w:rsid w:val="007D7AD6"/>
  </w:style>
  <w:style w:type="character" w:customStyle="1" w:styleId="ft9299">
    <w:name w:val="ft9299"/>
    <w:uiPriority w:val="99"/>
    <w:qFormat/>
    <w:rsid w:val="007D7AD6"/>
  </w:style>
  <w:style w:type="character" w:customStyle="1" w:styleId="ft9306">
    <w:name w:val="ft9306"/>
    <w:uiPriority w:val="99"/>
    <w:qFormat/>
    <w:rsid w:val="007D7AD6"/>
  </w:style>
  <w:style w:type="character" w:customStyle="1" w:styleId="ft8849">
    <w:name w:val="ft8849"/>
    <w:uiPriority w:val="99"/>
    <w:qFormat/>
    <w:rsid w:val="007D7AD6"/>
  </w:style>
  <w:style w:type="character" w:customStyle="1" w:styleId="ft9312">
    <w:name w:val="ft9312"/>
    <w:uiPriority w:val="99"/>
    <w:qFormat/>
    <w:rsid w:val="007D7AD6"/>
  </w:style>
  <w:style w:type="character" w:customStyle="1" w:styleId="ft9316">
    <w:name w:val="ft9316"/>
    <w:uiPriority w:val="99"/>
    <w:qFormat/>
    <w:rsid w:val="007D7AD6"/>
  </w:style>
  <w:style w:type="character" w:customStyle="1" w:styleId="ft9324">
    <w:name w:val="ft9324"/>
    <w:uiPriority w:val="99"/>
    <w:qFormat/>
    <w:rsid w:val="007D7AD6"/>
  </w:style>
  <w:style w:type="character" w:customStyle="1" w:styleId="ft9330">
    <w:name w:val="ft9330"/>
    <w:uiPriority w:val="99"/>
    <w:qFormat/>
    <w:rsid w:val="007D7AD6"/>
  </w:style>
  <w:style w:type="character" w:customStyle="1" w:styleId="18100">
    <w:name w:val="Знак Знак1810"/>
    <w:uiPriority w:val="99"/>
    <w:rsid w:val="007D7AD6"/>
    <w:rPr>
      <w:rFonts w:eastAsia="SimSun"/>
      <w:b/>
      <w:caps/>
      <w:sz w:val="24"/>
      <w:lang w:val="ru-RU" w:eastAsia="ru-RU"/>
    </w:rPr>
  </w:style>
  <w:style w:type="paragraph" w:customStyle="1" w:styleId="1fffffb">
    <w:name w:val="1 уровень Знак"/>
    <w:basedOn w:val="a2"/>
    <w:link w:val="1fffffc"/>
    <w:uiPriority w:val="99"/>
    <w:qFormat/>
    <w:rsid w:val="007D7AD6"/>
    <w:pPr>
      <w:keepNext/>
      <w:shd w:val="clear" w:color="auto" w:fill="FFFFFF"/>
      <w:autoSpaceDE w:val="0"/>
      <w:autoSpaceDN w:val="0"/>
      <w:adjustRightInd w:val="0"/>
      <w:snapToGrid/>
      <w:spacing w:before="520" w:after="260" w:line="312" w:lineRule="auto"/>
      <w:jc w:val="center"/>
      <w:outlineLvl w:val="0"/>
    </w:pPr>
    <w:rPr>
      <w:b/>
      <w:color w:val="000000"/>
    </w:rPr>
  </w:style>
  <w:style w:type="character" w:customStyle="1" w:styleId="1fffffc">
    <w:name w:val="1 уровень Знак Знак"/>
    <w:link w:val="1fffffb"/>
    <w:uiPriority w:val="99"/>
    <w:qFormat/>
    <w:locked/>
    <w:rsid w:val="007D7AD6"/>
    <w:rPr>
      <w:rFonts w:ascii="Times New Roman" w:eastAsia="Calibri" w:hAnsi="Times New Roman" w:cs="Times New Roman"/>
      <w:b/>
      <w:color w:val="000000"/>
      <w:sz w:val="24"/>
      <w:szCs w:val="20"/>
      <w:shd w:val="clear" w:color="auto" w:fill="FFFFFF"/>
      <w:lang w:eastAsia="ru-RU"/>
    </w:rPr>
  </w:style>
  <w:style w:type="character" w:customStyle="1" w:styleId="WW8Num36z0">
    <w:name w:val="WW8Num36z0"/>
    <w:uiPriority w:val="99"/>
    <w:qFormat/>
    <w:rsid w:val="007D7AD6"/>
    <w:rPr>
      <w:rFonts w:ascii="Wingdings" w:hAnsi="Wingdings"/>
    </w:rPr>
  </w:style>
  <w:style w:type="character" w:customStyle="1" w:styleId="WW8Num39z0">
    <w:name w:val="WW8Num39z0"/>
    <w:uiPriority w:val="99"/>
    <w:qFormat/>
    <w:rsid w:val="007D7AD6"/>
    <w:rPr>
      <w:rFonts w:ascii="Wingdings" w:hAnsi="Wingdings"/>
    </w:rPr>
  </w:style>
  <w:style w:type="character" w:customStyle="1" w:styleId="WW8Num42z0">
    <w:name w:val="WW8Num42z0"/>
    <w:uiPriority w:val="99"/>
    <w:qFormat/>
    <w:rsid w:val="007D7AD6"/>
    <w:rPr>
      <w:rFonts w:ascii="Wingdings" w:hAnsi="Wingdings"/>
    </w:rPr>
  </w:style>
  <w:style w:type="character" w:customStyle="1" w:styleId="WW8Num44z0">
    <w:name w:val="WW8Num44z0"/>
    <w:uiPriority w:val="99"/>
    <w:qFormat/>
    <w:rsid w:val="007D7AD6"/>
    <w:rPr>
      <w:rFonts w:ascii="Wingdings" w:hAnsi="Wingdings"/>
    </w:rPr>
  </w:style>
  <w:style w:type="character" w:customStyle="1" w:styleId="WW8Num44z1">
    <w:name w:val="WW8Num44z1"/>
    <w:uiPriority w:val="99"/>
    <w:qFormat/>
    <w:rsid w:val="007D7AD6"/>
    <w:rPr>
      <w:rFonts w:ascii="Courier New" w:hAnsi="Courier New"/>
    </w:rPr>
  </w:style>
  <w:style w:type="character" w:customStyle="1" w:styleId="WW8Num44z3">
    <w:name w:val="WW8Num44z3"/>
    <w:uiPriority w:val="99"/>
    <w:qFormat/>
    <w:rsid w:val="007D7AD6"/>
    <w:rPr>
      <w:rFonts w:ascii="Symbol" w:hAnsi="Symbol"/>
    </w:rPr>
  </w:style>
  <w:style w:type="character" w:customStyle="1" w:styleId="WW8Num47z0">
    <w:name w:val="WW8Num47z0"/>
    <w:uiPriority w:val="99"/>
    <w:qFormat/>
    <w:rsid w:val="007D7AD6"/>
    <w:rPr>
      <w:rFonts w:ascii="Wingdings" w:hAnsi="Wingdings"/>
    </w:rPr>
  </w:style>
  <w:style w:type="character" w:customStyle="1" w:styleId="WW8Num47z1">
    <w:name w:val="WW8Num47z1"/>
    <w:uiPriority w:val="99"/>
    <w:qFormat/>
    <w:rsid w:val="007D7AD6"/>
    <w:rPr>
      <w:rFonts w:ascii="Courier New" w:hAnsi="Courier New"/>
    </w:rPr>
  </w:style>
  <w:style w:type="character" w:customStyle="1" w:styleId="WW8Num47z3">
    <w:name w:val="WW8Num47z3"/>
    <w:uiPriority w:val="99"/>
    <w:qFormat/>
    <w:rsid w:val="007D7AD6"/>
    <w:rPr>
      <w:rFonts w:ascii="Symbol" w:hAnsi="Symbol"/>
    </w:rPr>
  </w:style>
  <w:style w:type="character" w:customStyle="1" w:styleId="WW8Num50z0">
    <w:name w:val="WW8Num50z0"/>
    <w:uiPriority w:val="99"/>
    <w:qFormat/>
    <w:rsid w:val="007D7AD6"/>
    <w:rPr>
      <w:rFonts w:ascii="Wingdings" w:hAnsi="Wingdings"/>
    </w:rPr>
  </w:style>
  <w:style w:type="character" w:customStyle="1" w:styleId="WW8Num51z0">
    <w:name w:val="WW8Num51z0"/>
    <w:uiPriority w:val="99"/>
    <w:qFormat/>
    <w:rsid w:val="007D7AD6"/>
    <w:rPr>
      <w:rFonts w:ascii="Wingdings" w:hAnsi="Wingdings"/>
    </w:rPr>
  </w:style>
  <w:style w:type="character" w:customStyle="1" w:styleId="WW8Num52z0">
    <w:name w:val="WW8Num52z0"/>
    <w:uiPriority w:val="99"/>
    <w:qFormat/>
    <w:rsid w:val="007D7AD6"/>
    <w:rPr>
      <w:rFonts w:ascii="Symbol" w:hAnsi="Symbol"/>
    </w:rPr>
  </w:style>
  <w:style w:type="character" w:customStyle="1" w:styleId="WW8Num53z0">
    <w:name w:val="WW8Num53z0"/>
    <w:uiPriority w:val="99"/>
    <w:qFormat/>
    <w:rsid w:val="007D7AD6"/>
    <w:rPr>
      <w:rFonts w:ascii="Wingdings" w:hAnsi="Wingdings"/>
    </w:rPr>
  </w:style>
  <w:style w:type="character" w:customStyle="1" w:styleId="WW8Num53z1">
    <w:name w:val="WW8Num53z1"/>
    <w:uiPriority w:val="99"/>
    <w:qFormat/>
    <w:rsid w:val="007D7AD6"/>
    <w:rPr>
      <w:rFonts w:ascii="Courier New" w:hAnsi="Courier New"/>
    </w:rPr>
  </w:style>
  <w:style w:type="character" w:customStyle="1" w:styleId="WW8Num53z3">
    <w:name w:val="WW8Num53z3"/>
    <w:uiPriority w:val="99"/>
    <w:qFormat/>
    <w:rsid w:val="007D7AD6"/>
    <w:rPr>
      <w:rFonts w:ascii="Symbol" w:hAnsi="Symbol"/>
    </w:rPr>
  </w:style>
  <w:style w:type="character" w:customStyle="1" w:styleId="WW8Num55z0">
    <w:name w:val="WW8Num55z0"/>
    <w:uiPriority w:val="99"/>
    <w:qFormat/>
    <w:rsid w:val="007D7AD6"/>
    <w:rPr>
      <w:rFonts w:ascii="Symbol" w:hAnsi="Symbol"/>
    </w:rPr>
  </w:style>
  <w:style w:type="character" w:customStyle="1" w:styleId="WW8Num56z0">
    <w:name w:val="WW8Num56z0"/>
    <w:uiPriority w:val="99"/>
    <w:qFormat/>
    <w:rsid w:val="007D7AD6"/>
    <w:rPr>
      <w:rFonts w:ascii="Symbol" w:hAnsi="Symbol"/>
    </w:rPr>
  </w:style>
  <w:style w:type="character" w:customStyle="1" w:styleId="WW8Num59z0">
    <w:name w:val="WW8Num59z0"/>
    <w:uiPriority w:val="99"/>
    <w:qFormat/>
    <w:rsid w:val="007D7AD6"/>
    <w:rPr>
      <w:rFonts w:ascii="Symbol" w:hAnsi="Symbol"/>
    </w:rPr>
  </w:style>
  <w:style w:type="character" w:customStyle="1" w:styleId="WW8Num63z0">
    <w:name w:val="WW8Num63z0"/>
    <w:uiPriority w:val="99"/>
    <w:qFormat/>
    <w:rsid w:val="007D7AD6"/>
    <w:rPr>
      <w:rFonts w:ascii="Symbol" w:hAnsi="Symbol"/>
    </w:rPr>
  </w:style>
  <w:style w:type="character" w:customStyle="1" w:styleId="WW8Num66z0">
    <w:name w:val="WW8Num66z0"/>
    <w:uiPriority w:val="99"/>
    <w:qFormat/>
    <w:rsid w:val="007D7AD6"/>
    <w:rPr>
      <w:rFonts w:ascii="Symbol" w:hAnsi="Symbol"/>
    </w:rPr>
  </w:style>
  <w:style w:type="character" w:customStyle="1" w:styleId="WW8Num69z1">
    <w:name w:val="WW8Num69z1"/>
    <w:uiPriority w:val="99"/>
    <w:qFormat/>
    <w:rsid w:val="007D7AD6"/>
    <w:rPr>
      <w:rFonts w:ascii="Wingdings" w:hAnsi="Wingdings"/>
    </w:rPr>
  </w:style>
  <w:style w:type="character" w:customStyle="1" w:styleId="WW8Num72z0">
    <w:name w:val="WW8Num72z0"/>
    <w:uiPriority w:val="99"/>
    <w:qFormat/>
    <w:rsid w:val="007D7AD6"/>
    <w:rPr>
      <w:rFonts w:ascii="Symbol" w:hAnsi="Symbol"/>
    </w:rPr>
  </w:style>
  <w:style w:type="character" w:customStyle="1" w:styleId="WW8Num72z1">
    <w:name w:val="WW8Num72z1"/>
    <w:uiPriority w:val="99"/>
    <w:qFormat/>
    <w:rsid w:val="007D7AD6"/>
    <w:rPr>
      <w:rFonts w:ascii="Courier New" w:hAnsi="Courier New"/>
    </w:rPr>
  </w:style>
  <w:style w:type="character" w:customStyle="1" w:styleId="WW8Num72z2">
    <w:name w:val="WW8Num72z2"/>
    <w:uiPriority w:val="99"/>
    <w:qFormat/>
    <w:rsid w:val="007D7AD6"/>
    <w:rPr>
      <w:rFonts w:ascii="Wingdings" w:hAnsi="Wingdings"/>
    </w:rPr>
  </w:style>
  <w:style w:type="character" w:customStyle="1" w:styleId="WW8Num74z0">
    <w:name w:val="WW8Num74z0"/>
    <w:uiPriority w:val="99"/>
    <w:qFormat/>
    <w:rsid w:val="007D7AD6"/>
    <w:rPr>
      <w:rFonts w:ascii="Symbol" w:hAnsi="Symbol"/>
    </w:rPr>
  </w:style>
  <w:style w:type="character" w:customStyle="1" w:styleId="WW8Num75z0">
    <w:name w:val="WW8Num75z0"/>
    <w:uiPriority w:val="99"/>
    <w:qFormat/>
    <w:rsid w:val="007D7AD6"/>
    <w:rPr>
      <w:rFonts w:ascii="Wingdings" w:hAnsi="Wingdings"/>
    </w:rPr>
  </w:style>
  <w:style w:type="character" w:customStyle="1" w:styleId="WW8Num75z1">
    <w:name w:val="WW8Num75z1"/>
    <w:uiPriority w:val="99"/>
    <w:qFormat/>
    <w:rsid w:val="007D7AD6"/>
    <w:rPr>
      <w:rFonts w:ascii="Courier New" w:hAnsi="Courier New"/>
    </w:rPr>
  </w:style>
  <w:style w:type="character" w:customStyle="1" w:styleId="WW8Num75z3">
    <w:name w:val="WW8Num75z3"/>
    <w:uiPriority w:val="99"/>
    <w:qFormat/>
    <w:rsid w:val="007D7AD6"/>
    <w:rPr>
      <w:rFonts w:ascii="Symbol" w:hAnsi="Symbol"/>
    </w:rPr>
  </w:style>
  <w:style w:type="character" w:customStyle="1" w:styleId="WW8Num77z0">
    <w:name w:val="WW8Num77z0"/>
    <w:uiPriority w:val="99"/>
    <w:qFormat/>
    <w:rsid w:val="007D7AD6"/>
    <w:rPr>
      <w:rFonts w:ascii="Symbol" w:hAnsi="Symbol"/>
    </w:rPr>
  </w:style>
  <w:style w:type="character" w:customStyle="1" w:styleId="WW8Num78z0">
    <w:name w:val="WW8Num78z0"/>
    <w:uiPriority w:val="99"/>
    <w:qFormat/>
    <w:rsid w:val="007D7AD6"/>
    <w:rPr>
      <w:rFonts w:ascii="Wingdings" w:hAnsi="Wingdings"/>
    </w:rPr>
  </w:style>
  <w:style w:type="character" w:customStyle="1" w:styleId="WW8Num78z1">
    <w:name w:val="WW8Num78z1"/>
    <w:uiPriority w:val="99"/>
    <w:qFormat/>
    <w:rsid w:val="007D7AD6"/>
    <w:rPr>
      <w:rFonts w:ascii="Courier New" w:hAnsi="Courier New"/>
    </w:rPr>
  </w:style>
  <w:style w:type="character" w:customStyle="1" w:styleId="WW8Num78z3">
    <w:name w:val="WW8Num78z3"/>
    <w:uiPriority w:val="99"/>
    <w:qFormat/>
    <w:rsid w:val="007D7AD6"/>
    <w:rPr>
      <w:rFonts w:ascii="Symbol" w:hAnsi="Symbol"/>
    </w:rPr>
  </w:style>
  <w:style w:type="character" w:customStyle="1" w:styleId="WW8Num79z0">
    <w:name w:val="WW8Num79z0"/>
    <w:uiPriority w:val="99"/>
    <w:qFormat/>
    <w:rsid w:val="007D7AD6"/>
    <w:rPr>
      <w:rFonts w:ascii="Symbol" w:hAnsi="Symbol"/>
    </w:rPr>
  </w:style>
  <w:style w:type="character" w:customStyle="1" w:styleId="WW8Num86z0">
    <w:name w:val="WW8Num86z0"/>
    <w:uiPriority w:val="99"/>
    <w:qFormat/>
    <w:rsid w:val="007D7AD6"/>
    <w:rPr>
      <w:rFonts w:ascii="Wingdings" w:hAnsi="Wingdings"/>
    </w:rPr>
  </w:style>
  <w:style w:type="character" w:customStyle="1" w:styleId="WW8Num86z1">
    <w:name w:val="WW8Num86z1"/>
    <w:uiPriority w:val="99"/>
    <w:qFormat/>
    <w:rsid w:val="007D7AD6"/>
    <w:rPr>
      <w:rFonts w:ascii="Courier New" w:hAnsi="Courier New"/>
    </w:rPr>
  </w:style>
  <w:style w:type="character" w:customStyle="1" w:styleId="WW8Num86z3">
    <w:name w:val="WW8Num86z3"/>
    <w:uiPriority w:val="99"/>
    <w:qFormat/>
    <w:rsid w:val="007D7AD6"/>
    <w:rPr>
      <w:rFonts w:ascii="Symbol" w:hAnsi="Symbol"/>
    </w:rPr>
  </w:style>
  <w:style w:type="character" w:customStyle="1" w:styleId="WW8Num87z0">
    <w:name w:val="WW8Num87z0"/>
    <w:uiPriority w:val="99"/>
    <w:qFormat/>
    <w:rsid w:val="007D7AD6"/>
    <w:rPr>
      <w:rFonts w:ascii="Symbol" w:hAnsi="Symbol"/>
    </w:rPr>
  </w:style>
  <w:style w:type="character" w:customStyle="1" w:styleId="WW8Num89z0">
    <w:name w:val="WW8Num89z0"/>
    <w:uiPriority w:val="99"/>
    <w:qFormat/>
    <w:rsid w:val="007D7AD6"/>
    <w:rPr>
      <w:rFonts w:ascii="Symbol" w:hAnsi="Symbol"/>
    </w:rPr>
  </w:style>
  <w:style w:type="character" w:customStyle="1" w:styleId="WW8Num90z0">
    <w:name w:val="WW8Num90z0"/>
    <w:uiPriority w:val="99"/>
    <w:qFormat/>
    <w:rsid w:val="007D7AD6"/>
    <w:rPr>
      <w:rFonts w:ascii="Symbol" w:hAnsi="Symbol"/>
    </w:rPr>
  </w:style>
  <w:style w:type="character" w:customStyle="1" w:styleId="WW8Num92z0">
    <w:name w:val="WW8Num92z0"/>
    <w:uiPriority w:val="99"/>
    <w:qFormat/>
    <w:rsid w:val="007D7AD6"/>
    <w:rPr>
      <w:rFonts w:ascii="Symbol" w:hAnsi="Symbol"/>
    </w:rPr>
  </w:style>
  <w:style w:type="character" w:customStyle="1" w:styleId="WW8Num93z0">
    <w:name w:val="WW8Num93z0"/>
    <w:uiPriority w:val="99"/>
    <w:qFormat/>
    <w:rsid w:val="007D7AD6"/>
    <w:rPr>
      <w:rFonts w:ascii="Wingdings" w:hAnsi="Wingdings"/>
    </w:rPr>
  </w:style>
  <w:style w:type="character" w:customStyle="1" w:styleId="WW8Num93z1">
    <w:name w:val="WW8Num93z1"/>
    <w:uiPriority w:val="99"/>
    <w:qFormat/>
    <w:rsid w:val="007D7AD6"/>
    <w:rPr>
      <w:rFonts w:ascii="Courier New" w:hAnsi="Courier New"/>
    </w:rPr>
  </w:style>
  <w:style w:type="character" w:customStyle="1" w:styleId="WW8Num93z3">
    <w:name w:val="WW8Num93z3"/>
    <w:uiPriority w:val="99"/>
    <w:qFormat/>
    <w:rsid w:val="007D7AD6"/>
    <w:rPr>
      <w:rFonts w:ascii="Symbol" w:hAnsi="Symbol"/>
    </w:rPr>
  </w:style>
  <w:style w:type="character" w:customStyle="1" w:styleId="WW8Num94z0">
    <w:name w:val="WW8Num94z0"/>
    <w:uiPriority w:val="99"/>
    <w:qFormat/>
    <w:rsid w:val="007D7AD6"/>
    <w:rPr>
      <w:rFonts w:ascii="Symbol" w:hAnsi="Symbol"/>
    </w:rPr>
  </w:style>
  <w:style w:type="character" w:customStyle="1" w:styleId="WW8Num97z0">
    <w:name w:val="WW8Num97z0"/>
    <w:uiPriority w:val="99"/>
    <w:qFormat/>
    <w:rsid w:val="007D7AD6"/>
    <w:rPr>
      <w:rFonts w:ascii="Symbol" w:hAnsi="Symbol"/>
    </w:rPr>
  </w:style>
  <w:style w:type="character" w:customStyle="1" w:styleId="WW8Num99z0">
    <w:name w:val="WW8Num99z0"/>
    <w:uiPriority w:val="99"/>
    <w:qFormat/>
    <w:rsid w:val="007D7AD6"/>
    <w:rPr>
      <w:rFonts w:ascii="Symbol" w:hAnsi="Symbol"/>
    </w:rPr>
  </w:style>
  <w:style w:type="character" w:customStyle="1" w:styleId="WW8Num101z0">
    <w:name w:val="WW8Num101z0"/>
    <w:uiPriority w:val="99"/>
    <w:qFormat/>
    <w:rsid w:val="007D7AD6"/>
    <w:rPr>
      <w:rFonts w:ascii="Symbol" w:hAnsi="Symbol"/>
    </w:rPr>
  </w:style>
  <w:style w:type="character" w:customStyle="1" w:styleId="WW8Num104z0">
    <w:name w:val="WW8Num104z0"/>
    <w:uiPriority w:val="99"/>
    <w:qFormat/>
    <w:rsid w:val="007D7AD6"/>
    <w:rPr>
      <w:rFonts w:ascii="Symbol" w:hAnsi="Symbol"/>
    </w:rPr>
  </w:style>
  <w:style w:type="character" w:customStyle="1" w:styleId="WW8Num107z0">
    <w:name w:val="WW8Num107z0"/>
    <w:uiPriority w:val="99"/>
    <w:qFormat/>
    <w:rsid w:val="007D7AD6"/>
    <w:rPr>
      <w:rFonts w:ascii="Symbol" w:hAnsi="Symbol"/>
    </w:rPr>
  </w:style>
  <w:style w:type="character" w:customStyle="1" w:styleId="WW8Num109z0">
    <w:name w:val="WW8Num109z0"/>
    <w:uiPriority w:val="99"/>
    <w:qFormat/>
    <w:rsid w:val="007D7AD6"/>
    <w:rPr>
      <w:rFonts w:ascii="Symbol" w:hAnsi="Symbol"/>
    </w:rPr>
  </w:style>
  <w:style w:type="character" w:customStyle="1" w:styleId="WW8Num112z1">
    <w:name w:val="WW8Num112z1"/>
    <w:uiPriority w:val="99"/>
    <w:qFormat/>
    <w:rsid w:val="007D7AD6"/>
    <w:rPr>
      <w:color w:val="000000"/>
    </w:rPr>
  </w:style>
  <w:style w:type="character" w:customStyle="1" w:styleId="WW8Num114z0">
    <w:name w:val="WW8Num114z0"/>
    <w:uiPriority w:val="99"/>
    <w:qFormat/>
    <w:rsid w:val="007D7AD6"/>
    <w:rPr>
      <w:rFonts w:ascii="Symbol" w:hAnsi="Symbol"/>
    </w:rPr>
  </w:style>
  <w:style w:type="character" w:customStyle="1" w:styleId="WW8Num117z0">
    <w:name w:val="WW8Num117z0"/>
    <w:uiPriority w:val="99"/>
    <w:qFormat/>
    <w:rsid w:val="007D7AD6"/>
    <w:rPr>
      <w:rFonts w:ascii="Symbol" w:hAnsi="Symbol"/>
    </w:rPr>
  </w:style>
  <w:style w:type="character" w:customStyle="1" w:styleId="WW8Num118z0">
    <w:name w:val="WW8Num118z0"/>
    <w:uiPriority w:val="99"/>
    <w:qFormat/>
    <w:rsid w:val="007D7AD6"/>
    <w:rPr>
      <w:rFonts w:ascii="Wingdings" w:hAnsi="Wingdings"/>
    </w:rPr>
  </w:style>
  <w:style w:type="character" w:customStyle="1" w:styleId="WW8Num118z1">
    <w:name w:val="WW8Num118z1"/>
    <w:uiPriority w:val="99"/>
    <w:qFormat/>
    <w:rsid w:val="007D7AD6"/>
    <w:rPr>
      <w:rFonts w:ascii="Courier New" w:hAnsi="Courier New"/>
    </w:rPr>
  </w:style>
  <w:style w:type="character" w:customStyle="1" w:styleId="WW8Num118z3">
    <w:name w:val="WW8Num118z3"/>
    <w:uiPriority w:val="99"/>
    <w:qFormat/>
    <w:rsid w:val="007D7AD6"/>
    <w:rPr>
      <w:rFonts w:ascii="Symbol" w:hAnsi="Symbol"/>
    </w:rPr>
  </w:style>
  <w:style w:type="character" w:customStyle="1" w:styleId="WW8Num120z0">
    <w:name w:val="WW8Num120z0"/>
    <w:uiPriority w:val="99"/>
    <w:qFormat/>
    <w:rsid w:val="007D7AD6"/>
    <w:rPr>
      <w:rFonts w:ascii="Symbol" w:hAnsi="Symbol"/>
    </w:rPr>
  </w:style>
  <w:style w:type="character" w:customStyle="1" w:styleId="WW8Num121z0">
    <w:name w:val="WW8Num121z0"/>
    <w:uiPriority w:val="99"/>
    <w:qFormat/>
    <w:rsid w:val="007D7AD6"/>
    <w:rPr>
      <w:rFonts w:ascii="Symbol" w:hAnsi="Symbol"/>
    </w:rPr>
  </w:style>
  <w:style w:type="character" w:customStyle="1" w:styleId="WW8Num124z0">
    <w:name w:val="WW8Num124z0"/>
    <w:uiPriority w:val="99"/>
    <w:qFormat/>
    <w:rsid w:val="007D7AD6"/>
    <w:rPr>
      <w:rFonts w:ascii="Symbol" w:hAnsi="Symbol"/>
    </w:rPr>
  </w:style>
  <w:style w:type="character" w:customStyle="1" w:styleId="WW8Num125z0">
    <w:name w:val="WW8Num125z0"/>
    <w:uiPriority w:val="99"/>
    <w:qFormat/>
    <w:rsid w:val="007D7AD6"/>
    <w:rPr>
      <w:rFonts w:ascii="Wingdings" w:hAnsi="Wingdings"/>
    </w:rPr>
  </w:style>
  <w:style w:type="character" w:customStyle="1" w:styleId="WW8Num125z1">
    <w:name w:val="WW8Num125z1"/>
    <w:uiPriority w:val="99"/>
    <w:qFormat/>
    <w:rsid w:val="007D7AD6"/>
    <w:rPr>
      <w:rFonts w:ascii="Courier New" w:hAnsi="Courier New"/>
    </w:rPr>
  </w:style>
  <w:style w:type="character" w:customStyle="1" w:styleId="WW8Num125z3">
    <w:name w:val="WW8Num125z3"/>
    <w:uiPriority w:val="99"/>
    <w:qFormat/>
    <w:rsid w:val="007D7AD6"/>
    <w:rPr>
      <w:rFonts w:ascii="Symbol" w:hAnsi="Symbol"/>
    </w:rPr>
  </w:style>
  <w:style w:type="character" w:customStyle="1" w:styleId="WW8Num126z0">
    <w:name w:val="WW8Num126z0"/>
    <w:uiPriority w:val="99"/>
    <w:qFormat/>
    <w:rsid w:val="007D7AD6"/>
    <w:rPr>
      <w:rFonts w:ascii="Symbol" w:hAnsi="Symbol"/>
    </w:rPr>
  </w:style>
  <w:style w:type="character" w:customStyle="1" w:styleId="WW8Num127z0">
    <w:name w:val="WW8Num127z0"/>
    <w:uiPriority w:val="99"/>
    <w:qFormat/>
    <w:rsid w:val="007D7AD6"/>
    <w:rPr>
      <w:rFonts w:ascii="Symbol" w:hAnsi="Symbol"/>
    </w:rPr>
  </w:style>
  <w:style w:type="character" w:customStyle="1" w:styleId="WW8Num130z0">
    <w:name w:val="WW8Num130z0"/>
    <w:uiPriority w:val="99"/>
    <w:qFormat/>
    <w:rsid w:val="007D7AD6"/>
    <w:rPr>
      <w:rFonts w:ascii="Symbol" w:hAnsi="Symbol"/>
    </w:rPr>
  </w:style>
  <w:style w:type="character" w:customStyle="1" w:styleId="WW8Num131z0">
    <w:name w:val="WW8Num131z0"/>
    <w:uiPriority w:val="99"/>
    <w:qFormat/>
    <w:rsid w:val="007D7AD6"/>
    <w:rPr>
      <w:rFonts w:ascii="Symbol" w:hAnsi="Symbol"/>
    </w:rPr>
  </w:style>
  <w:style w:type="character" w:customStyle="1" w:styleId="WW8Num132z0">
    <w:name w:val="WW8Num132z0"/>
    <w:uiPriority w:val="99"/>
    <w:qFormat/>
    <w:rsid w:val="007D7AD6"/>
    <w:rPr>
      <w:rFonts w:ascii="Symbol" w:hAnsi="Symbol"/>
    </w:rPr>
  </w:style>
  <w:style w:type="character" w:customStyle="1" w:styleId="WW8Num134z0">
    <w:name w:val="WW8Num134z0"/>
    <w:uiPriority w:val="99"/>
    <w:qFormat/>
    <w:rsid w:val="007D7AD6"/>
    <w:rPr>
      <w:rFonts w:ascii="Wingdings" w:hAnsi="Wingdings"/>
    </w:rPr>
  </w:style>
  <w:style w:type="character" w:customStyle="1" w:styleId="WW8Num136z0">
    <w:name w:val="WW8Num136z0"/>
    <w:uiPriority w:val="99"/>
    <w:qFormat/>
    <w:rsid w:val="007D7AD6"/>
    <w:rPr>
      <w:rFonts w:ascii="Symbol" w:hAnsi="Symbol"/>
    </w:rPr>
  </w:style>
  <w:style w:type="character" w:customStyle="1" w:styleId="WW8Num139z0">
    <w:name w:val="WW8Num139z0"/>
    <w:uiPriority w:val="99"/>
    <w:qFormat/>
    <w:rsid w:val="007D7AD6"/>
    <w:rPr>
      <w:rFonts w:ascii="Symbol" w:hAnsi="Symbol"/>
    </w:rPr>
  </w:style>
  <w:style w:type="character" w:customStyle="1" w:styleId="WW8Num143z0">
    <w:name w:val="WW8Num143z0"/>
    <w:uiPriority w:val="99"/>
    <w:qFormat/>
    <w:rsid w:val="007D7AD6"/>
    <w:rPr>
      <w:rFonts w:ascii="Symbol" w:hAnsi="Symbol"/>
    </w:rPr>
  </w:style>
  <w:style w:type="character" w:customStyle="1" w:styleId="WW8Num144z0">
    <w:name w:val="WW8Num144z0"/>
    <w:uiPriority w:val="99"/>
    <w:qFormat/>
    <w:rsid w:val="007D7AD6"/>
    <w:rPr>
      <w:rFonts w:ascii="Symbol" w:hAnsi="Symbol"/>
    </w:rPr>
  </w:style>
  <w:style w:type="character" w:customStyle="1" w:styleId="WW8Num145z0">
    <w:name w:val="WW8Num145z0"/>
    <w:uiPriority w:val="99"/>
    <w:qFormat/>
    <w:rsid w:val="007D7AD6"/>
    <w:rPr>
      <w:rFonts w:ascii="Symbol" w:hAnsi="Symbol"/>
    </w:rPr>
  </w:style>
  <w:style w:type="character" w:customStyle="1" w:styleId="WW8Num146z0">
    <w:name w:val="WW8Num146z0"/>
    <w:uiPriority w:val="99"/>
    <w:qFormat/>
    <w:rsid w:val="007D7AD6"/>
    <w:rPr>
      <w:rFonts w:ascii="Symbol" w:hAnsi="Symbol"/>
    </w:rPr>
  </w:style>
  <w:style w:type="character" w:customStyle="1" w:styleId="WW8Num147z0">
    <w:name w:val="WW8Num147z0"/>
    <w:uiPriority w:val="99"/>
    <w:qFormat/>
    <w:rsid w:val="007D7AD6"/>
    <w:rPr>
      <w:rFonts w:ascii="Wingdings" w:hAnsi="Wingdings"/>
    </w:rPr>
  </w:style>
  <w:style w:type="character" w:customStyle="1" w:styleId="WW8Num147z1">
    <w:name w:val="WW8Num147z1"/>
    <w:uiPriority w:val="99"/>
    <w:qFormat/>
    <w:rsid w:val="007D7AD6"/>
    <w:rPr>
      <w:rFonts w:ascii="Courier New" w:hAnsi="Courier New"/>
    </w:rPr>
  </w:style>
  <w:style w:type="character" w:customStyle="1" w:styleId="WW8Num147z3">
    <w:name w:val="WW8Num147z3"/>
    <w:uiPriority w:val="99"/>
    <w:qFormat/>
    <w:rsid w:val="007D7AD6"/>
    <w:rPr>
      <w:rFonts w:ascii="Symbol" w:hAnsi="Symbol"/>
    </w:rPr>
  </w:style>
  <w:style w:type="character" w:customStyle="1" w:styleId="WW8Num150z0">
    <w:name w:val="WW8Num150z0"/>
    <w:uiPriority w:val="99"/>
    <w:qFormat/>
    <w:rsid w:val="007D7AD6"/>
    <w:rPr>
      <w:rFonts w:ascii="Symbol" w:hAnsi="Symbol"/>
    </w:rPr>
  </w:style>
  <w:style w:type="character" w:customStyle="1" w:styleId="WW8Num157z0">
    <w:name w:val="WW8Num157z0"/>
    <w:uiPriority w:val="99"/>
    <w:qFormat/>
    <w:rsid w:val="007D7AD6"/>
    <w:rPr>
      <w:rFonts w:ascii="Symbol" w:hAnsi="Symbol"/>
    </w:rPr>
  </w:style>
  <w:style w:type="character" w:customStyle="1" w:styleId="WW8Num159z0">
    <w:name w:val="WW8Num159z0"/>
    <w:uiPriority w:val="99"/>
    <w:qFormat/>
    <w:rsid w:val="007D7AD6"/>
    <w:rPr>
      <w:rFonts w:ascii="Symbol" w:hAnsi="Symbol"/>
    </w:rPr>
  </w:style>
  <w:style w:type="character" w:customStyle="1" w:styleId="WW8Num160z0">
    <w:name w:val="WW8Num160z0"/>
    <w:uiPriority w:val="99"/>
    <w:qFormat/>
    <w:rsid w:val="007D7AD6"/>
    <w:rPr>
      <w:rFonts w:ascii="Symbol" w:hAnsi="Symbol"/>
    </w:rPr>
  </w:style>
  <w:style w:type="character" w:customStyle="1" w:styleId="WW8Num162z0">
    <w:name w:val="WW8Num162z0"/>
    <w:uiPriority w:val="99"/>
    <w:qFormat/>
    <w:rsid w:val="007D7AD6"/>
    <w:rPr>
      <w:rFonts w:ascii="Symbol" w:hAnsi="Symbol"/>
    </w:rPr>
  </w:style>
  <w:style w:type="character" w:customStyle="1" w:styleId="WW8Num163z0">
    <w:name w:val="WW8Num163z0"/>
    <w:uiPriority w:val="99"/>
    <w:qFormat/>
    <w:rsid w:val="007D7AD6"/>
    <w:rPr>
      <w:rFonts w:ascii="Symbol" w:hAnsi="Symbol"/>
    </w:rPr>
  </w:style>
  <w:style w:type="character" w:customStyle="1" w:styleId="WW8Num164z0">
    <w:name w:val="WW8Num164z0"/>
    <w:uiPriority w:val="99"/>
    <w:qFormat/>
    <w:rsid w:val="007D7AD6"/>
    <w:rPr>
      <w:rFonts w:ascii="Wingdings" w:hAnsi="Wingdings"/>
    </w:rPr>
  </w:style>
  <w:style w:type="character" w:customStyle="1" w:styleId="WW8Num164z1">
    <w:name w:val="WW8Num164z1"/>
    <w:uiPriority w:val="99"/>
    <w:qFormat/>
    <w:rsid w:val="007D7AD6"/>
    <w:rPr>
      <w:rFonts w:ascii="Courier New" w:hAnsi="Courier New"/>
    </w:rPr>
  </w:style>
  <w:style w:type="character" w:customStyle="1" w:styleId="WW8Num164z3">
    <w:name w:val="WW8Num164z3"/>
    <w:uiPriority w:val="99"/>
    <w:qFormat/>
    <w:rsid w:val="007D7AD6"/>
    <w:rPr>
      <w:rFonts w:ascii="Symbol" w:hAnsi="Symbol"/>
    </w:rPr>
  </w:style>
  <w:style w:type="character" w:customStyle="1" w:styleId="WW8Num168z0">
    <w:name w:val="WW8Num168z0"/>
    <w:uiPriority w:val="99"/>
    <w:qFormat/>
    <w:rsid w:val="007D7AD6"/>
    <w:rPr>
      <w:rFonts w:ascii="Symbol" w:hAnsi="Symbol"/>
    </w:rPr>
  </w:style>
  <w:style w:type="character" w:customStyle="1" w:styleId="WW8Num169z0">
    <w:name w:val="WW8Num169z0"/>
    <w:uiPriority w:val="99"/>
    <w:qFormat/>
    <w:rsid w:val="007D7AD6"/>
    <w:rPr>
      <w:rFonts w:ascii="Symbol" w:hAnsi="Symbol"/>
    </w:rPr>
  </w:style>
  <w:style w:type="character" w:customStyle="1" w:styleId="WW8Num170z0">
    <w:name w:val="WW8Num170z0"/>
    <w:uiPriority w:val="99"/>
    <w:qFormat/>
    <w:rsid w:val="007D7AD6"/>
    <w:rPr>
      <w:rFonts w:ascii="Symbol" w:hAnsi="Symbol"/>
    </w:rPr>
  </w:style>
  <w:style w:type="character" w:customStyle="1" w:styleId="WW8Num174z0">
    <w:name w:val="WW8Num174z0"/>
    <w:uiPriority w:val="99"/>
    <w:qFormat/>
    <w:rsid w:val="007D7AD6"/>
    <w:rPr>
      <w:rFonts w:ascii="Symbol" w:hAnsi="Symbol"/>
    </w:rPr>
  </w:style>
  <w:style w:type="character" w:customStyle="1" w:styleId="WW8Num177z0">
    <w:name w:val="WW8Num177z0"/>
    <w:uiPriority w:val="99"/>
    <w:qFormat/>
    <w:rsid w:val="007D7AD6"/>
    <w:rPr>
      <w:rFonts w:ascii="Symbol" w:hAnsi="Symbol"/>
    </w:rPr>
  </w:style>
  <w:style w:type="character" w:customStyle="1" w:styleId="WW8Num178z0">
    <w:name w:val="WW8Num178z0"/>
    <w:uiPriority w:val="99"/>
    <w:qFormat/>
    <w:rsid w:val="007D7AD6"/>
    <w:rPr>
      <w:rFonts w:ascii="Symbol" w:hAnsi="Symbol"/>
    </w:rPr>
  </w:style>
  <w:style w:type="character" w:customStyle="1" w:styleId="WW8Num182z0">
    <w:name w:val="WW8Num182z0"/>
    <w:uiPriority w:val="99"/>
    <w:qFormat/>
    <w:rsid w:val="007D7AD6"/>
    <w:rPr>
      <w:rFonts w:ascii="Symbol" w:hAnsi="Symbol"/>
    </w:rPr>
  </w:style>
  <w:style w:type="character" w:customStyle="1" w:styleId="WW8Num37z0">
    <w:name w:val="WW8Num37z0"/>
    <w:uiPriority w:val="99"/>
    <w:qFormat/>
    <w:rsid w:val="007D7AD6"/>
    <w:rPr>
      <w:rFonts w:ascii="Wingdings" w:hAnsi="Wingdings"/>
    </w:rPr>
  </w:style>
  <w:style w:type="character" w:customStyle="1" w:styleId="WW8Num38z0">
    <w:name w:val="WW8Num38z0"/>
    <w:uiPriority w:val="99"/>
    <w:qFormat/>
    <w:rsid w:val="007D7AD6"/>
    <w:rPr>
      <w:rFonts w:ascii="Wingdings" w:hAnsi="Wingdings"/>
    </w:rPr>
  </w:style>
  <w:style w:type="character" w:customStyle="1" w:styleId="WW8Num40z0">
    <w:name w:val="WW8Num40z0"/>
    <w:uiPriority w:val="99"/>
    <w:qFormat/>
    <w:rsid w:val="007D7AD6"/>
    <w:rPr>
      <w:rFonts w:ascii="Wingdings" w:hAnsi="Wingdings"/>
    </w:rPr>
  </w:style>
  <w:style w:type="character" w:customStyle="1" w:styleId="WW8Num41z0">
    <w:name w:val="WW8Num41z0"/>
    <w:uiPriority w:val="99"/>
    <w:qFormat/>
    <w:rsid w:val="007D7AD6"/>
    <w:rPr>
      <w:rFonts w:ascii="Wingdings" w:hAnsi="Wingdings"/>
    </w:rPr>
  </w:style>
  <w:style w:type="character" w:customStyle="1" w:styleId="WW8Num43z0">
    <w:name w:val="WW8Num43z0"/>
    <w:uiPriority w:val="99"/>
    <w:qFormat/>
    <w:rsid w:val="007D7AD6"/>
    <w:rPr>
      <w:rFonts w:ascii="Wingdings" w:hAnsi="Wingdings"/>
    </w:rPr>
  </w:style>
  <w:style w:type="character" w:customStyle="1" w:styleId="WW8Num20z1">
    <w:name w:val="WW8Num20z1"/>
    <w:uiPriority w:val="99"/>
    <w:qFormat/>
    <w:rsid w:val="007D7AD6"/>
    <w:rPr>
      <w:rFonts w:ascii="Courier New" w:hAnsi="Courier New"/>
    </w:rPr>
  </w:style>
  <w:style w:type="character" w:customStyle="1" w:styleId="WW8Num20z3">
    <w:name w:val="WW8Num20z3"/>
    <w:uiPriority w:val="99"/>
    <w:qFormat/>
    <w:rsid w:val="007D7AD6"/>
    <w:rPr>
      <w:rFonts w:ascii="Symbol" w:hAnsi="Symbol"/>
    </w:rPr>
  </w:style>
  <w:style w:type="character" w:customStyle="1" w:styleId="WW8Num26z3">
    <w:name w:val="WW8Num26z3"/>
    <w:uiPriority w:val="99"/>
    <w:qFormat/>
    <w:rsid w:val="007D7AD6"/>
    <w:rPr>
      <w:rFonts w:ascii="Symbol" w:hAnsi="Symbol"/>
    </w:rPr>
  </w:style>
  <w:style w:type="character" w:customStyle="1" w:styleId="WW8Num33z0">
    <w:name w:val="WW8Num33z0"/>
    <w:uiPriority w:val="99"/>
    <w:qFormat/>
    <w:rsid w:val="007D7AD6"/>
    <w:rPr>
      <w:rFonts w:ascii="Wingdings" w:hAnsi="Wingdings"/>
    </w:rPr>
  </w:style>
  <w:style w:type="character" w:customStyle="1" w:styleId="WW8Num33z3">
    <w:name w:val="WW8Num33z3"/>
    <w:uiPriority w:val="99"/>
    <w:qFormat/>
    <w:rsid w:val="007D7AD6"/>
    <w:rPr>
      <w:rFonts w:ascii="Symbol" w:hAnsi="Symbol"/>
    </w:rPr>
  </w:style>
  <w:style w:type="character" w:customStyle="1" w:styleId="WW8Num33z4">
    <w:name w:val="WW8Num33z4"/>
    <w:uiPriority w:val="99"/>
    <w:qFormat/>
    <w:rsid w:val="007D7AD6"/>
    <w:rPr>
      <w:rFonts w:ascii="Courier New" w:hAnsi="Courier New"/>
    </w:rPr>
  </w:style>
  <w:style w:type="character" w:customStyle="1" w:styleId="WW8Num34z0">
    <w:name w:val="WW8Num34z0"/>
    <w:uiPriority w:val="99"/>
    <w:qFormat/>
    <w:rsid w:val="007D7AD6"/>
    <w:rPr>
      <w:rFonts w:ascii="Wingdings" w:hAnsi="Wingdings"/>
    </w:rPr>
  </w:style>
  <w:style w:type="character" w:customStyle="1" w:styleId="WW8Num34z1">
    <w:name w:val="WW8Num34z1"/>
    <w:uiPriority w:val="99"/>
    <w:qFormat/>
    <w:rsid w:val="007D7AD6"/>
    <w:rPr>
      <w:rFonts w:ascii="Courier New" w:hAnsi="Courier New"/>
    </w:rPr>
  </w:style>
  <w:style w:type="character" w:customStyle="1" w:styleId="WW8Num34z3">
    <w:name w:val="WW8Num34z3"/>
    <w:uiPriority w:val="99"/>
    <w:qFormat/>
    <w:rsid w:val="007D7AD6"/>
    <w:rPr>
      <w:rFonts w:ascii="Symbol" w:hAnsi="Symbol"/>
    </w:rPr>
  </w:style>
  <w:style w:type="character" w:customStyle="1" w:styleId="WW8Num35z0">
    <w:name w:val="WW8Num35z0"/>
    <w:uiPriority w:val="99"/>
    <w:qFormat/>
    <w:rsid w:val="007D7AD6"/>
    <w:rPr>
      <w:rFonts w:ascii="Wingdings" w:hAnsi="Wingdings"/>
    </w:rPr>
  </w:style>
  <w:style w:type="character" w:customStyle="1" w:styleId="WW8Num35z1">
    <w:name w:val="WW8Num35z1"/>
    <w:uiPriority w:val="99"/>
    <w:qFormat/>
    <w:rsid w:val="007D7AD6"/>
    <w:rPr>
      <w:rFonts w:ascii="Courier New" w:hAnsi="Courier New"/>
    </w:rPr>
  </w:style>
  <w:style w:type="character" w:customStyle="1" w:styleId="WW8Num35z3">
    <w:name w:val="WW8Num35z3"/>
    <w:uiPriority w:val="99"/>
    <w:qFormat/>
    <w:rsid w:val="007D7AD6"/>
    <w:rPr>
      <w:rFonts w:ascii="Symbol" w:hAnsi="Symbol"/>
    </w:rPr>
  </w:style>
  <w:style w:type="character" w:customStyle="1" w:styleId="WW8Num36z1">
    <w:name w:val="WW8Num36z1"/>
    <w:uiPriority w:val="99"/>
    <w:qFormat/>
    <w:rsid w:val="007D7AD6"/>
    <w:rPr>
      <w:rFonts w:ascii="Courier New" w:hAnsi="Courier New"/>
    </w:rPr>
  </w:style>
  <w:style w:type="character" w:customStyle="1" w:styleId="WW8Num36z3">
    <w:name w:val="WW8Num36z3"/>
    <w:uiPriority w:val="99"/>
    <w:qFormat/>
    <w:rsid w:val="007D7AD6"/>
    <w:rPr>
      <w:rFonts w:ascii="Symbol" w:hAnsi="Symbol"/>
    </w:rPr>
  </w:style>
  <w:style w:type="character" w:customStyle="1" w:styleId="WW8Num37z1">
    <w:name w:val="WW8Num37z1"/>
    <w:uiPriority w:val="99"/>
    <w:qFormat/>
    <w:rsid w:val="007D7AD6"/>
    <w:rPr>
      <w:rFonts w:ascii="Courier New" w:hAnsi="Courier New"/>
    </w:rPr>
  </w:style>
  <w:style w:type="character" w:customStyle="1" w:styleId="WW8Num37z3">
    <w:name w:val="WW8Num37z3"/>
    <w:uiPriority w:val="99"/>
    <w:qFormat/>
    <w:rsid w:val="007D7AD6"/>
    <w:rPr>
      <w:rFonts w:ascii="Symbol" w:hAnsi="Symbol"/>
    </w:rPr>
  </w:style>
  <w:style w:type="character" w:customStyle="1" w:styleId="WW8Num39z1">
    <w:name w:val="WW8Num39z1"/>
    <w:uiPriority w:val="99"/>
    <w:qFormat/>
    <w:rsid w:val="007D7AD6"/>
    <w:rPr>
      <w:rFonts w:ascii="Times New Roman" w:hAnsi="Times New Roman"/>
    </w:rPr>
  </w:style>
  <w:style w:type="character" w:customStyle="1" w:styleId="WW8Num39z3">
    <w:name w:val="WW8Num39z3"/>
    <w:uiPriority w:val="99"/>
    <w:qFormat/>
    <w:rsid w:val="007D7AD6"/>
    <w:rPr>
      <w:rFonts w:ascii="Symbol" w:hAnsi="Symbol"/>
    </w:rPr>
  </w:style>
  <w:style w:type="character" w:customStyle="1" w:styleId="WW8Num39z4">
    <w:name w:val="WW8Num39z4"/>
    <w:uiPriority w:val="99"/>
    <w:qFormat/>
    <w:rsid w:val="007D7AD6"/>
    <w:rPr>
      <w:rFonts w:ascii="Courier New" w:hAnsi="Courier New"/>
    </w:rPr>
  </w:style>
  <w:style w:type="character" w:customStyle="1" w:styleId="WW8Num42z1">
    <w:name w:val="WW8Num42z1"/>
    <w:uiPriority w:val="99"/>
    <w:qFormat/>
    <w:rsid w:val="007D7AD6"/>
    <w:rPr>
      <w:rFonts w:ascii="Courier New" w:hAnsi="Courier New"/>
    </w:rPr>
  </w:style>
  <w:style w:type="character" w:customStyle="1" w:styleId="WW8Num42z3">
    <w:name w:val="WW8Num42z3"/>
    <w:uiPriority w:val="99"/>
    <w:qFormat/>
    <w:rsid w:val="007D7AD6"/>
    <w:rPr>
      <w:rFonts w:ascii="Symbol" w:hAnsi="Symbol"/>
    </w:rPr>
  </w:style>
  <w:style w:type="character" w:customStyle="1" w:styleId="WW8Num45z0">
    <w:name w:val="WW8Num45z0"/>
    <w:uiPriority w:val="99"/>
    <w:qFormat/>
    <w:rsid w:val="007D7AD6"/>
    <w:rPr>
      <w:rFonts w:ascii="Wingdings" w:hAnsi="Wingdings"/>
    </w:rPr>
  </w:style>
  <w:style w:type="character" w:customStyle="1" w:styleId="WW8Num45z1">
    <w:name w:val="WW8Num45z1"/>
    <w:uiPriority w:val="99"/>
    <w:qFormat/>
    <w:rsid w:val="007D7AD6"/>
    <w:rPr>
      <w:rFonts w:ascii="Courier New" w:hAnsi="Courier New"/>
    </w:rPr>
  </w:style>
  <w:style w:type="character" w:customStyle="1" w:styleId="WW8Num45z3">
    <w:name w:val="WW8Num45z3"/>
    <w:uiPriority w:val="99"/>
    <w:qFormat/>
    <w:rsid w:val="007D7AD6"/>
    <w:rPr>
      <w:rFonts w:ascii="Symbol" w:hAnsi="Symbol"/>
    </w:rPr>
  </w:style>
  <w:style w:type="character" w:customStyle="1" w:styleId="WW8Num46z0">
    <w:name w:val="WW8Num46z0"/>
    <w:uiPriority w:val="99"/>
    <w:qFormat/>
    <w:rsid w:val="007D7AD6"/>
    <w:rPr>
      <w:rFonts w:ascii="Wingdings" w:hAnsi="Wingdings"/>
    </w:rPr>
  </w:style>
  <w:style w:type="character" w:customStyle="1" w:styleId="WW8Num46z1">
    <w:name w:val="WW8Num46z1"/>
    <w:uiPriority w:val="99"/>
    <w:qFormat/>
    <w:rsid w:val="007D7AD6"/>
    <w:rPr>
      <w:rFonts w:ascii="Courier New" w:hAnsi="Courier New"/>
    </w:rPr>
  </w:style>
  <w:style w:type="character" w:customStyle="1" w:styleId="WW8Num46z3">
    <w:name w:val="WW8Num46z3"/>
    <w:uiPriority w:val="99"/>
    <w:qFormat/>
    <w:rsid w:val="007D7AD6"/>
    <w:rPr>
      <w:rFonts w:ascii="Symbol" w:hAnsi="Symbol"/>
    </w:rPr>
  </w:style>
  <w:style w:type="character" w:customStyle="1" w:styleId="WW8Num48z0">
    <w:name w:val="WW8Num48z0"/>
    <w:uiPriority w:val="99"/>
    <w:qFormat/>
    <w:rsid w:val="007D7AD6"/>
    <w:rPr>
      <w:rFonts w:ascii="Wingdings" w:hAnsi="Wingdings"/>
    </w:rPr>
  </w:style>
  <w:style w:type="character" w:customStyle="1" w:styleId="WW8Num48z1">
    <w:name w:val="WW8Num48z1"/>
    <w:uiPriority w:val="99"/>
    <w:qFormat/>
    <w:rsid w:val="007D7AD6"/>
    <w:rPr>
      <w:rFonts w:ascii="Courier New" w:hAnsi="Courier New"/>
    </w:rPr>
  </w:style>
  <w:style w:type="character" w:customStyle="1" w:styleId="WW8Num48z3">
    <w:name w:val="WW8Num48z3"/>
    <w:uiPriority w:val="99"/>
    <w:qFormat/>
    <w:rsid w:val="007D7AD6"/>
    <w:rPr>
      <w:rFonts w:ascii="Symbol" w:hAnsi="Symbol"/>
    </w:rPr>
  </w:style>
  <w:style w:type="character" w:customStyle="1" w:styleId="WW8Num49z0">
    <w:name w:val="WW8Num49z0"/>
    <w:uiPriority w:val="99"/>
    <w:qFormat/>
    <w:rsid w:val="007D7AD6"/>
    <w:rPr>
      <w:rFonts w:ascii="Wingdings" w:hAnsi="Wingdings"/>
    </w:rPr>
  </w:style>
  <w:style w:type="character" w:customStyle="1" w:styleId="WW8Num49z1">
    <w:name w:val="WW8Num49z1"/>
    <w:uiPriority w:val="99"/>
    <w:qFormat/>
    <w:rsid w:val="007D7AD6"/>
    <w:rPr>
      <w:rFonts w:ascii="Courier New" w:hAnsi="Courier New"/>
    </w:rPr>
  </w:style>
  <w:style w:type="character" w:customStyle="1" w:styleId="WW8Num49z3">
    <w:name w:val="WW8Num49z3"/>
    <w:uiPriority w:val="99"/>
    <w:qFormat/>
    <w:rsid w:val="007D7AD6"/>
    <w:rPr>
      <w:rFonts w:ascii="Symbol" w:hAnsi="Symbol"/>
    </w:rPr>
  </w:style>
  <w:style w:type="character" w:customStyle="1" w:styleId="WW8Num50z1">
    <w:name w:val="WW8Num50z1"/>
    <w:uiPriority w:val="99"/>
    <w:qFormat/>
    <w:rsid w:val="007D7AD6"/>
    <w:rPr>
      <w:rFonts w:ascii="Courier New" w:hAnsi="Courier New"/>
    </w:rPr>
  </w:style>
  <w:style w:type="character" w:customStyle="1" w:styleId="WW8Num50z3">
    <w:name w:val="WW8Num50z3"/>
    <w:uiPriority w:val="99"/>
    <w:qFormat/>
    <w:rsid w:val="007D7AD6"/>
    <w:rPr>
      <w:rFonts w:ascii="Symbol" w:hAnsi="Symbol"/>
    </w:rPr>
  </w:style>
  <w:style w:type="character" w:customStyle="1" w:styleId="WW8Num51z1">
    <w:name w:val="WW8Num51z1"/>
    <w:uiPriority w:val="99"/>
    <w:qFormat/>
    <w:rsid w:val="007D7AD6"/>
    <w:rPr>
      <w:rFonts w:ascii="Courier New" w:hAnsi="Courier New"/>
    </w:rPr>
  </w:style>
  <w:style w:type="character" w:customStyle="1" w:styleId="WW8Num51z3">
    <w:name w:val="WW8Num51z3"/>
    <w:uiPriority w:val="99"/>
    <w:qFormat/>
    <w:rsid w:val="007D7AD6"/>
    <w:rPr>
      <w:rFonts w:ascii="Symbol" w:hAnsi="Symbol"/>
    </w:rPr>
  </w:style>
  <w:style w:type="character" w:customStyle="1" w:styleId="WW-">
    <w:name w:val="WW-Основной шрифт абзаца"/>
    <w:uiPriority w:val="99"/>
    <w:qFormat/>
    <w:rsid w:val="007D7AD6"/>
  </w:style>
  <w:style w:type="character" w:customStyle="1" w:styleId="FontStyle1600">
    <w:name w:val="Font Style160"/>
    <w:uiPriority w:val="99"/>
    <w:qFormat/>
    <w:rsid w:val="007D7AD6"/>
    <w:rPr>
      <w:rFonts w:ascii="Bookman Old Style" w:hAnsi="Bookman Old Style"/>
      <w:sz w:val="18"/>
    </w:rPr>
  </w:style>
  <w:style w:type="character" w:customStyle="1" w:styleId="FontStyle116">
    <w:name w:val="Font Style116"/>
    <w:uiPriority w:val="99"/>
    <w:qFormat/>
    <w:rsid w:val="007D7AD6"/>
    <w:rPr>
      <w:rFonts w:ascii="Bookman Old Style" w:hAnsi="Bookman Old Style"/>
      <w:sz w:val="18"/>
    </w:rPr>
  </w:style>
  <w:style w:type="character" w:customStyle="1" w:styleId="FontStyle131">
    <w:name w:val="Font Style131"/>
    <w:uiPriority w:val="99"/>
    <w:qFormat/>
    <w:rsid w:val="007D7AD6"/>
    <w:rPr>
      <w:rFonts w:ascii="Arial" w:hAnsi="Arial"/>
      <w:b/>
      <w:sz w:val="16"/>
    </w:rPr>
  </w:style>
  <w:style w:type="character" w:customStyle="1" w:styleId="FontStyle221">
    <w:name w:val="Font Style221"/>
    <w:uiPriority w:val="99"/>
    <w:qFormat/>
    <w:rsid w:val="007D7AD6"/>
    <w:rPr>
      <w:rFonts w:ascii="Times New Roman" w:hAnsi="Times New Roman"/>
      <w:sz w:val="20"/>
    </w:rPr>
  </w:style>
  <w:style w:type="paragraph" w:customStyle="1" w:styleId="3ffc">
    <w:name w:val="Заголовок оглавления3"/>
    <w:basedOn w:val="10"/>
    <w:next w:val="a2"/>
    <w:uiPriority w:val="99"/>
    <w:qFormat/>
    <w:rsid w:val="007D7AD6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autoSpaceDE/>
      <w:autoSpaceDN/>
      <w:adjustRightInd/>
      <w:spacing w:before="480" w:line="276" w:lineRule="auto"/>
      <w:jc w:val="left"/>
    </w:pPr>
    <w:rPr>
      <w:rFonts w:ascii="Cambria" w:hAnsi="Cambria" w:cs="Calibri"/>
      <w:b/>
      <w:bCs/>
      <w:color w:val="365F91"/>
      <w:kern w:val="1"/>
      <w:sz w:val="28"/>
      <w:szCs w:val="28"/>
      <w:lang w:eastAsia="ar-SA"/>
    </w:rPr>
  </w:style>
  <w:style w:type="paragraph" w:customStyle="1" w:styleId="10e">
    <w:name w:val="Оглавление 10"/>
    <w:basedOn w:val="aff3"/>
    <w:uiPriority w:val="99"/>
    <w:qFormat/>
    <w:rsid w:val="007D7AD6"/>
    <w:pPr>
      <w:tabs>
        <w:tab w:val="right" w:leader="dot" w:pos="9637"/>
      </w:tabs>
      <w:spacing w:after="200" w:line="276" w:lineRule="auto"/>
      <w:ind w:left="2547"/>
    </w:pPr>
    <w:rPr>
      <w:rFonts w:ascii="Calibri" w:hAnsi="Calibri"/>
      <w:sz w:val="22"/>
      <w:szCs w:val="22"/>
    </w:rPr>
  </w:style>
  <w:style w:type="paragraph" w:customStyle="1" w:styleId="affffffffff3">
    <w:name w:val="Рисунок"/>
    <w:basedOn w:val="affb"/>
    <w:uiPriority w:val="99"/>
    <w:qFormat/>
    <w:rsid w:val="007D7AD6"/>
    <w:pPr>
      <w:suppressLineNumbers/>
      <w:suppressAutoHyphens/>
      <w:spacing w:before="120" w:after="120" w:line="276" w:lineRule="auto"/>
      <w:jc w:val="left"/>
    </w:pPr>
    <w:rPr>
      <w:rFonts w:ascii="Calibri" w:hAnsi="Calibri" w:cs="Tahoma"/>
      <w:i/>
      <w:iCs/>
      <w:sz w:val="24"/>
      <w:lang w:val="ru-RU" w:eastAsia="ar-SA"/>
    </w:rPr>
  </w:style>
  <w:style w:type="paragraph" w:customStyle="1" w:styleId="summary">
    <w:name w:val="summary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31c">
    <w:name w:val="Основной текст + Полужирный31"/>
    <w:uiPriority w:val="99"/>
    <w:qFormat/>
    <w:rsid w:val="007D7AD6"/>
    <w:rPr>
      <w:rFonts w:ascii="Microsoft Sans Serif" w:hAnsi="Microsoft Sans Serif"/>
      <w:b/>
      <w:spacing w:val="10"/>
      <w:sz w:val="26"/>
    </w:rPr>
  </w:style>
  <w:style w:type="character" w:customStyle="1" w:styleId="303">
    <w:name w:val="Основной текст + Полужирный30"/>
    <w:uiPriority w:val="99"/>
    <w:qFormat/>
    <w:rsid w:val="007D7AD6"/>
    <w:rPr>
      <w:rFonts w:ascii="Microsoft Sans Serif" w:hAnsi="Microsoft Sans Serif"/>
      <w:b/>
      <w:spacing w:val="10"/>
      <w:sz w:val="26"/>
    </w:rPr>
  </w:style>
  <w:style w:type="character" w:customStyle="1" w:styleId="291">
    <w:name w:val="Основной текст + Полужирный29"/>
    <w:uiPriority w:val="99"/>
    <w:qFormat/>
    <w:rsid w:val="007D7AD6"/>
    <w:rPr>
      <w:rFonts w:ascii="Microsoft Sans Serif" w:hAnsi="Microsoft Sans Serif"/>
      <w:b/>
      <w:spacing w:val="10"/>
      <w:sz w:val="26"/>
    </w:rPr>
  </w:style>
  <w:style w:type="character" w:customStyle="1" w:styleId="282">
    <w:name w:val="Основной текст + Полужирный28"/>
    <w:uiPriority w:val="99"/>
    <w:qFormat/>
    <w:rsid w:val="007D7AD6"/>
    <w:rPr>
      <w:rFonts w:ascii="Microsoft Sans Serif" w:hAnsi="Microsoft Sans Serif"/>
      <w:b/>
      <w:spacing w:val="10"/>
      <w:sz w:val="26"/>
    </w:rPr>
  </w:style>
  <w:style w:type="character" w:customStyle="1" w:styleId="274">
    <w:name w:val="Основной текст + Полужирный27"/>
    <w:uiPriority w:val="99"/>
    <w:rsid w:val="007D7AD6"/>
    <w:rPr>
      <w:rFonts w:ascii="Microsoft Sans Serif" w:hAnsi="Microsoft Sans Serif"/>
      <w:b/>
      <w:spacing w:val="10"/>
      <w:sz w:val="26"/>
    </w:rPr>
  </w:style>
  <w:style w:type="character" w:customStyle="1" w:styleId="12pt21">
    <w:name w:val="Основной текст + 12 pt21"/>
    <w:uiPriority w:val="99"/>
    <w:qFormat/>
    <w:rsid w:val="007D7AD6"/>
    <w:rPr>
      <w:rFonts w:ascii="Microsoft Sans Serif" w:hAnsi="Microsoft Sans Serif"/>
      <w:i/>
      <w:spacing w:val="30"/>
      <w:sz w:val="24"/>
    </w:rPr>
  </w:style>
  <w:style w:type="character" w:customStyle="1" w:styleId="12pt20">
    <w:name w:val="Основной текст + 12 pt20"/>
    <w:uiPriority w:val="99"/>
    <w:qFormat/>
    <w:rsid w:val="007D7AD6"/>
    <w:rPr>
      <w:rFonts w:ascii="Microsoft Sans Serif" w:hAnsi="Microsoft Sans Serif"/>
      <w:i/>
      <w:spacing w:val="30"/>
      <w:sz w:val="24"/>
    </w:rPr>
  </w:style>
  <w:style w:type="character" w:customStyle="1" w:styleId="12pt19">
    <w:name w:val="Основной текст + 12 pt19"/>
    <w:uiPriority w:val="99"/>
    <w:qFormat/>
    <w:rsid w:val="007D7AD6"/>
    <w:rPr>
      <w:rFonts w:ascii="Microsoft Sans Serif" w:hAnsi="Microsoft Sans Serif"/>
      <w:i/>
      <w:spacing w:val="30"/>
      <w:sz w:val="24"/>
    </w:rPr>
  </w:style>
  <w:style w:type="character" w:customStyle="1" w:styleId="6f3">
    <w:name w:val="Заголовок №6_"/>
    <w:link w:val="6f4"/>
    <w:uiPriority w:val="99"/>
    <w:qFormat/>
    <w:locked/>
    <w:rsid w:val="007D7AD6"/>
    <w:rPr>
      <w:rFonts w:ascii="Microsoft Sans Serif" w:hAnsi="Microsoft Sans Serif"/>
      <w:b/>
      <w:spacing w:val="10"/>
      <w:sz w:val="26"/>
      <w:shd w:val="clear" w:color="auto" w:fill="FFFFFF"/>
    </w:rPr>
  </w:style>
  <w:style w:type="paragraph" w:customStyle="1" w:styleId="6f4">
    <w:name w:val="Заголовок №6"/>
    <w:basedOn w:val="a2"/>
    <w:link w:val="6f3"/>
    <w:uiPriority w:val="99"/>
    <w:qFormat/>
    <w:rsid w:val="007D7AD6"/>
    <w:pPr>
      <w:widowControl/>
      <w:shd w:val="clear" w:color="auto" w:fill="FFFFFF"/>
      <w:snapToGrid/>
      <w:spacing w:before="1200" w:after="0" w:line="240" w:lineRule="atLeast"/>
      <w:outlineLvl w:val="5"/>
    </w:pPr>
    <w:rPr>
      <w:rFonts w:ascii="Microsoft Sans Serif" w:eastAsiaTheme="minorHAnsi" w:hAnsi="Microsoft Sans Serif" w:cstheme="minorBidi"/>
      <w:b/>
      <w:spacing w:val="10"/>
      <w:sz w:val="26"/>
      <w:szCs w:val="22"/>
      <w:shd w:val="clear" w:color="auto" w:fill="FFFFFF"/>
      <w:lang w:eastAsia="en-US"/>
    </w:rPr>
  </w:style>
  <w:style w:type="paragraph" w:customStyle="1" w:styleId="1212">
    <w:name w:val="Основной текст (12)1"/>
    <w:basedOn w:val="a2"/>
    <w:uiPriority w:val="99"/>
    <w:qFormat/>
    <w:rsid w:val="007D7AD6"/>
    <w:pPr>
      <w:widowControl/>
      <w:shd w:val="clear" w:color="auto" w:fill="FFFFFF"/>
      <w:snapToGrid/>
      <w:spacing w:before="0" w:after="0" w:line="293" w:lineRule="exact"/>
      <w:jc w:val="right"/>
    </w:pPr>
    <w:rPr>
      <w:sz w:val="22"/>
      <w:szCs w:val="22"/>
    </w:rPr>
  </w:style>
  <w:style w:type="character" w:customStyle="1" w:styleId="12pt18">
    <w:name w:val="Основной текст + 12 pt18"/>
    <w:uiPriority w:val="99"/>
    <w:qFormat/>
    <w:rsid w:val="007D7AD6"/>
    <w:rPr>
      <w:rFonts w:ascii="Microsoft Sans Serif" w:hAnsi="Microsoft Sans Serif"/>
      <w:i/>
      <w:spacing w:val="30"/>
      <w:sz w:val="24"/>
    </w:rPr>
  </w:style>
  <w:style w:type="character" w:customStyle="1" w:styleId="12pt17">
    <w:name w:val="Основной текст + 12 pt17"/>
    <w:uiPriority w:val="99"/>
    <w:qFormat/>
    <w:rsid w:val="007D7AD6"/>
    <w:rPr>
      <w:rFonts w:ascii="Microsoft Sans Serif" w:hAnsi="Microsoft Sans Serif"/>
      <w:i/>
      <w:spacing w:val="30"/>
      <w:sz w:val="24"/>
    </w:rPr>
  </w:style>
  <w:style w:type="character" w:customStyle="1" w:styleId="265">
    <w:name w:val="Основной текст + Полужирный26"/>
    <w:uiPriority w:val="99"/>
    <w:qFormat/>
    <w:rsid w:val="007D7AD6"/>
    <w:rPr>
      <w:rFonts w:ascii="Microsoft Sans Serif" w:hAnsi="Microsoft Sans Serif"/>
      <w:b/>
      <w:spacing w:val="10"/>
      <w:sz w:val="26"/>
    </w:rPr>
  </w:style>
  <w:style w:type="character" w:customStyle="1" w:styleId="25c">
    <w:name w:val="Основной текст + Полужирный25"/>
    <w:uiPriority w:val="99"/>
    <w:qFormat/>
    <w:rsid w:val="007D7AD6"/>
    <w:rPr>
      <w:rFonts w:ascii="Microsoft Sans Serif" w:hAnsi="Microsoft Sans Serif"/>
      <w:b/>
      <w:spacing w:val="10"/>
      <w:sz w:val="26"/>
    </w:rPr>
  </w:style>
  <w:style w:type="character" w:customStyle="1" w:styleId="247">
    <w:name w:val="Основной текст + Полужирный24"/>
    <w:uiPriority w:val="99"/>
    <w:qFormat/>
    <w:rsid w:val="007D7AD6"/>
    <w:rPr>
      <w:rFonts w:ascii="Microsoft Sans Serif" w:hAnsi="Microsoft Sans Serif"/>
      <w:b/>
      <w:spacing w:val="10"/>
      <w:sz w:val="26"/>
    </w:rPr>
  </w:style>
  <w:style w:type="character" w:customStyle="1" w:styleId="12pt16">
    <w:name w:val="Основной текст + 12 pt16"/>
    <w:uiPriority w:val="99"/>
    <w:qFormat/>
    <w:rsid w:val="007D7AD6"/>
    <w:rPr>
      <w:rFonts w:ascii="Microsoft Sans Serif" w:hAnsi="Microsoft Sans Serif"/>
      <w:i/>
      <w:spacing w:val="30"/>
      <w:sz w:val="24"/>
    </w:rPr>
  </w:style>
  <w:style w:type="character" w:customStyle="1" w:styleId="23d">
    <w:name w:val="Основной текст + Полужирный23"/>
    <w:uiPriority w:val="99"/>
    <w:qFormat/>
    <w:rsid w:val="007D7AD6"/>
    <w:rPr>
      <w:rFonts w:ascii="Microsoft Sans Serif" w:hAnsi="Microsoft Sans Serif"/>
      <w:b/>
      <w:spacing w:val="10"/>
      <w:sz w:val="26"/>
    </w:rPr>
  </w:style>
  <w:style w:type="character" w:customStyle="1" w:styleId="22e">
    <w:name w:val="Основной текст + Полужирный22"/>
    <w:uiPriority w:val="99"/>
    <w:qFormat/>
    <w:rsid w:val="007D7AD6"/>
    <w:rPr>
      <w:rFonts w:ascii="Microsoft Sans Serif" w:hAnsi="Microsoft Sans Serif"/>
      <w:b/>
      <w:spacing w:val="10"/>
      <w:sz w:val="26"/>
    </w:rPr>
  </w:style>
  <w:style w:type="character" w:customStyle="1" w:styleId="21f4">
    <w:name w:val="Основной текст + Полужирный21"/>
    <w:uiPriority w:val="99"/>
    <w:qFormat/>
    <w:rsid w:val="007D7AD6"/>
    <w:rPr>
      <w:rFonts w:ascii="Microsoft Sans Serif" w:hAnsi="Microsoft Sans Serif"/>
      <w:b/>
      <w:spacing w:val="10"/>
      <w:sz w:val="26"/>
    </w:rPr>
  </w:style>
  <w:style w:type="character" w:customStyle="1" w:styleId="20a">
    <w:name w:val="Основной текст + Полужирный20"/>
    <w:uiPriority w:val="99"/>
    <w:qFormat/>
    <w:rsid w:val="007D7AD6"/>
    <w:rPr>
      <w:rFonts w:ascii="Microsoft Sans Serif" w:hAnsi="Microsoft Sans Serif"/>
      <w:b/>
      <w:spacing w:val="10"/>
      <w:sz w:val="26"/>
    </w:rPr>
  </w:style>
  <w:style w:type="character" w:customStyle="1" w:styleId="4pt">
    <w:name w:val="Основной текст + Интервал 4 pt"/>
    <w:uiPriority w:val="99"/>
    <w:qFormat/>
    <w:rsid w:val="007D7AD6"/>
    <w:rPr>
      <w:rFonts w:ascii="Microsoft Sans Serif" w:hAnsi="Microsoft Sans Serif"/>
      <w:spacing w:val="80"/>
      <w:sz w:val="26"/>
    </w:rPr>
  </w:style>
  <w:style w:type="character" w:customStyle="1" w:styleId="19a">
    <w:name w:val="Основной текст + Полужирный19"/>
    <w:uiPriority w:val="99"/>
    <w:qFormat/>
    <w:rsid w:val="007D7AD6"/>
    <w:rPr>
      <w:rFonts w:ascii="Microsoft Sans Serif" w:hAnsi="Microsoft Sans Serif"/>
      <w:b/>
      <w:spacing w:val="10"/>
      <w:sz w:val="26"/>
    </w:rPr>
  </w:style>
  <w:style w:type="character" w:customStyle="1" w:styleId="189">
    <w:name w:val="Основной текст + Полужирный18"/>
    <w:uiPriority w:val="99"/>
    <w:qFormat/>
    <w:rsid w:val="007D7AD6"/>
    <w:rPr>
      <w:rFonts w:ascii="Microsoft Sans Serif" w:hAnsi="Microsoft Sans Serif"/>
      <w:b/>
      <w:spacing w:val="10"/>
      <w:sz w:val="26"/>
    </w:rPr>
  </w:style>
  <w:style w:type="character" w:customStyle="1" w:styleId="17a">
    <w:name w:val="Основной текст + Полужирный17"/>
    <w:uiPriority w:val="99"/>
    <w:qFormat/>
    <w:rsid w:val="007D7AD6"/>
    <w:rPr>
      <w:rFonts w:ascii="Microsoft Sans Serif" w:hAnsi="Microsoft Sans Serif"/>
      <w:b/>
      <w:spacing w:val="10"/>
      <w:sz w:val="26"/>
    </w:rPr>
  </w:style>
  <w:style w:type="character" w:customStyle="1" w:styleId="12pt14">
    <w:name w:val="Основной текст + 12 pt14"/>
    <w:uiPriority w:val="99"/>
    <w:qFormat/>
    <w:rsid w:val="007D7AD6"/>
    <w:rPr>
      <w:rFonts w:ascii="Microsoft Sans Serif" w:hAnsi="Microsoft Sans Serif"/>
      <w:i/>
      <w:spacing w:val="30"/>
      <w:sz w:val="24"/>
    </w:rPr>
  </w:style>
  <w:style w:type="character" w:customStyle="1" w:styleId="16a">
    <w:name w:val="Основной текст + Полужирный16"/>
    <w:uiPriority w:val="99"/>
    <w:qFormat/>
    <w:rsid w:val="007D7AD6"/>
    <w:rPr>
      <w:rFonts w:ascii="Microsoft Sans Serif" w:hAnsi="Microsoft Sans Serif"/>
      <w:b/>
      <w:spacing w:val="10"/>
      <w:sz w:val="26"/>
    </w:rPr>
  </w:style>
  <w:style w:type="character" w:customStyle="1" w:styleId="17b">
    <w:name w:val="Основной текст (17)_"/>
    <w:link w:val="17c"/>
    <w:uiPriority w:val="99"/>
    <w:qFormat/>
    <w:locked/>
    <w:rsid w:val="007D7AD6"/>
    <w:rPr>
      <w:i/>
      <w:spacing w:val="20"/>
      <w:sz w:val="26"/>
      <w:shd w:val="clear" w:color="auto" w:fill="FFFFFF"/>
      <w:lang w:val="en-US"/>
    </w:rPr>
  </w:style>
  <w:style w:type="paragraph" w:customStyle="1" w:styleId="17c">
    <w:name w:val="Основной текст (17)"/>
    <w:basedOn w:val="a2"/>
    <w:link w:val="17b"/>
    <w:uiPriority w:val="99"/>
    <w:qFormat/>
    <w:rsid w:val="007D7AD6"/>
    <w:pPr>
      <w:widowControl/>
      <w:shd w:val="clear" w:color="auto" w:fill="FFFFFF"/>
      <w:snapToGrid/>
      <w:spacing w:before="60" w:after="0" w:line="240" w:lineRule="atLeast"/>
    </w:pPr>
    <w:rPr>
      <w:rFonts w:asciiTheme="minorHAnsi" w:eastAsiaTheme="minorHAnsi" w:hAnsiTheme="minorHAnsi" w:cstheme="minorBidi"/>
      <w:i/>
      <w:spacing w:val="20"/>
      <w:sz w:val="26"/>
      <w:szCs w:val="22"/>
      <w:shd w:val="clear" w:color="auto" w:fill="FFFFFF"/>
      <w:lang w:val="en-US" w:eastAsia="en-US"/>
    </w:rPr>
  </w:style>
  <w:style w:type="character" w:customStyle="1" w:styleId="6pt">
    <w:name w:val="Основной текст + Интервал 6 pt"/>
    <w:uiPriority w:val="99"/>
    <w:qFormat/>
    <w:rsid w:val="007D7AD6"/>
    <w:rPr>
      <w:rFonts w:ascii="Microsoft Sans Serif" w:eastAsia="SimSun" w:hAnsi="Microsoft Sans Serif"/>
      <w:spacing w:val="130"/>
      <w:sz w:val="27"/>
      <w:u w:val="none"/>
      <w:lang w:val="ru-RU" w:eastAsia="zh-CN"/>
    </w:rPr>
  </w:style>
  <w:style w:type="paragraph" w:customStyle="1" w:styleId="1fffffd">
    <w:name w:val="Подпись к таблице1"/>
    <w:basedOn w:val="a2"/>
    <w:uiPriority w:val="99"/>
    <w:qFormat/>
    <w:rsid w:val="007D7AD6"/>
    <w:pPr>
      <w:widowControl/>
      <w:shd w:val="clear" w:color="auto" w:fill="FFFFFF"/>
      <w:snapToGrid/>
      <w:spacing w:before="0" w:after="0" w:line="240" w:lineRule="atLeast"/>
    </w:pPr>
    <w:rPr>
      <w:rFonts w:ascii="Microsoft Sans Serif" w:eastAsia="Times New Roman" w:hAnsi="Microsoft Sans Serif"/>
      <w:spacing w:val="10"/>
      <w:sz w:val="26"/>
      <w:szCs w:val="26"/>
      <w:shd w:val="clear" w:color="auto" w:fill="FFFFFF"/>
    </w:rPr>
  </w:style>
  <w:style w:type="character" w:customStyle="1" w:styleId="12pt13">
    <w:name w:val="Основной текст + 12 pt13"/>
    <w:uiPriority w:val="99"/>
    <w:qFormat/>
    <w:rsid w:val="007D7AD6"/>
    <w:rPr>
      <w:rFonts w:ascii="Microsoft Sans Serif" w:hAnsi="Microsoft Sans Serif"/>
      <w:i/>
      <w:spacing w:val="30"/>
      <w:sz w:val="24"/>
    </w:rPr>
  </w:style>
  <w:style w:type="character" w:customStyle="1" w:styleId="12pt12">
    <w:name w:val="Основной текст + 12 pt12"/>
    <w:uiPriority w:val="99"/>
    <w:qFormat/>
    <w:rsid w:val="007D7AD6"/>
    <w:rPr>
      <w:rFonts w:ascii="Microsoft Sans Serif" w:hAnsi="Microsoft Sans Serif"/>
      <w:i/>
      <w:spacing w:val="30"/>
      <w:sz w:val="24"/>
    </w:rPr>
  </w:style>
  <w:style w:type="character" w:customStyle="1" w:styleId="15a">
    <w:name w:val="Основной текст + Полужирный15"/>
    <w:uiPriority w:val="99"/>
    <w:qFormat/>
    <w:rsid w:val="007D7AD6"/>
    <w:rPr>
      <w:rFonts w:ascii="Microsoft Sans Serif" w:hAnsi="Microsoft Sans Serif"/>
      <w:b/>
      <w:spacing w:val="10"/>
      <w:sz w:val="26"/>
    </w:rPr>
  </w:style>
  <w:style w:type="character" w:customStyle="1" w:styleId="2ffff0">
    <w:name w:val="Основной текст + Полужирный2"/>
    <w:uiPriority w:val="99"/>
    <w:qFormat/>
    <w:rsid w:val="007D7AD6"/>
    <w:rPr>
      <w:rFonts w:ascii="Microsoft Sans Serif" w:hAnsi="Microsoft Sans Serif"/>
      <w:b/>
      <w:spacing w:val="10"/>
      <w:sz w:val="26"/>
    </w:rPr>
  </w:style>
  <w:style w:type="character" w:customStyle="1" w:styleId="12pt5">
    <w:name w:val="Основной текст + 12 pt5"/>
    <w:uiPriority w:val="99"/>
    <w:qFormat/>
    <w:rsid w:val="007D7AD6"/>
    <w:rPr>
      <w:rFonts w:ascii="Microsoft Sans Serif" w:hAnsi="Microsoft Sans Serif"/>
      <w:i/>
      <w:spacing w:val="30"/>
      <w:sz w:val="24"/>
    </w:rPr>
  </w:style>
  <w:style w:type="character" w:customStyle="1" w:styleId="affffffffff4">
    <w:name w:val="Подпись к картинке_"/>
    <w:link w:val="affffffffff5"/>
    <w:uiPriority w:val="99"/>
    <w:qFormat/>
    <w:locked/>
    <w:rsid w:val="007D7AD6"/>
    <w:rPr>
      <w:rFonts w:ascii="Microsoft Sans Serif" w:hAnsi="Microsoft Sans Serif"/>
      <w:b/>
      <w:spacing w:val="10"/>
      <w:sz w:val="26"/>
      <w:shd w:val="clear" w:color="auto" w:fill="FFFFFF"/>
    </w:rPr>
  </w:style>
  <w:style w:type="paragraph" w:customStyle="1" w:styleId="affffffffff5">
    <w:name w:val="Подпись к картинке"/>
    <w:basedOn w:val="a2"/>
    <w:link w:val="affffffffff4"/>
    <w:uiPriority w:val="99"/>
    <w:qFormat/>
    <w:rsid w:val="007D7AD6"/>
    <w:pPr>
      <w:widowControl/>
      <w:shd w:val="clear" w:color="auto" w:fill="FFFFFF"/>
      <w:snapToGrid/>
      <w:spacing w:before="0" w:after="0" w:line="240" w:lineRule="atLeast"/>
    </w:pPr>
    <w:rPr>
      <w:rFonts w:ascii="Microsoft Sans Serif" w:eastAsiaTheme="minorHAnsi" w:hAnsi="Microsoft Sans Serif" w:cstheme="minorBidi"/>
      <w:b/>
      <w:spacing w:val="10"/>
      <w:sz w:val="26"/>
      <w:szCs w:val="22"/>
      <w:shd w:val="clear" w:color="auto" w:fill="FFFFFF"/>
      <w:lang w:eastAsia="en-US"/>
    </w:rPr>
  </w:style>
  <w:style w:type="character" w:customStyle="1" w:styleId="12pt3">
    <w:name w:val="Основной текст + 12 pt3"/>
    <w:uiPriority w:val="99"/>
    <w:qFormat/>
    <w:rsid w:val="007D7AD6"/>
    <w:rPr>
      <w:rFonts w:ascii="Microsoft Sans Serif" w:hAnsi="Microsoft Sans Serif"/>
      <w:i/>
      <w:spacing w:val="30"/>
      <w:sz w:val="24"/>
    </w:rPr>
  </w:style>
  <w:style w:type="character" w:customStyle="1" w:styleId="affffffffff6">
    <w:name w:val="Колонтитул_"/>
    <w:link w:val="affffffffff7"/>
    <w:uiPriority w:val="99"/>
    <w:qFormat/>
    <w:locked/>
    <w:rsid w:val="007D7AD6"/>
    <w:rPr>
      <w:shd w:val="clear" w:color="auto" w:fill="FFFFFF"/>
    </w:rPr>
  </w:style>
  <w:style w:type="paragraph" w:customStyle="1" w:styleId="affffffffff7">
    <w:name w:val="Колонтитул"/>
    <w:basedOn w:val="a2"/>
    <w:link w:val="affffffffff6"/>
    <w:uiPriority w:val="99"/>
    <w:qFormat/>
    <w:rsid w:val="007D7AD6"/>
    <w:pPr>
      <w:widowControl/>
      <w:shd w:val="clear" w:color="auto" w:fill="FFFFFF"/>
      <w:snapToGrid/>
      <w:spacing w:before="0" w:after="0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character" w:customStyle="1" w:styleId="MicrosoftSansSerif">
    <w:name w:val="Колонтитул + Microsoft Sans Serif"/>
    <w:uiPriority w:val="99"/>
    <w:qFormat/>
    <w:rsid w:val="007D7AD6"/>
    <w:rPr>
      <w:rFonts w:ascii="Microsoft Sans Serif" w:hAnsi="Microsoft Sans Serif"/>
      <w:spacing w:val="20"/>
      <w:sz w:val="22"/>
      <w:shd w:val="clear" w:color="auto" w:fill="FFFFFF"/>
    </w:rPr>
  </w:style>
  <w:style w:type="character" w:customStyle="1" w:styleId="12pt2">
    <w:name w:val="Основной текст + 12 pt2"/>
    <w:uiPriority w:val="99"/>
    <w:qFormat/>
    <w:rsid w:val="007D7AD6"/>
    <w:rPr>
      <w:rFonts w:ascii="Microsoft Sans Serif" w:hAnsi="Microsoft Sans Serif"/>
      <w:i/>
      <w:spacing w:val="30"/>
      <w:sz w:val="24"/>
    </w:rPr>
  </w:style>
  <w:style w:type="character" w:customStyle="1" w:styleId="12pt1">
    <w:name w:val="Основной текст + 12 pt1"/>
    <w:uiPriority w:val="99"/>
    <w:qFormat/>
    <w:rsid w:val="007D7AD6"/>
    <w:rPr>
      <w:rFonts w:ascii="Microsoft Sans Serif" w:hAnsi="Microsoft Sans Serif"/>
      <w:i/>
      <w:spacing w:val="30"/>
      <w:sz w:val="24"/>
    </w:rPr>
  </w:style>
  <w:style w:type="paragraph" w:customStyle="1" w:styleId="msonospacing0">
    <w:name w:val="msonospacing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fff8">
    <w:name w:val="Стиль Обычный (веб)"/>
    <w:basedOn w:val="afff1"/>
    <w:uiPriority w:val="99"/>
    <w:qFormat/>
    <w:rsid w:val="007D7AD6"/>
    <w:pPr>
      <w:spacing w:beforeAutospacing="1" w:afterAutospacing="1" w:line="233" w:lineRule="auto"/>
      <w:jc w:val="both"/>
    </w:pPr>
  </w:style>
  <w:style w:type="character" w:customStyle="1" w:styleId="2ffff1">
    <w:name w:val="Основной текст (2) + Полужирный"/>
    <w:uiPriority w:val="99"/>
    <w:qFormat/>
    <w:rsid w:val="007D7AD6"/>
    <w:rPr>
      <w:rFonts w:ascii="Times New Roman" w:hAnsi="Times New Roman"/>
      <w:b/>
      <w:sz w:val="19"/>
      <w:shd w:val="clear" w:color="auto" w:fill="FFFFFF"/>
    </w:rPr>
  </w:style>
  <w:style w:type="paragraph" w:customStyle="1" w:styleId="pic">
    <w:name w:val="pic"/>
    <w:basedOn w:val="a2"/>
    <w:uiPriority w:val="99"/>
    <w:qFormat/>
    <w:rsid w:val="007D7AD6"/>
    <w:pPr>
      <w:widowControl/>
      <w:snapToGrid/>
      <w:spacing w:before="0" w:after="0"/>
      <w:ind w:firstLine="480"/>
    </w:pPr>
    <w:rPr>
      <w:rFonts w:eastAsia="Times New Roman"/>
      <w:szCs w:val="24"/>
    </w:rPr>
  </w:style>
  <w:style w:type="paragraph" w:customStyle="1" w:styleId="wysiwyg-text-align-center">
    <w:name w:val="wysiwyg-text-align-center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ysiwyg-text-align-right">
    <w:name w:val="wysiwyg-text-align-right"/>
    <w:basedOn w:val="a2"/>
    <w:uiPriority w:val="99"/>
    <w:qFormat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keyword2">
    <w:name w:val="keyword2"/>
    <w:basedOn w:val="a3"/>
    <w:uiPriority w:val="99"/>
    <w:qFormat/>
    <w:rsid w:val="007D7AD6"/>
    <w:rPr>
      <w:rFonts w:cs="Times New Roman"/>
    </w:rPr>
  </w:style>
  <w:style w:type="character" w:customStyle="1" w:styleId="c8">
    <w:name w:val="c8"/>
    <w:basedOn w:val="a3"/>
    <w:uiPriority w:val="99"/>
    <w:qFormat/>
    <w:rsid w:val="007D7AD6"/>
    <w:rPr>
      <w:rFonts w:cs="Times New Roman"/>
    </w:rPr>
  </w:style>
  <w:style w:type="character" w:customStyle="1" w:styleId="FontStyle805">
    <w:name w:val="Font Style805"/>
    <w:uiPriority w:val="99"/>
    <w:qFormat/>
    <w:rsid w:val="007D7AD6"/>
    <w:rPr>
      <w:rFonts w:ascii="Arial Narrow" w:hAnsi="Arial Narrow"/>
      <w:i/>
      <w:sz w:val="12"/>
    </w:rPr>
  </w:style>
  <w:style w:type="character" w:customStyle="1" w:styleId="FontStyle97">
    <w:name w:val="Font Style97"/>
    <w:uiPriority w:val="99"/>
    <w:qFormat/>
    <w:rsid w:val="007D7AD6"/>
    <w:rPr>
      <w:rFonts w:ascii="Times New Roman" w:hAnsi="Times New Roman"/>
      <w:sz w:val="24"/>
    </w:rPr>
  </w:style>
  <w:style w:type="character" w:customStyle="1" w:styleId="FontStyle764">
    <w:name w:val="Font Style764"/>
    <w:uiPriority w:val="99"/>
    <w:qFormat/>
    <w:rsid w:val="007D7AD6"/>
    <w:rPr>
      <w:rFonts w:ascii="Times New Roman" w:hAnsi="Times New Roman"/>
      <w:b/>
      <w:i/>
      <w:sz w:val="20"/>
    </w:rPr>
  </w:style>
  <w:style w:type="paragraph" w:customStyle="1" w:styleId="11ff2">
    <w:name w:val="Загол11"/>
    <w:basedOn w:val="10f"/>
    <w:uiPriority w:val="99"/>
    <w:qFormat/>
    <w:rsid w:val="007D7AD6"/>
    <w:rPr>
      <w:sz w:val="22"/>
      <w:szCs w:val="22"/>
    </w:rPr>
  </w:style>
  <w:style w:type="paragraph" w:customStyle="1" w:styleId="10f">
    <w:name w:val="Загол10"/>
    <w:basedOn w:val="9b"/>
    <w:uiPriority w:val="99"/>
    <w:qFormat/>
    <w:rsid w:val="007D7AD6"/>
    <w:rPr>
      <w:caps/>
      <w:color w:val="auto"/>
      <w:sz w:val="20"/>
      <w:szCs w:val="20"/>
    </w:rPr>
  </w:style>
  <w:style w:type="paragraph" w:customStyle="1" w:styleId="9b">
    <w:name w:val="Загол9"/>
    <w:uiPriority w:val="99"/>
    <w:qFormat/>
    <w:rsid w:val="007D7AD6"/>
    <w:pPr>
      <w:keepNext/>
      <w:autoSpaceDE w:val="0"/>
      <w:autoSpaceDN w:val="0"/>
      <w:adjustRightInd w:val="0"/>
      <w:spacing w:before="187" w:after="187" w:line="190" w:lineRule="atLeast"/>
      <w:jc w:val="center"/>
    </w:pPr>
    <w:rPr>
      <w:rFonts w:ascii="PragmaticaCTT" w:eastAsia="Times New Roman" w:hAnsi="PragmaticaCTT" w:cs="PragmaticaCTT"/>
      <w:b/>
      <w:bCs/>
      <w:color w:val="000000"/>
      <w:sz w:val="18"/>
      <w:szCs w:val="18"/>
      <w:lang w:eastAsia="ru-RU"/>
    </w:rPr>
  </w:style>
  <w:style w:type="paragraph" w:customStyle="1" w:styleId="12f">
    <w:name w:val="Абзац списка12"/>
    <w:basedOn w:val="a2"/>
    <w:uiPriority w:val="99"/>
    <w:qFormat/>
    <w:rsid w:val="007D7AD6"/>
    <w:pPr>
      <w:widowControl/>
      <w:snapToGrid/>
      <w:spacing w:before="0" w:after="0"/>
      <w:ind w:left="720"/>
      <w:contextualSpacing/>
    </w:pPr>
    <w:rPr>
      <w:szCs w:val="22"/>
    </w:rPr>
  </w:style>
  <w:style w:type="paragraph" w:customStyle="1" w:styleId="13c">
    <w:name w:val="Обычный13"/>
    <w:uiPriority w:val="99"/>
    <w:qFormat/>
    <w:rsid w:val="007D7AD6"/>
    <w:pPr>
      <w:widowControl w:val="0"/>
      <w:spacing w:after="0" w:line="259" w:lineRule="auto"/>
      <w:ind w:firstLine="460"/>
      <w:jc w:val="both"/>
    </w:pPr>
    <w:rPr>
      <w:rFonts w:ascii="Times New Roman" w:eastAsia="Calibri" w:hAnsi="Times New Roman" w:cs="Times New Roman"/>
      <w:sz w:val="18"/>
      <w:szCs w:val="20"/>
      <w:lang w:eastAsia="ru-RU"/>
    </w:rPr>
  </w:style>
  <w:style w:type="paragraph" w:customStyle="1" w:styleId="12f0">
    <w:name w:val="Основной текст12"/>
    <w:basedOn w:val="a2"/>
    <w:uiPriority w:val="99"/>
    <w:qFormat/>
    <w:rsid w:val="007D7AD6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="Times New Roman" w:hAnsi="Arial"/>
      <w:sz w:val="19"/>
    </w:rPr>
  </w:style>
  <w:style w:type="paragraph" w:customStyle="1" w:styleId="2124">
    <w:name w:val="Заголовок 212"/>
    <w:basedOn w:val="a2"/>
    <w:next w:val="a2"/>
    <w:uiPriority w:val="99"/>
    <w:qFormat/>
    <w:rsid w:val="007D7AD6"/>
    <w:pPr>
      <w:keepNext/>
      <w:snapToGrid/>
      <w:spacing w:before="0" w:after="0"/>
      <w:jc w:val="center"/>
    </w:pPr>
    <w:rPr>
      <w:b/>
      <w:sz w:val="26"/>
    </w:rPr>
  </w:style>
  <w:style w:type="paragraph" w:customStyle="1" w:styleId="22f">
    <w:name w:val="Текст22"/>
    <w:basedOn w:val="a2"/>
    <w:uiPriority w:val="99"/>
    <w:qFormat/>
    <w:rsid w:val="007D7AD6"/>
    <w:pPr>
      <w:widowControl/>
      <w:snapToGrid/>
      <w:spacing w:before="0" w:after="0"/>
    </w:pPr>
    <w:rPr>
      <w:rFonts w:ascii="Courier New" w:hAnsi="Courier New"/>
      <w:sz w:val="20"/>
    </w:rPr>
  </w:style>
  <w:style w:type="paragraph" w:customStyle="1" w:styleId="11ff3">
    <w:name w:val="Верхний колонтитул11"/>
    <w:basedOn w:val="a2"/>
    <w:uiPriority w:val="99"/>
    <w:qFormat/>
    <w:rsid w:val="007D7AD6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hAnsi="Arial"/>
    </w:rPr>
  </w:style>
  <w:style w:type="paragraph" w:customStyle="1" w:styleId="3114">
    <w:name w:val="Заголовок 311"/>
    <w:basedOn w:val="13c"/>
    <w:next w:val="13c"/>
    <w:uiPriority w:val="99"/>
    <w:qFormat/>
    <w:rsid w:val="007D7AD6"/>
    <w:pPr>
      <w:keepNext/>
      <w:widowControl/>
      <w:tabs>
        <w:tab w:val="left" w:pos="3330"/>
      </w:tabs>
      <w:spacing w:line="240" w:lineRule="auto"/>
      <w:ind w:firstLine="0"/>
      <w:jc w:val="left"/>
      <w:outlineLvl w:val="2"/>
    </w:pPr>
    <w:rPr>
      <w:sz w:val="24"/>
    </w:rPr>
  </w:style>
  <w:style w:type="paragraph" w:customStyle="1" w:styleId="4121">
    <w:name w:val="Заголовок 412"/>
    <w:basedOn w:val="13c"/>
    <w:next w:val="13c"/>
    <w:uiPriority w:val="99"/>
    <w:qFormat/>
    <w:rsid w:val="007D7AD6"/>
    <w:pPr>
      <w:keepNext/>
      <w:widowControl/>
      <w:spacing w:line="240" w:lineRule="auto"/>
      <w:ind w:firstLine="0"/>
      <w:jc w:val="left"/>
    </w:pPr>
    <w:rPr>
      <w:rFonts w:eastAsia="Times New Roman"/>
      <w:sz w:val="24"/>
    </w:rPr>
  </w:style>
  <w:style w:type="paragraph" w:customStyle="1" w:styleId="11ff4">
    <w:name w:val="Без интервала11"/>
    <w:uiPriority w:val="99"/>
    <w:qFormat/>
    <w:rsid w:val="007D7A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11">
    <w:name w:val="Основной текст 221"/>
    <w:basedOn w:val="a2"/>
    <w:uiPriority w:val="99"/>
    <w:qFormat/>
    <w:rsid w:val="007D7AD6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sz w:val="28"/>
    </w:rPr>
  </w:style>
  <w:style w:type="paragraph" w:customStyle="1" w:styleId="3210">
    <w:name w:val="Основной текст 321"/>
    <w:basedOn w:val="2ff1"/>
    <w:uiPriority w:val="99"/>
    <w:qFormat/>
    <w:rsid w:val="007D7AD6"/>
    <w:pPr>
      <w:widowControl/>
      <w:spacing w:line="240" w:lineRule="auto"/>
      <w:ind w:firstLine="0"/>
    </w:pPr>
    <w:rPr>
      <w:rFonts w:eastAsia="Calibri"/>
      <w:i/>
      <w:sz w:val="26"/>
    </w:rPr>
  </w:style>
  <w:style w:type="paragraph" w:customStyle="1" w:styleId="21f5">
    <w:name w:val="Цитата21"/>
    <w:basedOn w:val="a2"/>
    <w:uiPriority w:val="99"/>
    <w:qFormat/>
    <w:rsid w:val="007D7AD6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b/>
      <w:color w:val="000000"/>
      <w:spacing w:val="-5"/>
      <w:sz w:val="28"/>
    </w:rPr>
  </w:style>
  <w:style w:type="paragraph" w:customStyle="1" w:styleId="HTML11b">
    <w:name w:val="Стандартный HTML11"/>
    <w:basedOn w:val="a2"/>
    <w:uiPriority w:val="99"/>
    <w:qFormat/>
    <w:rsid w:val="007D7AD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paragraph" w:customStyle="1" w:styleId="msonormal0">
    <w:name w:val="msonormal"/>
    <w:basedOn w:val="a2"/>
    <w:uiPriority w:val="99"/>
    <w:qFormat/>
    <w:rsid w:val="007D7AD6"/>
    <w:pPr>
      <w:widowControl/>
      <w:snapToGrid/>
      <w:spacing w:beforeAutospacing="1" w:afterAutospacing="1"/>
    </w:pPr>
    <w:rPr>
      <w:szCs w:val="24"/>
    </w:rPr>
  </w:style>
  <w:style w:type="paragraph" w:customStyle="1" w:styleId="p22">
    <w:name w:val="p22"/>
    <w:basedOn w:val="a2"/>
    <w:uiPriority w:val="99"/>
    <w:qFormat/>
    <w:rsid w:val="007D7AD6"/>
    <w:pPr>
      <w:widowControl/>
      <w:snapToGrid/>
      <w:spacing w:beforeAutospacing="1" w:afterAutospacing="1"/>
    </w:pPr>
    <w:rPr>
      <w:szCs w:val="24"/>
    </w:rPr>
  </w:style>
  <w:style w:type="paragraph" w:customStyle="1" w:styleId="SP">
    <w:name w:val="SP"/>
    <w:uiPriority w:val="99"/>
    <w:qFormat/>
    <w:rsid w:val="007D7AD6"/>
    <w:pPr>
      <w:tabs>
        <w:tab w:val="left" w:pos="907"/>
        <w:tab w:val="right" w:leader="underscore" w:pos="6917"/>
      </w:tabs>
      <w:autoSpaceDE w:val="0"/>
      <w:autoSpaceDN w:val="0"/>
      <w:adjustRightInd w:val="0"/>
      <w:spacing w:after="0" w:line="240" w:lineRule="auto"/>
      <w:ind w:left="907" w:hanging="340"/>
      <w:jc w:val="both"/>
    </w:pPr>
    <w:rPr>
      <w:rFonts w:ascii="PragmaticaCTT" w:eastAsia="Calibri" w:hAnsi="PragmaticaCTT" w:cs="PragmaticaCTT"/>
      <w:color w:val="000000"/>
      <w:sz w:val="20"/>
      <w:szCs w:val="20"/>
      <w:lang w:eastAsia="ru-RU"/>
    </w:rPr>
  </w:style>
  <w:style w:type="paragraph" w:customStyle="1" w:styleId="21210">
    <w:name w:val="Стиль Заголовок 2 + 12 пт1"/>
    <w:basedOn w:val="20"/>
    <w:uiPriority w:val="99"/>
    <w:qFormat/>
    <w:rsid w:val="007D7AD6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kern w:val="32"/>
      <w:sz w:val="24"/>
    </w:rPr>
  </w:style>
  <w:style w:type="paragraph" w:customStyle="1" w:styleId="21220">
    <w:name w:val="Стиль Заголовок 2 + 12 пт2"/>
    <w:basedOn w:val="20"/>
    <w:uiPriority w:val="99"/>
    <w:qFormat/>
    <w:rsid w:val="007D7AD6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kern w:val="32"/>
      <w:sz w:val="24"/>
    </w:rPr>
  </w:style>
  <w:style w:type="paragraph" w:customStyle="1" w:styleId="3ffd">
    <w:name w:val="3"/>
    <w:basedOn w:val="a2"/>
    <w:next w:val="affb"/>
    <w:uiPriority w:val="99"/>
    <w:qFormat/>
    <w:rsid w:val="007D7AD6"/>
    <w:pPr>
      <w:widowControl/>
      <w:snapToGrid/>
      <w:spacing w:before="0" w:after="0"/>
      <w:jc w:val="center"/>
    </w:pPr>
    <w:rPr>
      <w:rFonts w:eastAsia="Times New Roman"/>
      <w:sz w:val="28"/>
      <w:szCs w:val="24"/>
      <w:lang w:val="en-US"/>
    </w:rPr>
  </w:style>
  <w:style w:type="character" w:customStyle="1" w:styleId="11ff5">
    <w:name w:val="Основной шрифт абзаца11"/>
    <w:uiPriority w:val="99"/>
    <w:qFormat/>
    <w:rsid w:val="007D7AD6"/>
  </w:style>
  <w:style w:type="character" w:customStyle="1" w:styleId="11ff6">
    <w:name w:val="Слабое выделение11"/>
    <w:uiPriority w:val="99"/>
    <w:qFormat/>
    <w:rsid w:val="007D7AD6"/>
    <w:rPr>
      <w:i/>
      <w:color w:val="808080"/>
    </w:rPr>
  </w:style>
  <w:style w:type="character" w:customStyle="1" w:styleId="11ff7">
    <w:name w:val="Сильное выделение11"/>
    <w:uiPriority w:val="99"/>
    <w:qFormat/>
    <w:rsid w:val="007D7AD6"/>
    <w:rPr>
      <w:b/>
    </w:rPr>
  </w:style>
  <w:style w:type="character" w:customStyle="1" w:styleId="mathjax1">
    <w:name w:val="mathjax1"/>
    <w:uiPriority w:val="99"/>
    <w:qFormat/>
    <w:rsid w:val="007D7AD6"/>
    <w:rPr>
      <w:spacing w:val="0"/>
      <w:sz w:val="24"/>
    </w:rPr>
  </w:style>
  <w:style w:type="character" w:customStyle="1" w:styleId="2ffff2">
    <w:name w:val="Заголовок 2 Знак Знак"/>
    <w:uiPriority w:val="99"/>
    <w:qFormat/>
    <w:locked/>
    <w:rsid w:val="007D7AD6"/>
    <w:rPr>
      <w:rFonts w:ascii="Arial" w:hAnsi="Arial"/>
      <w:b/>
      <w:sz w:val="28"/>
      <w:lang w:val="ru-RU" w:eastAsia="en-US"/>
    </w:rPr>
  </w:style>
  <w:style w:type="character" w:customStyle="1" w:styleId="2ffff3">
    <w:name w:val="Основной текст (2)"/>
    <w:uiPriority w:val="99"/>
    <w:qFormat/>
    <w:rsid w:val="007D7AD6"/>
    <w:rPr>
      <w:rFonts w:ascii="Times New Roman" w:hAnsi="Times New Roman"/>
      <w:color w:val="000000"/>
      <w:spacing w:val="0"/>
      <w:w w:val="100"/>
      <w:position w:val="0"/>
      <w:sz w:val="19"/>
      <w:u w:val="none"/>
      <w:lang w:val="ru-RU" w:eastAsia="ru-RU"/>
    </w:rPr>
  </w:style>
  <w:style w:type="character" w:customStyle="1" w:styleId="rvts210">
    <w:name w:val="rvts210"/>
    <w:uiPriority w:val="99"/>
    <w:qFormat/>
    <w:rsid w:val="007D7AD6"/>
    <w:rPr>
      <w:i/>
      <w:color w:val="000000"/>
      <w:sz w:val="20"/>
    </w:rPr>
  </w:style>
  <w:style w:type="character" w:customStyle="1" w:styleId="3100">
    <w:name w:val="Знак Знак310"/>
    <w:uiPriority w:val="99"/>
    <w:qFormat/>
    <w:locked/>
    <w:rsid w:val="007D7AD6"/>
    <w:rPr>
      <w:rFonts w:ascii="Tahoma" w:hAnsi="Tahoma"/>
      <w:sz w:val="16"/>
      <w:lang w:val="ru-RU" w:eastAsia="ru-RU"/>
    </w:rPr>
  </w:style>
  <w:style w:type="character" w:customStyle="1" w:styleId="3520">
    <w:name w:val="Знак Знак352"/>
    <w:uiPriority w:val="99"/>
    <w:qFormat/>
    <w:locked/>
    <w:rsid w:val="007D7AD6"/>
    <w:rPr>
      <w:sz w:val="24"/>
      <w:lang w:val="ru-RU" w:eastAsia="ru-RU"/>
    </w:rPr>
  </w:style>
  <w:style w:type="character" w:customStyle="1" w:styleId="4011">
    <w:name w:val="Знак Знак401"/>
    <w:uiPriority w:val="99"/>
    <w:qFormat/>
    <w:locked/>
    <w:rsid w:val="007D7AD6"/>
    <w:rPr>
      <w:b/>
      <w:sz w:val="27"/>
      <w:lang w:val="ru-RU" w:eastAsia="ru-RU"/>
    </w:rPr>
  </w:style>
  <w:style w:type="character" w:customStyle="1" w:styleId="3910">
    <w:name w:val="Знак Знак391"/>
    <w:uiPriority w:val="99"/>
    <w:qFormat/>
    <w:locked/>
    <w:rsid w:val="007D7AD6"/>
    <w:rPr>
      <w:b/>
      <w:sz w:val="28"/>
      <w:lang w:val="ru-RU" w:eastAsia="ru-RU"/>
    </w:rPr>
  </w:style>
  <w:style w:type="character" w:customStyle="1" w:styleId="3810">
    <w:name w:val="Знак Знак381"/>
    <w:uiPriority w:val="99"/>
    <w:qFormat/>
    <w:locked/>
    <w:rsid w:val="007D7AD6"/>
    <w:rPr>
      <w:b/>
      <w:i/>
      <w:sz w:val="26"/>
      <w:lang w:val="ru-RU" w:eastAsia="ru-RU"/>
    </w:rPr>
  </w:style>
  <w:style w:type="character" w:customStyle="1" w:styleId="3710">
    <w:name w:val="Знак Знак371"/>
    <w:uiPriority w:val="99"/>
    <w:qFormat/>
    <w:locked/>
    <w:rsid w:val="007D7AD6"/>
    <w:rPr>
      <w:sz w:val="24"/>
      <w:lang w:val="ru-RU" w:eastAsia="ru-RU"/>
    </w:rPr>
  </w:style>
  <w:style w:type="character" w:customStyle="1" w:styleId="3610">
    <w:name w:val="Знак Знак361"/>
    <w:uiPriority w:val="99"/>
    <w:qFormat/>
    <w:locked/>
    <w:rsid w:val="007D7AD6"/>
    <w:rPr>
      <w:sz w:val="24"/>
      <w:lang w:val="ru-RU" w:eastAsia="ru-RU"/>
    </w:rPr>
  </w:style>
  <w:style w:type="character" w:customStyle="1" w:styleId="3510">
    <w:name w:val="Знак Знак351"/>
    <w:uiPriority w:val="99"/>
    <w:qFormat/>
    <w:locked/>
    <w:rsid w:val="007D7AD6"/>
    <w:rPr>
      <w:i/>
      <w:sz w:val="24"/>
      <w:lang w:val="ru-RU" w:eastAsia="ru-RU"/>
    </w:rPr>
  </w:style>
  <w:style w:type="character" w:customStyle="1" w:styleId="3410">
    <w:name w:val="Знак Знак341"/>
    <w:uiPriority w:val="99"/>
    <w:qFormat/>
    <w:locked/>
    <w:rsid w:val="007D7AD6"/>
    <w:rPr>
      <w:rFonts w:ascii="Arial" w:hAnsi="Arial"/>
      <w:sz w:val="22"/>
      <w:lang w:val="ru-RU" w:eastAsia="ru-RU"/>
    </w:rPr>
  </w:style>
  <w:style w:type="character" w:customStyle="1" w:styleId="3310">
    <w:name w:val="Знак Знак331"/>
    <w:uiPriority w:val="99"/>
    <w:qFormat/>
    <w:locked/>
    <w:rsid w:val="007D7AD6"/>
    <w:rPr>
      <w:rFonts w:ascii="Courier New" w:hAnsi="Courier New"/>
      <w:lang w:val="ru-RU" w:eastAsia="ru-RU"/>
    </w:rPr>
  </w:style>
  <w:style w:type="character" w:customStyle="1" w:styleId="3211">
    <w:name w:val="Знак Знак321"/>
    <w:uiPriority w:val="99"/>
    <w:qFormat/>
    <w:locked/>
    <w:rsid w:val="007D7AD6"/>
    <w:rPr>
      <w:lang w:val="ru-RU" w:eastAsia="ru-RU"/>
    </w:rPr>
  </w:style>
  <w:style w:type="character" w:customStyle="1" w:styleId="3115">
    <w:name w:val="Знак Знак311"/>
    <w:uiPriority w:val="99"/>
    <w:qFormat/>
    <w:locked/>
    <w:rsid w:val="007D7AD6"/>
    <w:rPr>
      <w:sz w:val="24"/>
      <w:lang w:val="ru-RU" w:eastAsia="ru-RU"/>
    </w:rPr>
  </w:style>
  <w:style w:type="character" w:customStyle="1" w:styleId="2910">
    <w:name w:val="Знак Знак291"/>
    <w:uiPriority w:val="99"/>
    <w:qFormat/>
    <w:locked/>
    <w:rsid w:val="007D7AD6"/>
    <w:rPr>
      <w:sz w:val="16"/>
      <w:lang w:val="ru-RU" w:eastAsia="ru-RU"/>
    </w:rPr>
  </w:style>
  <w:style w:type="character" w:customStyle="1" w:styleId="2810">
    <w:name w:val="Знак Знак281"/>
    <w:uiPriority w:val="99"/>
    <w:qFormat/>
    <w:locked/>
    <w:rsid w:val="007D7AD6"/>
    <w:rPr>
      <w:sz w:val="16"/>
      <w:lang w:val="ru-RU" w:eastAsia="ru-RU"/>
    </w:rPr>
  </w:style>
  <w:style w:type="character" w:customStyle="1" w:styleId="2710">
    <w:name w:val="Знак Знак271"/>
    <w:uiPriority w:val="99"/>
    <w:qFormat/>
    <w:locked/>
    <w:rsid w:val="007D7AD6"/>
    <w:rPr>
      <w:rFonts w:ascii="Courier New" w:hAnsi="Courier New"/>
      <w:lang w:val="ru-RU" w:eastAsia="ru-RU"/>
    </w:rPr>
  </w:style>
  <w:style w:type="character" w:customStyle="1" w:styleId="1320">
    <w:name w:val="Знак Знак132"/>
    <w:uiPriority w:val="99"/>
    <w:qFormat/>
    <w:locked/>
    <w:rsid w:val="007D7AD6"/>
    <w:rPr>
      <w:lang w:val="ru-RU" w:eastAsia="ar-SA" w:bidi="ar-SA"/>
    </w:rPr>
  </w:style>
  <w:style w:type="character" w:customStyle="1" w:styleId="1221">
    <w:name w:val="Знак Знак122"/>
    <w:uiPriority w:val="99"/>
    <w:qFormat/>
    <w:locked/>
    <w:rsid w:val="007D7AD6"/>
    <w:rPr>
      <w:sz w:val="28"/>
      <w:lang w:val="ru-RU" w:eastAsia="ru-RU"/>
    </w:rPr>
  </w:style>
  <w:style w:type="character" w:customStyle="1" w:styleId="1123">
    <w:name w:val="Знак Знак112"/>
    <w:uiPriority w:val="99"/>
    <w:qFormat/>
    <w:locked/>
    <w:rsid w:val="007D7AD6"/>
    <w:rPr>
      <w:sz w:val="28"/>
      <w:lang w:val="ru-RU" w:eastAsia="ru-RU"/>
    </w:rPr>
  </w:style>
  <w:style w:type="character" w:customStyle="1" w:styleId="922">
    <w:name w:val="Знак Знак92"/>
    <w:uiPriority w:val="99"/>
    <w:qFormat/>
    <w:locked/>
    <w:rsid w:val="007D7AD6"/>
    <w:rPr>
      <w:rFonts w:ascii="Tahoma" w:hAnsi="Tahoma"/>
      <w:lang w:val="ru-RU" w:eastAsia="ru-RU"/>
    </w:rPr>
  </w:style>
  <w:style w:type="character" w:customStyle="1" w:styleId="4020">
    <w:name w:val="Знак Знак402"/>
    <w:uiPriority w:val="99"/>
    <w:qFormat/>
    <w:locked/>
    <w:rsid w:val="007D7AD6"/>
    <w:rPr>
      <w:rFonts w:ascii="Arial" w:hAnsi="Arial"/>
      <w:b/>
      <w:i/>
      <w:sz w:val="28"/>
      <w:lang w:val="ru-RU" w:eastAsia="zh-CN"/>
    </w:rPr>
  </w:style>
  <w:style w:type="character" w:customStyle="1" w:styleId="392">
    <w:name w:val="Знак Знак392"/>
    <w:uiPriority w:val="99"/>
    <w:qFormat/>
    <w:locked/>
    <w:rsid w:val="007D7AD6"/>
    <w:rPr>
      <w:b/>
      <w:sz w:val="27"/>
      <w:lang w:val="ru-RU" w:eastAsia="zh-CN"/>
    </w:rPr>
  </w:style>
  <w:style w:type="character" w:customStyle="1" w:styleId="382">
    <w:name w:val="Знак Знак382"/>
    <w:uiPriority w:val="99"/>
    <w:qFormat/>
    <w:locked/>
    <w:rsid w:val="007D7AD6"/>
    <w:rPr>
      <w:b/>
      <w:sz w:val="28"/>
      <w:lang w:val="ru-RU" w:eastAsia="ru-RU"/>
    </w:rPr>
  </w:style>
  <w:style w:type="character" w:customStyle="1" w:styleId="3720">
    <w:name w:val="Знак Знак372"/>
    <w:uiPriority w:val="99"/>
    <w:qFormat/>
    <w:locked/>
    <w:rsid w:val="007D7AD6"/>
    <w:rPr>
      <w:b/>
      <w:i/>
      <w:sz w:val="26"/>
      <w:lang w:val="ru-RU" w:eastAsia="zh-CN"/>
    </w:rPr>
  </w:style>
  <w:style w:type="character" w:customStyle="1" w:styleId="3620">
    <w:name w:val="Знак Знак362"/>
    <w:uiPriority w:val="99"/>
    <w:qFormat/>
    <w:locked/>
    <w:rsid w:val="007D7AD6"/>
    <w:rPr>
      <w:sz w:val="24"/>
      <w:lang w:val="ru-RU" w:eastAsia="ru-RU"/>
    </w:rPr>
  </w:style>
  <w:style w:type="character" w:customStyle="1" w:styleId="3120">
    <w:name w:val="Знак Знак312"/>
    <w:uiPriority w:val="99"/>
    <w:qFormat/>
    <w:locked/>
    <w:rsid w:val="007D7AD6"/>
    <w:rPr>
      <w:rFonts w:ascii="Courier New" w:hAnsi="Courier New"/>
      <w:lang w:val="ru-RU" w:eastAsia="ru-RU"/>
    </w:rPr>
  </w:style>
  <w:style w:type="character" w:customStyle="1" w:styleId="3420">
    <w:name w:val="Знак Знак342"/>
    <w:uiPriority w:val="99"/>
    <w:qFormat/>
    <w:locked/>
    <w:rsid w:val="007D7AD6"/>
    <w:rPr>
      <w:rFonts w:ascii="Calibri" w:hAnsi="Calibri"/>
      <w:i/>
      <w:sz w:val="24"/>
      <w:lang w:val="ru-RU" w:eastAsia="zh-CN"/>
    </w:rPr>
  </w:style>
  <w:style w:type="character" w:customStyle="1" w:styleId="3220">
    <w:name w:val="Знак Знак322"/>
    <w:uiPriority w:val="99"/>
    <w:qFormat/>
    <w:locked/>
    <w:rsid w:val="007D7AD6"/>
    <w:rPr>
      <w:rFonts w:ascii="Arial" w:hAnsi="Arial"/>
      <w:sz w:val="22"/>
      <w:lang w:val="ru-RU" w:eastAsia="ru-RU"/>
    </w:rPr>
  </w:style>
  <w:style w:type="character" w:customStyle="1" w:styleId="3010">
    <w:name w:val="Знак Знак301"/>
    <w:uiPriority w:val="99"/>
    <w:qFormat/>
    <w:locked/>
    <w:rsid w:val="007D7AD6"/>
    <w:rPr>
      <w:lang w:val="ru-RU" w:eastAsia="ru-RU"/>
    </w:rPr>
  </w:style>
  <w:style w:type="character" w:customStyle="1" w:styleId="292">
    <w:name w:val="Знак Знак292"/>
    <w:uiPriority w:val="99"/>
    <w:qFormat/>
    <w:locked/>
    <w:rsid w:val="007D7AD6"/>
    <w:rPr>
      <w:sz w:val="24"/>
      <w:lang w:val="ru-RU" w:eastAsia="zh-CN"/>
    </w:rPr>
  </w:style>
  <w:style w:type="character" w:customStyle="1" w:styleId="2820">
    <w:name w:val="Знак Знак282"/>
    <w:uiPriority w:val="99"/>
    <w:qFormat/>
    <w:locked/>
    <w:rsid w:val="007D7AD6"/>
    <w:rPr>
      <w:sz w:val="24"/>
      <w:lang w:val="ru-RU" w:eastAsia="ru-RU"/>
    </w:rPr>
  </w:style>
  <w:style w:type="character" w:customStyle="1" w:styleId="2720">
    <w:name w:val="Знак Знак272"/>
    <w:uiPriority w:val="99"/>
    <w:qFormat/>
    <w:locked/>
    <w:rsid w:val="007D7AD6"/>
    <w:rPr>
      <w:sz w:val="16"/>
      <w:lang w:val="ru-RU" w:eastAsia="ru-RU"/>
    </w:rPr>
  </w:style>
  <w:style w:type="character" w:customStyle="1" w:styleId="2125">
    <w:name w:val="Знак Знак212"/>
    <w:uiPriority w:val="99"/>
    <w:qFormat/>
    <w:locked/>
    <w:rsid w:val="007D7AD6"/>
    <w:rPr>
      <w:rFonts w:ascii="Tahoma" w:hAnsi="Tahoma"/>
      <w:lang w:val="ru-RU" w:eastAsia="ru-RU"/>
    </w:rPr>
  </w:style>
  <w:style w:type="character" w:customStyle="1" w:styleId="2620">
    <w:name w:val="Знак Знак262"/>
    <w:uiPriority w:val="99"/>
    <w:qFormat/>
    <w:rsid w:val="007D7AD6"/>
    <w:rPr>
      <w:rFonts w:ascii="Cambria" w:hAnsi="Cambria"/>
      <w:b/>
      <w:sz w:val="26"/>
    </w:rPr>
  </w:style>
  <w:style w:type="character" w:customStyle="1" w:styleId="2420">
    <w:name w:val="Знак Знак242"/>
    <w:uiPriority w:val="99"/>
    <w:qFormat/>
    <w:rsid w:val="007D7AD6"/>
    <w:rPr>
      <w:rFonts w:ascii="Times New Roman" w:hAnsi="Times New Roman"/>
      <w:b/>
      <w:i/>
      <w:sz w:val="26"/>
    </w:rPr>
  </w:style>
  <w:style w:type="character" w:customStyle="1" w:styleId="2320">
    <w:name w:val="Знак Знак232"/>
    <w:uiPriority w:val="99"/>
    <w:qFormat/>
    <w:rsid w:val="007D7AD6"/>
    <w:rPr>
      <w:rFonts w:ascii="Times New Roman" w:hAnsi="Times New Roman"/>
      <w:b/>
      <w:sz w:val="22"/>
    </w:rPr>
  </w:style>
  <w:style w:type="character" w:customStyle="1" w:styleId="3130">
    <w:name w:val="Знак Знак313"/>
    <w:uiPriority w:val="99"/>
    <w:qFormat/>
    <w:locked/>
    <w:rsid w:val="007D7AD6"/>
    <w:rPr>
      <w:rFonts w:ascii="PragmaticaCTT" w:hAnsi="PragmaticaCTT"/>
      <w:b/>
      <w:sz w:val="24"/>
      <w:lang w:val="ru-RU" w:eastAsia="ru-RU"/>
    </w:rPr>
  </w:style>
  <w:style w:type="character" w:customStyle="1" w:styleId="2015">
    <w:name w:val="Знак Знак2015"/>
    <w:uiPriority w:val="99"/>
    <w:rsid w:val="007D7AD6"/>
    <w:rPr>
      <w:rFonts w:ascii="Arial" w:hAnsi="Arial"/>
      <w:sz w:val="22"/>
    </w:rPr>
  </w:style>
  <w:style w:type="character" w:customStyle="1" w:styleId="font55">
    <w:name w:val="font55"/>
    <w:basedOn w:val="a3"/>
    <w:uiPriority w:val="99"/>
    <w:rsid w:val="007D7AD6"/>
    <w:rPr>
      <w:rFonts w:cs="Times New Roman"/>
    </w:rPr>
  </w:style>
  <w:style w:type="character" w:customStyle="1" w:styleId="WW8Num24z4">
    <w:name w:val="WW8Num24z4"/>
    <w:uiPriority w:val="99"/>
    <w:rsid w:val="007D7AD6"/>
  </w:style>
  <w:style w:type="character" w:customStyle="1" w:styleId="WW8Num24z5">
    <w:name w:val="WW8Num24z5"/>
    <w:uiPriority w:val="99"/>
    <w:rsid w:val="007D7AD6"/>
  </w:style>
  <w:style w:type="character" w:customStyle="1" w:styleId="WW8Num24z6">
    <w:name w:val="WW8Num24z6"/>
    <w:uiPriority w:val="99"/>
    <w:rsid w:val="007D7AD6"/>
  </w:style>
  <w:style w:type="character" w:customStyle="1" w:styleId="WW8Num24z7">
    <w:name w:val="WW8Num24z7"/>
    <w:uiPriority w:val="99"/>
    <w:rsid w:val="007D7AD6"/>
  </w:style>
  <w:style w:type="character" w:customStyle="1" w:styleId="WW8Num24z8">
    <w:name w:val="WW8Num24z8"/>
    <w:uiPriority w:val="99"/>
    <w:rsid w:val="007D7AD6"/>
  </w:style>
  <w:style w:type="character" w:customStyle="1" w:styleId="WW8Num25z4">
    <w:name w:val="WW8Num25z4"/>
    <w:uiPriority w:val="99"/>
    <w:rsid w:val="007D7AD6"/>
  </w:style>
  <w:style w:type="character" w:customStyle="1" w:styleId="WW8Num25z5">
    <w:name w:val="WW8Num25z5"/>
    <w:uiPriority w:val="99"/>
    <w:rsid w:val="007D7AD6"/>
  </w:style>
  <w:style w:type="character" w:customStyle="1" w:styleId="WW8Num25z6">
    <w:name w:val="WW8Num25z6"/>
    <w:uiPriority w:val="99"/>
    <w:rsid w:val="007D7AD6"/>
  </w:style>
  <w:style w:type="character" w:customStyle="1" w:styleId="WW8Num25z7">
    <w:name w:val="WW8Num25z7"/>
    <w:uiPriority w:val="99"/>
    <w:rsid w:val="007D7AD6"/>
  </w:style>
  <w:style w:type="character" w:customStyle="1" w:styleId="WW8Num25z8">
    <w:name w:val="WW8Num25z8"/>
    <w:uiPriority w:val="99"/>
    <w:rsid w:val="007D7AD6"/>
  </w:style>
  <w:style w:type="character" w:customStyle="1" w:styleId="WW8Num30z2">
    <w:name w:val="WW8Num30z2"/>
    <w:uiPriority w:val="99"/>
    <w:rsid w:val="007D7AD6"/>
  </w:style>
  <w:style w:type="character" w:customStyle="1" w:styleId="WW8Num30z4">
    <w:name w:val="WW8Num30z4"/>
    <w:uiPriority w:val="99"/>
    <w:rsid w:val="007D7AD6"/>
  </w:style>
  <w:style w:type="character" w:customStyle="1" w:styleId="WW8Num30z5">
    <w:name w:val="WW8Num30z5"/>
    <w:uiPriority w:val="99"/>
    <w:rsid w:val="007D7AD6"/>
  </w:style>
  <w:style w:type="character" w:customStyle="1" w:styleId="WW8Num30z6">
    <w:name w:val="WW8Num30z6"/>
    <w:uiPriority w:val="99"/>
    <w:rsid w:val="007D7AD6"/>
  </w:style>
  <w:style w:type="character" w:customStyle="1" w:styleId="WW8Num30z7">
    <w:name w:val="WW8Num30z7"/>
    <w:uiPriority w:val="99"/>
    <w:rsid w:val="007D7AD6"/>
  </w:style>
  <w:style w:type="character" w:customStyle="1" w:styleId="WW8Num30z8">
    <w:name w:val="WW8Num30z8"/>
    <w:uiPriority w:val="99"/>
    <w:rsid w:val="007D7AD6"/>
  </w:style>
  <w:style w:type="character" w:customStyle="1" w:styleId="WW8Num32z4">
    <w:name w:val="WW8Num32z4"/>
    <w:uiPriority w:val="99"/>
    <w:rsid w:val="007D7AD6"/>
  </w:style>
  <w:style w:type="character" w:customStyle="1" w:styleId="WW8Num32z5">
    <w:name w:val="WW8Num32z5"/>
    <w:uiPriority w:val="99"/>
    <w:rsid w:val="007D7AD6"/>
  </w:style>
  <w:style w:type="character" w:customStyle="1" w:styleId="WW8Num32z6">
    <w:name w:val="WW8Num32z6"/>
    <w:uiPriority w:val="99"/>
    <w:rsid w:val="007D7AD6"/>
  </w:style>
  <w:style w:type="character" w:customStyle="1" w:styleId="WW8Num32z7">
    <w:name w:val="WW8Num32z7"/>
    <w:uiPriority w:val="99"/>
    <w:rsid w:val="007D7AD6"/>
  </w:style>
  <w:style w:type="character" w:customStyle="1" w:styleId="WW8Num32z8">
    <w:name w:val="WW8Num32z8"/>
    <w:uiPriority w:val="99"/>
    <w:rsid w:val="007D7AD6"/>
  </w:style>
  <w:style w:type="character" w:customStyle="1" w:styleId="WW8Num33z1">
    <w:name w:val="WW8Num33z1"/>
    <w:uiPriority w:val="99"/>
    <w:rsid w:val="007D7AD6"/>
  </w:style>
  <w:style w:type="character" w:customStyle="1" w:styleId="WW8Num33z2">
    <w:name w:val="WW8Num33z2"/>
    <w:uiPriority w:val="99"/>
    <w:rsid w:val="007D7AD6"/>
  </w:style>
  <w:style w:type="character" w:customStyle="1" w:styleId="WW8Num33z5">
    <w:name w:val="WW8Num33z5"/>
    <w:uiPriority w:val="99"/>
    <w:rsid w:val="007D7AD6"/>
  </w:style>
  <w:style w:type="character" w:customStyle="1" w:styleId="WW8Num33z6">
    <w:name w:val="WW8Num33z6"/>
    <w:uiPriority w:val="99"/>
    <w:rsid w:val="007D7AD6"/>
  </w:style>
  <w:style w:type="character" w:customStyle="1" w:styleId="WW8Num33z7">
    <w:name w:val="WW8Num33z7"/>
    <w:uiPriority w:val="99"/>
    <w:rsid w:val="007D7AD6"/>
  </w:style>
  <w:style w:type="character" w:customStyle="1" w:styleId="WW8Num33z8">
    <w:name w:val="WW8Num33z8"/>
    <w:uiPriority w:val="99"/>
    <w:rsid w:val="007D7AD6"/>
  </w:style>
  <w:style w:type="character" w:customStyle="1" w:styleId="WW8Num35z2">
    <w:name w:val="WW8Num35z2"/>
    <w:uiPriority w:val="99"/>
    <w:rsid w:val="007D7AD6"/>
  </w:style>
  <w:style w:type="character" w:customStyle="1" w:styleId="WW8Num35z4">
    <w:name w:val="WW8Num35z4"/>
    <w:uiPriority w:val="99"/>
    <w:rsid w:val="007D7AD6"/>
  </w:style>
  <w:style w:type="character" w:customStyle="1" w:styleId="WW8Num35z5">
    <w:name w:val="WW8Num35z5"/>
    <w:uiPriority w:val="99"/>
    <w:rsid w:val="007D7AD6"/>
  </w:style>
  <w:style w:type="character" w:customStyle="1" w:styleId="WW8Num35z6">
    <w:name w:val="WW8Num35z6"/>
    <w:uiPriority w:val="99"/>
    <w:rsid w:val="007D7AD6"/>
  </w:style>
  <w:style w:type="character" w:customStyle="1" w:styleId="WW8Num35z7">
    <w:name w:val="WW8Num35z7"/>
    <w:uiPriority w:val="99"/>
    <w:rsid w:val="007D7AD6"/>
  </w:style>
  <w:style w:type="character" w:customStyle="1" w:styleId="WW8Num35z8">
    <w:name w:val="WW8Num35z8"/>
    <w:uiPriority w:val="99"/>
    <w:rsid w:val="007D7AD6"/>
  </w:style>
  <w:style w:type="character" w:customStyle="1" w:styleId="WW8Num37z2">
    <w:name w:val="WW8Num37z2"/>
    <w:uiPriority w:val="99"/>
    <w:rsid w:val="007D7AD6"/>
  </w:style>
  <w:style w:type="character" w:customStyle="1" w:styleId="WW8Num37z4">
    <w:name w:val="WW8Num37z4"/>
    <w:uiPriority w:val="99"/>
    <w:rsid w:val="007D7AD6"/>
  </w:style>
  <w:style w:type="character" w:customStyle="1" w:styleId="WW8Num37z5">
    <w:name w:val="WW8Num37z5"/>
    <w:uiPriority w:val="99"/>
    <w:qFormat/>
    <w:rsid w:val="007D7AD6"/>
  </w:style>
  <w:style w:type="character" w:customStyle="1" w:styleId="WW8Num37z6">
    <w:name w:val="WW8Num37z6"/>
    <w:uiPriority w:val="99"/>
    <w:rsid w:val="007D7AD6"/>
  </w:style>
  <w:style w:type="character" w:customStyle="1" w:styleId="WW8Num37z7">
    <w:name w:val="WW8Num37z7"/>
    <w:uiPriority w:val="99"/>
    <w:rsid w:val="007D7AD6"/>
  </w:style>
  <w:style w:type="character" w:customStyle="1" w:styleId="WW8Num37z8">
    <w:name w:val="WW8Num37z8"/>
    <w:uiPriority w:val="99"/>
    <w:rsid w:val="007D7AD6"/>
  </w:style>
  <w:style w:type="character" w:customStyle="1" w:styleId="WW8Num38z1">
    <w:name w:val="WW8Num38z1"/>
    <w:uiPriority w:val="99"/>
    <w:rsid w:val="007D7AD6"/>
  </w:style>
  <w:style w:type="character" w:customStyle="1" w:styleId="WW8Num38z2">
    <w:name w:val="WW8Num38z2"/>
    <w:uiPriority w:val="99"/>
    <w:rsid w:val="007D7AD6"/>
  </w:style>
  <w:style w:type="character" w:customStyle="1" w:styleId="WW8Num38z3">
    <w:name w:val="WW8Num38z3"/>
    <w:uiPriority w:val="99"/>
    <w:rsid w:val="007D7AD6"/>
  </w:style>
  <w:style w:type="character" w:customStyle="1" w:styleId="WW8Num38z4">
    <w:name w:val="WW8Num38z4"/>
    <w:uiPriority w:val="99"/>
    <w:rsid w:val="007D7AD6"/>
  </w:style>
  <w:style w:type="character" w:customStyle="1" w:styleId="WW8Num38z5">
    <w:name w:val="WW8Num38z5"/>
    <w:uiPriority w:val="99"/>
    <w:rsid w:val="007D7AD6"/>
  </w:style>
  <w:style w:type="character" w:customStyle="1" w:styleId="WW8Num38z6">
    <w:name w:val="WW8Num38z6"/>
    <w:uiPriority w:val="99"/>
    <w:rsid w:val="007D7AD6"/>
  </w:style>
  <w:style w:type="character" w:customStyle="1" w:styleId="WW8Num38z7">
    <w:name w:val="WW8Num38z7"/>
    <w:uiPriority w:val="99"/>
    <w:rsid w:val="007D7AD6"/>
  </w:style>
  <w:style w:type="character" w:customStyle="1" w:styleId="WW8Num38z8">
    <w:name w:val="WW8Num38z8"/>
    <w:uiPriority w:val="99"/>
    <w:rsid w:val="007D7AD6"/>
  </w:style>
  <w:style w:type="character" w:customStyle="1" w:styleId="WW8Num40z1">
    <w:name w:val="WW8Num40z1"/>
    <w:uiPriority w:val="99"/>
    <w:rsid w:val="007D7AD6"/>
    <w:rPr>
      <w:rFonts w:ascii="Courier New" w:hAnsi="Courier New"/>
    </w:rPr>
  </w:style>
  <w:style w:type="character" w:customStyle="1" w:styleId="WW8Num40z2">
    <w:name w:val="WW8Num40z2"/>
    <w:uiPriority w:val="99"/>
    <w:rsid w:val="007D7AD6"/>
    <w:rPr>
      <w:rFonts w:ascii="Wingdings" w:hAnsi="Wingdings"/>
    </w:rPr>
  </w:style>
  <w:style w:type="character" w:customStyle="1" w:styleId="WW8Num41z1">
    <w:name w:val="WW8Num41z1"/>
    <w:uiPriority w:val="99"/>
    <w:rsid w:val="007D7AD6"/>
  </w:style>
  <w:style w:type="character" w:customStyle="1" w:styleId="WW8Num41z2">
    <w:name w:val="WW8Num41z2"/>
    <w:uiPriority w:val="99"/>
    <w:rsid w:val="007D7AD6"/>
  </w:style>
  <w:style w:type="character" w:customStyle="1" w:styleId="WW8Num41z3">
    <w:name w:val="WW8Num41z3"/>
    <w:uiPriority w:val="99"/>
    <w:rsid w:val="007D7AD6"/>
  </w:style>
  <w:style w:type="character" w:customStyle="1" w:styleId="WW8Num41z4">
    <w:name w:val="WW8Num41z4"/>
    <w:uiPriority w:val="99"/>
    <w:rsid w:val="007D7AD6"/>
  </w:style>
  <w:style w:type="character" w:customStyle="1" w:styleId="WW8Num41z5">
    <w:name w:val="WW8Num41z5"/>
    <w:uiPriority w:val="99"/>
    <w:rsid w:val="007D7AD6"/>
  </w:style>
  <w:style w:type="character" w:customStyle="1" w:styleId="WW8Num41z6">
    <w:name w:val="WW8Num41z6"/>
    <w:uiPriority w:val="99"/>
    <w:rsid w:val="007D7AD6"/>
  </w:style>
  <w:style w:type="character" w:customStyle="1" w:styleId="WW8Num41z7">
    <w:name w:val="WW8Num41z7"/>
    <w:uiPriority w:val="99"/>
    <w:rsid w:val="007D7AD6"/>
  </w:style>
  <w:style w:type="character" w:customStyle="1" w:styleId="WW8Num41z8">
    <w:name w:val="WW8Num41z8"/>
    <w:uiPriority w:val="99"/>
    <w:rsid w:val="007D7AD6"/>
  </w:style>
  <w:style w:type="character" w:customStyle="1" w:styleId="WW8Num43z1">
    <w:name w:val="WW8Num43z1"/>
    <w:uiPriority w:val="99"/>
    <w:rsid w:val="007D7AD6"/>
  </w:style>
  <w:style w:type="character" w:customStyle="1" w:styleId="WW8Num43z2">
    <w:name w:val="WW8Num43z2"/>
    <w:uiPriority w:val="99"/>
    <w:rsid w:val="007D7AD6"/>
  </w:style>
  <w:style w:type="character" w:customStyle="1" w:styleId="WW8Num43z3">
    <w:name w:val="WW8Num43z3"/>
    <w:uiPriority w:val="99"/>
    <w:rsid w:val="007D7AD6"/>
  </w:style>
  <w:style w:type="character" w:customStyle="1" w:styleId="WW8Num43z4">
    <w:name w:val="WW8Num43z4"/>
    <w:uiPriority w:val="99"/>
    <w:rsid w:val="007D7AD6"/>
  </w:style>
  <w:style w:type="character" w:customStyle="1" w:styleId="WW8Num43z5">
    <w:name w:val="WW8Num43z5"/>
    <w:uiPriority w:val="99"/>
    <w:rsid w:val="007D7AD6"/>
  </w:style>
  <w:style w:type="character" w:customStyle="1" w:styleId="WW8Num43z6">
    <w:name w:val="WW8Num43z6"/>
    <w:uiPriority w:val="99"/>
    <w:rsid w:val="007D7AD6"/>
  </w:style>
  <w:style w:type="character" w:customStyle="1" w:styleId="WW8Num43z7">
    <w:name w:val="WW8Num43z7"/>
    <w:uiPriority w:val="99"/>
    <w:rsid w:val="007D7AD6"/>
  </w:style>
  <w:style w:type="character" w:customStyle="1" w:styleId="WW8Num43z8">
    <w:name w:val="WW8Num43z8"/>
    <w:uiPriority w:val="99"/>
    <w:rsid w:val="007D7AD6"/>
  </w:style>
  <w:style w:type="character" w:customStyle="1" w:styleId="WW8Num44z2">
    <w:name w:val="WW8Num44z2"/>
    <w:uiPriority w:val="99"/>
    <w:rsid w:val="007D7AD6"/>
    <w:rPr>
      <w:rFonts w:ascii="Wingdings" w:hAnsi="Wingdings"/>
    </w:rPr>
  </w:style>
  <w:style w:type="character" w:customStyle="1" w:styleId="WW8Num46z2">
    <w:name w:val="WW8Num46z2"/>
    <w:uiPriority w:val="99"/>
    <w:rsid w:val="007D7AD6"/>
    <w:rPr>
      <w:rFonts w:ascii="Wingdings" w:hAnsi="Wingdings"/>
    </w:rPr>
  </w:style>
  <w:style w:type="character" w:customStyle="1" w:styleId="WW8Num47z2">
    <w:name w:val="WW8Num47z2"/>
    <w:uiPriority w:val="99"/>
    <w:rsid w:val="007D7AD6"/>
    <w:rPr>
      <w:rFonts w:ascii="Wingdings" w:hAnsi="Wingdings"/>
    </w:rPr>
  </w:style>
  <w:style w:type="character" w:customStyle="1" w:styleId="WW8NumSt31z0">
    <w:name w:val="WW8NumSt31z0"/>
    <w:uiPriority w:val="99"/>
    <w:rsid w:val="007D7AD6"/>
    <w:rPr>
      <w:rFonts w:ascii="Times New Roman" w:hAnsi="Times New Roman"/>
      <w:sz w:val="20"/>
    </w:rPr>
  </w:style>
  <w:style w:type="character" w:customStyle="1" w:styleId="FootnoteCharacters">
    <w:name w:val="Footnote Characters"/>
    <w:uiPriority w:val="99"/>
    <w:rsid w:val="007D7AD6"/>
    <w:rPr>
      <w:vertAlign w:val="superscript"/>
    </w:rPr>
  </w:style>
  <w:style w:type="character" w:customStyle="1" w:styleId="1fffffe">
    <w:name w:val="Знак примечания1"/>
    <w:uiPriority w:val="99"/>
    <w:rsid w:val="007D7AD6"/>
    <w:rPr>
      <w:sz w:val="16"/>
    </w:rPr>
  </w:style>
  <w:style w:type="character" w:customStyle="1" w:styleId="EndnoteCharacters">
    <w:name w:val="Endnote Characters"/>
    <w:uiPriority w:val="99"/>
    <w:rsid w:val="007D7AD6"/>
    <w:rPr>
      <w:vertAlign w:val="superscript"/>
    </w:rPr>
  </w:style>
  <w:style w:type="paragraph" w:customStyle="1" w:styleId="LO-Normal1">
    <w:name w:val="LO-Normal1"/>
    <w:uiPriority w:val="99"/>
    <w:qFormat/>
    <w:rsid w:val="007D7AD6"/>
    <w:pPr>
      <w:suppressAutoHyphens/>
      <w:spacing w:after="0" w:line="480" w:lineRule="auto"/>
      <w:ind w:right="400" w:firstLine="1220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2ffff4">
    <w:name w:val="Схема документа2"/>
    <w:basedOn w:val="a2"/>
    <w:uiPriority w:val="99"/>
    <w:qFormat/>
    <w:rsid w:val="007D7AD6"/>
    <w:pPr>
      <w:widowControl/>
      <w:shd w:val="clear" w:color="auto" w:fill="000080"/>
      <w:suppressAutoHyphens/>
      <w:snapToGrid/>
      <w:spacing w:before="0" w:after="0"/>
    </w:pPr>
    <w:rPr>
      <w:rFonts w:ascii="Tahoma" w:eastAsia="Times New Roman" w:hAnsi="Tahoma" w:cs="Tahoma"/>
      <w:szCs w:val="24"/>
      <w:lang w:eastAsia="zh-CN"/>
    </w:rPr>
  </w:style>
  <w:style w:type="paragraph" w:customStyle="1" w:styleId="22f0">
    <w:name w:val="Список 22"/>
    <w:basedOn w:val="a2"/>
    <w:uiPriority w:val="99"/>
    <w:qFormat/>
    <w:rsid w:val="007D7AD6"/>
    <w:pPr>
      <w:widowControl/>
      <w:suppressAutoHyphens/>
      <w:snapToGrid/>
      <w:spacing w:before="0" w:after="0"/>
      <w:ind w:left="566" w:hanging="283"/>
    </w:pPr>
    <w:rPr>
      <w:rFonts w:eastAsia="Times New Roman"/>
      <w:szCs w:val="24"/>
      <w:lang w:eastAsia="zh-CN"/>
    </w:rPr>
  </w:style>
  <w:style w:type="paragraph" w:customStyle="1" w:styleId="31d">
    <w:name w:val="Список 31"/>
    <w:basedOn w:val="a2"/>
    <w:uiPriority w:val="99"/>
    <w:qFormat/>
    <w:rsid w:val="007D7AD6"/>
    <w:pPr>
      <w:widowControl/>
      <w:suppressAutoHyphens/>
      <w:snapToGrid/>
      <w:spacing w:before="0" w:after="0"/>
      <w:ind w:left="849" w:hanging="283"/>
    </w:pPr>
    <w:rPr>
      <w:rFonts w:eastAsia="Times New Roman"/>
      <w:szCs w:val="24"/>
      <w:lang w:eastAsia="zh-CN"/>
    </w:rPr>
  </w:style>
  <w:style w:type="paragraph" w:customStyle="1" w:styleId="1ffffff">
    <w:name w:val="Обычный отступ1"/>
    <w:basedOn w:val="a2"/>
    <w:uiPriority w:val="99"/>
    <w:qFormat/>
    <w:rsid w:val="007D7AD6"/>
    <w:pPr>
      <w:widowControl/>
      <w:suppressAutoHyphens/>
      <w:snapToGrid/>
      <w:spacing w:before="0" w:after="0"/>
      <w:ind w:firstLine="720"/>
      <w:jc w:val="both"/>
    </w:pPr>
    <w:rPr>
      <w:rFonts w:eastAsia="Times New Roman"/>
      <w:sz w:val="28"/>
      <w:lang w:eastAsia="zh-CN"/>
    </w:rPr>
  </w:style>
  <w:style w:type="paragraph" w:customStyle="1" w:styleId="2">
    <w:name w:val="Нумерованный список2"/>
    <w:basedOn w:val="a2"/>
    <w:uiPriority w:val="99"/>
    <w:qFormat/>
    <w:rsid w:val="007D7AD6"/>
    <w:pPr>
      <w:keepNext/>
      <w:widowControl/>
      <w:numPr>
        <w:numId w:val="9"/>
      </w:numPr>
      <w:suppressAutoHyphens/>
      <w:snapToGrid/>
      <w:spacing w:before="0" w:after="0"/>
      <w:jc w:val="both"/>
    </w:pPr>
    <w:rPr>
      <w:rFonts w:eastAsia="Times New Roman"/>
      <w:b/>
      <w:szCs w:val="24"/>
      <w:lang w:val="en-US" w:eastAsia="zh-CN"/>
    </w:rPr>
  </w:style>
  <w:style w:type="paragraph" w:customStyle="1" w:styleId="1ffffff0">
    <w:name w:val="Красная строка1"/>
    <w:basedOn w:val="aff1"/>
    <w:uiPriority w:val="99"/>
    <w:qFormat/>
    <w:rsid w:val="007D7AD6"/>
    <w:pPr>
      <w:suppressAutoHyphens/>
      <w:spacing w:after="120" w:line="240" w:lineRule="auto"/>
      <w:ind w:firstLine="210"/>
    </w:pPr>
    <w:rPr>
      <w:szCs w:val="24"/>
      <w:lang w:eastAsia="zh-CN"/>
    </w:rPr>
  </w:style>
  <w:style w:type="paragraph" w:customStyle="1" w:styleId="21">
    <w:name w:val="Нумерованный список 21"/>
    <w:basedOn w:val="a2"/>
    <w:uiPriority w:val="99"/>
    <w:qFormat/>
    <w:rsid w:val="007D7AD6"/>
    <w:pPr>
      <w:widowControl/>
      <w:numPr>
        <w:numId w:val="10"/>
      </w:numPr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42a">
    <w:name w:val="Список 42"/>
    <w:basedOn w:val="a2"/>
    <w:uiPriority w:val="99"/>
    <w:qFormat/>
    <w:rsid w:val="007D7AD6"/>
    <w:pPr>
      <w:widowControl/>
      <w:suppressAutoHyphens/>
      <w:snapToGrid/>
      <w:spacing w:before="0" w:after="0"/>
      <w:ind w:left="1132" w:hanging="283"/>
    </w:pPr>
    <w:rPr>
      <w:rFonts w:eastAsia="Times New Roman"/>
      <w:szCs w:val="24"/>
      <w:lang w:eastAsia="zh-CN"/>
    </w:rPr>
  </w:style>
  <w:style w:type="paragraph" w:customStyle="1" w:styleId="22f1">
    <w:name w:val="Маркированный список 22"/>
    <w:basedOn w:val="a2"/>
    <w:uiPriority w:val="99"/>
    <w:qFormat/>
    <w:rsid w:val="007D7AD6"/>
    <w:pPr>
      <w:widowControl/>
      <w:tabs>
        <w:tab w:val="left" w:pos="720"/>
        <w:tab w:val="left" w:pos="851"/>
      </w:tabs>
      <w:suppressAutoHyphens/>
      <w:snapToGrid/>
      <w:spacing w:before="0" w:after="0"/>
      <w:ind w:left="851" w:hanging="363"/>
    </w:pPr>
    <w:rPr>
      <w:rFonts w:eastAsia="Times New Roman"/>
      <w:szCs w:val="24"/>
      <w:lang w:eastAsia="zh-CN"/>
    </w:rPr>
  </w:style>
  <w:style w:type="paragraph" w:customStyle="1" w:styleId="31e">
    <w:name w:val="Маркированный список 31"/>
    <w:basedOn w:val="a2"/>
    <w:uiPriority w:val="99"/>
    <w:qFormat/>
    <w:rsid w:val="007D7AD6"/>
    <w:pPr>
      <w:widowControl/>
      <w:tabs>
        <w:tab w:val="left" w:pos="708"/>
      </w:tabs>
      <w:suppressAutoHyphens/>
      <w:snapToGrid/>
      <w:spacing w:before="0" w:after="0"/>
      <w:jc w:val="both"/>
    </w:pPr>
    <w:rPr>
      <w:rFonts w:eastAsia="Times New Roman"/>
      <w:bCs/>
      <w:iCs/>
      <w:sz w:val="28"/>
      <w:szCs w:val="28"/>
      <w:lang w:eastAsia="zh-CN"/>
    </w:rPr>
  </w:style>
  <w:style w:type="paragraph" w:customStyle="1" w:styleId="2ffff5">
    <w:name w:val="Текст примечания2"/>
    <w:basedOn w:val="a2"/>
    <w:uiPriority w:val="99"/>
    <w:qFormat/>
    <w:rsid w:val="007D7AD6"/>
    <w:pPr>
      <w:widowControl/>
      <w:suppressAutoHyphens/>
      <w:snapToGrid/>
      <w:spacing w:before="0" w:after="0"/>
    </w:pPr>
    <w:rPr>
      <w:rFonts w:eastAsia="Times New Roman"/>
      <w:sz w:val="20"/>
      <w:lang w:eastAsia="zh-CN"/>
    </w:rPr>
  </w:style>
  <w:style w:type="paragraph" w:customStyle="1" w:styleId="2ffff6">
    <w:name w:val="Название объекта2"/>
    <w:basedOn w:val="a2"/>
    <w:next w:val="a2"/>
    <w:uiPriority w:val="99"/>
    <w:qFormat/>
    <w:rsid w:val="007D7AD6"/>
    <w:pPr>
      <w:shd w:val="clear" w:color="auto" w:fill="FFFFFF"/>
      <w:suppressAutoHyphens/>
      <w:autoSpaceDE w:val="0"/>
      <w:snapToGrid/>
      <w:spacing w:before="0" w:after="0"/>
      <w:ind w:firstLine="284"/>
      <w:jc w:val="right"/>
    </w:pPr>
    <w:rPr>
      <w:rFonts w:eastAsia="Times New Roman"/>
      <w:i/>
      <w:iCs/>
      <w:color w:val="000000"/>
      <w:lang w:eastAsia="zh-CN"/>
    </w:rPr>
  </w:style>
  <w:style w:type="paragraph" w:customStyle="1" w:styleId="WW-Heading3">
    <w:name w:val="WW-Heading 3"/>
    <w:uiPriority w:val="99"/>
    <w:qFormat/>
    <w:rsid w:val="007D7AD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9">
    <w:name w:val="WW-Heading 9"/>
    <w:uiPriority w:val="99"/>
    <w:qFormat/>
    <w:rsid w:val="007D7AD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1">
    <w:name w:val="WW-Heading 1"/>
    <w:uiPriority w:val="99"/>
    <w:qFormat/>
    <w:rsid w:val="007D7AD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6">
    <w:name w:val="WW-Heading 6"/>
    <w:uiPriority w:val="99"/>
    <w:qFormat/>
    <w:rsid w:val="007D7AD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7">
    <w:name w:val="WW-Heading 7"/>
    <w:uiPriority w:val="99"/>
    <w:qFormat/>
    <w:rsid w:val="007D7AD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2">
    <w:name w:val="WW-Heading 2"/>
    <w:uiPriority w:val="99"/>
    <w:qFormat/>
    <w:rsid w:val="007D7AD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5">
    <w:name w:val="WW-Heading 5"/>
    <w:uiPriority w:val="99"/>
    <w:qFormat/>
    <w:rsid w:val="007D7AD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1ffffff1">
    <w:name w:val="Маркированный список1"/>
    <w:basedOn w:val="a2"/>
    <w:uiPriority w:val="99"/>
    <w:qFormat/>
    <w:rsid w:val="007D7AD6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 w:val="20"/>
      <w:lang w:val="en-US" w:eastAsia="zh-CN"/>
    </w:rPr>
  </w:style>
  <w:style w:type="paragraph" w:customStyle="1" w:styleId="22f2">
    <w:name w:val="Красная строка 22"/>
    <w:basedOn w:val="aff8"/>
    <w:uiPriority w:val="99"/>
    <w:qFormat/>
    <w:rsid w:val="007D7AD6"/>
    <w:pPr>
      <w:widowControl/>
      <w:suppressAutoHyphens/>
      <w:snapToGrid/>
      <w:spacing w:before="0"/>
      <w:ind w:firstLine="210"/>
    </w:pPr>
    <w:rPr>
      <w:rFonts w:cs="PragmaticaCTT"/>
      <w:szCs w:val="24"/>
      <w:lang w:eastAsia="zh-CN"/>
    </w:rPr>
  </w:style>
  <w:style w:type="paragraph" w:customStyle="1" w:styleId="WW-Heading">
    <w:name w:val="WW-Heading"/>
    <w:uiPriority w:val="99"/>
    <w:qFormat/>
    <w:rsid w:val="007D7AD6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lang w:eastAsia="zh-CN"/>
    </w:rPr>
  </w:style>
  <w:style w:type="paragraph" w:customStyle="1" w:styleId="LO-normal10">
    <w:name w:val="LO-normal1"/>
    <w:basedOn w:val="a2"/>
    <w:uiPriority w:val="99"/>
    <w:qFormat/>
    <w:rsid w:val="007D7AD6"/>
    <w:pPr>
      <w:widowControl/>
      <w:suppressAutoHyphens/>
      <w:snapToGrid/>
      <w:spacing w:before="280" w:after="280"/>
    </w:pPr>
    <w:rPr>
      <w:rFonts w:eastAsia="Times New Roman"/>
      <w:szCs w:val="24"/>
      <w:lang w:eastAsia="zh-CN"/>
    </w:rPr>
  </w:style>
  <w:style w:type="paragraph" w:customStyle="1" w:styleId="1ffffff2">
    <w:name w:val="Текст макроса1"/>
    <w:uiPriority w:val="99"/>
    <w:qFormat/>
    <w:rsid w:val="007D7A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zh-CN"/>
    </w:rPr>
  </w:style>
  <w:style w:type="paragraph" w:customStyle="1" w:styleId="51a">
    <w:name w:val="Нумерованный список 51"/>
    <w:basedOn w:val="a2"/>
    <w:uiPriority w:val="99"/>
    <w:qFormat/>
    <w:rsid w:val="007D7AD6"/>
    <w:pPr>
      <w:widowControl/>
      <w:suppressAutoHyphens/>
      <w:snapToGrid/>
      <w:spacing w:before="0" w:after="0"/>
      <w:ind w:left="720" w:hanging="360"/>
    </w:pPr>
    <w:rPr>
      <w:rFonts w:eastAsia="Times New Roman"/>
      <w:szCs w:val="24"/>
      <w:lang w:eastAsia="zh-CN"/>
    </w:rPr>
  </w:style>
  <w:style w:type="paragraph" w:customStyle="1" w:styleId="WW-TextBody">
    <w:name w:val="WW-Text Body"/>
    <w:basedOn w:val="a2"/>
    <w:uiPriority w:val="99"/>
    <w:qFormat/>
    <w:rsid w:val="007D7AD6"/>
    <w:pPr>
      <w:widowControl/>
      <w:suppressAutoHyphens/>
      <w:snapToGrid/>
      <w:spacing w:before="0" w:after="120"/>
    </w:pPr>
    <w:rPr>
      <w:rFonts w:eastAsia="Times New Roman"/>
      <w:szCs w:val="24"/>
      <w:lang w:val="en-US" w:eastAsia="zh-CN"/>
    </w:rPr>
  </w:style>
  <w:style w:type="paragraph" w:customStyle="1" w:styleId="WW-Heading4">
    <w:name w:val="WW-Heading 4"/>
    <w:basedOn w:val="a2"/>
    <w:next w:val="a2"/>
    <w:uiPriority w:val="99"/>
    <w:qFormat/>
    <w:rsid w:val="007D7AD6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</w:pPr>
    <w:rPr>
      <w:rFonts w:eastAsia="Times New Roman"/>
      <w:b/>
      <w:bCs/>
      <w:sz w:val="28"/>
      <w:szCs w:val="28"/>
      <w:lang w:eastAsia="zh-CN"/>
    </w:rPr>
  </w:style>
  <w:style w:type="paragraph" w:customStyle="1" w:styleId="WW-Heading8">
    <w:name w:val="WW-Heading 8"/>
    <w:basedOn w:val="a2"/>
    <w:next w:val="a2"/>
    <w:uiPriority w:val="99"/>
    <w:qFormat/>
    <w:rsid w:val="007D7AD6"/>
    <w:pPr>
      <w:widowControl/>
      <w:tabs>
        <w:tab w:val="left" w:pos="1440"/>
      </w:tabs>
      <w:suppressAutoHyphens/>
      <w:snapToGrid/>
      <w:spacing w:before="240" w:after="60"/>
      <w:ind w:left="1440" w:hanging="1440"/>
    </w:pPr>
    <w:rPr>
      <w:rFonts w:eastAsia="Times New Roman"/>
      <w:i/>
      <w:iCs/>
      <w:szCs w:val="24"/>
      <w:lang w:eastAsia="zh-CN"/>
    </w:rPr>
  </w:style>
  <w:style w:type="paragraph" w:customStyle="1" w:styleId="21f6">
    <w:name w:val="Продолжение списка 21"/>
    <w:basedOn w:val="a2"/>
    <w:uiPriority w:val="99"/>
    <w:qFormat/>
    <w:rsid w:val="007D7AD6"/>
    <w:pPr>
      <w:widowControl/>
      <w:suppressAutoHyphens/>
      <w:snapToGrid/>
      <w:spacing w:before="0" w:after="120"/>
      <w:ind w:left="566"/>
    </w:pPr>
    <w:rPr>
      <w:rFonts w:eastAsia="Times New Roman"/>
      <w:sz w:val="20"/>
      <w:lang w:eastAsia="zh-CN"/>
    </w:rPr>
  </w:style>
  <w:style w:type="paragraph" w:customStyle="1" w:styleId="31f">
    <w:name w:val="Нумерованный список 31"/>
    <w:basedOn w:val="a2"/>
    <w:uiPriority w:val="99"/>
    <w:qFormat/>
    <w:rsid w:val="007D7AD6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Cs w:val="24"/>
      <w:lang w:eastAsia="zh-CN"/>
    </w:rPr>
  </w:style>
  <w:style w:type="paragraph" w:customStyle="1" w:styleId="TableContents">
    <w:name w:val="Table Contents"/>
    <w:basedOn w:val="a2"/>
    <w:qFormat/>
    <w:rsid w:val="007D7AD6"/>
    <w:pPr>
      <w:widowControl/>
      <w:suppressLineNumbers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TableHeading">
    <w:name w:val="Table Heading"/>
    <w:basedOn w:val="TableContents"/>
    <w:uiPriority w:val="99"/>
    <w:qFormat/>
    <w:rsid w:val="007D7AD6"/>
    <w:pPr>
      <w:jc w:val="center"/>
    </w:pPr>
    <w:rPr>
      <w:b/>
      <w:bCs/>
    </w:rPr>
  </w:style>
  <w:style w:type="character" w:customStyle="1" w:styleId="InternetLink">
    <w:name w:val="Internet Link"/>
    <w:uiPriority w:val="99"/>
    <w:rsid w:val="007D7AD6"/>
    <w:rPr>
      <w:color w:val="0000FF"/>
      <w:u w:val="single"/>
    </w:rPr>
  </w:style>
  <w:style w:type="character" w:customStyle="1" w:styleId="23e">
    <w:name w:val="Основной текст с отступом 2 Знак3"/>
    <w:uiPriority w:val="99"/>
    <w:qFormat/>
    <w:rsid w:val="007D7AD6"/>
    <w:rPr>
      <w:rFonts w:ascii="Microsoft Sans Serif" w:hAnsi="Microsoft Sans Serif"/>
      <w:b/>
      <w:spacing w:val="10"/>
      <w:sz w:val="26"/>
    </w:rPr>
  </w:style>
  <w:style w:type="character" w:customStyle="1" w:styleId="34a">
    <w:name w:val="Основной текст с отступом 3 Знак4"/>
    <w:uiPriority w:val="99"/>
    <w:qFormat/>
    <w:locked/>
    <w:rsid w:val="007D7AD6"/>
    <w:rPr>
      <w:rFonts w:ascii="Times New Roman" w:hAnsi="Times New Roman"/>
      <w:sz w:val="24"/>
      <w:lang w:val="en-US"/>
    </w:rPr>
  </w:style>
  <w:style w:type="character" w:customStyle="1" w:styleId="326">
    <w:name w:val="Основной текст 3 Знак2"/>
    <w:uiPriority w:val="99"/>
    <w:qFormat/>
    <w:locked/>
    <w:rsid w:val="007D7AD6"/>
    <w:rPr>
      <w:rFonts w:ascii="Garamond" w:hAnsi="Garamond"/>
      <w:sz w:val="24"/>
      <w:shd w:val="clear" w:color="auto" w:fill="FFFFFF"/>
    </w:rPr>
  </w:style>
  <w:style w:type="character" w:customStyle="1" w:styleId="ListLabel7">
    <w:name w:val="ListLabel 7"/>
    <w:uiPriority w:val="99"/>
    <w:qFormat/>
    <w:rsid w:val="007D7AD6"/>
  </w:style>
  <w:style w:type="character" w:customStyle="1" w:styleId="ListLabel8">
    <w:name w:val="ListLabel 8"/>
    <w:uiPriority w:val="99"/>
    <w:qFormat/>
    <w:rsid w:val="007D7AD6"/>
  </w:style>
  <w:style w:type="character" w:customStyle="1" w:styleId="ListLabel9">
    <w:name w:val="ListLabel 9"/>
    <w:uiPriority w:val="99"/>
    <w:qFormat/>
    <w:rsid w:val="007D7AD6"/>
  </w:style>
  <w:style w:type="character" w:customStyle="1" w:styleId="ListLabel10">
    <w:name w:val="ListLabel 10"/>
    <w:uiPriority w:val="99"/>
    <w:qFormat/>
    <w:rsid w:val="007D7AD6"/>
  </w:style>
  <w:style w:type="character" w:customStyle="1" w:styleId="ListLabel11">
    <w:name w:val="ListLabel 11"/>
    <w:uiPriority w:val="99"/>
    <w:qFormat/>
    <w:rsid w:val="007D7AD6"/>
  </w:style>
  <w:style w:type="character" w:customStyle="1" w:styleId="ListLabel12">
    <w:name w:val="ListLabel 12"/>
    <w:uiPriority w:val="99"/>
    <w:qFormat/>
    <w:rsid w:val="007D7AD6"/>
  </w:style>
  <w:style w:type="character" w:customStyle="1" w:styleId="ListLabel13">
    <w:name w:val="ListLabel 13"/>
    <w:uiPriority w:val="99"/>
    <w:qFormat/>
    <w:rsid w:val="007D7AD6"/>
  </w:style>
  <w:style w:type="character" w:customStyle="1" w:styleId="ListLabel14">
    <w:name w:val="ListLabel 14"/>
    <w:uiPriority w:val="99"/>
    <w:qFormat/>
    <w:rsid w:val="007D7AD6"/>
  </w:style>
  <w:style w:type="character" w:customStyle="1" w:styleId="ListLabel15">
    <w:name w:val="ListLabel 15"/>
    <w:uiPriority w:val="99"/>
    <w:qFormat/>
    <w:rsid w:val="007D7AD6"/>
  </w:style>
  <w:style w:type="character" w:customStyle="1" w:styleId="ListLabel16">
    <w:name w:val="ListLabel 16"/>
    <w:uiPriority w:val="99"/>
    <w:qFormat/>
    <w:rsid w:val="007D7AD6"/>
  </w:style>
  <w:style w:type="character" w:customStyle="1" w:styleId="ListLabel17">
    <w:name w:val="ListLabel 17"/>
    <w:uiPriority w:val="99"/>
    <w:qFormat/>
    <w:rsid w:val="007D7AD6"/>
  </w:style>
  <w:style w:type="character" w:customStyle="1" w:styleId="ListLabel18">
    <w:name w:val="ListLabel 18"/>
    <w:uiPriority w:val="99"/>
    <w:qFormat/>
    <w:rsid w:val="007D7AD6"/>
  </w:style>
  <w:style w:type="character" w:customStyle="1" w:styleId="ListLabel19">
    <w:name w:val="ListLabel 19"/>
    <w:uiPriority w:val="99"/>
    <w:qFormat/>
    <w:rsid w:val="007D7AD6"/>
  </w:style>
  <w:style w:type="character" w:customStyle="1" w:styleId="ListLabel20">
    <w:name w:val="ListLabel 20"/>
    <w:uiPriority w:val="99"/>
    <w:qFormat/>
    <w:rsid w:val="007D7AD6"/>
  </w:style>
  <w:style w:type="character" w:customStyle="1" w:styleId="ListLabel21">
    <w:name w:val="ListLabel 21"/>
    <w:uiPriority w:val="99"/>
    <w:qFormat/>
    <w:rsid w:val="007D7AD6"/>
  </w:style>
  <w:style w:type="character" w:customStyle="1" w:styleId="ListLabel22">
    <w:name w:val="ListLabel 22"/>
    <w:uiPriority w:val="99"/>
    <w:qFormat/>
    <w:rsid w:val="007D7AD6"/>
  </w:style>
  <w:style w:type="character" w:customStyle="1" w:styleId="ListLabel23">
    <w:name w:val="ListLabel 23"/>
    <w:uiPriority w:val="99"/>
    <w:qFormat/>
    <w:rsid w:val="007D7AD6"/>
  </w:style>
  <w:style w:type="character" w:customStyle="1" w:styleId="ListLabel24">
    <w:name w:val="ListLabel 24"/>
    <w:uiPriority w:val="99"/>
    <w:qFormat/>
    <w:rsid w:val="007D7AD6"/>
  </w:style>
  <w:style w:type="character" w:customStyle="1" w:styleId="ListLabel25">
    <w:name w:val="ListLabel 25"/>
    <w:uiPriority w:val="99"/>
    <w:qFormat/>
    <w:rsid w:val="007D7AD6"/>
  </w:style>
  <w:style w:type="character" w:customStyle="1" w:styleId="ListLabel26">
    <w:name w:val="ListLabel 26"/>
    <w:uiPriority w:val="99"/>
    <w:qFormat/>
    <w:rsid w:val="007D7AD6"/>
  </w:style>
  <w:style w:type="character" w:customStyle="1" w:styleId="ListLabel27">
    <w:name w:val="ListLabel 27"/>
    <w:uiPriority w:val="99"/>
    <w:qFormat/>
    <w:rsid w:val="007D7AD6"/>
  </w:style>
  <w:style w:type="character" w:customStyle="1" w:styleId="ListLabel28">
    <w:name w:val="ListLabel 28"/>
    <w:uiPriority w:val="99"/>
    <w:qFormat/>
    <w:rsid w:val="007D7AD6"/>
  </w:style>
  <w:style w:type="character" w:customStyle="1" w:styleId="ListLabel29">
    <w:name w:val="ListLabel 29"/>
    <w:uiPriority w:val="99"/>
    <w:qFormat/>
    <w:rsid w:val="007D7AD6"/>
  </w:style>
  <w:style w:type="character" w:customStyle="1" w:styleId="ListLabel30">
    <w:name w:val="ListLabel 30"/>
    <w:uiPriority w:val="99"/>
    <w:qFormat/>
    <w:rsid w:val="007D7AD6"/>
  </w:style>
  <w:style w:type="character" w:customStyle="1" w:styleId="ListLabel31">
    <w:name w:val="ListLabel 31"/>
    <w:uiPriority w:val="99"/>
    <w:qFormat/>
    <w:rsid w:val="007D7AD6"/>
  </w:style>
  <w:style w:type="character" w:customStyle="1" w:styleId="ListLabel32">
    <w:name w:val="ListLabel 32"/>
    <w:uiPriority w:val="99"/>
    <w:qFormat/>
    <w:rsid w:val="007D7AD6"/>
  </w:style>
  <w:style w:type="character" w:customStyle="1" w:styleId="ListLabel33">
    <w:name w:val="ListLabel 33"/>
    <w:uiPriority w:val="99"/>
    <w:qFormat/>
    <w:rsid w:val="007D7AD6"/>
  </w:style>
  <w:style w:type="character" w:customStyle="1" w:styleId="ListLabel34">
    <w:name w:val="ListLabel 34"/>
    <w:uiPriority w:val="99"/>
    <w:qFormat/>
    <w:rsid w:val="007D7AD6"/>
    <w:rPr>
      <w:color w:val="00000A"/>
    </w:rPr>
  </w:style>
  <w:style w:type="character" w:customStyle="1" w:styleId="ListLabel35">
    <w:name w:val="ListLabel 35"/>
    <w:uiPriority w:val="99"/>
    <w:qFormat/>
    <w:rsid w:val="007D7AD6"/>
  </w:style>
  <w:style w:type="character" w:customStyle="1" w:styleId="ListLabel36">
    <w:name w:val="ListLabel 36"/>
    <w:uiPriority w:val="99"/>
    <w:qFormat/>
    <w:rsid w:val="007D7AD6"/>
  </w:style>
  <w:style w:type="character" w:customStyle="1" w:styleId="ListLabel37">
    <w:name w:val="ListLabel 37"/>
    <w:uiPriority w:val="99"/>
    <w:qFormat/>
    <w:rsid w:val="007D7AD6"/>
  </w:style>
  <w:style w:type="character" w:customStyle="1" w:styleId="ListLabel38">
    <w:name w:val="ListLabel 38"/>
    <w:uiPriority w:val="99"/>
    <w:qFormat/>
    <w:rsid w:val="007D7AD6"/>
  </w:style>
  <w:style w:type="character" w:customStyle="1" w:styleId="ListLabel39">
    <w:name w:val="ListLabel 39"/>
    <w:uiPriority w:val="99"/>
    <w:qFormat/>
    <w:rsid w:val="007D7AD6"/>
  </w:style>
  <w:style w:type="character" w:customStyle="1" w:styleId="ListLabel40">
    <w:name w:val="ListLabel 40"/>
    <w:uiPriority w:val="99"/>
    <w:qFormat/>
    <w:rsid w:val="007D7AD6"/>
  </w:style>
  <w:style w:type="character" w:customStyle="1" w:styleId="ListLabel41">
    <w:name w:val="ListLabel 41"/>
    <w:uiPriority w:val="99"/>
    <w:qFormat/>
    <w:rsid w:val="007D7AD6"/>
  </w:style>
  <w:style w:type="character" w:customStyle="1" w:styleId="ListLabel42">
    <w:name w:val="ListLabel 42"/>
    <w:uiPriority w:val="99"/>
    <w:qFormat/>
    <w:rsid w:val="007D7AD6"/>
  </w:style>
  <w:style w:type="character" w:customStyle="1" w:styleId="ListLabel43">
    <w:name w:val="ListLabel 43"/>
    <w:uiPriority w:val="99"/>
    <w:qFormat/>
    <w:rsid w:val="007D7AD6"/>
  </w:style>
  <w:style w:type="character" w:customStyle="1" w:styleId="ListLabel44">
    <w:name w:val="ListLabel 44"/>
    <w:uiPriority w:val="99"/>
    <w:qFormat/>
    <w:rsid w:val="007D7AD6"/>
  </w:style>
  <w:style w:type="character" w:customStyle="1" w:styleId="ListLabel45">
    <w:name w:val="ListLabel 45"/>
    <w:uiPriority w:val="99"/>
    <w:qFormat/>
    <w:rsid w:val="007D7AD6"/>
  </w:style>
  <w:style w:type="character" w:customStyle="1" w:styleId="ListLabel46">
    <w:name w:val="ListLabel 46"/>
    <w:uiPriority w:val="99"/>
    <w:qFormat/>
    <w:rsid w:val="007D7AD6"/>
  </w:style>
  <w:style w:type="character" w:customStyle="1" w:styleId="ListLabel47">
    <w:name w:val="ListLabel 47"/>
    <w:uiPriority w:val="99"/>
    <w:qFormat/>
    <w:rsid w:val="007D7AD6"/>
  </w:style>
  <w:style w:type="character" w:customStyle="1" w:styleId="ListLabel48">
    <w:name w:val="ListLabel 48"/>
    <w:uiPriority w:val="99"/>
    <w:qFormat/>
    <w:rsid w:val="007D7AD6"/>
  </w:style>
  <w:style w:type="character" w:customStyle="1" w:styleId="ListLabel49">
    <w:name w:val="ListLabel 49"/>
    <w:uiPriority w:val="99"/>
    <w:qFormat/>
    <w:rsid w:val="007D7AD6"/>
  </w:style>
  <w:style w:type="character" w:customStyle="1" w:styleId="ListLabel50">
    <w:name w:val="ListLabel 50"/>
    <w:uiPriority w:val="99"/>
    <w:qFormat/>
    <w:rsid w:val="007D7AD6"/>
  </w:style>
  <w:style w:type="character" w:customStyle="1" w:styleId="ListLabel51">
    <w:name w:val="ListLabel 51"/>
    <w:uiPriority w:val="99"/>
    <w:qFormat/>
    <w:rsid w:val="007D7AD6"/>
  </w:style>
  <w:style w:type="character" w:customStyle="1" w:styleId="ListLabel52">
    <w:name w:val="ListLabel 52"/>
    <w:uiPriority w:val="99"/>
    <w:qFormat/>
    <w:rsid w:val="007D7AD6"/>
  </w:style>
  <w:style w:type="character" w:customStyle="1" w:styleId="ListLabel53">
    <w:name w:val="ListLabel 53"/>
    <w:uiPriority w:val="99"/>
    <w:qFormat/>
    <w:rsid w:val="007D7AD6"/>
    <w:rPr>
      <w:color w:val="00000A"/>
      <w:position w:val="0"/>
      <w:sz w:val="24"/>
      <w:u w:val="none"/>
      <w:vertAlign w:val="baseline"/>
    </w:rPr>
  </w:style>
  <w:style w:type="character" w:customStyle="1" w:styleId="ListLabel54">
    <w:name w:val="ListLabel 54"/>
    <w:uiPriority w:val="99"/>
    <w:qFormat/>
    <w:rsid w:val="007D7AD6"/>
    <w:rPr>
      <w:position w:val="0"/>
      <w:sz w:val="20"/>
      <w:u w:val="none"/>
      <w:vertAlign w:val="baseline"/>
    </w:rPr>
  </w:style>
  <w:style w:type="character" w:customStyle="1" w:styleId="ListLabel55">
    <w:name w:val="ListLabel 55"/>
    <w:uiPriority w:val="99"/>
    <w:qFormat/>
    <w:rsid w:val="007D7AD6"/>
    <w:rPr>
      <w:position w:val="0"/>
      <w:sz w:val="20"/>
      <w:u w:val="none"/>
      <w:vertAlign w:val="baseline"/>
    </w:rPr>
  </w:style>
  <w:style w:type="character" w:customStyle="1" w:styleId="ListLabel56">
    <w:name w:val="ListLabel 56"/>
    <w:uiPriority w:val="99"/>
    <w:qFormat/>
    <w:rsid w:val="007D7AD6"/>
  </w:style>
  <w:style w:type="character" w:customStyle="1" w:styleId="ListLabel57">
    <w:name w:val="ListLabel 57"/>
    <w:uiPriority w:val="99"/>
    <w:qFormat/>
    <w:rsid w:val="007D7AD6"/>
  </w:style>
  <w:style w:type="character" w:customStyle="1" w:styleId="ListLabel58">
    <w:name w:val="ListLabel 58"/>
    <w:uiPriority w:val="99"/>
    <w:qFormat/>
    <w:rsid w:val="007D7AD6"/>
  </w:style>
  <w:style w:type="character" w:customStyle="1" w:styleId="ListLabel59">
    <w:name w:val="ListLabel 59"/>
    <w:uiPriority w:val="99"/>
    <w:qFormat/>
    <w:rsid w:val="007D7AD6"/>
  </w:style>
  <w:style w:type="character" w:customStyle="1" w:styleId="ListLabel60">
    <w:name w:val="ListLabel 60"/>
    <w:uiPriority w:val="99"/>
    <w:qFormat/>
    <w:rsid w:val="007D7AD6"/>
  </w:style>
  <w:style w:type="character" w:customStyle="1" w:styleId="ListLabel61">
    <w:name w:val="ListLabel 61"/>
    <w:uiPriority w:val="99"/>
    <w:qFormat/>
    <w:rsid w:val="007D7AD6"/>
  </w:style>
  <w:style w:type="character" w:customStyle="1" w:styleId="ListLabel62">
    <w:name w:val="ListLabel 62"/>
    <w:uiPriority w:val="99"/>
    <w:qFormat/>
    <w:rsid w:val="007D7AD6"/>
  </w:style>
  <w:style w:type="character" w:customStyle="1" w:styleId="ListLabel63">
    <w:name w:val="ListLabel 63"/>
    <w:uiPriority w:val="99"/>
    <w:qFormat/>
    <w:rsid w:val="007D7AD6"/>
    <w:rPr>
      <w:sz w:val="24"/>
    </w:rPr>
  </w:style>
  <w:style w:type="character" w:customStyle="1" w:styleId="ListLabel64">
    <w:name w:val="ListLabel 64"/>
    <w:uiPriority w:val="99"/>
    <w:qFormat/>
    <w:rsid w:val="007D7AD6"/>
  </w:style>
  <w:style w:type="character" w:customStyle="1" w:styleId="ListLabel65">
    <w:name w:val="ListLabel 65"/>
    <w:uiPriority w:val="99"/>
    <w:qFormat/>
    <w:rsid w:val="007D7AD6"/>
  </w:style>
  <w:style w:type="character" w:customStyle="1" w:styleId="ListLabel66">
    <w:name w:val="ListLabel 66"/>
    <w:uiPriority w:val="99"/>
    <w:qFormat/>
    <w:rsid w:val="007D7AD6"/>
  </w:style>
  <w:style w:type="character" w:customStyle="1" w:styleId="ListLabel67">
    <w:name w:val="ListLabel 67"/>
    <w:uiPriority w:val="99"/>
    <w:qFormat/>
    <w:rsid w:val="007D7AD6"/>
  </w:style>
  <w:style w:type="character" w:customStyle="1" w:styleId="ListLabel68">
    <w:name w:val="ListLabel 68"/>
    <w:uiPriority w:val="99"/>
    <w:qFormat/>
    <w:rsid w:val="007D7AD6"/>
  </w:style>
  <w:style w:type="character" w:customStyle="1" w:styleId="ListLabel69">
    <w:name w:val="ListLabel 69"/>
    <w:uiPriority w:val="99"/>
    <w:qFormat/>
    <w:rsid w:val="007D7AD6"/>
  </w:style>
  <w:style w:type="character" w:customStyle="1" w:styleId="ListLabel70">
    <w:name w:val="ListLabel 70"/>
    <w:uiPriority w:val="99"/>
    <w:qFormat/>
    <w:rsid w:val="007D7AD6"/>
  </w:style>
  <w:style w:type="character" w:customStyle="1" w:styleId="ListLabel71">
    <w:name w:val="ListLabel 71"/>
    <w:uiPriority w:val="99"/>
    <w:qFormat/>
    <w:rsid w:val="007D7AD6"/>
  </w:style>
  <w:style w:type="character" w:customStyle="1" w:styleId="ListLabel72">
    <w:name w:val="ListLabel 72"/>
    <w:uiPriority w:val="99"/>
    <w:qFormat/>
    <w:rsid w:val="007D7AD6"/>
  </w:style>
  <w:style w:type="character" w:customStyle="1" w:styleId="ListLabel73">
    <w:name w:val="ListLabel 73"/>
    <w:uiPriority w:val="99"/>
    <w:qFormat/>
    <w:rsid w:val="007D7AD6"/>
  </w:style>
  <w:style w:type="character" w:customStyle="1" w:styleId="ListLabel74">
    <w:name w:val="ListLabel 74"/>
    <w:uiPriority w:val="99"/>
    <w:qFormat/>
    <w:rsid w:val="007D7AD6"/>
  </w:style>
  <w:style w:type="character" w:customStyle="1" w:styleId="ListLabel75">
    <w:name w:val="ListLabel 75"/>
    <w:uiPriority w:val="99"/>
    <w:qFormat/>
    <w:rsid w:val="007D7AD6"/>
  </w:style>
  <w:style w:type="character" w:customStyle="1" w:styleId="ListLabel76">
    <w:name w:val="ListLabel 76"/>
    <w:uiPriority w:val="99"/>
    <w:qFormat/>
    <w:rsid w:val="007D7AD6"/>
  </w:style>
  <w:style w:type="character" w:customStyle="1" w:styleId="ListLabel77">
    <w:name w:val="ListLabel 77"/>
    <w:uiPriority w:val="99"/>
    <w:qFormat/>
    <w:rsid w:val="007D7AD6"/>
  </w:style>
  <w:style w:type="character" w:customStyle="1" w:styleId="ListLabel78">
    <w:name w:val="ListLabel 78"/>
    <w:uiPriority w:val="99"/>
    <w:qFormat/>
    <w:rsid w:val="007D7AD6"/>
    <w:rPr>
      <w:sz w:val="24"/>
    </w:rPr>
  </w:style>
  <w:style w:type="character" w:customStyle="1" w:styleId="ListLabel79">
    <w:name w:val="ListLabel 79"/>
    <w:uiPriority w:val="99"/>
    <w:qFormat/>
    <w:rsid w:val="007D7AD6"/>
  </w:style>
  <w:style w:type="character" w:customStyle="1" w:styleId="ListLabel80">
    <w:name w:val="ListLabel 80"/>
    <w:uiPriority w:val="99"/>
    <w:qFormat/>
    <w:rsid w:val="007D7AD6"/>
  </w:style>
  <w:style w:type="character" w:customStyle="1" w:styleId="ListLabel81">
    <w:name w:val="ListLabel 81"/>
    <w:uiPriority w:val="99"/>
    <w:qFormat/>
    <w:rsid w:val="007D7AD6"/>
  </w:style>
  <w:style w:type="character" w:customStyle="1" w:styleId="ListLabel82">
    <w:name w:val="ListLabel 82"/>
    <w:uiPriority w:val="99"/>
    <w:qFormat/>
    <w:rsid w:val="007D7AD6"/>
  </w:style>
  <w:style w:type="character" w:customStyle="1" w:styleId="ListLabel83">
    <w:name w:val="ListLabel 83"/>
    <w:uiPriority w:val="99"/>
    <w:qFormat/>
    <w:rsid w:val="007D7AD6"/>
  </w:style>
  <w:style w:type="character" w:customStyle="1" w:styleId="ListLabel84">
    <w:name w:val="ListLabel 84"/>
    <w:uiPriority w:val="99"/>
    <w:qFormat/>
    <w:rsid w:val="007D7AD6"/>
  </w:style>
  <w:style w:type="character" w:customStyle="1" w:styleId="ListLabel85">
    <w:name w:val="ListLabel 85"/>
    <w:uiPriority w:val="99"/>
    <w:qFormat/>
    <w:rsid w:val="007D7AD6"/>
  </w:style>
  <w:style w:type="character" w:customStyle="1" w:styleId="ListLabel86">
    <w:name w:val="ListLabel 86"/>
    <w:uiPriority w:val="99"/>
    <w:qFormat/>
    <w:rsid w:val="007D7AD6"/>
  </w:style>
  <w:style w:type="character" w:customStyle="1" w:styleId="ListLabel87">
    <w:name w:val="ListLabel 87"/>
    <w:uiPriority w:val="99"/>
    <w:qFormat/>
    <w:rsid w:val="007D7AD6"/>
  </w:style>
  <w:style w:type="character" w:customStyle="1" w:styleId="ListLabel88">
    <w:name w:val="ListLabel 88"/>
    <w:uiPriority w:val="99"/>
    <w:qFormat/>
    <w:rsid w:val="007D7AD6"/>
  </w:style>
  <w:style w:type="character" w:customStyle="1" w:styleId="ListLabel89">
    <w:name w:val="ListLabel 89"/>
    <w:uiPriority w:val="99"/>
    <w:qFormat/>
    <w:rsid w:val="007D7AD6"/>
  </w:style>
  <w:style w:type="character" w:customStyle="1" w:styleId="ListLabel90">
    <w:name w:val="ListLabel 90"/>
    <w:uiPriority w:val="99"/>
    <w:qFormat/>
    <w:rsid w:val="007D7AD6"/>
  </w:style>
  <w:style w:type="character" w:customStyle="1" w:styleId="ListLabel91">
    <w:name w:val="ListLabel 91"/>
    <w:uiPriority w:val="99"/>
    <w:qFormat/>
    <w:rsid w:val="007D7AD6"/>
  </w:style>
  <w:style w:type="character" w:customStyle="1" w:styleId="ListLabel92">
    <w:name w:val="ListLabel 92"/>
    <w:uiPriority w:val="99"/>
    <w:qFormat/>
    <w:rsid w:val="007D7AD6"/>
  </w:style>
  <w:style w:type="character" w:customStyle="1" w:styleId="ListLabel93">
    <w:name w:val="ListLabel 93"/>
    <w:uiPriority w:val="99"/>
    <w:qFormat/>
    <w:rsid w:val="007D7AD6"/>
  </w:style>
  <w:style w:type="character" w:customStyle="1" w:styleId="ListLabel94">
    <w:name w:val="ListLabel 94"/>
    <w:uiPriority w:val="99"/>
    <w:qFormat/>
    <w:rsid w:val="007D7AD6"/>
  </w:style>
  <w:style w:type="character" w:customStyle="1" w:styleId="ListLabel95">
    <w:name w:val="ListLabel 95"/>
    <w:uiPriority w:val="99"/>
    <w:qFormat/>
    <w:rsid w:val="007D7AD6"/>
  </w:style>
  <w:style w:type="character" w:customStyle="1" w:styleId="ListLabel96">
    <w:name w:val="ListLabel 96"/>
    <w:uiPriority w:val="99"/>
    <w:qFormat/>
    <w:rsid w:val="007D7AD6"/>
    <w:rPr>
      <w:sz w:val="24"/>
    </w:rPr>
  </w:style>
  <w:style w:type="character" w:customStyle="1" w:styleId="ListLabel97">
    <w:name w:val="ListLabel 97"/>
    <w:uiPriority w:val="99"/>
    <w:qFormat/>
    <w:rsid w:val="007D7AD6"/>
  </w:style>
  <w:style w:type="character" w:customStyle="1" w:styleId="ListLabel98">
    <w:name w:val="ListLabel 98"/>
    <w:uiPriority w:val="99"/>
    <w:qFormat/>
    <w:rsid w:val="007D7AD6"/>
  </w:style>
  <w:style w:type="character" w:customStyle="1" w:styleId="ListLabel99">
    <w:name w:val="ListLabel 99"/>
    <w:uiPriority w:val="99"/>
    <w:qFormat/>
    <w:rsid w:val="007D7AD6"/>
  </w:style>
  <w:style w:type="character" w:customStyle="1" w:styleId="ListLabel100">
    <w:name w:val="ListLabel 100"/>
    <w:uiPriority w:val="99"/>
    <w:qFormat/>
    <w:rsid w:val="007D7AD6"/>
  </w:style>
  <w:style w:type="character" w:customStyle="1" w:styleId="ListLabel101">
    <w:name w:val="ListLabel 101"/>
    <w:uiPriority w:val="99"/>
    <w:qFormat/>
    <w:rsid w:val="007D7AD6"/>
  </w:style>
  <w:style w:type="character" w:customStyle="1" w:styleId="ListLabel102">
    <w:name w:val="ListLabel 102"/>
    <w:uiPriority w:val="99"/>
    <w:qFormat/>
    <w:rsid w:val="007D7AD6"/>
  </w:style>
  <w:style w:type="character" w:customStyle="1" w:styleId="ListLabel103">
    <w:name w:val="ListLabel 103"/>
    <w:uiPriority w:val="99"/>
    <w:qFormat/>
    <w:rsid w:val="007D7AD6"/>
  </w:style>
  <w:style w:type="character" w:customStyle="1" w:styleId="ListLabel104">
    <w:name w:val="ListLabel 104"/>
    <w:uiPriority w:val="99"/>
    <w:qFormat/>
    <w:rsid w:val="007D7AD6"/>
  </w:style>
  <w:style w:type="character" w:customStyle="1" w:styleId="ListLabel105">
    <w:name w:val="ListLabel 105"/>
    <w:uiPriority w:val="99"/>
    <w:qFormat/>
    <w:rsid w:val="007D7AD6"/>
  </w:style>
  <w:style w:type="character" w:customStyle="1" w:styleId="ListLabel106">
    <w:name w:val="ListLabel 106"/>
    <w:uiPriority w:val="99"/>
    <w:qFormat/>
    <w:rsid w:val="007D7AD6"/>
  </w:style>
  <w:style w:type="character" w:customStyle="1" w:styleId="ListLabel107">
    <w:name w:val="ListLabel 107"/>
    <w:uiPriority w:val="99"/>
    <w:qFormat/>
    <w:rsid w:val="007D7AD6"/>
  </w:style>
  <w:style w:type="character" w:customStyle="1" w:styleId="ListLabel108">
    <w:name w:val="ListLabel 108"/>
    <w:uiPriority w:val="99"/>
    <w:qFormat/>
    <w:rsid w:val="007D7AD6"/>
  </w:style>
  <w:style w:type="character" w:customStyle="1" w:styleId="ListLabel109">
    <w:name w:val="ListLabel 109"/>
    <w:uiPriority w:val="99"/>
    <w:qFormat/>
    <w:rsid w:val="007D7AD6"/>
  </w:style>
  <w:style w:type="character" w:customStyle="1" w:styleId="ListLabel110">
    <w:name w:val="ListLabel 110"/>
    <w:uiPriority w:val="99"/>
    <w:qFormat/>
    <w:rsid w:val="007D7AD6"/>
  </w:style>
  <w:style w:type="character" w:customStyle="1" w:styleId="ListLabel111">
    <w:name w:val="ListLabel 111"/>
    <w:uiPriority w:val="99"/>
    <w:qFormat/>
    <w:rsid w:val="007D7AD6"/>
  </w:style>
  <w:style w:type="character" w:customStyle="1" w:styleId="ListLabel112">
    <w:name w:val="ListLabel 112"/>
    <w:uiPriority w:val="99"/>
    <w:qFormat/>
    <w:rsid w:val="007D7AD6"/>
  </w:style>
  <w:style w:type="character" w:customStyle="1" w:styleId="ListLabel113">
    <w:name w:val="ListLabel 113"/>
    <w:uiPriority w:val="99"/>
    <w:qFormat/>
    <w:rsid w:val="007D7AD6"/>
  </w:style>
  <w:style w:type="character" w:customStyle="1" w:styleId="ListLabel114">
    <w:name w:val="ListLabel 114"/>
    <w:uiPriority w:val="99"/>
    <w:qFormat/>
    <w:rsid w:val="007D7AD6"/>
    <w:rPr>
      <w:sz w:val="24"/>
    </w:rPr>
  </w:style>
  <w:style w:type="character" w:customStyle="1" w:styleId="ListLabel115">
    <w:name w:val="ListLabel 115"/>
    <w:uiPriority w:val="99"/>
    <w:qFormat/>
    <w:rsid w:val="007D7AD6"/>
  </w:style>
  <w:style w:type="character" w:customStyle="1" w:styleId="ListLabel116">
    <w:name w:val="ListLabel 116"/>
    <w:uiPriority w:val="99"/>
    <w:qFormat/>
    <w:rsid w:val="007D7AD6"/>
  </w:style>
  <w:style w:type="character" w:customStyle="1" w:styleId="ListLabel117">
    <w:name w:val="ListLabel 117"/>
    <w:uiPriority w:val="99"/>
    <w:qFormat/>
    <w:rsid w:val="007D7AD6"/>
  </w:style>
  <w:style w:type="character" w:customStyle="1" w:styleId="ListLabel118">
    <w:name w:val="ListLabel 118"/>
    <w:uiPriority w:val="99"/>
    <w:qFormat/>
    <w:rsid w:val="007D7AD6"/>
  </w:style>
  <w:style w:type="character" w:customStyle="1" w:styleId="ListLabel119">
    <w:name w:val="ListLabel 119"/>
    <w:uiPriority w:val="99"/>
    <w:qFormat/>
    <w:rsid w:val="007D7AD6"/>
  </w:style>
  <w:style w:type="character" w:customStyle="1" w:styleId="ListLabel120">
    <w:name w:val="ListLabel 120"/>
    <w:uiPriority w:val="99"/>
    <w:qFormat/>
    <w:rsid w:val="007D7AD6"/>
  </w:style>
  <w:style w:type="character" w:customStyle="1" w:styleId="ListLabel121">
    <w:name w:val="ListLabel 121"/>
    <w:uiPriority w:val="99"/>
    <w:qFormat/>
    <w:rsid w:val="007D7AD6"/>
  </w:style>
  <w:style w:type="character" w:customStyle="1" w:styleId="ListLabel122">
    <w:name w:val="ListLabel 122"/>
    <w:uiPriority w:val="99"/>
    <w:qFormat/>
    <w:rsid w:val="007D7AD6"/>
  </w:style>
  <w:style w:type="character" w:customStyle="1" w:styleId="ListLabel123">
    <w:name w:val="ListLabel 123"/>
    <w:uiPriority w:val="99"/>
    <w:qFormat/>
    <w:rsid w:val="007D7AD6"/>
  </w:style>
  <w:style w:type="character" w:customStyle="1" w:styleId="ListLabel124">
    <w:name w:val="ListLabel 124"/>
    <w:uiPriority w:val="99"/>
    <w:qFormat/>
    <w:rsid w:val="007D7AD6"/>
  </w:style>
  <w:style w:type="character" w:customStyle="1" w:styleId="ListLabel125">
    <w:name w:val="ListLabel 125"/>
    <w:uiPriority w:val="99"/>
    <w:qFormat/>
    <w:rsid w:val="007D7AD6"/>
  </w:style>
  <w:style w:type="character" w:customStyle="1" w:styleId="ListLabel126">
    <w:name w:val="ListLabel 126"/>
    <w:uiPriority w:val="99"/>
    <w:qFormat/>
    <w:rsid w:val="007D7AD6"/>
  </w:style>
  <w:style w:type="character" w:customStyle="1" w:styleId="ListLabel127">
    <w:name w:val="ListLabel 127"/>
    <w:uiPriority w:val="99"/>
    <w:qFormat/>
    <w:rsid w:val="007D7AD6"/>
  </w:style>
  <w:style w:type="character" w:customStyle="1" w:styleId="ListLabel128">
    <w:name w:val="ListLabel 128"/>
    <w:uiPriority w:val="99"/>
    <w:qFormat/>
    <w:rsid w:val="007D7AD6"/>
  </w:style>
  <w:style w:type="character" w:customStyle="1" w:styleId="ListLabel129">
    <w:name w:val="ListLabel 129"/>
    <w:uiPriority w:val="99"/>
    <w:qFormat/>
    <w:rsid w:val="007D7AD6"/>
  </w:style>
  <w:style w:type="character" w:customStyle="1" w:styleId="ListLabel130">
    <w:name w:val="ListLabel 130"/>
    <w:uiPriority w:val="99"/>
    <w:qFormat/>
    <w:rsid w:val="007D7AD6"/>
  </w:style>
  <w:style w:type="character" w:customStyle="1" w:styleId="ListLabel131">
    <w:name w:val="ListLabel 131"/>
    <w:uiPriority w:val="99"/>
    <w:qFormat/>
    <w:rsid w:val="007D7AD6"/>
  </w:style>
  <w:style w:type="character" w:customStyle="1" w:styleId="ListLabel132">
    <w:name w:val="ListLabel 132"/>
    <w:uiPriority w:val="99"/>
    <w:qFormat/>
    <w:rsid w:val="007D7AD6"/>
  </w:style>
  <w:style w:type="character" w:customStyle="1" w:styleId="ListLabel133">
    <w:name w:val="ListLabel 133"/>
    <w:uiPriority w:val="99"/>
    <w:qFormat/>
    <w:rsid w:val="007D7AD6"/>
  </w:style>
  <w:style w:type="character" w:customStyle="1" w:styleId="ListLabel134">
    <w:name w:val="ListLabel 134"/>
    <w:uiPriority w:val="99"/>
    <w:qFormat/>
    <w:rsid w:val="007D7AD6"/>
  </w:style>
  <w:style w:type="character" w:customStyle="1" w:styleId="ListLabel135">
    <w:name w:val="ListLabel 135"/>
    <w:uiPriority w:val="99"/>
    <w:qFormat/>
    <w:rsid w:val="007D7AD6"/>
  </w:style>
  <w:style w:type="character" w:customStyle="1" w:styleId="ListLabel136">
    <w:name w:val="ListLabel 136"/>
    <w:uiPriority w:val="99"/>
    <w:qFormat/>
    <w:rsid w:val="007D7AD6"/>
  </w:style>
  <w:style w:type="character" w:customStyle="1" w:styleId="ListLabel137">
    <w:name w:val="ListLabel 137"/>
    <w:uiPriority w:val="99"/>
    <w:qFormat/>
    <w:rsid w:val="007D7AD6"/>
  </w:style>
  <w:style w:type="character" w:customStyle="1" w:styleId="ListLabel138">
    <w:name w:val="ListLabel 138"/>
    <w:uiPriority w:val="99"/>
    <w:qFormat/>
    <w:rsid w:val="007D7AD6"/>
  </w:style>
  <w:style w:type="character" w:customStyle="1" w:styleId="ListLabel139">
    <w:name w:val="ListLabel 139"/>
    <w:uiPriority w:val="99"/>
    <w:qFormat/>
    <w:rsid w:val="007D7AD6"/>
  </w:style>
  <w:style w:type="character" w:customStyle="1" w:styleId="ListLabel140">
    <w:name w:val="ListLabel 140"/>
    <w:uiPriority w:val="99"/>
    <w:qFormat/>
    <w:rsid w:val="007D7AD6"/>
  </w:style>
  <w:style w:type="character" w:customStyle="1" w:styleId="ListLabel141">
    <w:name w:val="ListLabel 141"/>
    <w:uiPriority w:val="99"/>
    <w:qFormat/>
    <w:rsid w:val="007D7AD6"/>
  </w:style>
  <w:style w:type="character" w:customStyle="1" w:styleId="ListLabel142">
    <w:name w:val="ListLabel 142"/>
    <w:uiPriority w:val="99"/>
    <w:qFormat/>
    <w:rsid w:val="007D7AD6"/>
  </w:style>
  <w:style w:type="character" w:customStyle="1" w:styleId="ListLabel143">
    <w:name w:val="ListLabel 143"/>
    <w:uiPriority w:val="99"/>
    <w:qFormat/>
    <w:rsid w:val="007D7AD6"/>
  </w:style>
  <w:style w:type="character" w:customStyle="1" w:styleId="ListLabel144">
    <w:name w:val="ListLabel 144"/>
    <w:uiPriority w:val="99"/>
    <w:qFormat/>
    <w:rsid w:val="007D7AD6"/>
  </w:style>
  <w:style w:type="character" w:customStyle="1" w:styleId="ListLabel145">
    <w:name w:val="ListLabel 145"/>
    <w:uiPriority w:val="99"/>
    <w:qFormat/>
    <w:rsid w:val="007D7AD6"/>
  </w:style>
  <w:style w:type="character" w:customStyle="1" w:styleId="ListLabel146">
    <w:name w:val="ListLabel 146"/>
    <w:uiPriority w:val="99"/>
    <w:qFormat/>
    <w:rsid w:val="007D7AD6"/>
  </w:style>
  <w:style w:type="character" w:customStyle="1" w:styleId="ListLabel147">
    <w:name w:val="ListLabel 147"/>
    <w:uiPriority w:val="99"/>
    <w:qFormat/>
    <w:rsid w:val="007D7AD6"/>
  </w:style>
  <w:style w:type="character" w:customStyle="1" w:styleId="ListLabel148">
    <w:name w:val="ListLabel 148"/>
    <w:uiPriority w:val="99"/>
    <w:qFormat/>
    <w:rsid w:val="007D7AD6"/>
  </w:style>
  <w:style w:type="character" w:customStyle="1" w:styleId="ListLabel149">
    <w:name w:val="ListLabel 149"/>
    <w:uiPriority w:val="99"/>
    <w:qFormat/>
    <w:rsid w:val="007D7AD6"/>
  </w:style>
  <w:style w:type="character" w:customStyle="1" w:styleId="ListLabel150">
    <w:name w:val="ListLabel 150"/>
    <w:uiPriority w:val="99"/>
    <w:qFormat/>
    <w:rsid w:val="007D7AD6"/>
    <w:rPr>
      <w:sz w:val="24"/>
    </w:rPr>
  </w:style>
  <w:style w:type="character" w:customStyle="1" w:styleId="ListLabel151">
    <w:name w:val="ListLabel 151"/>
    <w:uiPriority w:val="99"/>
    <w:qFormat/>
    <w:rsid w:val="007D7AD6"/>
  </w:style>
  <w:style w:type="character" w:customStyle="1" w:styleId="ListLabel152">
    <w:name w:val="ListLabel 152"/>
    <w:uiPriority w:val="99"/>
    <w:qFormat/>
    <w:rsid w:val="007D7AD6"/>
  </w:style>
  <w:style w:type="character" w:customStyle="1" w:styleId="ListLabel153">
    <w:name w:val="ListLabel 153"/>
    <w:uiPriority w:val="99"/>
    <w:qFormat/>
    <w:rsid w:val="007D7AD6"/>
  </w:style>
  <w:style w:type="character" w:customStyle="1" w:styleId="ListLabel154">
    <w:name w:val="ListLabel 154"/>
    <w:uiPriority w:val="99"/>
    <w:qFormat/>
    <w:rsid w:val="007D7AD6"/>
  </w:style>
  <w:style w:type="character" w:customStyle="1" w:styleId="ListLabel155">
    <w:name w:val="ListLabel 155"/>
    <w:uiPriority w:val="99"/>
    <w:qFormat/>
    <w:rsid w:val="007D7AD6"/>
  </w:style>
  <w:style w:type="character" w:customStyle="1" w:styleId="ListLabel156">
    <w:name w:val="ListLabel 156"/>
    <w:uiPriority w:val="99"/>
    <w:qFormat/>
    <w:rsid w:val="007D7AD6"/>
  </w:style>
  <w:style w:type="character" w:customStyle="1" w:styleId="ListLabel157">
    <w:name w:val="ListLabel 157"/>
    <w:uiPriority w:val="99"/>
    <w:qFormat/>
    <w:rsid w:val="007D7AD6"/>
  </w:style>
  <w:style w:type="character" w:customStyle="1" w:styleId="ListLabel158">
    <w:name w:val="ListLabel 158"/>
    <w:uiPriority w:val="99"/>
    <w:qFormat/>
    <w:rsid w:val="007D7AD6"/>
  </w:style>
  <w:style w:type="character" w:customStyle="1" w:styleId="ListLabel159">
    <w:name w:val="ListLabel 159"/>
    <w:uiPriority w:val="99"/>
    <w:qFormat/>
    <w:rsid w:val="007D7AD6"/>
    <w:rPr>
      <w:sz w:val="24"/>
    </w:rPr>
  </w:style>
  <w:style w:type="character" w:customStyle="1" w:styleId="ListLabel160">
    <w:name w:val="ListLabel 160"/>
    <w:uiPriority w:val="99"/>
    <w:qFormat/>
    <w:rsid w:val="007D7AD6"/>
  </w:style>
  <w:style w:type="character" w:customStyle="1" w:styleId="ListLabel161">
    <w:name w:val="ListLabel 161"/>
    <w:uiPriority w:val="99"/>
    <w:qFormat/>
    <w:rsid w:val="007D7AD6"/>
  </w:style>
  <w:style w:type="character" w:customStyle="1" w:styleId="ListLabel162">
    <w:name w:val="ListLabel 162"/>
    <w:uiPriority w:val="99"/>
    <w:qFormat/>
    <w:rsid w:val="007D7AD6"/>
  </w:style>
  <w:style w:type="character" w:customStyle="1" w:styleId="ListLabel163">
    <w:name w:val="ListLabel 163"/>
    <w:uiPriority w:val="99"/>
    <w:qFormat/>
    <w:rsid w:val="007D7AD6"/>
  </w:style>
  <w:style w:type="character" w:customStyle="1" w:styleId="ListLabel164">
    <w:name w:val="ListLabel 164"/>
    <w:uiPriority w:val="99"/>
    <w:qFormat/>
    <w:rsid w:val="007D7AD6"/>
  </w:style>
  <w:style w:type="character" w:customStyle="1" w:styleId="ListLabel165">
    <w:name w:val="ListLabel 165"/>
    <w:uiPriority w:val="99"/>
    <w:qFormat/>
    <w:rsid w:val="007D7AD6"/>
  </w:style>
  <w:style w:type="character" w:customStyle="1" w:styleId="ListLabel166">
    <w:name w:val="ListLabel 166"/>
    <w:uiPriority w:val="99"/>
    <w:qFormat/>
    <w:rsid w:val="007D7AD6"/>
  </w:style>
  <w:style w:type="character" w:customStyle="1" w:styleId="ListLabel167">
    <w:name w:val="ListLabel 167"/>
    <w:uiPriority w:val="99"/>
    <w:qFormat/>
    <w:rsid w:val="007D7AD6"/>
  </w:style>
  <w:style w:type="character" w:customStyle="1" w:styleId="ListLabel168">
    <w:name w:val="ListLabel 168"/>
    <w:uiPriority w:val="99"/>
    <w:qFormat/>
    <w:rsid w:val="007D7AD6"/>
    <w:rPr>
      <w:sz w:val="24"/>
    </w:rPr>
  </w:style>
  <w:style w:type="character" w:customStyle="1" w:styleId="ListLabel169">
    <w:name w:val="ListLabel 169"/>
    <w:uiPriority w:val="99"/>
    <w:qFormat/>
    <w:rsid w:val="007D7AD6"/>
  </w:style>
  <w:style w:type="character" w:customStyle="1" w:styleId="ListLabel170">
    <w:name w:val="ListLabel 170"/>
    <w:uiPriority w:val="99"/>
    <w:qFormat/>
    <w:rsid w:val="007D7AD6"/>
  </w:style>
  <w:style w:type="character" w:customStyle="1" w:styleId="ListLabel171">
    <w:name w:val="ListLabel 171"/>
    <w:uiPriority w:val="99"/>
    <w:qFormat/>
    <w:rsid w:val="007D7AD6"/>
  </w:style>
  <w:style w:type="character" w:customStyle="1" w:styleId="ListLabel172">
    <w:name w:val="ListLabel 172"/>
    <w:uiPriority w:val="99"/>
    <w:qFormat/>
    <w:rsid w:val="007D7AD6"/>
  </w:style>
  <w:style w:type="character" w:customStyle="1" w:styleId="ListLabel173">
    <w:name w:val="ListLabel 173"/>
    <w:uiPriority w:val="99"/>
    <w:qFormat/>
    <w:rsid w:val="007D7AD6"/>
  </w:style>
  <w:style w:type="character" w:customStyle="1" w:styleId="ListLabel174">
    <w:name w:val="ListLabel 174"/>
    <w:uiPriority w:val="99"/>
    <w:qFormat/>
    <w:rsid w:val="007D7AD6"/>
  </w:style>
  <w:style w:type="character" w:customStyle="1" w:styleId="ListLabel175">
    <w:name w:val="ListLabel 175"/>
    <w:uiPriority w:val="99"/>
    <w:qFormat/>
    <w:rsid w:val="007D7AD6"/>
  </w:style>
  <w:style w:type="character" w:customStyle="1" w:styleId="ListLabel176">
    <w:name w:val="ListLabel 176"/>
    <w:uiPriority w:val="99"/>
    <w:qFormat/>
    <w:rsid w:val="007D7AD6"/>
  </w:style>
  <w:style w:type="character" w:customStyle="1" w:styleId="ListLabel177">
    <w:name w:val="ListLabel 177"/>
    <w:uiPriority w:val="99"/>
    <w:qFormat/>
    <w:rsid w:val="007D7AD6"/>
  </w:style>
  <w:style w:type="character" w:customStyle="1" w:styleId="ListLabel178">
    <w:name w:val="ListLabel 178"/>
    <w:uiPriority w:val="99"/>
    <w:qFormat/>
    <w:rsid w:val="007D7AD6"/>
  </w:style>
  <w:style w:type="character" w:customStyle="1" w:styleId="ListLabel179">
    <w:name w:val="ListLabel 179"/>
    <w:uiPriority w:val="99"/>
    <w:qFormat/>
    <w:rsid w:val="007D7AD6"/>
  </w:style>
  <w:style w:type="character" w:customStyle="1" w:styleId="ListLabel180">
    <w:name w:val="ListLabel 180"/>
    <w:uiPriority w:val="99"/>
    <w:qFormat/>
    <w:rsid w:val="007D7AD6"/>
  </w:style>
  <w:style w:type="character" w:customStyle="1" w:styleId="ListLabel181">
    <w:name w:val="ListLabel 181"/>
    <w:uiPriority w:val="99"/>
    <w:qFormat/>
    <w:rsid w:val="007D7AD6"/>
  </w:style>
  <w:style w:type="character" w:customStyle="1" w:styleId="ListLabel182">
    <w:name w:val="ListLabel 182"/>
    <w:uiPriority w:val="99"/>
    <w:qFormat/>
    <w:rsid w:val="007D7AD6"/>
  </w:style>
  <w:style w:type="character" w:customStyle="1" w:styleId="ListLabel183">
    <w:name w:val="ListLabel 183"/>
    <w:uiPriority w:val="99"/>
    <w:qFormat/>
    <w:rsid w:val="007D7AD6"/>
  </w:style>
  <w:style w:type="character" w:customStyle="1" w:styleId="ListLabel184">
    <w:name w:val="ListLabel 184"/>
    <w:uiPriority w:val="99"/>
    <w:qFormat/>
    <w:rsid w:val="007D7AD6"/>
  </w:style>
  <w:style w:type="character" w:customStyle="1" w:styleId="ListLabel185">
    <w:name w:val="ListLabel 185"/>
    <w:uiPriority w:val="99"/>
    <w:qFormat/>
    <w:rsid w:val="007D7AD6"/>
  </w:style>
  <w:style w:type="character" w:customStyle="1" w:styleId="ListLabel186">
    <w:name w:val="ListLabel 186"/>
    <w:uiPriority w:val="99"/>
    <w:qFormat/>
    <w:rsid w:val="007D7AD6"/>
    <w:rPr>
      <w:sz w:val="20"/>
    </w:rPr>
  </w:style>
  <w:style w:type="character" w:customStyle="1" w:styleId="ListLabel187">
    <w:name w:val="ListLabel 187"/>
    <w:uiPriority w:val="99"/>
    <w:qFormat/>
    <w:rsid w:val="007D7AD6"/>
  </w:style>
  <w:style w:type="character" w:customStyle="1" w:styleId="ListLabel188">
    <w:name w:val="ListLabel 188"/>
    <w:uiPriority w:val="99"/>
    <w:qFormat/>
    <w:rsid w:val="007D7AD6"/>
  </w:style>
  <w:style w:type="character" w:customStyle="1" w:styleId="ListLabel189">
    <w:name w:val="ListLabel 189"/>
    <w:uiPriority w:val="99"/>
    <w:qFormat/>
    <w:rsid w:val="007D7AD6"/>
  </w:style>
  <w:style w:type="character" w:customStyle="1" w:styleId="ListLabel190">
    <w:name w:val="ListLabel 190"/>
    <w:uiPriority w:val="99"/>
    <w:qFormat/>
    <w:rsid w:val="007D7AD6"/>
  </w:style>
  <w:style w:type="character" w:customStyle="1" w:styleId="ListLabel191">
    <w:name w:val="ListLabel 191"/>
    <w:uiPriority w:val="99"/>
    <w:qFormat/>
    <w:rsid w:val="007D7AD6"/>
  </w:style>
  <w:style w:type="character" w:customStyle="1" w:styleId="ListLabel192">
    <w:name w:val="ListLabel 192"/>
    <w:uiPriority w:val="99"/>
    <w:qFormat/>
    <w:rsid w:val="007D7AD6"/>
  </w:style>
  <w:style w:type="character" w:customStyle="1" w:styleId="ListLabel193">
    <w:name w:val="ListLabel 193"/>
    <w:uiPriority w:val="99"/>
    <w:qFormat/>
    <w:rsid w:val="007D7AD6"/>
  </w:style>
  <w:style w:type="character" w:customStyle="1" w:styleId="ListLabel194">
    <w:name w:val="ListLabel 194"/>
    <w:uiPriority w:val="99"/>
    <w:qFormat/>
    <w:rsid w:val="007D7AD6"/>
  </w:style>
  <w:style w:type="character" w:customStyle="1" w:styleId="ListLabel195">
    <w:name w:val="ListLabel 195"/>
    <w:uiPriority w:val="99"/>
    <w:qFormat/>
    <w:rsid w:val="007D7AD6"/>
    <w:rPr>
      <w:sz w:val="20"/>
    </w:rPr>
  </w:style>
  <w:style w:type="character" w:customStyle="1" w:styleId="ListLabel196">
    <w:name w:val="ListLabel 196"/>
    <w:uiPriority w:val="99"/>
    <w:qFormat/>
    <w:rsid w:val="007D7AD6"/>
  </w:style>
  <w:style w:type="character" w:customStyle="1" w:styleId="ListLabel197">
    <w:name w:val="ListLabel 197"/>
    <w:uiPriority w:val="99"/>
    <w:qFormat/>
    <w:rsid w:val="007D7AD6"/>
  </w:style>
  <w:style w:type="character" w:customStyle="1" w:styleId="ListLabel198">
    <w:name w:val="ListLabel 198"/>
    <w:uiPriority w:val="99"/>
    <w:qFormat/>
    <w:rsid w:val="007D7AD6"/>
  </w:style>
  <w:style w:type="character" w:customStyle="1" w:styleId="ListLabel199">
    <w:name w:val="ListLabel 199"/>
    <w:uiPriority w:val="99"/>
    <w:qFormat/>
    <w:rsid w:val="007D7AD6"/>
  </w:style>
  <w:style w:type="character" w:customStyle="1" w:styleId="ListLabel200">
    <w:name w:val="ListLabel 200"/>
    <w:uiPriority w:val="99"/>
    <w:qFormat/>
    <w:rsid w:val="007D7AD6"/>
  </w:style>
  <w:style w:type="character" w:customStyle="1" w:styleId="ListLabel201">
    <w:name w:val="ListLabel 201"/>
    <w:uiPriority w:val="99"/>
    <w:qFormat/>
    <w:rsid w:val="007D7AD6"/>
  </w:style>
  <w:style w:type="character" w:customStyle="1" w:styleId="ListLabel202">
    <w:name w:val="ListLabel 202"/>
    <w:uiPriority w:val="99"/>
    <w:qFormat/>
    <w:rsid w:val="007D7AD6"/>
  </w:style>
  <w:style w:type="character" w:customStyle="1" w:styleId="ListLabel203">
    <w:name w:val="ListLabel 203"/>
    <w:uiPriority w:val="99"/>
    <w:qFormat/>
    <w:rsid w:val="007D7AD6"/>
  </w:style>
  <w:style w:type="character" w:customStyle="1" w:styleId="ListLabel204">
    <w:name w:val="ListLabel 204"/>
    <w:uiPriority w:val="99"/>
    <w:qFormat/>
    <w:rsid w:val="007D7AD6"/>
  </w:style>
  <w:style w:type="character" w:customStyle="1" w:styleId="ListLabel205">
    <w:name w:val="ListLabel 205"/>
    <w:uiPriority w:val="99"/>
    <w:qFormat/>
    <w:rsid w:val="007D7AD6"/>
  </w:style>
  <w:style w:type="character" w:customStyle="1" w:styleId="ListLabel206">
    <w:name w:val="ListLabel 206"/>
    <w:uiPriority w:val="99"/>
    <w:qFormat/>
    <w:rsid w:val="007D7AD6"/>
  </w:style>
  <w:style w:type="character" w:customStyle="1" w:styleId="ListLabel207">
    <w:name w:val="ListLabel 207"/>
    <w:uiPriority w:val="99"/>
    <w:qFormat/>
    <w:rsid w:val="007D7AD6"/>
  </w:style>
  <w:style w:type="character" w:customStyle="1" w:styleId="ListLabel208">
    <w:name w:val="ListLabel 208"/>
    <w:uiPriority w:val="99"/>
    <w:qFormat/>
    <w:rsid w:val="007D7AD6"/>
  </w:style>
  <w:style w:type="character" w:customStyle="1" w:styleId="ListLabel209">
    <w:name w:val="ListLabel 209"/>
    <w:uiPriority w:val="99"/>
    <w:qFormat/>
    <w:rsid w:val="007D7AD6"/>
  </w:style>
  <w:style w:type="character" w:customStyle="1" w:styleId="ListLabel210">
    <w:name w:val="ListLabel 210"/>
    <w:uiPriority w:val="99"/>
    <w:qFormat/>
    <w:rsid w:val="007D7AD6"/>
  </w:style>
  <w:style w:type="character" w:customStyle="1" w:styleId="ListLabel211">
    <w:name w:val="ListLabel 211"/>
    <w:uiPriority w:val="99"/>
    <w:qFormat/>
    <w:rsid w:val="007D7AD6"/>
  </w:style>
  <w:style w:type="character" w:customStyle="1" w:styleId="ListLabel212">
    <w:name w:val="ListLabel 212"/>
    <w:uiPriority w:val="99"/>
    <w:qFormat/>
    <w:rsid w:val="007D7AD6"/>
  </w:style>
  <w:style w:type="character" w:customStyle="1" w:styleId="ListLabel213">
    <w:name w:val="ListLabel 213"/>
    <w:uiPriority w:val="99"/>
    <w:qFormat/>
    <w:rsid w:val="007D7AD6"/>
  </w:style>
  <w:style w:type="character" w:customStyle="1" w:styleId="ListLabel214">
    <w:name w:val="ListLabel 214"/>
    <w:uiPriority w:val="99"/>
    <w:qFormat/>
    <w:rsid w:val="007D7AD6"/>
  </w:style>
  <w:style w:type="character" w:customStyle="1" w:styleId="ListLabel215">
    <w:name w:val="ListLabel 215"/>
    <w:uiPriority w:val="99"/>
    <w:qFormat/>
    <w:rsid w:val="007D7AD6"/>
  </w:style>
  <w:style w:type="character" w:customStyle="1" w:styleId="ListLabel216">
    <w:name w:val="ListLabel 216"/>
    <w:uiPriority w:val="99"/>
    <w:qFormat/>
    <w:rsid w:val="007D7AD6"/>
  </w:style>
  <w:style w:type="character" w:customStyle="1" w:styleId="ListLabel217">
    <w:name w:val="ListLabel 217"/>
    <w:uiPriority w:val="99"/>
    <w:qFormat/>
    <w:rsid w:val="007D7AD6"/>
  </w:style>
  <w:style w:type="character" w:customStyle="1" w:styleId="ListLabel218">
    <w:name w:val="ListLabel 218"/>
    <w:uiPriority w:val="99"/>
    <w:qFormat/>
    <w:rsid w:val="007D7AD6"/>
  </w:style>
  <w:style w:type="character" w:customStyle="1" w:styleId="ListLabel219">
    <w:name w:val="ListLabel 219"/>
    <w:uiPriority w:val="99"/>
    <w:qFormat/>
    <w:rsid w:val="007D7AD6"/>
  </w:style>
  <w:style w:type="character" w:customStyle="1" w:styleId="ListLabel220">
    <w:name w:val="ListLabel 220"/>
    <w:uiPriority w:val="99"/>
    <w:qFormat/>
    <w:rsid w:val="007D7AD6"/>
  </w:style>
  <w:style w:type="character" w:customStyle="1" w:styleId="ListLabel221">
    <w:name w:val="ListLabel 221"/>
    <w:uiPriority w:val="99"/>
    <w:qFormat/>
    <w:rsid w:val="007D7AD6"/>
  </w:style>
  <w:style w:type="character" w:customStyle="1" w:styleId="ListLabel222">
    <w:name w:val="ListLabel 222"/>
    <w:uiPriority w:val="99"/>
    <w:qFormat/>
    <w:rsid w:val="007D7AD6"/>
  </w:style>
  <w:style w:type="character" w:customStyle="1" w:styleId="ListLabel223">
    <w:name w:val="ListLabel 223"/>
    <w:uiPriority w:val="99"/>
    <w:qFormat/>
    <w:rsid w:val="007D7AD6"/>
  </w:style>
  <w:style w:type="character" w:customStyle="1" w:styleId="ListLabel224">
    <w:name w:val="ListLabel 224"/>
    <w:uiPriority w:val="99"/>
    <w:qFormat/>
    <w:rsid w:val="007D7AD6"/>
  </w:style>
  <w:style w:type="character" w:customStyle="1" w:styleId="ListLabel225">
    <w:name w:val="ListLabel 225"/>
    <w:uiPriority w:val="99"/>
    <w:qFormat/>
    <w:rsid w:val="007D7AD6"/>
  </w:style>
  <w:style w:type="character" w:customStyle="1" w:styleId="ListLabel226">
    <w:name w:val="ListLabel 226"/>
    <w:uiPriority w:val="99"/>
    <w:qFormat/>
    <w:rsid w:val="007D7AD6"/>
    <w:rPr>
      <w:b/>
      <w:sz w:val="20"/>
    </w:rPr>
  </w:style>
  <w:style w:type="character" w:customStyle="1" w:styleId="ListLabel227">
    <w:name w:val="ListLabel 227"/>
    <w:uiPriority w:val="99"/>
    <w:qFormat/>
    <w:rsid w:val="007D7AD6"/>
  </w:style>
  <w:style w:type="character" w:customStyle="1" w:styleId="ListLabel228">
    <w:name w:val="ListLabel 228"/>
    <w:uiPriority w:val="99"/>
    <w:qFormat/>
    <w:rsid w:val="007D7AD6"/>
  </w:style>
  <w:style w:type="character" w:customStyle="1" w:styleId="ListLabel229">
    <w:name w:val="ListLabel 229"/>
    <w:uiPriority w:val="99"/>
    <w:qFormat/>
    <w:rsid w:val="007D7AD6"/>
  </w:style>
  <w:style w:type="character" w:customStyle="1" w:styleId="ListLabel230">
    <w:name w:val="ListLabel 230"/>
    <w:uiPriority w:val="99"/>
    <w:qFormat/>
    <w:rsid w:val="007D7AD6"/>
  </w:style>
  <w:style w:type="character" w:customStyle="1" w:styleId="ListLabel231">
    <w:name w:val="ListLabel 231"/>
    <w:uiPriority w:val="99"/>
    <w:qFormat/>
    <w:rsid w:val="007D7AD6"/>
  </w:style>
  <w:style w:type="character" w:customStyle="1" w:styleId="ListLabel232">
    <w:name w:val="ListLabel 232"/>
    <w:uiPriority w:val="99"/>
    <w:qFormat/>
    <w:rsid w:val="007D7AD6"/>
  </w:style>
  <w:style w:type="character" w:customStyle="1" w:styleId="ListLabel233">
    <w:name w:val="ListLabel 233"/>
    <w:uiPriority w:val="99"/>
    <w:qFormat/>
    <w:rsid w:val="007D7AD6"/>
  </w:style>
  <w:style w:type="character" w:customStyle="1" w:styleId="ListLabel234">
    <w:name w:val="ListLabel 234"/>
    <w:uiPriority w:val="99"/>
    <w:qFormat/>
    <w:rsid w:val="007D7AD6"/>
  </w:style>
  <w:style w:type="character" w:customStyle="1" w:styleId="ListLabel235">
    <w:name w:val="ListLabel 235"/>
    <w:uiPriority w:val="99"/>
    <w:qFormat/>
    <w:rsid w:val="007D7AD6"/>
    <w:rPr>
      <w:sz w:val="20"/>
    </w:rPr>
  </w:style>
  <w:style w:type="character" w:customStyle="1" w:styleId="ListLabel236">
    <w:name w:val="ListLabel 236"/>
    <w:uiPriority w:val="99"/>
    <w:qFormat/>
    <w:rsid w:val="007D7AD6"/>
  </w:style>
  <w:style w:type="character" w:customStyle="1" w:styleId="ListLabel237">
    <w:name w:val="ListLabel 237"/>
    <w:uiPriority w:val="99"/>
    <w:qFormat/>
    <w:rsid w:val="007D7AD6"/>
  </w:style>
  <w:style w:type="character" w:customStyle="1" w:styleId="ListLabel238">
    <w:name w:val="ListLabel 238"/>
    <w:uiPriority w:val="99"/>
    <w:qFormat/>
    <w:rsid w:val="007D7AD6"/>
  </w:style>
  <w:style w:type="character" w:customStyle="1" w:styleId="ListLabel239">
    <w:name w:val="ListLabel 239"/>
    <w:uiPriority w:val="99"/>
    <w:qFormat/>
    <w:rsid w:val="007D7AD6"/>
  </w:style>
  <w:style w:type="character" w:customStyle="1" w:styleId="ListLabel240">
    <w:name w:val="ListLabel 240"/>
    <w:uiPriority w:val="99"/>
    <w:qFormat/>
    <w:rsid w:val="007D7AD6"/>
  </w:style>
  <w:style w:type="character" w:customStyle="1" w:styleId="ListLabel241">
    <w:name w:val="ListLabel 241"/>
    <w:uiPriority w:val="99"/>
    <w:qFormat/>
    <w:rsid w:val="007D7AD6"/>
  </w:style>
  <w:style w:type="character" w:customStyle="1" w:styleId="ListLabel242">
    <w:name w:val="ListLabel 242"/>
    <w:uiPriority w:val="99"/>
    <w:qFormat/>
    <w:rsid w:val="007D7AD6"/>
  </w:style>
  <w:style w:type="character" w:customStyle="1" w:styleId="ListLabel243">
    <w:name w:val="ListLabel 243"/>
    <w:uiPriority w:val="99"/>
    <w:qFormat/>
    <w:rsid w:val="007D7AD6"/>
  </w:style>
  <w:style w:type="character" w:customStyle="1" w:styleId="ListLabel244">
    <w:name w:val="ListLabel 244"/>
    <w:uiPriority w:val="99"/>
    <w:qFormat/>
    <w:rsid w:val="007D7AD6"/>
    <w:rPr>
      <w:sz w:val="20"/>
    </w:rPr>
  </w:style>
  <w:style w:type="character" w:customStyle="1" w:styleId="ListLabel245">
    <w:name w:val="ListLabel 245"/>
    <w:uiPriority w:val="99"/>
    <w:qFormat/>
    <w:rsid w:val="007D7AD6"/>
  </w:style>
  <w:style w:type="character" w:customStyle="1" w:styleId="ListLabel246">
    <w:name w:val="ListLabel 246"/>
    <w:uiPriority w:val="99"/>
    <w:qFormat/>
    <w:rsid w:val="007D7AD6"/>
  </w:style>
  <w:style w:type="character" w:customStyle="1" w:styleId="ListLabel247">
    <w:name w:val="ListLabel 247"/>
    <w:uiPriority w:val="99"/>
    <w:qFormat/>
    <w:rsid w:val="007D7AD6"/>
  </w:style>
  <w:style w:type="character" w:customStyle="1" w:styleId="ListLabel248">
    <w:name w:val="ListLabel 248"/>
    <w:uiPriority w:val="99"/>
    <w:qFormat/>
    <w:rsid w:val="007D7AD6"/>
  </w:style>
  <w:style w:type="character" w:customStyle="1" w:styleId="ListLabel249">
    <w:name w:val="ListLabel 249"/>
    <w:uiPriority w:val="99"/>
    <w:qFormat/>
    <w:rsid w:val="007D7AD6"/>
  </w:style>
  <w:style w:type="character" w:customStyle="1" w:styleId="ListLabel250">
    <w:name w:val="ListLabel 250"/>
    <w:uiPriority w:val="99"/>
    <w:qFormat/>
    <w:rsid w:val="007D7AD6"/>
  </w:style>
  <w:style w:type="character" w:customStyle="1" w:styleId="ListLabel251">
    <w:name w:val="ListLabel 251"/>
    <w:uiPriority w:val="99"/>
    <w:qFormat/>
    <w:rsid w:val="007D7AD6"/>
  </w:style>
  <w:style w:type="character" w:customStyle="1" w:styleId="ListLabel252">
    <w:name w:val="ListLabel 252"/>
    <w:uiPriority w:val="99"/>
    <w:qFormat/>
    <w:rsid w:val="007D7AD6"/>
  </w:style>
  <w:style w:type="character" w:customStyle="1" w:styleId="ListLabel253">
    <w:name w:val="ListLabel 253"/>
    <w:uiPriority w:val="99"/>
    <w:qFormat/>
    <w:rsid w:val="007D7AD6"/>
    <w:rPr>
      <w:sz w:val="20"/>
    </w:rPr>
  </w:style>
  <w:style w:type="character" w:customStyle="1" w:styleId="ListLabel254">
    <w:name w:val="ListLabel 254"/>
    <w:uiPriority w:val="99"/>
    <w:qFormat/>
    <w:rsid w:val="007D7AD6"/>
  </w:style>
  <w:style w:type="character" w:customStyle="1" w:styleId="ListLabel255">
    <w:name w:val="ListLabel 255"/>
    <w:uiPriority w:val="99"/>
    <w:qFormat/>
    <w:rsid w:val="007D7AD6"/>
  </w:style>
  <w:style w:type="character" w:customStyle="1" w:styleId="ListLabel256">
    <w:name w:val="ListLabel 256"/>
    <w:uiPriority w:val="99"/>
    <w:qFormat/>
    <w:rsid w:val="007D7AD6"/>
  </w:style>
  <w:style w:type="character" w:customStyle="1" w:styleId="ListLabel257">
    <w:name w:val="ListLabel 257"/>
    <w:uiPriority w:val="99"/>
    <w:qFormat/>
    <w:rsid w:val="007D7AD6"/>
  </w:style>
  <w:style w:type="character" w:customStyle="1" w:styleId="ListLabel258">
    <w:name w:val="ListLabel 258"/>
    <w:uiPriority w:val="99"/>
    <w:qFormat/>
    <w:rsid w:val="007D7AD6"/>
  </w:style>
  <w:style w:type="character" w:customStyle="1" w:styleId="ListLabel259">
    <w:name w:val="ListLabel 259"/>
    <w:uiPriority w:val="99"/>
    <w:qFormat/>
    <w:rsid w:val="007D7AD6"/>
  </w:style>
  <w:style w:type="character" w:customStyle="1" w:styleId="ListLabel260">
    <w:name w:val="ListLabel 260"/>
    <w:uiPriority w:val="99"/>
    <w:qFormat/>
    <w:rsid w:val="007D7AD6"/>
  </w:style>
  <w:style w:type="character" w:customStyle="1" w:styleId="ListLabel261">
    <w:name w:val="ListLabel 261"/>
    <w:uiPriority w:val="99"/>
    <w:qFormat/>
    <w:rsid w:val="007D7AD6"/>
  </w:style>
  <w:style w:type="character" w:customStyle="1" w:styleId="ListLabel262">
    <w:name w:val="ListLabel 262"/>
    <w:uiPriority w:val="99"/>
    <w:qFormat/>
    <w:rsid w:val="007D7AD6"/>
    <w:rPr>
      <w:sz w:val="20"/>
    </w:rPr>
  </w:style>
  <w:style w:type="character" w:customStyle="1" w:styleId="ListLabel263">
    <w:name w:val="ListLabel 263"/>
    <w:uiPriority w:val="99"/>
    <w:qFormat/>
    <w:rsid w:val="007D7AD6"/>
  </w:style>
  <w:style w:type="character" w:customStyle="1" w:styleId="ListLabel264">
    <w:name w:val="ListLabel 264"/>
    <w:uiPriority w:val="99"/>
    <w:qFormat/>
    <w:rsid w:val="007D7AD6"/>
  </w:style>
  <w:style w:type="character" w:customStyle="1" w:styleId="ListLabel265">
    <w:name w:val="ListLabel 265"/>
    <w:uiPriority w:val="99"/>
    <w:qFormat/>
    <w:rsid w:val="007D7AD6"/>
  </w:style>
  <w:style w:type="character" w:customStyle="1" w:styleId="ListLabel266">
    <w:name w:val="ListLabel 266"/>
    <w:uiPriority w:val="99"/>
    <w:qFormat/>
    <w:rsid w:val="007D7AD6"/>
  </w:style>
  <w:style w:type="character" w:customStyle="1" w:styleId="ListLabel267">
    <w:name w:val="ListLabel 267"/>
    <w:uiPriority w:val="99"/>
    <w:qFormat/>
    <w:rsid w:val="007D7AD6"/>
  </w:style>
  <w:style w:type="character" w:customStyle="1" w:styleId="ListLabel268">
    <w:name w:val="ListLabel 268"/>
    <w:uiPriority w:val="99"/>
    <w:qFormat/>
    <w:rsid w:val="007D7AD6"/>
  </w:style>
  <w:style w:type="character" w:customStyle="1" w:styleId="ListLabel269">
    <w:name w:val="ListLabel 269"/>
    <w:uiPriority w:val="99"/>
    <w:qFormat/>
    <w:rsid w:val="007D7AD6"/>
  </w:style>
  <w:style w:type="character" w:customStyle="1" w:styleId="ListLabel270">
    <w:name w:val="ListLabel 270"/>
    <w:uiPriority w:val="99"/>
    <w:qFormat/>
    <w:rsid w:val="007D7AD6"/>
  </w:style>
  <w:style w:type="character" w:customStyle="1" w:styleId="ListLabel271">
    <w:name w:val="ListLabel 271"/>
    <w:uiPriority w:val="99"/>
    <w:qFormat/>
    <w:rsid w:val="007D7AD6"/>
    <w:rPr>
      <w:sz w:val="20"/>
    </w:rPr>
  </w:style>
  <w:style w:type="character" w:customStyle="1" w:styleId="ListLabel272">
    <w:name w:val="ListLabel 272"/>
    <w:uiPriority w:val="99"/>
    <w:qFormat/>
    <w:rsid w:val="007D7AD6"/>
  </w:style>
  <w:style w:type="character" w:customStyle="1" w:styleId="ListLabel273">
    <w:name w:val="ListLabel 273"/>
    <w:uiPriority w:val="99"/>
    <w:qFormat/>
    <w:rsid w:val="007D7AD6"/>
  </w:style>
  <w:style w:type="character" w:customStyle="1" w:styleId="ListLabel274">
    <w:name w:val="ListLabel 274"/>
    <w:uiPriority w:val="99"/>
    <w:qFormat/>
    <w:rsid w:val="007D7AD6"/>
  </w:style>
  <w:style w:type="character" w:customStyle="1" w:styleId="ListLabel275">
    <w:name w:val="ListLabel 275"/>
    <w:uiPriority w:val="99"/>
    <w:qFormat/>
    <w:rsid w:val="007D7AD6"/>
  </w:style>
  <w:style w:type="character" w:customStyle="1" w:styleId="ListLabel276">
    <w:name w:val="ListLabel 276"/>
    <w:uiPriority w:val="99"/>
    <w:qFormat/>
    <w:rsid w:val="007D7AD6"/>
  </w:style>
  <w:style w:type="character" w:customStyle="1" w:styleId="ListLabel277">
    <w:name w:val="ListLabel 277"/>
    <w:uiPriority w:val="99"/>
    <w:qFormat/>
    <w:rsid w:val="007D7AD6"/>
  </w:style>
  <w:style w:type="character" w:customStyle="1" w:styleId="ListLabel278">
    <w:name w:val="ListLabel 278"/>
    <w:uiPriority w:val="99"/>
    <w:qFormat/>
    <w:rsid w:val="007D7AD6"/>
  </w:style>
  <w:style w:type="character" w:customStyle="1" w:styleId="ListLabel279">
    <w:name w:val="ListLabel 279"/>
    <w:uiPriority w:val="99"/>
    <w:qFormat/>
    <w:rsid w:val="007D7AD6"/>
  </w:style>
  <w:style w:type="character" w:customStyle="1" w:styleId="ListLabel280">
    <w:name w:val="ListLabel 280"/>
    <w:uiPriority w:val="99"/>
    <w:qFormat/>
    <w:rsid w:val="007D7AD6"/>
    <w:rPr>
      <w:sz w:val="20"/>
    </w:rPr>
  </w:style>
  <w:style w:type="character" w:customStyle="1" w:styleId="ListLabel281">
    <w:name w:val="ListLabel 281"/>
    <w:uiPriority w:val="99"/>
    <w:qFormat/>
    <w:rsid w:val="007D7AD6"/>
  </w:style>
  <w:style w:type="character" w:customStyle="1" w:styleId="ListLabel282">
    <w:name w:val="ListLabel 282"/>
    <w:uiPriority w:val="99"/>
    <w:qFormat/>
    <w:rsid w:val="007D7AD6"/>
  </w:style>
  <w:style w:type="character" w:customStyle="1" w:styleId="ListLabel283">
    <w:name w:val="ListLabel 283"/>
    <w:uiPriority w:val="99"/>
    <w:qFormat/>
    <w:rsid w:val="007D7AD6"/>
  </w:style>
  <w:style w:type="character" w:customStyle="1" w:styleId="ListLabel284">
    <w:name w:val="ListLabel 284"/>
    <w:uiPriority w:val="99"/>
    <w:qFormat/>
    <w:rsid w:val="007D7AD6"/>
  </w:style>
  <w:style w:type="character" w:customStyle="1" w:styleId="ListLabel285">
    <w:name w:val="ListLabel 285"/>
    <w:uiPriority w:val="99"/>
    <w:qFormat/>
    <w:rsid w:val="007D7AD6"/>
  </w:style>
  <w:style w:type="character" w:customStyle="1" w:styleId="ListLabel286">
    <w:name w:val="ListLabel 286"/>
    <w:uiPriority w:val="99"/>
    <w:qFormat/>
    <w:rsid w:val="007D7AD6"/>
  </w:style>
  <w:style w:type="character" w:customStyle="1" w:styleId="ListLabel287">
    <w:name w:val="ListLabel 287"/>
    <w:uiPriority w:val="99"/>
    <w:qFormat/>
    <w:rsid w:val="007D7AD6"/>
  </w:style>
  <w:style w:type="character" w:customStyle="1" w:styleId="ListLabel288">
    <w:name w:val="ListLabel 288"/>
    <w:uiPriority w:val="99"/>
    <w:qFormat/>
    <w:rsid w:val="007D7AD6"/>
  </w:style>
  <w:style w:type="character" w:customStyle="1" w:styleId="ListLabel289">
    <w:name w:val="ListLabel 289"/>
    <w:uiPriority w:val="99"/>
    <w:qFormat/>
    <w:rsid w:val="007D7AD6"/>
    <w:rPr>
      <w:b/>
      <w:color w:val="00000A"/>
      <w:sz w:val="20"/>
    </w:rPr>
  </w:style>
  <w:style w:type="character" w:customStyle="1" w:styleId="ListLabel290">
    <w:name w:val="ListLabel 290"/>
    <w:uiPriority w:val="99"/>
    <w:qFormat/>
    <w:rsid w:val="007D7AD6"/>
  </w:style>
  <w:style w:type="character" w:customStyle="1" w:styleId="ListLabel291">
    <w:name w:val="ListLabel 291"/>
    <w:uiPriority w:val="99"/>
    <w:qFormat/>
    <w:rsid w:val="007D7AD6"/>
  </w:style>
  <w:style w:type="character" w:customStyle="1" w:styleId="ListLabel292">
    <w:name w:val="ListLabel 292"/>
    <w:uiPriority w:val="99"/>
    <w:qFormat/>
    <w:rsid w:val="007D7AD6"/>
  </w:style>
  <w:style w:type="character" w:customStyle="1" w:styleId="ListLabel293">
    <w:name w:val="ListLabel 293"/>
    <w:uiPriority w:val="99"/>
    <w:qFormat/>
    <w:rsid w:val="007D7AD6"/>
  </w:style>
  <w:style w:type="character" w:customStyle="1" w:styleId="ListLabel294">
    <w:name w:val="ListLabel 294"/>
    <w:uiPriority w:val="99"/>
    <w:qFormat/>
    <w:rsid w:val="007D7AD6"/>
  </w:style>
  <w:style w:type="character" w:customStyle="1" w:styleId="ListLabel295">
    <w:name w:val="ListLabel 295"/>
    <w:uiPriority w:val="99"/>
    <w:qFormat/>
    <w:rsid w:val="007D7AD6"/>
  </w:style>
  <w:style w:type="character" w:customStyle="1" w:styleId="ListLabel296">
    <w:name w:val="ListLabel 296"/>
    <w:uiPriority w:val="99"/>
    <w:qFormat/>
    <w:rsid w:val="007D7AD6"/>
  </w:style>
  <w:style w:type="character" w:customStyle="1" w:styleId="ListLabel297">
    <w:name w:val="ListLabel 297"/>
    <w:uiPriority w:val="99"/>
    <w:qFormat/>
    <w:rsid w:val="007D7AD6"/>
  </w:style>
  <w:style w:type="character" w:customStyle="1" w:styleId="ListLabel298">
    <w:name w:val="ListLabel 298"/>
    <w:uiPriority w:val="99"/>
    <w:qFormat/>
    <w:rsid w:val="007D7AD6"/>
    <w:rPr>
      <w:b/>
      <w:color w:val="00000A"/>
      <w:sz w:val="20"/>
    </w:rPr>
  </w:style>
  <w:style w:type="character" w:customStyle="1" w:styleId="Bullets">
    <w:name w:val="Bullets"/>
    <w:uiPriority w:val="99"/>
    <w:qFormat/>
    <w:rsid w:val="007D7AD6"/>
    <w:rPr>
      <w:rFonts w:ascii="OpenSymbol" w:hAnsi="OpenSymbol"/>
    </w:rPr>
  </w:style>
  <w:style w:type="character" w:customStyle="1" w:styleId="StrongEmphasis">
    <w:name w:val="Strong Emphasis"/>
    <w:uiPriority w:val="99"/>
    <w:qFormat/>
    <w:rsid w:val="007D7AD6"/>
    <w:rPr>
      <w:b/>
    </w:rPr>
  </w:style>
  <w:style w:type="character" w:customStyle="1" w:styleId="ListLabel299">
    <w:name w:val="ListLabel 299"/>
    <w:uiPriority w:val="99"/>
    <w:qFormat/>
    <w:rsid w:val="007D7AD6"/>
    <w:rPr>
      <w:sz w:val="20"/>
    </w:rPr>
  </w:style>
  <w:style w:type="character" w:customStyle="1" w:styleId="ListLabel300">
    <w:name w:val="ListLabel 300"/>
    <w:uiPriority w:val="99"/>
    <w:qFormat/>
    <w:rsid w:val="007D7AD6"/>
  </w:style>
  <w:style w:type="character" w:customStyle="1" w:styleId="ListLabel301">
    <w:name w:val="ListLabel 301"/>
    <w:uiPriority w:val="99"/>
    <w:qFormat/>
    <w:rsid w:val="007D7AD6"/>
  </w:style>
  <w:style w:type="character" w:customStyle="1" w:styleId="ListLabel302">
    <w:name w:val="ListLabel 302"/>
    <w:uiPriority w:val="99"/>
    <w:qFormat/>
    <w:rsid w:val="007D7AD6"/>
  </w:style>
  <w:style w:type="character" w:customStyle="1" w:styleId="ListLabel303">
    <w:name w:val="ListLabel 303"/>
    <w:uiPriority w:val="99"/>
    <w:qFormat/>
    <w:rsid w:val="007D7AD6"/>
  </w:style>
  <w:style w:type="character" w:customStyle="1" w:styleId="ListLabel304">
    <w:name w:val="ListLabel 304"/>
    <w:uiPriority w:val="99"/>
    <w:qFormat/>
    <w:rsid w:val="007D7AD6"/>
  </w:style>
  <w:style w:type="character" w:customStyle="1" w:styleId="ListLabel305">
    <w:name w:val="ListLabel 305"/>
    <w:uiPriority w:val="99"/>
    <w:qFormat/>
    <w:rsid w:val="007D7AD6"/>
  </w:style>
  <w:style w:type="character" w:customStyle="1" w:styleId="ListLabel306">
    <w:name w:val="ListLabel 306"/>
    <w:uiPriority w:val="99"/>
    <w:qFormat/>
    <w:rsid w:val="007D7AD6"/>
  </w:style>
  <w:style w:type="character" w:customStyle="1" w:styleId="ListLabel307">
    <w:name w:val="ListLabel 307"/>
    <w:uiPriority w:val="99"/>
    <w:qFormat/>
    <w:rsid w:val="007D7AD6"/>
  </w:style>
  <w:style w:type="character" w:customStyle="1" w:styleId="ListLabel308">
    <w:name w:val="ListLabel 308"/>
    <w:uiPriority w:val="99"/>
    <w:qFormat/>
    <w:rsid w:val="007D7AD6"/>
    <w:rPr>
      <w:sz w:val="20"/>
    </w:rPr>
  </w:style>
  <w:style w:type="character" w:customStyle="1" w:styleId="ListLabel309">
    <w:name w:val="ListLabel 309"/>
    <w:uiPriority w:val="99"/>
    <w:qFormat/>
    <w:rsid w:val="007D7AD6"/>
    <w:rPr>
      <w:sz w:val="20"/>
    </w:rPr>
  </w:style>
  <w:style w:type="character" w:customStyle="1" w:styleId="ListLabel310">
    <w:name w:val="ListLabel 310"/>
    <w:uiPriority w:val="99"/>
    <w:qFormat/>
    <w:rsid w:val="007D7AD6"/>
  </w:style>
  <w:style w:type="character" w:customStyle="1" w:styleId="ListLabel311">
    <w:name w:val="ListLabel 311"/>
    <w:uiPriority w:val="99"/>
    <w:qFormat/>
    <w:rsid w:val="007D7AD6"/>
  </w:style>
  <w:style w:type="character" w:customStyle="1" w:styleId="ListLabel312">
    <w:name w:val="ListLabel 312"/>
    <w:uiPriority w:val="99"/>
    <w:qFormat/>
    <w:rsid w:val="007D7AD6"/>
  </w:style>
  <w:style w:type="character" w:customStyle="1" w:styleId="ListLabel313">
    <w:name w:val="ListLabel 313"/>
    <w:uiPriority w:val="99"/>
    <w:qFormat/>
    <w:rsid w:val="007D7AD6"/>
  </w:style>
  <w:style w:type="character" w:customStyle="1" w:styleId="ListLabel314">
    <w:name w:val="ListLabel 314"/>
    <w:uiPriority w:val="99"/>
    <w:qFormat/>
    <w:rsid w:val="007D7AD6"/>
  </w:style>
  <w:style w:type="character" w:customStyle="1" w:styleId="ListLabel315">
    <w:name w:val="ListLabel 315"/>
    <w:uiPriority w:val="99"/>
    <w:qFormat/>
    <w:rsid w:val="007D7AD6"/>
  </w:style>
  <w:style w:type="character" w:customStyle="1" w:styleId="ListLabel316">
    <w:name w:val="ListLabel 316"/>
    <w:uiPriority w:val="99"/>
    <w:qFormat/>
    <w:rsid w:val="007D7AD6"/>
  </w:style>
  <w:style w:type="character" w:customStyle="1" w:styleId="ListLabel317">
    <w:name w:val="ListLabel 317"/>
    <w:uiPriority w:val="99"/>
    <w:qFormat/>
    <w:rsid w:val="007D7AD6"/>
  </w:style>
  <w:style w:type="character" w:customStyle="1" w:styleId="ListLabel318">
    <w:name w:val="ListLabel 318"/>
    <w:uiPriority w:val="99"/>
    <w:qFormat/>
    <w:rsid w:val="007D7AD6"/>
    <w:rPr>
      <w:sz w:val="20"/>
    </w:rPr>
  </w:style>
  <w:style w:type="character" w:customStyle="1" w:styleId="ListLabel319">
    <w:name w:val="ListLabel 319"/>
    <w:uiPriority w:val="99"/>
    <w:qFormat/>
    <w:rsid w:val="007D7AD6"/>
  </w:style>
  <w:style w:type="character" w:customStyle="1" w:styleId="ListLabel320">
    <w:name w:val="ListLabel 320"/>
    <w:uiPriority w:val="99"/>
    <w:qFormat/>
    <w:rsid w:val="007D7AD6"/>
  </w:style>
  <w:style w:type="character" w:customStyle="1" w:styleId="ListLabel321">
    <w:name w:val="ListLabel 321"/>
    <w:uiPriority w:val="99"/>
    <w:qFormat/>
    <w:rsid w:val="007D7AD6"/>
  </w:style>
  <w:style w:type="character" w:customStyle="1" w:styleId="ListLabel322">
    <w:name w:val="ListLabel 322"/>
    <w:uiPriority w:val="99"/>
    <w:qFormat/>
    <w:rsid w:val="007D7AD6"/>
  </w:style>
  <w:style w:type="character" w:customStyle="1" w:styleId="ListLabel323">
    <w:name w:val="ListLabel 323"/>
    <w:uiPriority w:val="99"/>
    <w:qFormat/>
    <w:rsid w:val="007D7AD6"/>
  </w:style>
  <w:style w:type="character" w:customStyle="1" w:styleId="ListLabel324">
    <w:name w:val="ListLabel 324"/>
    <w:uiPriority w:val="99"/>
    <w:qFormat/>
    <w:rsid w:val="007D7AD6"/>
  </w:style>
  <w:style w:type="character" w:customStyle="1" w:styleId="ListLabel325">
    <w:name w:val="ListLabel 325"/>
    <w:uiPriority w:val="99"/>
    <w:qFormat/>
    <w:rsid w:val="007D7AD6"/>
  </w:style>
  <w:style w:type="character" w:customStyle="1" w:styleId="ListLabel326">
    <w:name w:val="ListLabel 326"/>
    <w:uiPriority w:val="99"/>
    <w:qFormat/>
    <w:rsid w:val="007D7AD6"/>
  </w:style>
  <w:style w:type="character" w:customStyle="1" w:styleId="ListLabel327">
    <w:name w:val="ListLabel 327"/>
    <w:uiPriority w:val="99"/>
    <w:qFormat/>
    <w:rsid w:val="007D7AD6"/>
    <w:rPr>
      <w:b/>
      <w:sz w:val="20"/>
    </w:rPr>
  </w:style>
  <w:style w:type="character" w:customStyle="1" w:styleId="ListLabel328">
    <w:name w:val="ListLabel 328"/>
    <w:uiPriority w:val="99"/>
    <w:qFormat/>
    <w:rsid w:val="007D7AD6"/>
  </w:style>
  <w:style w:type="character" w:customStyle="1" w:styleId="ListLabel329">
    <w:name w:val="ListLabel 329"/>
    <w:uiPriority w:val="99"/>
    <w:qFormat/>
    <w:rsid w:val="007D7AD6"/>
  </w:style>
  <w:style w:type="character" w:customStyle="1" w:styleId="ListLabel330">
    <w:name w:val="ListLabel 330"/>
    <w:uiPriority w:val="99"/>
    <w:qFormat/>
    <w:rsid w:val="007D7AD6"/>
  </w:style>
  <w:style w:type="character" w:customStyle="1" w:styleId="ListLabel331">
    <w:name w:val="ListLabel 331"/>
    <w:uiPriority w:val="99"/>
    <w:qFormat/>
    <w:rsid w:val="007D7AD6"/>
  </w:style>
  <w:style w:type="character" w:customStyle="1" w:styleId="ListLabel332">
    <w:name w:val="ListLabel 332"/>
    <w:uiPriority w:val="99"/>
    <w:qFormat/>
    <w:rsid w:val="007D7AD6"/>
  </w:style>
  <w:style w:type="character" w:customStyle="1" w:styleId="ListLabel333">
    <w:name w:val="ListLabel 333"/>
    <w:uiPriority w:val="99"/>
    <w:qFormat/>
    <w:rsid w:val="007D7AD6"/>
  </w:style>
  <w:style w:type="character" w:customStyle="1" w:styleId="ListLabel334">
    <w:name w:val="ListLabel 334"/>
    <w:uiPriority w:val="99"/>
    <w:qFormat/>
    <w:rsid w:val="007D7AD6"/>
  </w:style>
  <w:style w:type="character" w:customStyle="1" w:styleId="ListLabel335">
    <w:name w:val="ListLabel 335"/>
    <w:uiPriority w:val="99"/>
    <w:qFormat/>
    <w:rsid w:val="007D7AD6"/>
  </w:style>
  <w:style w:type="character" w:customStyle="1" w:styleId="ListLabel336">
    <w:name w:val="ListLabel 336"/>
    <w:uiPriority w:val="99"/>
    <w:qFormat/>
    <w:rsid w:val="007D7AD6"/>
    <w:rPr>
      <w:sz w:val="20"/>
    </w:rPr>
  </w:style>
  <w:style w:type="character" w:customStyle="1" w:styleId="ListLabel337">
    <w:name w:val="ListLabel 337"/>
    <w:uiPriority w:val="99"/>
    <w:qFormat/>
    <w:rsid w:val="007D7AD6"/>
  </w:style>
  <w:style w:type="character" w:customStyle="1" w:styleId="ListLabel338">
    <w:name w:val="ListLabel 338"/>
    <w:uiPriority w:val="99"/>
    <w:qFormat/>
    <w:rsid w:val="007D7AD6"/>
  </w:style>
  <w:style w:type="character" w:customStyle="1" w:styleId="ListLabel339">
    <w:name w:val="ListLabel 339"/>
    <w:uiPriority w:val="99"/>
    <w:qFormat/>
    <w:rsid w:val="007D7AD6"/>
  </w:style>
  <w:style w:type="character" w:customStyle="1" w:styleId="ListLabel340">
    <w:name w:val="ListLabel 340"/>
    <w:uiPriority w:val="99"/>
    <w:qFormat/>
    <w:rsid w:val="007D7AD6"/>
  </w:style>
  <w:style w:type="character" w:customStyle="1" w:styleId="ListLabel341">
    <w:name w:val="ListLabel 341"/>
    <w:uiPriority w:val="99"/>
    <w:qFormat/>
    <w:rsid w:val="007D7AD6"/>
  </w:style>
  <w:style w:type="character" w:customStyle="1" w:styleId="ListLabel342">
    <w:name w:val="ListLabel 342"/>
    <w:uiPriority w:val="99"/>
    <w:qFormat/>
    <w:rsid w:val="007D7AD6"/>
  </w:style>
  <w:style w:type="character" w:customStyle="1" w:styleId="ListLabel343">
    <w:name w:val="ListLabel 343"/>
    <w:uiPriority w:val="99"/>
    <w:qFormat/>
    <w:rsid w:val="007D7AD6"/>
  </w:style>
  <w:style w:type="character" w:customStyle="1" w:styleId="ListLabel344">
    <w:name w:val="ListLabel 344"/>
    <w:uiPriority w:val="99"/>
    <w:qFormat/>
    <w:rsid w:val="007D7AD6"/>
  </w:style>
  <w:style w:type="character" w:customStyle="1" w:styleId="ListLabel345">
    <w:name w:val="ListLabel 345"/>
    <w:uiPriority w:val="99"/>
    <w:qFormat/>
    <w:rsid w:val="007D7AD6"/>
    <w:rPr>
      <w:sz w:val="20"/>
    </w:rPr>
  </w:style>
  <w:style w:type="character" w:customStyle="1" w:styleId="ListLabel346">
    <w:name w:val="ListLabel 346"/>
    <w:uiPriority w:val="99"/>
    <w:qFormat/>
    <w:rsid w:val="007D7AD6"/>
  </w:style>
  <w:style w:type="character" w:customStyle="1" w:styleId="ListLabel347">
    <w:name w:val="ListLabel 347"/>
    <w:uiPriority w:val="99"/>
    <w:qFormat/>
    <w:rsid w:val="007D7AD6"/>
  </w:style>
  <w:style w:type="character" w:customStyle="1" w:styleId="ListLabel348">
    <w:name w:val="ListLabel 348"/>
    <w:uiPriority w:val="99"/>
    <w:qFormat/>
    <w:rsid w:val="007D7AD6"/>
  </w:style>
  <w:style w:type="character" w:customStyle="1" w:styleId="ListLabel349">
    <w:name w:val="ListLabel 349"/>
    <w:uiPriority w:val="99"/>
    <w:qFormat/>
    <w:rsid w:val="007D7AD6"/>
  </w:style>
  <w:style w:type="character" w:customStyle="1" w:styleId="ListLabel350">
    <w:name w:val="ListLabel 350"/>
    <w:uiPriority w:val="99"/>
    <w:qFormat/>
    <w:rsid w:val="007D7AD6"/>
  </w:style>
  <w:style w:type="character" w:customStyle="1" w:styleId="ListLabel351">
    <w:name w:val="ListLabel 351"/>
    <w:uiPriority w:val="99"/>
    <w:qFormat/>
    <w:rsid w:val="007D7AD6"/>
  </w:style>
  <w:style w:type="character" w:customStyle="1" w:styleId="ListLabel352">
    <w:name w:val="ListLabel 352"/>
    <w:uiPriority w:val="99"/>
    <w:qFormat/>
    <w:rsid w:val="007D7AD6"/>
  </w:style>
  <w:style w:type="character" w:customStyle="1" w:styleId="ListLabel353">
    <w:name w:val="ListLabel 353"/>
    <w:uiPriority w:val="99"/>
    <w:qFormat/>
    <w:rsid w:val="007D7AD6"/>
  </w:style>
  <w:style w:type="character" w:customStyle="1" w:styleId="ListLabel354">
    <w:name w:val="ListLabel 354"/>
    <w:uiPriority w:val="99"/>
    <w:qFormat/>
    <w:rsid w:val="007D7AD6"/>
    <w:rPr>
      <w:sz w:val="20"/>
    </w:rPr>
  </w:style>
  <w:style w:type="character" w:customStyle="1" w:styleId="ListLabel355">
    <w:name w:val="ListLabel 355"/>
    <w:uiPriority w:val="99"/>
    <w:qFormat/>
    <w:rsid w:val="007D7AD6"/>
  </w:style>
  <w:style w:type="character" w:customStyle="1" w:styleId="ListLabel356">
    <w:name w:val="ListLabel 356"/>
    <w:uiPriority w:val="99"/>
    <w:qFormat/>
    <w:rsid w:val="007D7AD6"/>
  </w:style>
  <w:style w:type="character" w:customStyle="1" w:styleId="ListLabel357">
    <w:name w:val="ListLabel 357"/>
    <w:uiPriority w:val="99"/>
    <w:qFormat/>
    <w:rsid w:val="007D7AD6"/>
  </w:style>
  <w:style w:type="character" w:customStyle="1" w:styleId="ListLabel358">
    <w:name w:val="ListLabel 358"/>
    <w:uiPriority w:val="99"/>
    <w:qFormat/>
    <w:rsid w:val="007D7AD6"/>
  </w:style>
  <w:style w:type="character" w:customStyle="1" w:styleId="ListLabel359">
    <w:name w:val="ListLabel 359"/>
    <w:uiPriority w:val="99"/>
    <w:qFormat/>
    <w:rsid w:val="007D7AD6"/>
  </w:style>
  <w:style w:type="character" w:customStyle="1" w:styleId="ListLabel360">
    <w:name w:val="ListLabel 360"/>
    <w:uiPriority w:val="99"/>
    <w:qFormat/>
    <w:rsid w:val="007D7AD6"/>
  </w:style>
  <w:style w:type="character" w:customStyle="1" w:styleId="ListLabel361">
    <w:name w:val="ListLabel 361"/>
    <w:uiPriority w:val="99"/>
    <w:qFormat/>
    <w:rsid w:val="007D7AD6"/>
  </w:style>
  <w:style w:type="character" w:customStyle="1" w:styleId="ListLabel362">
    <w:name w:val="ListLabel 362"/>
    <w:uiPriority w:val="99"/>
    <w:qFormat/>
    <w:rsid w:val="007D7AD6"/>
  </w:style>
  <w:style w:type="character" w:customStyle="1" w:styleId="ListLabel363">
    <w:name w:val="ListLabel 363"/>
    <w:uiPriority w:val="99"/>
    <w:qFormat/>
    <w:rsid w:val="007D7AD6"/>
    <w:rPr>
      <w:sz w:val="20"/>
    </w:rPr>
  </w:style>
  <w:style w:type="character" w:customStyle="1" w:styleId="ListLabel364">
    <w:name w:val="ListLabel 364"/>
    <w:uiPriority w:val="99"/>
    <w:qFormat/>
    <w:rsid w:val="007D7AD6"/>
  </w:style>
  <w:style w:type="character" w:customStyle="1" w:styleId="ListLabel365">
    <w:name w:val="ListLabel 365"/>
    <w:uiPriority w:val="99"/>
    <w:qFormat/>
    <w:rsid w:val="007D7AD6"/>
  </w:style>
  <w:style w:type="character" w:customStyle="1" w:styleId="ListLabel366">
    <w:name w:val="ListLabel 366"/>
    <w:uiPriority w:val="99"/>
    <w:qFormat/>
    <w:rsid w:val="007D7AD6"/>
  </w:style>
  <w:style w:type="character" w:customStyle="1" w:styleId="ListLabel367">
    <w:name w:val="ListLabel 367"/>
    <w:uiPriority w:val="99"/>
    <w:qFormat/>
    <w:rsid w:val="007D7AD6"/>
  </w:style>
  <w:style w:type="character" w:customStyle="1" w:styleId="ListLabel368">
    <w:name w:val="ListLabel 368"/>
    <w:uiPriority w:val="99"/>
    <w:qFormat/>
    <w:rsid w:val="007D7AD6"/>
  </w:style>
  <w:style w:type="character" w:customStyle="1" w:styleId="ListLabel369">
    <w:name w:val="ListLabel 369"/>
    <w:uiPriority w:val="99"/>
    <w:qFormat/>
    <w:rsid w:val="007D7AD6"/>
  </w:style>
  <w:style w:type="character" w:customStyle="1" w:styleId="ListLabel370">
    <w:name w:val="ListLabel 370"/>
    <w:uiPriority w:val="99"/>
    <w:qFormat/>
    <w:rsid w:val="007D7AD6"/>
  </w:style>
  <w:style w:type="character" w:customStyle="1" w:styleId="ListLabel371">
    <w:name w:val="ListLabel 371"/>
    <w:uiPriority w:val="99"/>
    <w:qFormat/>
    <w:rsid w:val="007D7AD6"/>
  </w:style>
  <w:style w:type="character" w:customStyle="1" w:styleId="ListLabel372">
    <w:name w:val="ListLabel 372"/>
    <w:uiPriority w:val="99"/>
    <w:qFormat/>
    <w:rsid w:val="007D7AD6"/>
    <w:rPr>
      <w:sz w:val="20"/>
    </w:rPr>
  </w:style>
  <w:style w:type="character" w:customStyle="1" w:styleId="ListLabel373">
    <w:name w:val="ListLabel 373"/>
    <w:uiPriority w:val="99"/>
    <w:qFormat/>
    <w:rsid w:val="007D7AD6"/>
  </w:style>
  <w:style w:type="character" w:customStyle="1" w:styleId="ListLabel374">
    <w:name w:val="ListLabel 374"/>
    <w:uiPriority w:val="99"/>
    <w:qFormat/>
    <w:rsid w:val="007D7AD6"/>
  </w:style>
  <w:style w:type="character" w:customStyle="1" w:styleId="ListLabel375">
    <w:name w:val="ListLabel 375"/>
    <w:uiPriority w:val="99"/>
    <w:qFormat/>
    <w:rsid w:val="007D7AD6"/>
  </w:style>
  <w:style w:type="character" w:customStyle="1" w:styleId="ListLabel376">
    <w:name w:val="ListLabel 376"/>
    <w:uiPriority w:val="99"/>
    <w:qFormat/>
    <w:rsid w:val="007D7AD6"/>
  </w:style>
  <w:style w:type="character" w:customStyle="1" w:styleId="ListLabel377">
    <w:name w:val="ListLabel 377"/>
    <w:uiPriority w:val="99"/>
    <w:qFormat/>
    <w:rsid w:val="007D7AD6"/>
  </w:style>
  <w:style w:type="character" w:customStyle="1" w:styleId="ListLabel378">
    <w:name w:val="ListLabel 378"/>
    <w:uiPriority w:val="99"/>
    <w:qFormat/>
    <w:rsid w:val="007D7AD6"/>
  </w:style>
  <w:style w:type="character" w:customStyle="1" w:styleId="ListLabel379">
    <w:name w:val="ListLabel 379"/>
    <w:uiPriority w:val="99"/>
    <w:qFormat/>
    <w:rsid w:val="007D7AD6"/>
  </w:style>
  <w:style w:type="character" w:customStyle="1" w:styleId="ListLabel380">
    <w:name w:val="ListLabel 380"/>
    <w:uiPriority w:val="99"/>
    <w:qFormat/>
    <w:rsid w:val="007D7AD6"/>
  </w:style>
  <w:style w:type="character" w:customStyle="1" w:styleId="ListLabel381">
    <w:name w:val="ListLabel 381"/>
    <w:uiPriority w:val="99"/>
    <w:qFormat/>
    <w:rsid w:val="007D7AD6"/>
    <w:rPr>
      <w:b/>
      <w:color w:val="00000A"/>
      <w:sz w:val="20"/>
    </w:rPr>
  </w:style>
  <w:style w:type="character" w:customStyle="1" w:styleId="ListLabel382">
    <w:name w:val="ListLabel 382"/>
    <w:uiPriority w:val="99"/>
    <w:qFormat/>
    <w:rsid w:val="007D7AD6"/>
  </w:style>
  <w:style w:type="character" w:customStyle="1" w:styleId="ListLabel383">
    <w:name w:val="ListLabel 383"/>
    <w:uiPriority w:val="99"/>
    <w:qFormat/>
    <w:rsid w:val="007D7AD6"/>
  </w:style>
  <w:style w:type="character" w:customStyle="1" w:styleId="ListLabel384">
    <w:name w:val="ListLabel 384"/>
    <w:uiPriority w:val="99"/>
    <w:qFormat/>
    <w:rsid w:val="007D7AD6"/>
  </w:style>
  <w:style w:type="character" w:customStyle="1" w:styleId="ListLabel385">
    <w:name w:val="ListLabel 385"/>
    <w:uiPriority w:val="99"/>
    <w:qFormat/>
    <w:rsid w:val="007D7AD6"/>
  </w:style>
  <w:style w:type="character" w:customStyle="1" w:styleId="ListLabel386">
    <w:name w:val="ListLabel 386"/>
    <w:uiPriority w:val="99"/>
    <w:qFormat/>
    <w:rsid w:val="007D7AD6"/>
  </w:style>
  <w:style w:type="character" w:customStyle="1" w:styleId="ListLabel387">
    <w:name w:val="ListLabel 387"/>
    <w:uiPriority w:val="99"/>
    <w:qFormat/>
    <w:rsid w:val="007D7AD6"/>
  </w:style>
  <w:style w:type="character" w:customStyle="1" w:styleId="ListLabel388">
    <w:name w:val="ListLabel 388"/>
    <w:uiPriority w:val="99"/>
    <w:qFormat/>
    <w:rsid w:val="007D7AD6"/>
  </w:style>
  <w:style w:type="character" w:customStyle="1" w:styleId="ListLabel389">
    <w:name w:val="ListLabel 389"/>
    <w:uiPriority w:val="99"/>
    <w:qFormat/>
    <w:rsid w:val="007D7AD6"/>
  </w:style>
  <w:style w:type="character" w:customStyle="1" w:styleId="ListLabel390">
    <w:name w:val="ListLabel 390"/>
    <w:uiPriority w:val="99"/>
    <w:qFormat/>
    <w:rsid w:val="007D7AD6"/>
    <w:rPr>
      <w:b/>
      <w:color w:val="00000A"/>
      <w:sz w:val="20"/>
    </w:rPr>
  </w:style>
  <w:style w:type="character" w:customStyle="1" w:styleId="ListLabel391">
    <w:name w:val="ListLabel 391"/>
    <w:uiPriority w:val="99"/>
    <w:qFormat/>
    <w:rsid w:val="007D7AD6"/>
  </w:style>
  <w:style w:type="character" w:customStyle="1" w:styleId="ListLabel392">
    <w:name w:val="ListLabel 392"/>
    <w:uiPriority w:val="99"/>
    <w:qFormat/>
    <w:rsid w:val="007D7AD6"/>
  </w:style>
  <w:style w:type="character" w:customStyle="1" w:styleId="ListLabel393">
    <w:name w:val="ListLabel 393"/>
    <w:uiPriority w:val="99"/>
    <w:qFormat/>
    <w:rsid w:val="007D7AD6"/>
  </w:style>
  <w:style w:type="character" w:customStyle="1" w:styleId="ListLabel394">
    <w:name w:val="ListLabel 394"/>
    <w:uiPriority w:val="99"/>
    <w:qFormat/>
    <w:rsid w:val="007D7AD6"/>
  </w:style>
  <w:style w:type="character" w:customStyle="1" w:styleId="ListLabel395">
    <w:name w:val="ListLabel 395"/>
    <w:uiPriority w:val="99"/>
    <w:qFormat/>
    <w:rsid w:val="007D7AD6"/>
  </w:style>
  <w:style w:type="character" w:customStyle="1" w:styleId="ListLabel396">
    <w:name w:val="ListLabel 396"/>
    <w:uiPriority w:val="99"/>
    <w:qFormat/>
    <w:rsid w:val="007D7AD6"/>
  </w:style>
  <w:style w:type="character" w:customStyle="1" w:styleId="ListLabel397">
    <w:name w:val="ListLabel 397"/>
    <w:uiPriority w:val="99"/>
    <w:qFormat/>
    <w:rsid w:val="007D7AD6"/>
  </w:style>
  <w:style w:type="character" w:customStyle="1" w:styleId="ListLabel398">
    <w:name w:val="ListLabel 398"/>
    <w:uiPriority w:val="99"/>
    <w:qFormat/>
    <w:rsid w:val="007D7AD6"/>
  </w:style>
  <w:style w:type="paragraph" w:customStyle="1" w:styleId="Caption1">
    <w:name w:val="Caption1"/>
    <w:basedOn w:val="a2"/>
    <w:uiPriority w:val="99"/>
    <w:qFormat/>
    <w:rsid w:val="007D7AD6"/>
    <w:pPr>
      <w:widowControl/>
      <w:suppressLineNumbers/>
      <w:snapToGrid/>
      <w:spacing w:before="120" w:after="120"/>
    </w:pPr>
    <w:rPr>
      <w:rFonts w:eastAsia="Times New Roman" w:cs="FreeSans"/>
      <w:i/>
      <w:iCs/>
      <w:color w:val="00000A"/>
      <w:szCs w:val="24"/>
    </w:rPr>
  </w:style>
  <w:style w:type="paragraph" w:customStyle="1" w:styleId="Footer1">
    <w:name w:val="Footer1"/>
    <w:basedOn w:val="a2"/>
    <w:uiPriority w:val="99"/>
    <w:qFormat/>
    <w:rsid w:val="007D7AD6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Header2">
    <w:name w:val="Header2"/>
    <w:basedOn w:val="a2"/>
    <w:uiPriority w:val="99"/>
    <w:qFormat/>
    <w:rsid w:val="007D7AD6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11">
    <w:name w:val="TOC 11"/>
    <w:basedOn w:val="a2"/>
    <w:uiPriority w:val="99"/>
    <w:qFormat/>
    <w:rsid w:val="007D7AD6"/>
    <w:pPr>
      <w:widowControl/>
      <w:tabs>
        <w:tab w:val="right" w:leader="dot" w:pos="1019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1ffffff3">
    <w:name w:val="Знак Знак Знак Знак Знак Знак Знак Знак Знак Знак Знак Знак Знак Знак Знак Знак Знак Знак Знак Знак Знак Знак Знак Знак Знак1"/>
    <w:basedOn w:val="a2"/>
    <w:uiPriority w:val="99"/>
    <w:qFormat/>
    <w:rsid w:val="007D7AD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color w:val="00000A"/>
      <w:sz w:val="20"/>
      <w:lang w:val="en-US" w:eastAsia="en-US"/>
    </w:rPr>
  </w:style>
  <w:style w:type="paragraph" w:customStyle="1" w:styleId="TOC21">
    <w:name w:val="TOC 21"/>
    <w:basedOn w:val="a2"/>
    <w:uiPriority w:val="99"/>
    <w:qFormat/>
    <w:rsid w:val="007D7AD6"/>
    <w:pPr>
      <w:widowControl/>
      <w:snapToGrid/>
      <w:spacing w:before="0" w:after="0"/>
      <w:ind w:left="238"/>
    </w:pPr>
    <w:rPr>
      <w:rFonts w:eastAsia="Times New Roman"/>
      <w:color w:val="00000A"/>
      <w:szCs w:val="24"/>
    </w:rPr>
  </w:style>
  <w:style w:type="paragraph" w:customStyle="1" w:styleId="1ffffff4">
    <w:name w:val="ͮ𬠫1"/>
    <w:uiPriority w:val="99"/>
    <w:qFormat/>
    <w:rsid w:val="007D7AD6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color w:val="00000A"/>
      <w:sz w:val="20"/>
      <w:szCs w:val="20"/>
      <w:lang w:val="en-US" w:eastAsia="ru-RU"/>
    </w:rPr>
  </w:style>
  <w:style w:type="paragraph" w:customStyle="1" w:styleId="TOC31">
    <w:name w:val="TOC 31"/>
    <w:basedOn w:val="a2"/>
    <w:uiPriority w:val="99"/>
    <w:qFormat/>
    <w:rsid w:val="007D7AD6"/>
    <w:pPr>
      <w:widowControl/>
      <w:snapToGrid/>
      <w:spacing w:before="0" w:after="0"/>
      <w:ind w:left="480"/>
    </w:pPr>
    <w:rPr>
      <w:rFonts w:eastAsia="Times New Roman"/>
      <w:color w:val="00000A"/>
      <w:szCs w:val="24"/>
    </w:rPr>
  </w:style>
  <w:style w:type="paragraph" w:customStyle="1" w:styleId="TOC41">
    <w:name w:val="TOC 41"/>
    <w:basedOn w:val="a2"/>
    <w:uiPriority w:val="99"/>
    <w:qFormat/>
    <w:rsid w:val="007D7AD6"/>
    <w:pPr>
      <w:tabs>
        <w:tab w:val="left" w:pos="502"/>
        <w:tab w:val="left" w:pos="3330"/>
      </w:tabs>
      <w:snapToGrid/>
      <w:spacing w:before="0" w:after="0"/>
      <w:ind w:left="502" w:hanging="720"/>
    </w:pPr>
    <w:rPr>
      <w:color w:val="00000A"/>
      <w:szCs w:val="24"/>
    </w:rPr>
  </w:style>
  <w:style w:type="paragraph" w:customStyle="1" w:styleId="TOC51">
    <w:name w:val="TOC 51"/>
    <w:basedOn w:val="a2"/>
    <w:uiPriority w:val="99"/>
    <w:qFormat/>
    <w:rsid w:val="007D7AD6"/>
    <w:pPr>
      <w:widowControl/>
      <w:snapToGrid/>
      <w:spacing w:before="0" w:line="276" w:lineRule="auto"/>
      <w:ind w:left="88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61">
    <w:name w:val="TOC 61"/>
    <w:basedOn w:val="a2"/>
    <w:uiPriority w:val="99"/>
    <w:qFormat/>
    <w:rsid w:val="007D7AD6"/>
    <w:pPr>
      <w:widowControl/>
      <w:snapToGrid/>
      <w:spacing w:before="0" w:line="276" w:lineRule="auto"/>
      <w:ind w:left="110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71">
    <w:name w:val="TOC 71"/>
    <w:basedOn w:val="a2"/>
    <w:uiPriority w:val="99"/>
    <w:qFormat/>
    <w:rsid w:val="007D7AD6"/>
    <w:pPr>
      <w:widowControl/>
      <w:snapToGrid/>
      <w:spacing w:before="0" w:line="276" w:lineRule="auto"/>
      <w:ind w:left="132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81">
    <w:name w:val="TOC 81"/>
    <w:basedOn w:val="a2"/>
    <w:uiPriority w:val="99"/>
    <w:qFormat/>
    <w:rsid w:val="007D7AD6"/>
    <w:pPr>
      <w:widowControl/>
      <w:snapToGrid/>
      <w:spacing w:before="0" w:line="276" w:lineRule="auto"/>
      <w:ind w:left="154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91">
    <w:name w:val="TOC 91"/>
    <w:basedOn w:val="a2"/>
    <w:uiPriority w:val="99"/>
    <w:qFormat/>
    <w:rsid w:val="007D7AD6"/>
    <w:pPr>
      <w:widowControl/>
      <w:snapToGrid/>
      <w:spacing w:before="0" w:line="276" w:lineRule="auto"/>
      <w:ind w:left="176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PreformattedText">
    <w:name w:val="Preformatted Text"/>
    <w:basedOn w:val="a2"/>
    <w:uiPriority w:val="99"/>
    <w:qFormat/>
    <w:rsid w:val="007D7AD6"/>
    <w:pPr>
      <w:widowControl/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9c">
    <w:name w:val="Стиль9"/>
    <w:uiPriority w:val="99"/>
    <w:qFormat/>
    <w:rsid w:val="007D7A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3Char4">
    <w:name w:val="Body Text 3 Char4"/>
    <w:uiPriority w:val="99"/>
    <w:locked/>
    <w:rsid w:val="007D7AD6"/>
    <w:rPr>
      <w:sz w:val="16"/>
    </w:rPr>
  </w:style>
  <w:style w:type="paragraph" w:customStyle="1" w:styleId="7f1">
    <w:name w:val="Знак7"/>
    <w:basedOn w:val="a2"/>
    <w:uiPriority w:val="99"/>
    <w:qFormat/>
    <w:rsid w:val="007D7AD6"/>
    <w:pPr>
      <w:widowControl/>
      <w:snapToGrid/>
      <w:spacing w:before="0" w:after="160" w:line="240" w:lineRule="exact"/>
    </w:pPr>
    <w:rPr>
      <w:rFonts w:ascii="Verdana" w:eastAsia="Times New Roman" w:hAnsi="Verdana"/>
      <w:sz w:val="20"/>
      <w:lang w:val="en-US" w:eastAsia="en-US"/>
    </w:rPr>
  </w:style>
  <w:style w:type="character" w:customStyle="1" w:styleId="6230">
    <w:name w:val="Знак Знак623"/>
    <w:uiPriority w:val="99"/>
    <w:rsid w:val="007D7AD6"/>
    <w:rPr>
      <w:rFonts w:ascii="Cambria" w:hAnsi="Cambria"/>
      <w:b/>
      <w:kern w:val="1"/>
      <w:sz w:val="32"/>
      <w:lang w:val="ru-RU" w:eastAsia="ar-SA" w:bidi="ar-SA"/>
    </w:rPr>
  </w:style>
  <w:style w:type="paragraph" w:customStyle="1" w:styleId="TOCHeading1">
    <w:name w:val="TOC Heading1"/>
    <w:basedOn w:val="10"/>
    <w:next w:val="a2"/>
    <w:uiPriority w:val="99"/>
    <w:qFormat/>
    <w:rsid w:val="007D7AD6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autoSpaceDE/>
      <w:autoSpaceDN/>
      <w:adjustRightInd/>
      <w:spacing w:before="480" w:line="276" w:lineRule="auto"/>
      <w:jc w:val="left"/>
    </w:pPr>
    <w:rPr>
      <w:rFonts w:ascii="Cambria" w:hAnsi="Cambria" w:cs="Calibri"/>
      <w:b/>
      <w:bCs/>
      <w:color w:val="365F91"/>
      <w:kern w:val="1"/>
      <w:sz w:val="28"/>
      <w:szCs w:val="28"/>
      <w:lang w:eastAsia="ar-SA"/>
    </w:rPr>
  </w:style>
  <w:style w:type="character" w:customStyle="1" w:styleId="QuoteChar5">
    <w:name w:val="Quote Char5"/>
    <w:uiPriority w:val="99"/>
    <w:locked/>
    <w:rsid w:val="007D7AD6"/>
    <w:rPr>
      <w:i/>
      <w:color w:val="000000"/>
      <w:sz w:val="24"/>
    </w:rPr>
  </w:style>
  <w:style w:type="character" w:customStyle="1" w:styleId="IntenseQuoteChar5">
    <w:name w:val="Intense Quote Char5"/>
    <w:uiPriority w:val="99"/>
    <w:locked/>
    <w:rsid w:val="007D7AD6"/>
    <w:rPr>
      <w:b/>
      <w:i/>
      <w:color w:val="4F81BD"/>
      <w:sz w:val="24"/>
    </w:rPr>
  </w:style>
  <w:style w:type="paragraph" w:customStyle="1" w:styleId="11ff8">
    <w:name w:val="Знак Знак Знак Знак Знак Знак Знак Знак Знак Знак Знак Знак Знак11"/>
    <w:basedOn w:val="a2"/>
    <w:uiPriority w:val="99"/>
    <w:qFormat/>
    <w:rsid w:val="007D7AD6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BodyText221">
    <w:name w:val="Body Text 221"/>
    <w:basedOn w:val="a2"/>
    <w:uiPriority w:val="99"/>
    <w:qFormat/>
    <w:rsid w:val="007D7AD6"/>
    <w:pPr>
      <w:keepNext/>
      <w:tabs>
        <w:tab w:val="left" w:pos="142"/>
        <w:tab w:val="left" w:pos="6946"/>
      </w:tabs>
      <w:autoSpaceDE w:val="0"/>
      <w:autoSpaceDN w:val="0"/>
      <w:snapToGrid/>
      <w:spacing w:before="0" w:after="0"/>
      <w:ind w:left="284" w:firstLine="709"/>
      <w:jc w:val="both"/>
    </w:pPr>
    <w:rPr>
      <w:sz w:val="22"/>
      <w:szCs w:val="22"/>
      <w:lang w:val="en-US"/>
    </w:rPr>
  </w:style>
  <w:style w:type="paragraph" w:customStyle="1" w:styleId="Heading112">
    <w:name w:val="Heading 112"/>
    <w:basedOn w:val="a2"/>
    <w:next w:val="a2"/>
    <w:uiPriority w:val="99"/>
    <w:qFormat/>
    <w:rsid w:val="007D7AD6"/>
    <w:pPr>
      <w:widowControl/>
      <w:suppressAutoHyphens/>
      <w:snapToGrid/>
      <w:spacing w:before="0" w:after="0"/>
      <w:ind w:firstLine="454"/>
    </w:pPr>
    <w:rPr>
      <w:b/>
      <w:caps/>
      <w:szCs w:val="24"/>
      <w:lang w:eastAsia="zh-CN"/>
    </w:rPr>
  </w:style>
  <w:style w:type="paragraph" w:customStyle="1" w:styleId="Heading212">
    <w:name w:val="Heading 212"/>
    <w:basedOn w:val="a2"/>
    <w:next w:val="a2"/>
    <w:uiPriority w:val="99"/>
    <w:qFormat/>
    <w:rsid w:val="007D7AD6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  <w:lang w:eastAsia="zh-CN"/>
    </w:rPr>
  </w:style>
  <w:style w:type="paragraph" w:customStyle="1" w:styleId="Heading321">
    <w:name w:val="Heading 321"/>
    <w:basedOn w:val="a2"/>
    <w:next w:val="a2"/>
    <w:uiPriority w:val="99"/>
    <w:qFormat/>
    <w:rsid w:val="007D7AD6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b/>
      <w:bCs/>
      <w:sz w:val="27"/>
      <w:szCs w:val="27"/>
      <w:lang w:eastAsia="zh-CN"/>
    </w:rPr>
  </w:style>
  <w:style w:type="paragraph" w:customStyle="1" w:styleId="Heading411">
    <w:name w:val="Heading 411"/>
    <w:basedOn w:val="a2"/>
    <w:next w:val="a2"/>
    <w:uiPriority w:val="99"/>
    <w:qFormat/>
    <w:rsid w:val="007D7AD6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b/>
      <w:bCs/>
      <w:sz w:val="28"/>
      <w:szCs w:val="28"/>
      <w:lang w:eastAsia="zh-CN"/>
    </w:rPr>
  </w:style>
  <w:style w:type="paragraph" w:customStyle="1" w:styleId="Heading512">
    <w:name w:val="Heading 512"/>
    <w:basedOn w:val="a2"/>
    <w:next w:val="a2"/>
    <w:uiPriority w:val="99"/>
    <w:qFormat/>
    <w:rsid w:val="007D7AD6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b/>
      <w:bCs/>
      <w:i/>
      <w:iCs/>
      <w:sz w:val="26"/>
      <w:szCs w:val="26"/>
      <w:lang w:eastAsia="zh-CN"/>
    </w:rPr>
  </w:style>
  <w:style w:type="paragraph" w:customStyle="1" w:styleId="Heading612">
    <w:name w:val="Heading 612"/>
    <w:basedOn w:val="a2"/>
    <w:next w:val="a2"/>
    <w:uiPriority w:val="99"/>
    <w:qFormat/>
    <w:rsid w:val="007D7AD6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lang w:val="en-US" w:eastAsia="en-US"/>
    </w:rPr>
  </w:style>
  <w:style w:type="paragraph" w:customStyle="1" w:styleId="Heading712">
    <w:name w:val="Heading 712"/>
    <w:basedOn w:val="a2"/>
    <w:next w:val="a2"/>
    <w:uiPriority w:val="99"/>
    <w:qFormat/>
    <w:rsid w:val="007D7AD6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szCs w:val="24"/>
      <w:lang w:eastAsia="zh-CN"/>
    </w:rPr>
  </w:style>
  <w:style w:type="paragraph" w:customStyle="1" w:styleId="Heading912">
    <w:name w:val="Heading 912"/>
    <w:basedOn w:val="a2"/>
    <w:next w:val="a2"/>
    <w:uiPriority w:val="99"/>
    <w:qFormat/>
    <w:rsid w:val="007D7AD6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hAnsi="Arial" w:cs="Arial"/>
      <w:sz w:val="22"/>
      <w:szCs w:val="22"/>
      <w:lang w:eastAsia="zh-CN"/>
    </w:rPr>
  </w:style>
  <w:style w:type="character" w:customStyle="1" w:styleId="Heading2Char4">
    <w:name w:val="Heading 2 Char4"/>
    <w:uiPriority w:val="99"/>
    <w:locked/>
    <w:rsid w:val="007D7AD6"/>
    <w:rPr>
      <w:rFonts w:ascii="Cambria" w:hAnsi="Cambria"/>
      <w:b/>
      <w:i/>
      <w:sz w:val="28"/>
    </w:rPr>
  </w:style>
  <w:style w:type="character" w:customStyle="1" w:styleId="7110">
    <w:name w:val="Знак Знак711"/>
    <w:uiPriority w:val="99"/>
    <w:rsid w:val="007D7AD6"/>
    <w:rPr>
      <w:sz w:val="16"/>
      <w:lang w:val="ru-RU" w:eastAsia="ru-RU"/>
    </w:rPr>
  </w:style>
  <w:style w:type="character" w:customStyle="1" w:styleId="1890">
    <w:name w:val="Знак Знак189"/>
    <w:uiPriority w:val="99"/>
    <w:rsid w:val="007D7AD6"/>
    <w:rPr>
      <w:rFonts w:ascii="Courier New" w:hAnsi="Courier New"/>
    </w:rPr>
  </w:style>
  <w:style w:type="character" w:customStyle="1" w:styleId="931">
    <w:name w:val="Знак Знак93"/>
    <w:uiPriority w:val="99"/>
    <w:locked/>
    <w:rsid w:val="007D7AD6"/>
    <w:rPr>
      <w:rFonts w:ascii="Tahoma" w:hAnsi="Tahoma"/>
      <w:lang w:val="ru-RU" w:eastAsia="ru-RU"/>
    </w:rPr>
  </w:style>
  <w:style w:type="character" w:customStyle="1" w:styleId="1330">
    <w:name w:val="Знак Знак133"/>
    <w:uiPriority w:val="99"/>
    <w:locked/>
    <w:rsid w:val="007D7AD6"/>
    <w:rPr>
      <w:lang w:val="ru-RU" w:eastAsia="ar-SA" w:bidi="ar-SA"/>
    </w:rPr>
  </w:style>
  <w:style w:type="character" w:customStyle="1" w:styleId="1132">
    <w:name w:val="Знак Знак113"/>
    <w:uiPriority w:val="99"/>
    <w:locked/>
    <w:rsid w:val="007D7AD6"/>
    <w:rPr>
      <w:sz w:val="28"/>
      <w:lang w:val="ru-RU" w:eastAsia="ru-RU"/>
    </w:rPr>
  </w:style>
  <w:style w:type="character" w:customStyle="1" w:styleId="1191">
    <w:name w:val="Знак1 Знак Знак19"/>
    <w:uiPriority w:val="99"/>
    <w:locked/>
    <w:rsid w:val="007D7AD6"/>
    <w:rPr>
      <w:rFonts w:ascii="Times New Roman" w:hAnsi="Times New Roman"/>
      <w:sz w:val="24"/>
      <w:lang w:eastAsia="ru-RU"/>
    </w:rPr>
  </w:style>
  <w:style w:type="character" w:customStyle="1" w:styleId="690">
    <w:name w:val="Знак6 Знак Знак9"/>
    <w:uiPriority w:val="99"/>
    <w:rsid w:val="007D7AD6"/>
    <w:rPr>
      <w:sz w:val="24"/>
      <w:lang w:val="ru-RU" w:eastAsia="ru-RU"/>
    </w:rPr>
  </w:style>
  <w:style w:type="character" w:customStyle="1" w:styleId="QuoteChar6">
    <w:name w:val="Quote Char6"/>
    <w:basedOn w:val="a3"/>
    <w:uiPriority w:val="99"/>
    <w:locked/>
    <w:rsid w:val="007D7AD6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IntenseQuoteChar6">
    <w:name w:val="Intense Quote Char6"/>
    <w:basedOn w:val="a3"/>
    <w:uiPriority w:val="99"/>
    <w:locked/>
    <w:rsid w:val="007D7AD6"/>
    <w:rPr>
      <w:rFonts w:ascii="Times New Roman" w:hAnsi="Times New Roman" w:cs="Times New Roman"/>
      <w:b/>
      <w:bCs/>
      <w:i/>
      <w:iCs/>
      <w:color w:val="4F81BD"/>
      <w:sz w:val="24"/>
      <w:szCs w:val="24"/>
    </w:rPr>
  </w:style>
  <w:style w:type="character" w:customStyle="1" w:styleId="821">
    <w:name w:val="Знак Знак82"/>
    <w:uiPriority w:val="99"/>
    <w:locked/>
    <w:rsid w:val="007D7AD6"/>
    <w:rPr>
      <w:rFonts w:ascii="Arial" w:hAnsi="Arial"/>
      <w:sz w:val="24"/>
      <w:lang w:val="ru-RU" w:eastAsia="ru-RU"/>
    </w:rPr>
  </w:style>
  <w:style w:type="character" w:customStyle="1" w:styleId="2012">
    <w:name w:val="Знак Знак2012"/>
    <w:uiPriority w:val="99"/>
    <w:rsid w:val="007D7AD6"/>
    <w:rPr>
      <w:rFonts w:ascii="Arial" w:hAnsi="Arial"/>
      <w:sz w:val="22"/>
    </w:rPr>
  </w:style>
  <w:style w:type="paragraph" w:customStyle="1" w:styleId="1ffffff5">
    <w:name w:val="Заголовок1"/>
    <w:basedOn w:val="a2"/>
    <w:next w:val="aff1"/>
    <w:uiPriority w:val="99"/>
    <w:rsid w:val="007D7AD6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2014">
    <w:name w:val="Знак Знак2014"/>
    <w:uiPriority w:val="99"/>
    <w:rsid w:val="007D7AD6"/>
    <w:rPr>
      <w:rFonts w:ascii="Arial" w:hAnsi="Arial"/>
      <w:sz w:val="22"/>
    </w:rPr>
  </w:style>
  <w:style w:type="paragraph" w:customStyle="1" w:styleId="8a">
    <w:name w:val="Абзац списка8"/>
    <w:basedOn w:val="a2"/>
    <w:uiPriority w:val="99"/>
    <w:qFormat/>
    <w:rsid w:val="007D7AD6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4a">
    <w:name w:val="Обычный14"/>
    <w:uiPriority w:val="99"/>
    <w:qFormat/>
    <w:rsid w:val="007D7AD6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75">
    <w:name w:val="Основной текст 27"/>
    <w:basedOn w:val="a2"/>
    <w:uiPriority w:val="99"/>
    <w:qFormat/>
    <w:rsid w:val="007D7AD6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84">
    <w:name w:val="Заголовок 38"/>
    <w:basedOn w:val="14a"/>
    <w:next w:val="14a"/>
    <w:uiPriority w:val="99"/>
    <w:qFormat/>
    <w:rsid w:val="007D7AD6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8b">
    <w:name w:val="Основной текст8"/>
    <w:basedOn w:val="14a"/>
    <w:uiPriority w:val="99"/>
    <w:qFormat/>
    <w:rsid w:val="007D7AD6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76">
    <w:name w:val="Заголовок 27"/>
    <w:basedOn w:val="a2"/>
    <w:next w:val="a2"/>
    <w:uiPriority w:val="99"/>
    <w:qFormat/>
    <w:rsid w:val="007D7AD6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6f5">
    <w:name w:val="Цитата6"/>
    <w:basedOn w:val="a2"/>
    <w:uiPriority w:val="99"/>
    <w:qFormat/>
    <w:rsid w:val="007D7AD6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7f2">
    <w:name w:val="Текст7"/>
    <w:basedOn w:val="a2"/>
    <w:uiPriority w:val="99"/>
    <w:qFormat/>
    <w:rsid w:val="007D7AD6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74">
    <w:name w:val="Основной текст 37"/>
    <w:basedOn w:val="14a"/>
    <w:uiPriority w:val="99"/>
    <w:qFormat/>
    <w:rsid w:val="007D7AD6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66">
    <w:name w:val="Основной текст с отступом 26"/>
    <w:basedOn w:val="a2"/>
    <w:uiPriority w:val="99"/>
    <w:qFormat/>
    <w:rsid w:val="007D7AD6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75">
    <w:name w:val="Основной текст с отступом 37"/>
    <w:basedOn w:val="a2"/>
    <w:uiPriority w:val="99"/>
    <w:qFormat/>
    <w:rsid w:val="007D7AD6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5f6">
    <w:name w:val="Верхний колонтитул5"/>
    <w:basedOn w:val="a2"/>
    <w:uiPriority w:val="99"/>
    <w:qFormat/>
    <w:rsid w:val="007D7AD6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6f6">
    <w:name w:val="Без интервала6"/>
    <w:uiPriority w:val="99"/>
    <w:qFormat/>
    <w:rsid w:val="007D7A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8a">
    <w:name w:val="Заголовок 48"/>
    <w:basedOn w:val="14a"/>
    <w:next w:val="14a"/>
    <w:uiPriority w:val="99"/>
    <w:qFormat/>
    <w:rsid w:val="007D7AD6"/>
    <w:pPr>
      <w:keepNext/>
      <w:widowControl/>
      <w:snapToGrid/>
      <w:ind w:left="0" w:firstLine="0"/>
    </w:pPr>
    <w:rPr>
      <w:sz w:val="24"/>
    </w:rPr>
  </w:style>
  <w:style w:type="paragraph" w:customStyle="1" w:styleId="664">
    <w:name w:val="Заголовок 66"/>
    <w:uiPriority w:val="99"/>
    <w:qFormat/>
    <w:rsid w:val="007D7AD6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5d">
    <w:name w:val="Цитата 25"/>
    <w:basedOn w:val="a2"/>
    <w:next w:val="a2"/>
    <w:uiPriority w:val="99"/>
    <w:qFormat/>
    <w:rsid w:val="007D7AD6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5f7">
    <w:name w:val="Выделенная цитата5"/>
    <w:basedOn w:val="a2"/>
    <w:next w:val="a2"/>
    <w:uiPriority w:val="99"/>
    <w:qFormat/>
    <w:rsid w:val="007D7AD6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TML50">
    <w:name w:val="Стандартный HTML5"/>
    <w:basedOn w:val="a2"/>
    <w:uiPriority w:val="99"/>
    <w:qFormat/>
    <w:rsid w:val="007D7AD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3ffe">
    <w:name w:val="Основной текст с отступом Знак3"/>
    <w:uiPriority w:val="99"/>
    <w:qFormat/>
    <w:rsid w:val="007D7AD6"/>
    <w:rPr>
      <w:sz w:val="24"/>
    </w:rPr>
  </w:style>
  <w:style w:type="character" w:customStyle="1" w:styleId="6f7">
    <w:name w:val="Слабое выделение6"/>
    <w:uiPriority w:val="99"/>
    <w:rsid w:val="007D7AD6"/>
    <w:rPr>
      <w:i/>
      <w:color w:val="808080"/>
    </w:rPr>
  </w:style>
  <w:style w:type="character" w:customStyle="1" w:styleId="21f7">
    <w:name w:val="Знак21"/>
    <w:uiPriority w:val="99"/>
    <w:rsid w:val="007D7AD6"/>
    <w:rPr>
      <w:sz w:val="24"/>
      <w:lang w:val="ru-RU" w:eastAsia="en-US"/>
    </w:rPr>
  </w:style>
  <w:style w:type="character" w:customStyle="1" w:styleId="5f8">
    <w:name w:val="Основной шрифт абзаца5"/>
    <w:uiPriority w:val="99"/>
    <w:rsid w:val="007D7AD6"/>
  </w:style>
  <w:style w:type="character" w:customStyle="1" w:styleId="5f9">
    <w:name w:val="Замещающий текст5"/>
    <w:uiPriority w:val="99"/>
    <w:rsid w:val="007D7AD6"/>
    <w:rPr>
      <w:color w:val="808080"/>
    </w:rPr>
  </w:style>
  <w:style w:type="character" w:customStyle="1" w:styleId="6f8">
    <w:name w:val="Сильное выделение6"/>
    <w:uiPriority w:val="99"/>
    <w:rsid w:val="007D7AD6"/>
    <w:rPr>
      <w:b/>
    </w:rPr>
  </w:style>
  <w:style w:type="character" w:customStyle="1" w:styleId="4fd">
    <w:name w:val="Основной текст с отступом Знак4"/>
    <w:uiPriority w:val="99"/>
    <w:semiHidden/>
    <w:rsid w:val="007D7AD6"/>
    <w:rPr>
      <w:sz w:val="24"/>
    </w:rPr>
  </w:style>
  <w:style w:type="character" w:customStyle="1" w:styleId="2013">
    <w:name w:val="Знак Знак2013"/>
    <w:uiPriority w:val="99"/>
    <w:rsid w:val="007D7AD6"/>
    <w:rPr>
      <w:rFonts w:ascii="Arial" w:hAnsi="Arial"/>
      <w:sz w:val="22"/>
    </w:rPr>
  </w:style>
  <w:style w:type="paragraph" w:customStyle="1" w:styleId="9d">
    <w:name w:val="Абзац списка9"/>
    <w:basedOn w:val="a2"/>
    <w:uiPriority w:val="99"/>
    <w:qFormat/>
    <w:rsid w:val="007D7AD6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5b">
    <w:name w:val="Обычный15"/>
    <w:uiPriority w:val="99"/>
    <w:qFormat/>
    <w:rsid w:val="007D7AD6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84">
    <w:name w:val="Основной текст 28"/>
    <w:basedOn w:val="a2"/>
    <w:uiPriority w:val="99"/>
    <w:qFormat/>
    <w:rsid w:val="007D7AD6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94">
    <w:name w:val="Заголовок 39"/>
    <w:basedOn w:val="15b"/>
    <w:next w:val="15b"/>
    <w:uiPriority w:val="99"/>
    <w:qFormat/>
    <w:rsid w:val="007D7AD6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9e">
    <w:name w:val="Основной текст9"/>
    <w:basedOn w:val="15b"/>
    <w:uiPriority w:val="99"/>
    <w:qFormat/>
    <w:rsid w:val="007D7AD6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85">
    <w:name w:val="Заголовок 28"/>
    <w:basedOn w:val="a2"/>
    <w:next w:val="a2"/>
    <w:uiPriority w:val="99"/>
    <w:qFormat/>
    <w:rsid w:val="007D7AD6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7f3">
    <w:name w:val="Цитата7"/>
    <w:basedOn w:val="a2"/>
    <w:uiPriority w:val="99"/>
    <w:qFormat/>
    <w:rsid w:val="007D7AD6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8c">
    <w:name w:val="Текст8"/>
    <w:basedOn w:val="a2"/>
    <w:uiPriority w:val="99"/>
    <w:qFormat/>
    <w:rsid w:val="007D7AD6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85">
    <w:name w:val="Основной текст 38"/>
    <w:basedOn w:val="15b"/>
    <w:uiPriority w:val="99"/>
    <w:qFormat/>
    <w:rsid w:val="007D7AD6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77">
    <w:name w:val="Основной текст с отступом 27"/>
    <w:basedOn w:val="a2"/>
    <w:uiPriority w:val="99"/>
    <w:qFormat/>
    <w:rsid w:val="007D7AD6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86">
    <w:name w:val="Основной текст с отступом 38"/>
    <w:basedOn w:val="a2"/>
    <w:uiPriority w:val="99"/>
    <w:qFormat/>
    <w:rsid w:val="007D7AD6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6f9">
    <w:name w:val="Верхний колонтитул6"/>
    <w:basedOn w:val="a2"/>
    <w:uiPriority w:val="99"/>
    <w:qFormat/>
    <w:rsid w:val="007D7AD6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7f4">
    <w:name w:val="Без интервала7"/>
    <w:uiPriority w:val="99"/>
    <w:qFormat/>
    <w:rsid w:val="007D7A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9a">
    <w:name w:val="Заголовок 49"/>
    <w:basedOn w:val="15b"/>
    <w:next w:val="15b"/>
    <w:uiPriority w:val="99"/>
    <w:qFormat/>
    <w:rsid w:val="007D7AD6"/>
    <w:pPr>
      <w:keepNext/>
      <w:widowControl/>
      <w:snapToGrid/>
      <w:ind w:left="0" w:firstLine="0"/>
    </w:pPr>
    <w:rPr>
      <w:sz w:val="24"/>
    </w:rPr>
  </w:style>
  <w:style w:type="paragraph" w:customStyle="1" w:styleId="674">
    <w:name w:val="Заголовок 67"/>
    <w:uiPriority w:val="99"/>
    <w:qFormat/>
    <w:rsid w:val="007D7AD6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67">
    <w:name w:val="Цитата 26"/>
    <w:basedOn w:val="a2"/>
    <w:next w:val="a2"/>
    <w:uiPriority w:val="99"/>
    <w:qFormat/>
    <w:rsid w:val="007D7AD6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6fa">
    <w:name w:val="Выделенная цитата6"/>
    <w:basedOn w:val="a2"/>
    <w:next w:val="a2"/>
    <w:uiPriority w:val="99"/>
    <w:qFormat/>
    <w:rsid w:val="007D7AD6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TML60">
    <w:name w:val="Стандартный HTML6"/>
    <w:basedOn w:val="a2"/>
    <w:uiPriority w:val="99"/>
    <w:qFormat/>
    <w:rsid w:val="007D7AD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7f5">
    <w:name w:val="Слабое выделение7"/>
    <w:uiPriority w:val="99"/>
    <w:rsid w:val="007D7AD6"/>
    <w:rPr>
      <w:i/>
      <w:color w:val="808080"/>
    </w:rPr>
  </w:style>
  <w:style w:type="character" w:customStyle="1" w:styleId="6fb">
    <w:name w:val="Основной шрифт абзаца6"/>
    <w:uiPriority w:val="99"/>
    <w:rsid w:val="007D7AD6"/>
  </w:style>
  <w:style w:type="character" w:customStyle="1" w:styleId="6fc">
    <w:name w:val="Замещающий текст6"/>
    <w:uiPriority w:val="99"/>
    <w:rsid w:val="007D7AD6"/>
    <w:rPr>
      <w:color w:val="808080"/>
    </w:rPr>
  </w:style>
  <w:style w:type="character" w:customStyle="1" w:styleId="7f6">
    <w:name w:val="Сильное выделение7"/>
    <w:uiPriority w:val="99"/>
    <w:rsid w:val="007D7AD6"/>
    <w:rPr>
      <w:b/>
    </w:rPr>
  </w:style>
  <w:style w:type="character" w:customStyle="1" w:styleId="b-sharetext">
    <w:name w:val="b-share__text"/>
    <w:basedOn w:val="a3"/>
    <w:uiPriority w:val="99"/>
    <w:rsid w:val="007D7AD6"/>
    <w:rPr>
      <w:rFonts w:cs="Times New Roman"/>
    </w:rPr>
  </w:style>
  <w:style w:type="character" w:customStyle="1" w:styleId="2017">
    <w:name w:val="Знак Знак2017"/>
    <w:uiPriority w:val="99"/>
    <w:rsid w:val="007D7AD6"/>
    <w:rPr>
      <w:rFonts w:ascii="Arial" w:hAnsi="Arial"/>
      <w:sz w:val="22"/>
    </w:rPr>
  </w:style>
  <w:style w:type="paragraph" w:customStyle="1" w:styleId="10f0">
    <w:name w:val="Абзац списка10"/>
    <w:basedOn w:val="a2"/>
    <w:uiPriority w:val="99"/>
    <w:qFormat/>
    <w:rsid w:val="007D7AD6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6b">
    <w:name w:val="Обычный16"/>
    <w:uiPriority w:val="99"/>
    <w:qFormat/>
    <w:rsid w:val="007D7AD6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94">
    <w:name w:val="Основной текст 29"/>
    <w:basedOn w:val="a2"/>
    <w:uiPriority w:val="99"/>
    <w:qFormat/>
    <w:rsid w:val="007D7AD6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101">
    <w:name w:val="Заголовок 310"/>
    <w:basedOn w:val="16b"/>
    <w:next w:val="16b"/>
    <w:uiPriority w:val="99"/>
    <w:qFormat/>
    <w:rsid w:val="007D7AD6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10f1">
    <w:name w:val="Основной текст10"/>
    <w:basedOn w:val="16b"/>
    <w:uiPriority w:val="99"/>
    <w:qFormat/>
    <w:rsid w:val="007D7AD6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95">
    <w:name w:val="Заголовок 29"/>
    <w:basedOn w:val="a2"/>
    <w:next w:val="a2"/>
    <w:uiPriority w:val="99"/>
    <w:qFormat/>
    <w:rsid w:val="007D7AD6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8d">
    <w:name w:val="Цитата8"/>
    <w:basedOn w:val="a2"/>
    <w:uiPriority w:val="99"/>
    <w:qFormat/>
    <w:rsid w:val="007D7AD6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9f">
    <w:name w:val="Текст9"/>
    <w:basedOn w:val="a2"/>
    <w:uiPriority w:val="99"/>
    <w:qFormat/>
    <w:rsid w:val="007D7AD6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95">
    <w:name w:val="Основной текст 39"/>
    <w:basedOn w:val="16b"/>
    <w:uiPriority w:val="99"/>
    <w:qFormat/>
    <w:rsid w:val="007D7AD6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86">
    <w:name w:val="Основной текст с отступом 28"/>
    <w:basedOn w:val="a2"/>
    <w:uiPriority w:val="99"/>
    <w:qFormat/>
    <w:rsid w:val="007D7AD6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96">
    <w:name w:val="Основной текст с отступом 39"/>
    <w:basedOn w:val="a2"/>
    <w:uiPriority w:val="99"/>
    <w:qFormat/>
    <w:rsid w:val="007D7AD6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7f7">
    <w:name w:val="Верхний колонтитул7"/>
    <w:basedOn w:val="a2"/>
    <w:uiPriority w:val="99"/>
    <w:qFormat/>
    <w:rsid w:val="007D7AD6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8e">
    <w:name w:val="Без интервала8"/>
    <w:uiPriority w:val="99"/>
    <w:qFormat/>
    <w:rsid w:val="007D7A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101">
    <w:name w:val="Заголовок 410"/>
    <w:basedOn w:val="16b"/>
    <w:next w:val="16b"/>
    <w:uiPriority w:val="99"/>
    <w:qFormat/>
    <w:rsid w:val="007D7AD6"/>
    <w:pPr>
      <w:keepNext/>
      <w:widowControl/>
      <w:snapToGrid/>
      <w:ind w:left="0" w:firstLine="0"/>
    </w:pPr>
    <w:rPr>
      <w:sz w:val="24"/>
    </w:rPr>
  </w:style>
  <w:style w:type="paragraph" w:customStyle="1" w:styleId="684">
    <w:name w:val="Заголовок 68"/>
    <w:uiPriority w:val="99"/>
    <w:qFormat/>
    <w:rsid w:val="007D7AD6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78">
    <w:name w:val="Цитата 27"/>
    <w:basedOn w:val="a2"/>
    <w:next w:val="a2"/>
    <w:uiPriority w:val="99"/>
    <w:qFormat/>
    <w:rsid w:val="007D7AD6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7f8">
    <w:name w:val="Выделенная цитата7"/>
    <w:basedOn w:val="a2"/>
    <w:next w:val="a2"/>
    <w:uiPriority w:val="99"/>
    <w:qFormat/>
    <w:rsid w:val="007D7AD6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eading33">
    <w:name w:val="Heading 33"/>
    <w:uiPriority w:val="99"/>
    <w:rsid w:val="007D7AD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93">
    <w:name w:val="Heading 93"/>
    <w:uiPriority w:val="99"/>
    <w:rsid w:val="007D7AD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14">
    <w:name w:val="Heading 14"/>
    <w:uiPriority w:val="99"/>
    <w:rsid w:val="007D7AD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63">
    <w:name w:val="Heading 63"/>
    <w:uiPriority w:val="99"/>
    <w:rsid w:val="007D7AD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73">
    <w:name w:val="Heading 73"/>
    <w:uiPriority w:val="99"/>
    <w:rsid w:val="007D7AD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23">
    <w:name w:val="Heading 23"/>
    <w:uiPriority w:val="99"/>
    <w:rsid w:val="007D7AD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53">
    <w:name w:val="Heading 53"/>
    <w:uiPriority w:val="99"/>
    <w:rsid w:val="007D7AD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TML70">
    <w:name w:val="Стандартный HTML7"/>
    <w:basedOn w:val="a2"/>
    <w:uiPriority w:val="99"/>
    <w:qFormat/>
    <w:rsid w:val="007D7AD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8f">
    <w:name w:val="Слабое выделение8"/>
    <w:uiPriority w:val="99"/>
    <w:rsid w:val="007D7AD6"/>
    <w:rPr>
      <w:i/>
      <w:color w:val="808080"/>
    </w:rPr>
  </w:style>
  <w:style w:type="character" w:customStyle="1" w:styleId="7f9">
    <w:name w:val="Основной шрифт абзаца7"/>
    <w:uiPriority w:val="99"/>
    <w:rsid w:val="007D7AD6"/>
  </w:style>
  <w:style w:type="character" w:customStyle="1" w:styleId="7fa">
    <w:name w:val="Замещающий текст7"/>
    <w:uiPriority w:val="99"/>
    <w:rsid w:val="007D7AD6"/>
    <w:rPr>
      <w:color w:val="808080"/>
    </w:rPr>
  </w:style>
  <w:style w:type="character" w:customStyle="1" w:styleId="8f0">
    <w:name w:val="Сильное выделение8"/>
    <w:uiPriority w:val="99"/>
    <w:rsid w:val="007D7AD6"/>
    <w:rPr>
      <w:b/>
    </w:rPr>
  </w:style>
  <w:style w:type="paragraph" w:customStyle="1" w:styleId="Heading43">
    <w:name w:val="Heading 43"/>
    <w:basedOn w:val="a2"/>
    <w:next w:val="a2"/>
    <w:uiPriority w:val="99"/>
    <w:rsid w:val="007D7AD6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Heading82">
    <w:name w:val="Heading 82"/>
    <w:basedOn w:val="a2"/>
    <w:next w:val="a2"/>
    <w:uiPriority w:val="99"/>
    <w:rsid w:val="007D7AD6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Caption2">
    <w:name w:val="Caption2"/>
    <w:basedOn w:val="a2"/>
    <w:uiPriority w:val="99"/>
    <w:rsid w:val="007D7AD6"/>
    <w:pPr>
      <w:widowControl/>
      <w:suppressLineNumbers/>
      <w:snapToGrid/>
      <w:spacing w:before="120" w:after="120"/>
    </w:pPr>
    <w:rPr>
      <w:rFonts w:eastAsia="Times New Roman" w:cs="FreeSans"/>
      <w:i/>
      <w:iCs/>
      <w:color w:val="00000A"/>
      <w:szCs w:val="24"/>
    </w:rPr>
  </w:style>
  <w:style w:type="paragraph" w:customStyle="1" w:styleId="Footer2">
    <w:name w:val="Footer2"/>
    <w:basedOn w:val="a2"/>
    <w:uiPriority w:val="99"/>
    <w:rsid w:val="007D7AD6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Header3">
    <w:name w:val="Header3"/>
    <w:basedOn w:val="a2"/>
    <w:uiPriority w:val="99"/>
    <w:rsid w:val="007D7AD6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12">
    <w:name w:val="TOC 12"/>
    <w:basedOn w:val="a2"/>
    <w:uiPriority w:val="99"/>
    <w:rsid w:val="007D7AD6"/>
    <w:pPr>
      <w:widowControl/>
      <w:tabs>
        <w:tab w:val="right" w:leader="dot" w:pos="1019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22">
    <w:name w:val="TOC 22"/>
    <w:basedOn w:val="a2"/>
    <w:uiPriority w:val="99"/>
    <w:rsid w:val="007D7AD6"/>
    <w:pPr>
      <w:widowControl/>
      <w:snapToGrid/>
      <w:spacing w:before="0" w:after="0"/>
      <w:ind w:left="238"/>
    </w:pPr>
    <w:rPr>
      <w:rFonts w:eastAsia="Times New Roman"/>
      <w:color w:val="00000A"/>
      <w:szCs w:val="24"/>
    </w:rPr>
  </w:style>
  <w:style w:type="paragraph" w:customStyle="1" w:styleId="TOC32">
    <w:name w:val="TOC 32"/>
    <w:basedOn w:val="a2"/>
    <w:uiPriority w:val="99"/>
    <w:rsid w:val="007D7AD6"/>
    <w:pPr>
      <w:widowControl/>
      <w:snapToGrid/>
      <w:spacing w:before="0" w:after="0"/>
      <w:ind w:left="480"/>
    </w:pPr>
    <w:rPr>
      <w:rFonts w:eastAsia="Times New Roman"/>
      <w:color w:val="00000A"/>
      <w:szCs w:val="24"/>
    </w:rPr>
  </w:style>
  <w:style w:type="paragraph" w:customStyle="1" w:styleId="TOC42">
    <w:name w:val="TOC 42"/>
    <w:basedOn w:val="a2"/>
    <w:uiPriority w:val="99"/>
    <w:rsid w:val="007D7AD6"/>
    <w:pPr>
      <w:tabs>
        <w:tab w:val="left" w:pos="502"/>
        <w:tab w:val="left" w:pos="3330"/>
      </w:tabs>
      <w:snapToGrid/>
      <w:spacing w:before="0" w:after="0"/>
      <w:ind w:left="502" w:hanging="720"/>
    </w:pPr>
    <w:rPr>
      <w:color w:val="00000A"/>
      <w:szCs w:val="24"/>
    </w:rPr>
  </w:style>
  <w:style w:type="paragraph" w:customStyle="1" w:styleId="TOC52">
    <w:name w:val="TOC 52"/>
    <w:basedOn w:val="a2"/>
    <w:uiPriority w:val="99"/>
    <w:rsid w:val="007D7AD6"/>
    <w:pPr>
      <w:widowControl/>
      <w:snapToGrid/>
      <w:spacing w:before="0" w:line="276" w:lineRule="auto"/>
      <w:ind w:left="88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62">
    <w:name w:val="TOC 62"/>
    <w:basedOn w:val="a2"/>
    <w:uiPriority w:val="99"/>
    <w:rsid w:val="007D7AD6"/>
    <w:pPr>
      <w:widowControl/>
      <w:snapToGrid/>
      <w:spacing w:before="0" w:line="276" w:lineRule="auto"/>
      <w:ind w:left="110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72">
    <w:name w:val="TOC 72"/>
    <w:basedOn w:val="a2"/>
    <w:uiPriority w:val="99"/>
    <w:rsid w:val="007D7AD6"/>
    <w:pPr>
      <w:widowControl/>
      <w:snapToGrid/>
      <w:spacing w:before="0" w:line="276" w:lineRule="auto"/>
      <w:ind w:left="132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82">
    <w:name w:val="TOC 82"/>
    <w:basedOn w:val="a2"/>
    <w:uiPriority w:val="99"/>
    <w:rsid w:val="007D7AD6"/>
    <w:pPr>
      <w:widowControl/>
      <w:snapToGrid/>
      <w:spacing w:before="0" w:line="276" w:lineRule="auto"/>
      <w:ind w:left="154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92">
    <w:name w:val="TOC 92"/>
    <w:basedOn w:val="a2"/>
    <w:uiPriority w:val="99"/>
    <w:rsid w:val="007D7AD6"/>
    <w:pPr>
      <w:widowControl/>
      <w:snapToGrid/>
      <w:spacing w:before="0" w:line="276" w:lineRule="auto"/>
      <w:ind w:left="1760"/>
    </w:pPr>
    <w:rPr>
      <w:rFonts w:ascii="Calibri" w:eastAsia="Times New Roman" w:hAnsi="Calibri"/>
      <w:color w:val="00000A"/>
      <w:sz w:val="22"/>
      <w:szCs w:val="22"/>
    </w:rPr>
  </w:style>
  <w:style w:type="character" w:customStyle="1" w:styleId="3fff">
    <w:name w:val="Текст сноски Знак3"/>
    <w:basedOn w:val="a3"/>
    <w:uiPriority w:val="99"/>
    <w:rsid w:val="007D7AD6"/>
    <w:rPr>
      <w:rFonts w:cs="Times New Roman"/>
    </w:rPr>
  </w:style>
  <w:style w:type="paragraph" w:customStyle="1" w:styleId="4fe">
    <w:name w:val="Заголовок оглавления4"/>
    <w:basedOn w:val="10"/>
    <w:next w:val="a2"/>
    <w:uiPriority w:val="99"/>
    <w:qFormat/>
    <w:rsid w:val="007D7AD6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character" w:customStyle="1" w:styleId="3fff0">
    <w:name w:val="Слабая ссылка3"/>
    <w:uiPriority w:val="99"/>
    <w:rsid w:val="007D7AD6"/>
    <w:rPr>
      <w:smallCaps/>
      <w:color w:val="C0504D"/>
      <w:u w:val="single"/>
    </w:rPr>
  </w:style>
  <w:style w:type="character" w:customStyle="1" w:styleId="3fff1">
    <w:name w:val="Сильная ссылка3"/>
    <w:uiPriority w:val="99"/>
    <w:rsid w:val="007D7AD6"/>
    <w:rPr>
      <w:b/>
      <w:smallCaps/>
      <w:color w:val="C0504D"/>
      <w:spacing w:val="5"/>
      <w:u w:val="single"/>
    </w:rPr>
  </w:style>
  <w:style w:type="character" w:customStyle="1" w:styleId="3fff2">
    <w:name w:val="Название книги3"/>
    <w:uiPriority w:val="99"/>
    <w:rsid w:val="007D7AD6"/>
    <w:rPr>
      <w:b/>
      <w:smallCaps/>
      <w:spacing w:val="5"/>
    </w:rPr>
  </w:style>
  <w:style w:type="character" w:customStyle="1" w:styleId="3940">
    <w:name w:val="Знак Знак394"/>
    <w:uiPriority w:val="99"/>
    <w:rsid w:val="007D7AD6"/>
    <w:rPr>
      <w:rFonts w:ascii="Arial" w:hAnsi="Arial"/>
      <w:b/>
      <w:sz w:val="26"/>
    </w:rPr>
  </w:style>
  <w:style w:type="character" w:customStyle="1" w:styleId="3840">
    <w:name w:val="Знак Знак384"/>
    <w:uiPriority w:val="99"/>
    <w:rsid w:val="007D7AD6"/>
    <w:rPr>
      <w:b/>
      <w:sz w:val="28"/>
    </w:rPr>
  </w:style>
  <w:style w:type="character" w:customStyle="1" w:styleId="3740">
    <w:name w:val="Знак Знак374"/>
    <w:uiPriority w:val="99"/>
    <w:rsid w:val="007D7AD6"/>
    <w:rPr>
      <w:b/>
      <w:i/>
      <w:sz w:val="26"/>
    </w:rPr>
  </w:style>
  <w:style w:type="character" w:customStyle="1" w:styleId="3640">
    <w:name w:val="Знак Знак364"/>
    <w:uiPriority w:val="99"/>
    <w:rsid w:val="007D7AD6"/>
    <w:rPr>
      <w:b/>
      <w:sz w:val="22"/>
      <w:lang w:val="ru-RU" w:eastAsia="ru-RU"/>
    </w:rPr>
  </w:style>
  <w:style w:type="character" w:customStyle="1" w:styleId="3540">
    <w:name w:val="Знак Знак354"/>
    <w:uiPriority w:val="99"/>
    <w:rsid w:val="007D7AD6"/>
    <w:rPr>
      <w:sz w:val="24"/>
      <w:lang w:val="ru-RU" w:eastAsia="ru-RU"/>
    </w:rPr>
  </w:style>
  <w:style w:type="character" w:customStyle="1" w:styleId="3440">
    <w:name w:val="Знак Знак344"/>
    <w:uiPriority w:val="99"/>
    <w:rsid w:val="007D7AD6"/>
    <w:rPr>
      <w:rFonts w:ascii="Calibri" w:hAnsi="Calibri"/>
      <w:i/>
      <w:sz w:val="24"/>
      <w:lang w:eastAsia="en-US"/>
    </w:rPr>
  </w:style>
  <w:style w:type="character" w:customStyle="1" w:styleId="3240">
    <w:name w:val="Знак Знак324"/>
    <w:uiPriority w:val="99"/>
    <w:rsid w:val="007D7AD6"/>
    <w:rPr>
      <w:sz w:val="16"/>
    </w:rPr>
  </w:style>
  <w:style w:type="character" w:customStyle="1" w:styleId="3150">
    <w:name w:val="Знак Знак315"/>
    <w:uiPriority w:val="99"/>
    <w:rsid w:val="007D7AD6"/>
    <w:rPr>
      <w:sz w:val="24"/>
    </w:rPr>
  </w:style>
  <w:style w:type="paragraph" w:customStyle="1" w:styleId="11ff9">
    <w:name w:val="Знак Знак Знак Знак Знак Знак11"/>
    <w:basedOn w:val="a2"/>
    <w:uiPriority w:val="99"/>
    <w:rsid w:val="007D7AD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3030">
    <w:name w:val="Знак Знак303"/>
    <w:uiPriority w:val="99"/>
    <w:rsid w:val="007D7AD6"/>
    <w:rPr>
      <w:sz w:val="24"/>
    </w:rPr>
  </w:style>
  <w:style w:type="character" w:customStyle="1" w:styleId="2940">
    <w:name w:val="Знак Знак294"/>
    <w:uiPriority w:val="99"/>
    <w:rsid w:val="007D7AD6"/>
    <w:rPr>
      <w:sz w:val="24"/>
    </w:rPr>
  </w:style>
  <w:style w:type="character" w:customStyle="1" w:styleId="714">
    <w:name w:val="Знак Знак714"/>
    <w:uiPriority w:val="99"/>
    <w:rsid w:val="007D7AD6"/>
    <w:rPr>
      <w:sz w:val="16"/>
      <w:lang w:val="ru-RU" w:eastAsia="ru-RU"/>
    </w:rPr>
  </w:style>
  <w:style w:type="character" w:customStyle="1" w:styleId="14100">
    <w:name w:val="Знак Знак1410"/>
    <w:uiPriority w:val="99"/>
    <w:locked/>
    <w:rsid w:val="007D7AD6"/>
    <w:rPr>
      <w:b/>
      <w:sz w:val="27"/>
      <w:lang w:val="ru-RU" w:eastAsia="ru-RU"/>
    </w:rPr>
  </w:style>
  <w:style w:type="character" w:customStyle="1" w:styleId="2840">
    <w:name w:val="Знак Знак284"/>
    <w:uiPriority w:val="99"/>
    <w:rsid w:val="007D7AD6"/>
    <w:rPr>
      <w:rFonts w:ascii="Tahoma" w:hAnsi="Tahoma"/>
    </w:rPr>
  </w:style>
  <w:style w:type="character" w:customStyle="1" w:styleId="2740">
    <w:name w:val="Знак Знак274"/>
    <w:uiPriority w:val="99"/>
    <w:rsid w:val="007D7AD6"/>
    <w:rPr>
      <w:sz w:val="24"/>
    </w:rPr>
  </w:style>
  <w:style w:type="character" w:customStyle="1" w:styleId="1010">
    <w:name w:val="Знак Знак1010"/>
    <w:uiPriority w:val="99"/>
    <w:locked/>
    <w:rsid w:val="007D7AD6"/>
    <w:rPr>
      <w:sz w:val="16"/>
      <w:lang w:val="ru-RU" w:eastAsia="ru-RU"/>
    </w:rPr>
  </w:style>
  <w:style w:type="character" w:customStyle="1" w:styleId="628">
    <w:name w:val="Знак Знак628"/>
    <w:uiPriority w:val="99"/>
    <w:rsid w:val="007D7AD6"/>
    <w:rPr>
      <w:rFonts w:ascii="Arial" w:hAnsi="Arial"/>
      <w:b/>
      <w:i/>
      <w:sz w:val="28"/>
      <w:lang w:val="ru-RU" w:eastAsia="en-US"/>
    </w:rPr>
  </w:style>
  <w:style w:type="character" w:customStyle="1" w:styleId="2140">
    <w:name w:val="Знак Знак214"/>
    <w:uiPriority w:val="99"/>
    <w:locked/>
    <w:rsid w:val="007D7AD6"/>
    <w:rPr>
      <w:sz w:val="24"/>
      <w:lang w:val="en-US"/>
    </w:rPr>
  </w:style>
  <w:style w:type="character" w:customStyle="1" w:styleId="1240">
    <w:name w:val="Знак Знак124"/>
    <w:uiPriority w:val="99"/>
    <w:rsid w:val="007D7AD6"/>
    <w:rPr>
      <w:sz w:val="16"/>
    </w:rPr>
  </w:style>
  <w:style w:type="character" w:customStyle="1" w:styleId="1360">
    <w:name w:val="Знак Знак136"/>
    <w:uiPriority w:val="99"/>
    <w:rsid w:val="007D7AD6"/>
    <w:rPr>
      <w:lang w:val="ru-RU" w:eastAsia="ru-RU"/>
    </w:rPr>
  </w:style>
  <w:style w:type="character" w:customStyle="1" w:styleId="1611">
    <w:name w:val="Знак Знак1611"/>
    <w:uiPriority w:val="99"/>
    <w:locked/>
    <w:rsid w:val="007D7AD6"/>
    <w:rPr>
      <w:b/>
      <w:caps/>
      <w:sz w:val="24"/>
      <w:lang w:val="ru-RU" w:eastAsia="ru-RU"/>
    </w:rPr>
  </w:style>
  <w:style w:type="character" w:customStyle="1" w:styleId="1161">
    <w:name w:val="Знак Знак116"/>
    <w:uiPriority w:val="99"/>
    <w:rsid w:val="007D7AD6"/>
    <w:rPr>
      <w:sz w:val="24"/>
    </w:rPr>
  </w:style>
  <w:style w:type="character" w:customStyle="1" w:styleId="13d">
    <w:name w:val="Знак Знак Знак13"/>
    <w:uiPriority w:val="99"/>
    <w:rsid w:val="007D7AD6"/>
    <w:rPr>
      <w:rFonts w:ascii="Times New Roman" w:hAnsi="Times New Roman"/>
      <w:b/>
      <w:caps/>
      <w:sz w:val="28"/>
    </w:rPr>
  </w:style>
  <w:style w:type="character" w:customStyle="1" w:styleId="25100">
    <w:name w:val="Знак Знак2510"/>
    <w:uiPriority w:val="99"/>
    <w:rsid w:val="007D7AD6"/>
    <w:rPr>
      <w:rFonts w:ascii="Times New Roman" w:hAnsi="Times New Roman"/>
      <w:b/>
      <w:sz w:val="28"/>
    </w:rPr>
  </w:style>
  <w:style w:type="character" w:customStyle="1" w:styleId="22100">
    <w:name w:val="Знак Знак2210"/>
    <w:uiPriority w:val="99"/>
    <w:rsid w:val="007D7AD6"/>
    <w:rPr>
      <w:rFonts w:ascii="Times New Roman" w:hAnsi="Times New Roman"/>
      <w:sz w:val="24"/>
    </w:rPr>
  </w:style>
  <w:style w:type="character" w:customStyle="1" w:styleId="19100">
    <w:name w:val="Знак Знак1910"/>
    <w:uiPriority w:val="99"/>
    <w:rsid w:val="007D7AD6"/>
    <w:rPr>
      <w:rFonts w:ascii="Times New Roman" w:hAnsi="Times New Roman"/>
      <w:sz w:val="16"/>
      <w:lang w:eastAsia="ru-RU"/>
    </w:rPr>
  </w:style>
  <w:style w:type="character" w:customStyle="1" w:styleId="1812">
    <w:name w:val="Знак Знак1812"/>
    <w:uiPriority w:val="99"/>
    <w:rsid w:val="007D7AD6"/>
    <w:rPr>
      <w:rFonts w:ascii="Courier New" w:hAnsi="Courier New"/>
    </w:rPr>
  </w:style>
  <w:style w:type="character" w:customStyle="1" w:styleId="17100">
    <w:name w:val="Знак Знак1710"/>
    <w:uiPriority w:val="99"/>
    <w:rsid w:val="007D7AD6"/>
    <w:rPr>
      <w:rFonts w:ascii="Times New Roman" w:hAnsi="Times New Roman"/>
      <w:sz w:val="24"/>
    </w:rPr>
  </w:style>
  <w:style w:type="character" w:customStyle="1" w:styleId="960">
    <w:name w:val="Знак Знак96"/>
    <w:link w:val="3fff3"/>
    <w:uiPriority w:val="99"/>
    <w:locked/>
    <w:rsid w:val="007D7AD6"/>
    <w:rPr>
      <w:rFonts w:ascii="PragmaticaCTT" w:hAnsi="PragmaticaCTT"/>
      <w:b/>
      <w:sz w:val="24"/>
    </w:rPr>
  </w:style>
  <w:style w:type="paragraph" w:customStyle="1" w:styleId="3fff3">
    <w:name w:val="Название3"/>
    <w:basedOn w:val="a2"/>
    <w:link w:val="960"/>
    <w:uiPriority w:val="99"/>
    <w:qFormat/>
    <w:rsid w:val="007D7AD6"/>
    <w:pPr>
      <w:widowControl/>
      <w:snapToGrid/>
      <w:spacing w:before="240" w:after="60"/>
      <w:jc w:val="center"/>
      <w:outlineLvl w:val="0"/>
    </w:pPr>
    <w:rPr>
      <w:rFonts w:ascii="PragmaticaCTT" w:eastAsiaTheme="minorHAnsi" w:hAnsi="PragmaticaCTT" w:cstheme="minorBidi"/>
      <w:b/>
      <w:szCs w:val="22"/>
      <w:lang w:eastAsia="en-US"/>
    </w:rPr>
  </w:style>
  <w:style w:type="character" w:customStyle="1" w:styleId="5300">
    <w:name w:val="Знак Знак530"/>
    <w:uiPriority w:val="99"/>
    <w:rsid w:val="007D7AD6"/>
    <w:rPr>
      <w:rFonts w:ascii="Tahoma" w:hAnsi="Tahoma"/>
      <w:sz w:val="16"/>
      <w:lang w:val="ru-RU" w:eastAsia="ru-RU"/>
    </w:rPr>
  </w:style>
  <w:style w:type="character" w:customStyle="1" w:styleId="15100">
    <w:name w:val="Знак Знак1510"/>
    <w:uiPriority w:val="99"/>
    <w:rsid w:val="007D7AD6"/>
    <w:rPr>
      <w:b/>
      <w:sz w:val="28"/>
    </w:rPr>
  </w:style>
  <w:style w:type="character" w:customStyle="1" w:styleId="41100">
    <w:name w:val="Знак Знак4110"/>
    <w:uiPriority w:val="99"/>
    <w:locked/>
    <w:rsid w:val="007D7AD6"/>
    <w:rPr>
      <w:rFonts w:ascii="Arial" w:hAnsi="Arial"/>
      <w:b/>
      <w:i/>
      <w:sz w:val="28"/>
      <w:lang w:val="ru-RU" w:eastAsia="en-US"/>
    </w:rPr>
  </w:style>
  <w:style w:type="paragraph" w:customStyle="1" w:styleId="14b">
    <w:name w:val="Знак Знак Знак Знак Знак Знак Знак Знак Знак Знак Знак Знак Знак14"/>
    <w:basedOn w:val="a2"/>
    <w:uiPriority w:val="99"/>
    <w:rsid w:val="007D7AD6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102">
    <w:name w:val="Знак310"/>
    <w:basedOn w:val="a2"/>
    <w:uiPriority w:val="99"/>
    <w:rsid w:val="007D7AD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100">
    <w:name w:val="Знак Знак5310"/>
    <w:uiPriority w:val="99"/>
    <w:locked/>
    <w:rsid w:val="007D7AD6"/>
    <w:rPr>
      <w:b/>
      <w:caps/>
      <w:sz w:val="24"/>
      <w:lang w:val="ru-RU" w:eastAsia="ru-RU"/>
    </w:rPr>
  </w:style>
  <w:style w:type="character" w:customStyle="1" w:styleId="11110">
    <w:name w:val="Знак1 Знак Знак111"/>
    <w:uiPriority w:val="99"/>
    <w:locked/>
    <w:rsid w:val="007D7AD6"/>
    <w:rPr>
      <w:rFonts w:ascii="Times New Roman" w:hAnsi="Times New Roman"/>
      <w:sz w:val="24"/>
      <w:lang w:eastAsia="ru-RU"/>
    </w:rPr>
  </w:style>
  <w:style w:type="character" w:customStyle="1" w:styleId="4610">
    <w:name w:val="Знак Знак4610"/>
    <w:uiPriority w:val="99"/>
    <w:locked/>
    <w:rsid w:val="007D7AD6"/>
    <w:rPr>
      <w:b/>
      <w:sz w:val="27"/>
      <w:lang w:val="ru-RU" w:eastAsia="ru-RU"/>
    </w:rPr>
  </w:style>
  <w:style w:type="character" w:customStyle="1" w:styleId="4810">
    <w:name w:val="Знак Знак4810"/>
    <w:uiPriority w:val="99"/>
    <w:locked/>
    <w:rsid w:val="007D7AD6"/>
    <w:rPr>
      <w:b/>
      <w:sz w:val="27"/>
      <w:lang w:val="ru-RU" w:eastAsia="ru-RU"/>
    </w:rPr>
  </w:style>
  <w:style w:type="character" w:customStyle="1" w:styleId="4410">
    <w:name w:val="Знак Знак4410"/>
    <w:uiPriority w:val="99"/>
    <w:locked/>
    <w:rsid w:val="007D7AD6"/>
    <w:rPr>
      <w:sz w:val="24"/>
    </w:rPr>
  </w:style>
  <w:style w:type="character" w:customStyle="1" w:styleId="51110">
    <w:name w:val="Знак Знак5111"/>
    <w:uiPriority w:val="99"/>
    <w:locked/>
    <w:rsid w:val="007D7AD6"/>
    <w:rPr>
      <w:b/>
      <w:sz w:val="27"/>
      <w:lang w:val="ru-RU" w:eastAsia="ru-RU"/>
    </w:rPr>
  </w:style>
  <w:style w:type="character" w:customStyle="1" w:styleId="4310">
    <w:name w:val="Знак Знак4310"/>
    <w:uiPriority w:val="99"/>
    <w:locked/>
    <w:rsid w:val="007D7AD6"/>
    <w:rPr>
      <w:color w:val="000000"/>
      <w:sz w:val="24"/>
      <w:lang w:eastAsia="ru-RU"/>
    </w:rPr>
  </w:style>
  <w:style w:type="character" w:customStyle="1" w:styleId="4210">
    <w:name w:val="Знак Знак4210"/>
    <w:uiPriority w:val="99"/>
    <w:rsid w:val="007D7AD6"/>
    <w:rPr>
      <w:rFonts w:ascii="Times New Roman" w:hAnsi="Times New Roman"/>
      <w:sz w:val="16"/>
    </w:rPr>
  </w:style>
  <w:style w:type="character" w:customStyle="1" w:styleId="4910">
    <w:name w:val="Знак Знак4910"/>
    <w:uiPriority w:val="99"/>
    <w:rsid w:val="007D7AD6"/>
    <w:rPr>
      <w:rFonts w:ascii="Times New Roman" w:hAnsi="Times New Roman"/>
      <w:b/>
      <w:caps/>
      <w:sz w:val="24"/>
      <w:lang w:eastAsia="ru-RU"/>
    </w:rPr>
  </w:style>
  <w:style w:type="character" w:customStyle="1" w:styleId="4710">
    <w:name w:val="Знак Знак4710"/>
    <w:uiPriority w:val="99"/>
    <w:rsid w:val="007D7AD6"/>
    <w:rPr>
      <w:rFonts w:ascii="Times New Roman" w:hAnsi="Times New Roman"/>
      <w:b/>
      <w:sz w:val="27"/>
      <w:lang w:eastAsia="ru-RU"/>
    </w:rPr>
  </w:style>
  <w:style w:type="character" w:customStyle="1" w:styleId="4510">
    <w:name w:val="Знак Знак4510"/>
    <w:uiPriority w:val="99"/>
    <w:rsid w:val="007D7AD6"/>
    <w:rPr>
      <w:rFonts w:ascii="Times New Roman" w:hAnsi="Times New Roman"/>
      <w:b/>
      <w:i/>
      <w:sz w:val="26"/>
      <w:lang w:eastAsia="ru-RU"/>
    </w:rPr>
  </w:style>
  <w:style w:type="character" w:customStyle="1" w:styleId="5201">
    <w:name w:val="Знак5 Знак Знак20"/>
    <w:uiPriority w:val="99"/>
    <w:locked/>
    <w:rsid w:val="007D7AD6"/>
    <w:rPr>
      <w:sz w:val="16"/>
    </w:rPr>
  </w:style>
  <w:style w:type="character" w:customStyle="1" w:styleId="5010">
    <w:name w:val="Знак Знак5010"/>
    <w:uiPriority w:val="99"/>
    <w:locked/>
    <w:rsid w:val="007D7AD6"/>
    <w:rPr>
      <w:b/>
      <w:sz w:val="28"/>
      <w:lang w:val="ru-RU" w:eastAsia="ru-RU"/>
    </w:rPr>
  </w:style>
  <w:style w:type="character" w:customStyle="1" w:styleId="52100">
    <w:name w:val="Знак Знак5210"/>
    <w:uiPriority w:val="99"/>
    <w:rsid w:val="007D7AD6"/>
    <w:rPr>
      <w:rFonts w:ascii="Arial" w:hAnsi="Arial"/>
      <w:b/>
      <w:i/>
      <w:sz w:val="28"/>
    </w:rPr>
  </w:style>
  <w:style w:type="character" w:customStyle="1" w:styleId="51101">
    <w:name w:val="Знак5 Знак Знак110"/>
    <w:uiPriority w:val="99"/>
    <w:locked/>
    <w:rsid w:val="007D7AD6"/>
    <w:rPr>
      <w:sz w:val="16"/>
      <w:lang w:val="ru-RU" w:eastAsia="ru-RU"/>
    </w:rPr>
  </w:style>
  <w:style w:type="character" w:customStyle="1" w:styleId="6111">
    <w:name w:val="Знак6 Знак Знак11"/>
    <w:uiPriority w:val="99"/>
    <w:rsid w:val="007D7AD6"/>
    <w:rPr>
      <w:sz w:val="24"/>
      <w:lang w:val="ru-RU" w:eastAsia="ru-RU"/>
    </w:rPr>
  </w:style>
  <w:style w:type="character" w:customStyle="1" w:styleId="554">
    <w:name w:val="Знак Знак554"/>
    <w:uiPriority w:val="99"/>
    <w:locked/>
    <w:rsid w:val="007D7AD6"/>
    <w:rPr>
      <w:sz w:val="24"/>
      <w:lang w:val="ru-RU" w:eastAsia="ru-RU"/>
    </w:rPr>
  </w:style>
  <w:style w:type="character" w:customStyle="1" w:styleId="654">
    <w:name w:val="Знак Знак654"/>
    <w:uiPriority w:val="99"/>
    <w:locked/>
    <w:rsid w:val="007D7AD6"/>
    <w:rPr>
      <w:b/>
      <w:sz w:val="27"/>
      <w:lang w:val="ru-RU" w:eastAsia="ru-RU"/>
    </w:rPr>
  </w:style>
  <w:style w:type="character" w:customStyle="1" w:styleId="644">
    <w:name w:val="Знак Знак644"/>
    <w:uiPriority w:val="99"/>
    <w:locked/>
    <w:rsid w:val="007D7AD6"/>
    <w:rPr>
      <w:b/>
      <w:sz w:val="28"/>
      <w:lang w:val="ru-RU" w:eastAsia="ru-RU"/>
    </w:rPr>
  </w:style>
  <w:style w:type="character" w:customStyle="1" w:styleId="634">
    <w:name w:val="Знак Знак634"/>
    <w:uiPriority w:val="99"/>
    <w:locked/>
    <w:rsid w:val="007D7AD6"/>
    <w:rPr>
      <w:b/>
      <w:i/>
      <w:sz w:val="26"/>
      <w:lang w:val="ru-RU" w:eastAsia="ru-RU"/>
    </w:rPr>
  </w:style>
  <w:style w:type="character" w:customStyle="1" w:styleId="627">
    <w:name w:val="Знак Знак627"/>
    <w:uiPriority w:val="99"/>
    <w:locked/>
    <w:rsid w:val="007D7AD6"/>
    <w:rPr>
      <w:sz w:val="24"/>
      <w:lang w:val="ru-RU" w:eastAsia="ru-RU"/>
    </w:rPr>
  </w:style>
  <w:style w:type="character" w:customStyle="1" w:styleId="61110">
    <w:name w:val="Знак Знак6111"/>
    <w:uiPriority w:val="99"/>
    <w:locked/>
    <w:rsid w:val="007D7AD6"/>
    <w:rPr>
      <w:sz w:val="24"/>
      <w:lang w:val="ru-RU" w:eastAsia="ru-RU"/>
    </w:rPr>
  </w:style>
  <w:style w:type="character" w:customStyle="1" w:styleId="604">
    <w:name w:val="Знак Знак604"/>
    <w:uiPriority w:val="99"/>
    <w:locked/>
    <w:rsid w:val="007D7AD6"/>
    <w:rPr>
      <w:i/>
      <w:sz w:val="24"/>
      <w:lang w:val="ru-RU" w:eastAsia="ru-RU"/>
    </w:rPr>
  </w:style>
  <w:style w:type="character" w:customStyle="1" w:styleId="594">
    <w:name w:val="Знак Знак594"/>
    <w:uiPriority w:val="99"/>
    <w:locked/>
    <w:rsid w:val="007D7AD6"/>
    <w:rPr>
      <w:rFonts w:ascii="Arial" w:hAnsi="Arial"/>
      <w:sz w:val="22"/>
      <w:lang w:val="ru-RU" w:eastAsia="ru-RU"/>
    </w:rPr>
  </w:style>
  <w:style w:type="character" w:customStyle="1" w:styleId="584">
    <w:name w:val="Знак Знак584"/>
    <w:uiPriority w:val="99"/>
    <w:locked/>
    <w:rsid w:val="007D7AD6"/>
    <w:rPr>
      <w:rFonts w:ascii="Courier New" w:hAnsi="Courier New"/>
      <w:lang w:val="ru-RU" w:eastAsia="ru-RU"/>
    </w:rPr>
  </w:style>
  <w:style w:type="character" w:customStyle="1" w:styleId="574">
    <w:name w:val="Знак Знак574"/>
    <w:uiPriority w:val="99"/>
    <w:locked/>
    <w:rsid w:val="007D7AD6"/>
    <w:rPr>
      <w:lang w:val="ru-RU" w:eastAsia="ru-RU"/>
    </w:rPr>
  </w:style>
  <w:style w:type="character" w:customStyle="1" w:styleId="564">
    <w:name w:val="Знак Знак564"/>
    <w:uiPriority w:val="99"/>
    <w:locked/>
    <w:rsid w:val="007D7AD6"/>
    <w:rPr>
      <w:sz w:val="24"/>
      <w:lang w:val="ru-RU" w:eastAsia="ru-RU"/>
    </w:rPr>
  </w:style>
  <w:style w:type="character" w:customStyle="1" w:styleId="544">
    <w:name w:val="Знак Знак544"/>
    <w:uiPriority w:val="99"/>
    <w:locked/>
    <w:rsid w:val="007D7AD6"/>
    <w:rPr>
      <w:sz w:val="24"/>
      <w:lang w:val="en-US" w:eastAsia="ru-RU"/>
    </w:rPr>
  </w:style>
  <w:style w:type="character" w:customStyle="1" w:styleId="6740">
    <w:name w:val="Знак Знак674"/>
    <w:uiPriority w:val="99"/>
    <w:rsid w:val="007D7AD6"/>
    <w:rPr>
      <w:rFonts w:ascii="Arial" w:hAnsi="Arial"/>
      <w:b/>
      <w:sz w:val="26"/>
    </w:rPr>
  </w:style>
  <w:style w:type="character" w:customStyle="1" w:styleId="6640">
    <w:name w:val="Знак Знак664"/>
    <w:uiPriority w:val="99"/>
    <w:rsid w:val="007D7AD6"/>
    <w:rPr>
      <w:b/>
      <w:sz w:val="28"/>
    </w:rPr>
  </w:style>
  <w:style w:type="character" w:customStyle="1" w:styleId="704">
    <w:name w:val="Знак Знак704"/>
    <w:uiPriority w:val="99"/>
    <w:rsid w:val="007D7AD6"/>
    <w:rPr>
      <w:rFonts w:ascii="Arial" w:hAnsi="Arial"/>
      <w:b/>
      <w:sz w:val="26"/>
    </w:rPr>
  </w:style>
  <w:style w:type="character" w:customStyle="1" w:styleId="694">
    <w:name w:val="Знак Знак694"/>
    <w:uiPriority w:val="99"/>
    <w:rsid w:val="007D7AD6"/>
    <w:rPr>
      <w:b/>
      <w:sz w:val="28"/>
    </w:rPr>
  </w:style>
  <w:style w:type="character" w:customStyle="1" w:styleId="6840">
    <w:name w:val="Знак Знак684"/>
    <w:uiPriority w:val="99"/>
    <w:rsid w:val="007D7AD6"/>
    <w:rPr>
      <w:b/>
      <w:i/>
      <w:sz w:val="26"/>
    </w:rPr>
  </w:style>
  <w:style w:type="paragraph" w:customStyle="1" w:styleId="2ffff7">
    <w:name w:val="Название2"/>
    <w:basedOn w:val="a2"/>
    <w:next w:val="aff1"/>
    <w:uiPriority w:val="99"/>
    <w:qFormat/>
    <w:rsid w:val="007D7AD6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paragraph" w:customStyle="1" w:styleId="4ff">
    <w:name w:val="Название4"/>
    <w:basedOn w:val="a2"/>
    <w:next w:val="aff1"/>
    <w:uiPriority w:val="99"/>
    <w:qFormat/>
    <w:rsid w:val="007D7AD6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2221">
    <w:name w:val="Знак2 Знак Знак22"/>
    <w:uiPriority w:val="99"/>
    <w:locked/>
    <w:rsid w:val="007D7AD6"/>
    <w:rPr>
      <w:b/>
      <w:sz w:val="27"/>
      <w:lang w:val="ru-RU" w:eastAsia="ru-RU"/>
    </w:rPr>
  </w:style>
  <w:style w:type="paragraph" w:customStyle="1" w:styleId="941">
    <w:name w:val="Знак94"/>
    <w:basedOn w:val="a2"/>
    <w:uiPriority w:val="99"/>
    <w:rsid w:val="007D7AD6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60">
    <w:name w:val="Знак4 Знак Знак16"/>
    <w:uiPriority w:val="99"/>
    <w:locked/>
    <w:rsid w:val="007D7AD6"/>
    <w:rPr>
      <w:rFonts w:ascii="Arial" w:hAnsi="Arial"/>
      <w:b/>
      <w:kern w:val="32"/>
      <w:sz w:val="32"/>
      <w:lang w:val="ru-RU" w:eastAsia="ru-RU"/>
    </w:rPr>
  </w:style>
  <w:style w:type="character" w:customStyle="1" w:styleId="2141">
    <w:name w:val="Знак2 Знак Знак14"/>
    <w:uiPriority w:val="99"/>
    <w:locked/>
    <w:rsid w:val="007D7AD6"/>
    <w:rPr>
      <w:b/>
      <w:sz w:val="27"/>
      <w:lang w:val="ru-RU" w:eastAsia="ru-RU"/>
    </w:rPr>
  </w:style>
  <w:style w:type="character" w:customStyle="1" w:styleId="44a">
    <w:name w:val="Знак4 Знак Знак4"/>
    <w:uiPriority w:val="99"/>
    <w:locked/>
    <w:rsid w:val="007D7AD6"/>
    <w:rPr>
      <w:rFonts w:ascii="Arial" w:hAnsi="Arial"/>
      <w:b/>
      <w:kern w:val="32"/>
      <w:sz w:val="32"/>
      <w:lang w:val="ru-RU" w:eastAsia="ru-RU"/>
    </w:rPr>
  </w:style>
  <w:style w:type="character" w:customStyle="1" w:styleId="25e">
    <w:name w:val="Знак2 Знак Знак5"/>
    <w:uiPriority w:val="99"/>
    <w:semiHidden/>
    <w:locked/>
    <w:rsid w:val="007D7AD6"/>
    <w:rPr>
      <w:rFonts w:ascii="Arial" w:hAnsi="Arial"/>
      <w:b/>
      <w:sz w:val="26"/>
      <w:lang w:val="ru-RU" w:eastAsia="ru-RU"/>
    </w:rPr>
  </w:style>
  <w:style w:type="character" w:customStyle="1" w:styleId="5fa">
    <w:name w:val="Текст сноски Знак5"/>
    <w:uiPriority w:val="99"/>
    <w:locked/>
    <w:rsid w:val="007D7AD6"/>
    <w:rPr>
      <w:rFonts w:ascii="Courier New" w:hAnsi="Courier New"/>
      <w:color w:val="000000"/>
      <w:sz w:val="24"/>
    </w:rPr>
  </w:style>
  <w:style w:type="paragraph" w:customStyle="1" w:styleId="41a">
    <w:name w:val="Заголовок оглавления41"/>
    <w:basedOn w:val="10"/>
    <w:next w:val="a2"/>
    <w:uiPriority w:val="99"/>
    <w:rsid w:val="007D7AD6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character" w:customStyle="1" w:styleId="31f0">
    <w:name w:val="Слабая ссылка31"/>
    <w:uiPriority w:val="99"/>
    <w:rsid w:val="007D7AD6"/>
    <w:rPr>
      <w:smallCaps/>
      <w:color w:val="C0504D"/>
      <w:u w:val="single"/>
    </w:rPr>
  </w:style>
  <w:style w:type="character" w:customStyle="1" w:styleId="31f1">
    <w:name w:val="Сильная ссылка31"/>
    <w:uiPriority w:val="99"/>
    <w:rsid w:val="007D7AD6"/>
    <w:rPr>
      <w:b/>
      <w:smallCaps/>
      <w:color w:val="C0504D"/>
      <w:spacing w:val="5"/>
      <w:u w:val="single"/>
    </w:rPr>
  </w:style>
  <w:style w:type="character" w:customStyle="1" w:styleId="31f2">
    <w:name w:val="Название книги31"/>
    <w:uiPriority w:val="99"/>
    <w:rsid w:val="007D7AD6"/>
    <w:rPr>
      <w:b/>
      <w:smallCaps/>
      <w:spacing w:val="5"/>
    </w:rPr>
  </w:style>
  <w:style w:type="character" w:customStyle="1" w:styleId="4ff0">
    <w:name w:val="Текст сноски Знак4"/>
    <w:basedOn w:val="a3"/>
    <w:uiPriority w:val="99"/>
    <w:semiHidden/>
    <w:rsid w:val="007D7AD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ffff8">
    <w:name w:val="Обычный (веб) Знак2"/>
    <w:basedOn w:val="a3"/>
    <w:uiPriority w:val="99"/>
    <w:locked/>
    <w:rsid w:val="007D7AD6"/>
    <w:rPr>
      <w:rFonts w:cs="Times New Roman"/>
      <w:b/>
      <w:i/>
      <w:color w:val="4F81BD"/>
      <w:sz w:val="20"/>
      <w:szCs w:val="20"/>
    </w:rPr>
  </w:style>
  <w:style w:type="paragraph" w:customStyle="1" w:styleId="1ffffff6">
    <w:name w:val="Заголовок1"/>
    <w:basedOn w:val="a2"/>
    <w:next w:val="aff1"/>
    <w:uiPriority w:val="99"/>
    <w:rsid w:val="007D7AD6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1ffffff7">
    <w:name w:val="Неразрешенное упоминание1"/>
    <w:basedOn w:val="a3"/>
    <w:uiPriority w:val="99"/>
    <w:semiHidden/>
    <w:rsid w:val="007D7AD6"/>
    <w:rPr>
      <w:rFonts w:ascii="Times New Roman" w:hAnsi="Times New Roman" w:cs="Times New Roman"/>
      <w:color w:val="605E5C"/>
      <w:shd w:val="clear" w:color="auto" w:fill="E1DFDD"/>
    </w:rPr>
  </w:style>
  <w:style w:type="character" w:customStyle="1" w:styleId="2ffff9">
    <w:name w:val="Неразрешенное упоминание2"/>
    <w:uiPriority w:val="99"/>
    <w:semiHidden/>
    <w:rsid w:val="007D7AD6"/>
    <w:rPr>
      <w:color w:val="808080"/>
      <w:shd w:val="clear" w:color="auto" w:fill="E6E6E6"/>
    </w:rPr>
  </w:style>
  <w:style w:type="paragraph" w:customStyle="1" w:styleId="hlbdr">
    <w:name w:val="hl_bdr"/>
    <w:basedOn w:val="a2"/>
    <w:uiPriority w:val="99"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-10">
    <w:name w:val="Цветной список - Акцент 1 Знак"/>
    <w:uiPriority w:val="99"/>
    <w:locked/>
    <w:rsid w:val="007D7AD6"/>
    <w:rPr>
      <w:rFonts w:ascii="Calibri" w:hAnsi="Calibri"/>
      <w:sz w:val="20"/>
      <w:lang w:eastAsia="ru-RU"/>
    </w:rPr>
  </w:style>
  <w:style w:type="table" w:styleId="-11">
    <w:name w:val="Colorful List Accent 1"/>
    <w:basedOn w:val="a4"/>
    <w:uiPriority w:val="99"/>
    <w:rsid w:val="007D7AD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/>
    <w:tcPr>
      <w:shd w:val="clear" w:color="auto" w:fill="EDF2F8"/>
    </w:tcPr>
    <w:tblStylePr w:type="firstRow">
      <w:rPr>
        <w:rFonts w:cs="Times New Roman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shd w:val="clear" w:color="auto" w:fill="DBE5F1"/>
      </w:tcPr>
    </w:tblStylePr>
  </w:style>
  <w:style w:type="paragraph" w:customStyle="1" w:styleId="51b">
    <w:name w:val="Обычный51"/>
    <w:basedOn w:val="a2"/>
    <w:uiPriority w:val="99"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2311">
    <w:name w:val="Основной текст 231"/>
    <w:basedOn w:val="a2"/>
    <w:uiPriority w:val="99"/>
    <w:rsid w:val="007D7AD6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212">
    <w:name w:val="Заголовок 321"/>
    <w:basedOn w:val="51b"/>
    <w:next w:val="51b"/>
    <w:uiPriority w:val="99"/>
    <w:rsid w:val="007D7AD6"/>
    <w:pPr>
      <w:keepNext/>
      <w:spacing w:before="0" w:beforeAutospacing="0" w:after="0" w:afterAutospacing="0"/>
      <w:outlineLvl w:val="2"/>
    </w:pPr>
    <w:rPr>
      <w:szCs w:val="20"/>
    </w:rPr>
  </w:style>
  <w:style w:type="paragraph" w:customStyle="1" w:styleId="41b">
    <w:name w:val="Основной текст41"/>
    <w:basedOn w:val="51b"/>
    <w:uiPriority w:val="99"/>
    <w:rsid w:val="007D7AD6"/>
    <w:pPr>
      <w:spacing w:before="0" w:beforeAutospacing="0" w:after="0" w:afterAutospacing="0" w:line="360" w:lineRule="auto"/>
    </w:pPr>
    <w:rPr>
      <w:szCs w:val="20"/>
    </w:rPr>
  </w:style>
  <w:style w:type="paragraph" w:customStyle="1" w:styleId="2212">
    <w:name w:val="Заголовок 221"/>
    <w:basedOn w:val="a2"/>
    <w:next w:val="a2"/>
    <w:uiPriority w:val="99"/>
    <w:rsid w:val="007D7AD6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31f3">
    <w:name w:val="Цитата31"/>
    <w:basedOn w:val="a2"/>
    <w:uiPriority w:val="99"/>
    <w:rsid w:val="007D7AD6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1f4">
    <w:name w:val="Текст31"/>
    <w:basedOn w:val="a2"/>
    <w:uiPriority w:val="99"/>
    <w:rsid w:val="007D7AD6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311">
    <w:name w:val="Основной текст 331"/>
    <w:basedOn w:val="51b"/>
    <w:uiPriority w:val="99"/>
    <w:rsid w:val="007D7AD6"/>
    <w:pPr>
      <w:tabs>
        <w:tab w:val="left" w:pos="360"/>
      </w:tabs>
      <w:spacing w:before="0" w:beforeAutospacing="0" w:after="0" w:afterAutospacing="0"/>
      <w:jc w:val="both"/>
    </w:pPr>
    <w:rPr>
      <w:i/>
      <w:sz w:val="26"/>
      <w:szCs w:val="20"/>
    </w:rPr>
  </w:style>
  <w:style w:type="paragraph" w:customStyle="1" w:styleId="2213">
    <w:name w:val="Основной текст с отступом 221"/>
    <w:basedOn w:val="a2"/>
    <w:uiPriority w:val="99"/>
    <w:rsid w:val="007D7AD6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312">
    <w:name w:val="Основной текст с отступом 331"/>
    <w:basedOn w:val="a2"/>
    <w:uiPriority w:val="99"/>
    <w:rsid w:val="007D7AD6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21f8">
    <w:name w:val="Верхний колонтитул21"/>
    <w:basedOn w:val="a2"/>
    <w:uiPriority w:val="99"/>
    <w:rsid w:val="007D7AD6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4211">
    <w:name w:val="Заголовок 421"/>
    <w:basedOn w:val="51b"/>
    <w:next w:val="51b"/>
    <w:uiPriority w:val="99"/>
    <w:rsid w:val="007D7AD6"/>
    <w:pPr>
      <w:keepNext/>
      <w:spacing w:before="0" w:beforeAutospacing="0" w:after="0" w:afterAutospacing="0"/>
    </w:pPr>
    <w:rPr>
      <w:szCs w:val="20"/>
    </w:rPr>
  </w:style>
  <w:style w:type="paragraph" w:customStyle="1" w:styleId="6112">
    <w:name w:val="Заголовок 611"/>
    <w:uiPriority w:val="99"/>
    <w:rsid w:val="007D7AD6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HTML210">
    <w:name w:val="Стандартный HTML21"/>
    <w:basedOn w:val="a2"/>
    <w:uiPriority w:val="99"/>
    <w:rsid w:val="007D7AD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4200">
    <w:name w:val="Знак Знак420"/>
    <w:uiPriority w:val="99"/>
    <w:rsid w:val="007D7AD6"/>
    <w:rPr>
      <w:rFonts w:ascii="Courier New" w:hAnsi="Courier New"/>
      <w:lang w:val="ru-RU" w:eastAsia="ru-RU"/>
    </w:rPr>
  </w:style>
  <w:style w:type="character" w:customStyle="1" w:styleId="11ffa">
    <w:name w:val="Замещающий текст11"/>
    <w:uiPriority w:val="99"/>
    <w:rsid w:val="007D7AD6"/>
    <w:rPr>
      <w:color w:val="808080"/>
    </w:rPr>
  </w:style>
  <w:style w:type="character" w:customStyle="1" w:styleId="21f9">
    <w:name w:val="Основной шрифт абзаца21"/>
    <w:uiPriority w:val="99"/>
    <w:rsid w:val="007D7AD6"/>
  </w:style>
  <w:style w:type="character" w:customStyle="1" w:styleId="2214">
    <w:name w:val="Знак2 Знак Знак21"/>
    <w:uiPriority w:val="99"/>
    <w:locked/>
    <w:rsid w:val="007D7AD6"/>
    <w:rPr>
      <w:b/>
      <w:sz w:val="27"/>
      <w:lang w:val="ru-RU" w:eastAsia="ru-RU"/>
    </w:rPr>
  </w:style>
  <w:style w:type="character" w:customStyle="1" w:styleId="5fb">
    <w:name w:val="Название Знак5"/>
    <w:basedOn w:val="a3"/>
    <w:uiPriority w:val="99"/>
    <w:locked/>
    <w:rsid w:val="007D7AD6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23f">
    <w:name w:val="Цитата 2 Знак3"/>
    <w:basedOn w:val="a3"/>
    <w:uiPriority w:val="99"/>
    <w:rsid w:val="007D7AD6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3fff4">
    <w:name w:val="Выделенная цитата Знак3"/>
    <w:basedOn w:val="a3"/>
    <w:uiPriority w:val="99"/>
    <w:rsid w:val="007D7AD6"/>
    <w:rPr>
      <w:rFonts w:ascii="Times New Roman" w:hAnsi="Times New Roman" w:cs="Times New Roman"/>
      <w:b/>
      <w:bCs/>
      <w:i/>
      <w:iCs/>
      <w:color w:val="4F81BD"/>
      <w:sz w:val="24"/>
      <w:szCs w:val="24"/>
    </w:rPr>
  </w:style>
  <w:style w:type="character" w:customStyle="1" w:styleId="fontstyle01">
    <w:name w:val="fontstyle01"/>
    <w:basedOn w:val="a3"/>
    <w:uiPriority w:val="99"/>
    <w:rsid w:val="007D7AD6"/>
    <w:rPr>
      <w:rFonts w:ascii="Times New Roman" w:hAnsi="Times New Roman" w:cs="Times New Roman"/>
      <w:color w:val="000000"/>
      <w:sz w:val="24"/>
      <w:szCs w:val="24"/>
    </w:rPr>
  </w:style>
  <w:style w:type="paragraph" w:customStyle="1" w:styleId="12f1">
    <w:name w:val="Стиль12"/>
    <w:basedOn w:val="a2"/>
    <w:next w:val="afff1"/>
    <w:uiPriority w:val="99"/>
    <w:rsid w:val="007D7AD6"/>
    <w:pPr>
      <w:widowControl/>
      <w:snapToGrid/>
      <w:spacing w:before="0" w:after="0"/>
    </w:pPr>
    <w:rPr>
      <w:rFonts w:eastAsia="Times New Roman"/>
      <w:szCs w:val="24"/>
    </w:rPr>
  </w:style>
  <w:style w:type="table" w:customStyle="1" w:styleId="2ffffa">
    <w:name w:val="Сетка таблицы2"/>
    <w:uiPriority w:val="99"/>
    <w:rsid w:val="007D7A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ct-infoprofile-name">
    <w:name w:val="dct-info_profile-name"/>
    <w:basedOn w:val="a3"/>
    <w:uiPriority w:val="99"/>
    <w:rsid w:val="007D7AD6"/>
    <w:rPr>
      <w:rFonts w:cs="Times New Roman"/>
    </w:rPr>
  </w:style>
  <w:style w:type="character" w:customStyle="1" w:styleId="turbo-authorname">
    <w:name w:val="turbo-author__name"/>
    <w:basedOn w:val="a3"/>
    <w:uiPriority w:val="99"/>
    <w:rsid w:val="007D7AD6"/>
    <w:rPr>
      <w:rFonts w:cs="Times New Roman"/>
    </w:rPr>
  </w:style>
  <w:style w:type="character" w:customStyle="1" w:styleId="cxdhlk">
    <w:name w:val="cxdhlk"/>
    <w:basedOn w:val="a3"/>
    <w:uiPriority w:val="99"/>
    <w:rsid w:val="007D7AD6"/>
    <w:rPr>
      <w:rFonts w:cs="Times New Roman"/>
    </w:rPr>
  </w:style>
  <w:style w:type="paragraph" w:customStyle="1" w:styleId="ftvvlh">
    <w:name w:val="ftvvlh"/>
    <w:basedOn w:val="a2"/>
    <w:uiPriority w:val="99"/>
    <w:rsid w:val="007D7AD6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character" w:customStyle="1" w:styleId="l59d44510">
    <w:name w:val="l59d44510"/>
    <w:basedOn w:val="a3"/>
    <w:uiPriority w:val="99"/>
    <w:rsid w:val="007D7AD6"/>
    <w:rPr>
      <w:rFonts w:cs="Times New Roman"/>
    </w:rPr>
  </w:style>
  <w:style w:type="character" w:customStyle="1" w:styleId="duvqdt">
    <w:name w:val="duvqdt"/>
    <w:basedOn w:val="a3"/>
    <w:uiPriority w:val="99"/>
    <w:rsid w:val="007D7AD6"/>
    <w:rPr>
      <w:rFonts w:cs="Times New Roman"/>
    </w:rPr>
  </w:style>
  <w:style w:type="character" w:customStyle="1" w:styleId="titlesmall">
    <w:name w:val="title_small"/>
    <w:basedOn w:val="a3"/>
    <w:uiPriority w:val="99"/>
    <w:rsid w:val="007D7AD6"/>
    <w:rPr>
      <w:rFonts w:cs="Times New Roman"/>
    </w:rPr>
  </w:style>
  <w:style w:type="character" w:customStyle="1" w:styleId="2ffffb">
    <w:name w:val="Заголовок2"/>
    <w:basedOn w:val="a3"/>
    <w:uiPriority w:val="99"/>
    <w:rsid w:val="007D7AD6"/>
    <w:rPr>
      <w:rFonts w:cs="Times New Roman"/>
    </w:rPr>
  </w:style>
  <w:style w:type="character" w:customStyle="1" w:styleId="titlesmallgrey">
    <w:name w:val="title_small_grey"/>
    <w:basedOn w:val="a3"/>
    <w:uiPriority w:val="99"/>
    <w:rsid w:val="007D7AD6"/>
    <w:rPr>
      <w:rFonts w:cs="Times New Roman"/>
    </w:rPr>
  </w:style>
  <w:style w:type="character" w:customStyle="1" w:styleId="cstatopen-btn">
    <w:name w:val="c_statopen-btn"/>
    <w:basedOn w:val="a3"/>
    <w:uiPriority w:val="99"/>
    <w:rsid w:val="007D7AD6"/>
    <w:rPr>
      <w:rFonts w:cs="Times New Roman"/>
    </w:rPr>
  </w:style>
  <w:style w:type="character" w:customStyle="1" w:styleId="kc-title">
    <w:name w:val="kc-title"/>
    <w:basedOn w:val="a3"/>
    <w:uiPriority w:val="99"/>
    <w:rsid w:val="007D7AD6"/>
    <w:rPr>
      <w:rFonts w:cs="Times New Roman"/>
    </w:rPr>
  </w:style>
  <w:style w:type="paragraph" w:customStyle="1" w:styleId="author-name">
    <w:name w:val="author-name"/>
    <w:basedOn w:val="a2"/>
    <w:uiPriority w:val="99"/>
    <w:rsid w:val="007D7AD6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paragraph" w:customStyle="1" w:styleId="dct-infoprofile">
    <w:name w:val="dct-info_profile"/>
    <w:basedOn w:val="a2"/>
    <w:uiPriority w:val="99"/>
    <w:rsid w:val="007D7AD6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character" w:customStyle="1" w:styleId="dct-infoprofile-user">
    <w:name w:val="dct-info_profile-user"/>
    <w:basedOn w:val="a3"/>
    <w:uiPriority w:val="99"/>
    <w:rsid w:val="007D7AD6"/>
    <w:rPr>
      <w:rFonts w:cs="Times New Roman"/>
    </w:rPr>
  </w:style>
  <w:style w:type="paragraph" w:customStyle="1" w:styleId="s30">
    <w:name w:val="s_3"/>
    <w:basedOn w:val="a2"/>
    <w:uiPriority w:val="99"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90">
    <w:name w:val="s_9"/>
    <w:basedOn w:val="a2"/>
    <w:uiPriority w:val="99"/>
    <w:rsid w:val="007D7AD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ffff9">
    <w:name w:val="Текст сноски Знак Знак Знак"/>
    <w:uiPriority w:val="99"/>
    <w:locked/>
    <w:rsid w:val="007D7AD6"/>
    <w:rPr>
      <w:rFonts w:ascii="Courier New" w:hAnsi="Courier New"/>
      <w:color w:val="000000"/>
      <w:sz w:val="22"/>
      <w:lang w:val="ru-RU" w:eastAsia="ru-RU"/>
    </w:rPr>
  </w:style>
  <w:style w:type="character" w:customStyle="1" w:styleId="4ff1">
    <w:name w:val="Знак Знак4 Знак"/>
    <w:uiPriority w:val="99"/>
    <w:locked/>
    <w:rsid w:val="007D7AD6"/>
    <w:rPr>
      <w:rFonts w:ascii="Arial" w:hAnsi="Arial"/>
      <w:b/>
      <w:kern w:val="32"/>
      <w:sz w:val="32"/>
      <w:lang w:val="ru-RU" w:eastAsia="ru-RU"/>
    </w:rPr>
  </w:style>
  <w:style w:type="character" w:customStyle="1" w:styleId="Heading124">
    <w:name w:val="Heading 12 Знак Знак4"/>
    <w:uiPriority w:val="99"/>
    <w:locked/>
    <w:rsid w:val="007D7AD6"/>
    <w:rPr>
      <w:rFonts w:ascii="Courier New" w:hAnsi="Courier New"/>
      <w:lang w:val="ru-RU" w:eastAsia="ru-RU"/>
    </w:rPr>
  </w:style>
  <w:style w:type="character" w:customStyle="1" w:styleId="1-2">
    <w:name w:val="Средняя сетка 1 - Акцент 2 Знак"/>
    <w:link w:val="1-21"/>
    <w:uiPriority w:val="99"/>
    <w:locked/>
    <w:rsid w:val="007D7AD6"/>
    <w:rPr>
      <w:rFonts w:ascii="Calibri" w:hAnsi="Calibri"/>
      <w:lang w:eastAsia="ru-RU"/>
    </w:rPr>
  </w:style>
  <w:style w:type="paragraph" w:customStyle="1" w:styleId="1-21">
    <w:name w:val="Средняя сетка 1 - Акцент 21"/>
    <w:basedOn w:val="a2"/>
    <w:link w:val="1-2"/>
    <w:uiPriority w:val="99"/>
    <w:rsid w:val="007D7AD6"/>
    <w:pPr>
      <w:widowControl/>
      <w:snapToGrid/>
      <w:spacing w:before="0" w:after="200" w:line="276" w:lineRule="auto"/>
      <w:ind w:left="720"/>
    </w:pPr>
    <w:rPr>
      <w:rFonts w:ascii="Calibri" w:eastAsiaTheme="minorHAnsi" w:hAnsi="Calibri" w:cstheme="minorBidi"/>
      <w:sz w:val="22"/>
      <w:szCs w:val="22"/>
    </w:rPr>
  </w:style>
  <w:style w:type="paragraph" w:customStyle="1" w:styleId="1ffffff8">
    <w:name w:val="Обычный текст1"/>
    <w:basedOn w:val="a2"/>
    <w:uiPriority w:val="99"/>
    <w:rsid w:val="007D7AD6"/>
    <w:pPr>
      <w:widowControl/>
      <w:snapToGrid/>
      <w:spacing w:before="0" w:after="0"/>
      <w:ind w:firstLine="454"/>
      <w:jc w:val="both"/>
    </w:pPr>
    <w:rPr>
      <w:rFonts w:ascii="Calibri" w:eastAsia="Times New Roman" w:hAnsi="Calibri"/>
      <w:sz w:val="20"/>
    </w:rPr>
  </w:style>
  <w:style w:type="character" w:customStyle="1" w:styleId="1-1">
    <w:name w:val="Средняя заливка 1 - Акцент 1 Знак"/>
    <w:link w:val="1-11"/>
    <w:uiPriority w:val="99"/>
    <w:locked/>
    <w:rsid w:val="007D7AD6"/>
    <w:rPr>
      <w:rFonts w:eastAsia="Times New Roman"/>
      <w:lang w:eastAsia="ru-RU"/>
    </w:rPr>
  </w:style>
  <w:style w:type="paragraph" w:customStyle="1" w:styleId="1-11">
    <w:name w:val="Средняя заливка 1 - Акцент 11"/>
    <w:link w:val="1-1"/>
    <w:uiPriority w:val="99"/>
    <w:rsid w:val="007D7AD6"/>
    <w:pPr>
      <w:spacing w:after="160" w:line="256" w:lineRule="auto"/>
    </w:pPr>
    <w:rPr>
      <w:rFonts w:eastAsia="Times New Roman"/>
      <w:lang w:eastAsia="ru-RU"/>
    </w:rPr>
  </w:style>
  <w:style w:type="character" w:customStyle="1" w:styleId="2-2">
    <w:name w:val="Средняя сетка 2 - Акцент 2 Знак"/>
    <w:link w:val="2-21"/>
    <w:uiPriority w:val="99"/>
    <w:locked/>
    <w:rsid w:val="007D7AD6"/>
    <w:rPr>
      <w:rFonts w:ascii="Calibri" w:hAnsi="Calibri"/>
      <w:i/>
      <w:color w:val="000000"/>
      <w:sz w:val="24"/>
      <w:lang w:eastAsia="ru-RU"/>
    </w:rPr>
  </w:style>
  <w:style w:type="paragraph" w:customStyle="1" w:styleId="2-21">
    <w:name w:val="Средняя сетка 2 - Акцент 21"/>
    <w:basedOn w:val="a2"/>
    <w:next w:val="a2"/>
    <w:link w:val="2-2"/>
    <w:uiPriority w:val="99"/>
    <w:rsid w:val="007D7AD6"/>
    <w:pPr>
      <w:widowControl/>
      <w:snapToGrid/>
      <w:spacing w:before="0" w:after="0"/>
    </w:pPr>
    <w:rPr>
      <w:rFonts w:ascii="Calibri" w:eastAsiaTheme="minorHAnsi" w:hAnsi="Calibri" w:cstheme="minorBidi"/>
      <w:i/>
      <w:color w:val="000000"/>
      <w:szCs w:val="22"/>
    </w:rPr>
  </w:style>
  <w:style w:type="character" w:customStyle="1" w:styleId="3-2">
    <w:name w:val="Средняя сетка 3 - Акцент 2 Знак"/>
    <w:link w:val="3-21"/>
    <w:uiPriority w:val="99"/>
    <w:locked/>
    <w:rsid w:val="007D7AD6"/>
    <w:rPr>
      <w:rFonts w:ascii="Calibri" w:hAnsi="Calibri"/>
      <w:b/>
      <w:i/>
      <w:color w:val="4F81BD"/>
      <w:sz w:val="24"/>
      <w:lang w:eastAsia="ru-RU"/>
    </w:rPr>
  </w:style>
  <w:style w:type="paragraph" w:customStyle="1" w:styleId="3-21">
    <w:name w:val="Средняя сетка 3 - Акцент 21"/>
    <w:basedOn w:val="a2"/>
    <w:next w:val="a2"/>
    <w:link w:val="3-2"/>
    <w:uiPriority w:val="99"/>
    <w:rsid w:val="007D7AD6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Theme="minorHAnsi" w:hAnsi="Calibri" w:cstheme="minorBidi"/>
      <w:b/>
      <w:i/>
      <w:color w:val="4F81BD"/>
      <w:szCs w:val="22"/>
    </w:rPr>
  </w:style>
  <w:style w:type="paragraph" w:customStyle="1" w:styleId="-31">
    <w:name w:val="Таблица-сетка 31"/>
    <w:basedOn w:val="10"/>
    <w:next w:val="a2"/>
    <w:uiPriority w:val="99"/>
    <w:rsid w:val="007D7AD6"/>
    <w:pPr>
      <w:keepNext/>
      <w:keepLines/>
      <w:numPr>
        <w:numId w:val="11"/>
      </w:numPr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paragraph" w:customStyle="1" w:styleId="htmlparagraph">
    <w:name w:val="html_paragraph"/>
    <w:basedOn w:val="a2"/>
    <w:uiPriority w:val="99"/>
    <w:rsid w:val="007D7AD6"/>
    <w:pPr>
      <w:widowControl/>
      <w:snapToGrid/>
      <w:spacing w:before="0" w:after="0"/>
      <w:ind w:firstLine="720"/>
      <w:jc w:val="both"/>
    </w:pPr>
    <w:rPr>
      <w:szCs w:val="24"/>
    </w:rPr>
  </w:style>
  <w:style w:type="paragraph" w:customStyle="1" w:styleId="13e">
    <w:name w:val="Абзац списка13"/>
    <w:basedOn w:val="a2"/>
    <w:uiPriority w:val="99"/>
    <w:rsid w:val="007D7AD6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281">
    <w:name w:val="Цитата 28"/>
    <w:basedOn w:val="a2"/>
    <w:next w:val="a2"/>
    <w:link w:val="2fe"/>
    <w:uiPriority w:val="99"/>
    <w:rsid w:val="007D7AD6"/>
    <w:pPr>
      <w:widowControl/>
      <w:snapToGrid/>
      <w:spacing w:beforeAutospacing="1" w:afterAutospacing="1"/>
      <w:ind w:left="864" w:right="864"/>
      <w:jc w:val="center"/>
    </w:pPr>
    <w:rPr>
      <w:i/>
      <w:iCs/>
      <w:color w:val="000000" w:themeColor="text1"/>
    </w:rPr>
  </w:style>
  <w:style w:type="paragraph" w:customStyle="1" w:styleId="82">
    <w:name w:val="Выделенная цитата8"/>
    <w:basedOn w:val="a2"/>
    <w:next w:val="a2"/>
    <w:link w:val="affffff4"/>
    <w:uiPriority w:val="99"/>
    <w:rsid w:val="007D7AD6"/>
    <w:pPr>
      <w:widowControl/>
      <w:pBdr>
        <w:top w:val="single" w:sz="4" w:space="10" w:color="5B9BD5"/>
        <w:bottom w:val="single" w:sz="4" w:space="10" w:color="5B9BD5"/>
      </w:pBdr>
      <w:snapToGrid/>
      <w:spacing w:beforeAutospacing="1" w:afterAutospacing="1"/>
      <w:ind w:left="864" w:right="864"/>
      <w:jc w:val="center"/>
    </w:pPr>
    <w:rPr>
      <w:b/>
      <w:bCs/>
      <w:i/>
      <w:iCs/>
      <w:color w:val="4F81BD" w:themeColor="accent1"/>
    </w:rPr>
  </w:style>
  <w:style w:type="paragraph" w:customStyle="1" w:styleId="5fc">
    <w:name w:val="Заголовок оглавления5"/>
    <w:basedOn w:val="10"/>
    <w:next w:val="a2"/>
    <w:uiPriority w:val="99"/>
    <w:rsid w:val="007D7AD6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</w:tabs>
      <w:autoSpaceDE/>
      <w:autoSpaceDN/>
      <w:adjustRightInd/>
      <w:spacing w:before="480"/>
      <w:ind w:left="360"/>
      <w:jc w:val="left"/>
      <w:outlineLvl w:val="9"/>
    </w:pPr>
    <w:rPr>
      <w:rFonts w:ascii="Arial" w:eastAsia="Times New Roman" w:hAnsi="Arial" w:cs="Arial"/>
      <w:b/>
      <w:caps/>
      <w:color w:val="365F91"/>
      <w:kern w:val="32"/>
      <w:sz w:val="28"/>
      <w:szCs w:val="28"/>
    </w:rPr>
  </w:style>
  <w:style w:type="character" w:customStyle="1" w:styleId="34b">
    <w:name w:val="Знак3 Знак Знак Знак4"/>
    <w:uiPriority w:val="99"/>
    <w:locked/>
    <w:rsid w:val="007D7AD6"/>
    <w:rPr>
      <w:rFonts w:ascii="PragmaticaCTT" w:hAnsi="PragmaticaCTT"/>
      <w:sz w:val="20"/>
      <w:lang w:eastAsia="ru-RU"/>
    </w:rPr>
  </w:style>
  <w:style w:type="character" w:customStyle="1" w:styleId="31f5">
    <w:name w:val="Таблица простая 31"/>
    <w:uiPriority w:val="99"/>
    <w:rsid w:val="007D7AD6"/>
    <w:rPr>
      <w:rFonts w:ascii="Times New Roman" w:hAnsi="Times New Roman"/>
      <w:i/>
      <w:color w:val="808080"/>
    </w:rPr>
  </w:style>
  <w:style w:type="character" w:customStyle="1" w:styleId="41c">
    <w:name w:val="Таблица простая 41"/>
    <w:uiPriority w:val="99"/>
    <w:rsid w:val="007D7AD6"/>
    <w:rPr>
      <w:rFonts w:ascii="Times New Roman" w:hAnsi="Times New Roman"/>
      <w:b/>
    </w:rPr>
  </w:style>
  <w:style w:type="character" w:customStyle="1" w:styleId="51c">
    <w:name w:val="Таблица простая 51"/>
    <w:uiPriority w:val="99"/>
    <w:rsid w:val="007D7AD6"/>
    <w:rPr>
      <w:rFonts w:ascii="Times New Roman" w:hAnsi="Times New Roman"/>
      <w:smallCaps/>
      <w:color w:val="C0504D"/>
      <w:u w:val="single"/>
    </w:rPr>
  </w:style>
  <w:style w:type="character" w:customStyle="1" w:styleId="1ffffff9">
    <w:name w:val="Сетка таблицы светлая1"/>
    <w:uiPriority w:val="99"/>
    <w:rsid w:val="007D7AD6"/>
    <w:rPr>
      <w:rFonts w:ascii="Times New Roman" w:hAnsi="Times New Roman"/>
      <w:b/>
      <w:smallCaps/>
      <w:color w:val="C0504D"/>
      <w:spacing w:val="5"/>
      <w:u w:val="single"/>
    </w:rPr>
  </w:style>
  <w:style w:type="character" w:customStyle="1" w:styleId="-110">
    <w:name w:val="Таблица-сетка 1 светлая1"/>
    <w:uiPriority w:val="99"/>
    <w:rsid w:val="007D7AD6"/>
    <w:rPr>
      <w:rFonts w:ascii="Times New Roman" w:hAnsi="Times New Roman"/>
      <w:b/>
      <w:smallCaps/>
      <w:spacing w:val="5"/>
    </w:rPr>
  </w:style>
  <w:style w:type="character" w:customStyle="1" w:styleId="-111">
    <w:name w:val="Светлая сетка - Акцент 11"/>
    <w:uiPriority w:val="99"/>
    <w:rsid w:val="007D7AD6"/>
    <w:rPr>
      <w:rFonts w:ascii="Times New Roman" w:hAnsi="Times New Roman"/>
      <w:color w:val="808080"/>
    </w:rPr>
  </w:style>
  <w:style w:type="character" w:customStyle="1" w:styleId="8f1">
    <w:name w:val="Замещающий текст8"/>
    <w:uiPriority w:val="99"/>
    <w:rsid w:val="007D7AD6"/>
    <w:rPr>
      <w:rFonts w:ascii="Times New Roman" w:hAnsi="Times New Roman"/>
      <w:color w:val="808080"/>
    </w:rPr>
  </w:style>
  <w:style w:type="character" w:customStyle="1" w:styleId="9f0">
    <w:name w:val="Слабое выделение9"/>
    <w:uiPriority w:val="99"/>
    <w:rsid w:val="007D7AD6"/>
    <w:rPr>
      <w:rFonts w:ascii="Times New Roman" w:hAnsi="Times New Roman"/>
      <w:i/>
      <w:color w:val="808080"/>
    </w:rPr>
  </w:style>
  <w:style w:type="character" w:customStyle="1" w:styleId="9f1">
    <w:name w:val="Сильное выделение9"/>
    <w:uiPriority w:val="99"/>
    <w:rsid w:val="007D7AD6"/>
    <w:rPr>
      <w:rFonts w:ascii="Times New Roman" w:hAnsi="Times New Roman"/>
      <w:b/>
      <w:i/>
      <w:color w:val="4F81BD"/>
    </w:rPr>
  </w:style>
  <w:style w:type="character" w:customStyle="1" w:styleId="4ff2">
    <w:name w:val="Слабая ссылка4"/>
    <w:uiPriority w:val="99"/>
    <w:rsid w:val="007D7AD6"/>
    <w:rPr>
      <w:rFonts w:ascii="Times New Roman" w:hAnsi="Times New Roman"/>
      <w:smallCaps/>
      <w:color w:val="C0504D"/>
      <w:u w:val="single"/>
    </w:rPr>
  </w:style>
  <w:style w:type="character" w:customStyle="1" w:styleId="4ff3">
    <w:name w:val="Сильная ссылка4"/>
    <w:uiPriority w:val="99"/>
    <w:rsid w:val="007D7AD6"/>
    <w:rPr>
      <w:rFonts w:ascii="Times New Roman" w:hAnsi="Times New Roman"/>
      <w:b/>
      <w:smallCaps/>
      <w:color w:val="C0504D"/>
      <w:spacing w:val="5"/>
      <w:u w:val="single"/>
    </w:rPr>
  </w:style>
  <w:style w:type="character" w:customStyle="1" w:styleId="4ff4">
    <w:name w:val="Название книги4"/>
    <w:uiPriority w:val="99"/>
    <w:rsid w:val="007D7AD6"/>
    <w:rPr>
      <w:rFonts w:ascii="Times New Roman" w:hAnsi="Times New Roman"/>
      <w:b/>
      <w:smallCaps/>
      <w:spacing w:val="5"/>
    </w:rPr>
  </w:style>
  <w:style w:type="table" w:customStyle="1" w:styleId="11ffb">
    <w:name w:val="Сетка таблицы 11"/>
    <w:uiPriority w:val="99"/>
    <w:rsid w:val="007D7A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fffa">
    <w:name w:val="Стандартная таблица1"/>
    <w:uiPriority w:val="99"/>
    <w:rsid w:val="007D7A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f">
    <w:name w:val="Сетка таблицы13"/>
    <w:uiPriority w:val="99"/>
    <w:rsid w:val="007D7A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"/>
    <w:uiPriority w:val="99"/>
    <w:rsid w:val="007D7AD6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"/>
    <w:uiPriority w:val="99"/>
    <w:rsid w:val="007D7AD6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fa">
    <w:name w:val="Сетка таблицы21"/>
    <w:uiPriority w:val="99"/>
    <w:rsid w:val="007D7AD6"/>
    <w:pPr>
      <w:widowControl w:val="0"/>
      <w:spacing w:after="0" w:line="240" w:lineRule="atLeast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61">
    <w:name w:val="Знак Знак961"/>
    <w:uiPriority w:val="99"/>
    <w:locked/>
    <w:rsid w:val="007D7AD6"/>
    <w:rPr>
      <w:b/>
      <w:sz w:val="28"/>
      <w:lang w:val="ru-RU" w:eastAsia="zh-CN"/>
    </w:rPr>
  </w:style>
  <w:style w:type="character" w:customStyle="1" w:styleId="951">
    <w:name w:val="Знак Знак951"/>
    <w:uiPriority w:val="99"/>
    <w:locked/>
    <w:rsid w:val="007D7AD6"/>
    <w:rPr>
      <w:b/>
      <w:i/>
      <w:sz w:val="26"/>
      <w:lang w:val="ru-RU" w:eastAsia="zh-CN"/>
    </w:rPr>
  </w:style>
  <w:style w:type="character" w:customStyle="1" w:styleId="9410">
    <w:name w:val="Знак Знак941"/>
    <w:uiPriority w:val="99"/>
    <w:locked/>
    <w:rsid w:val="007D7AD6"/>
    <w:rPr>
      <w:sz w:val="24"/>
      <w:lang w:val="en-US" w:eastAsia="en-US"/>
    </w:rPr>
  </w:style>
  <w:style w:type="character" w:customStyle="1" w:styleId="9310">
    <w:name w:val="Знак Знак931"/>
    <w:uiPriority w:val="99"/>
    <w:locked/>
    <w:rsid w:val="007D7AD6"/>
    <w:rPr>
      <w:sz w:val="24"/>
      <w:lang w:val="ru-RU" w:eastAsia="zh-CN"/>
    </w:rPr>
  </w:style>
  <w:style w:type="character" w:customStyle="1" w:styleId="9210">
    <w:name w:val="Знак Знак921"/>
    <w:uiPriority w:val="99"/>
    <w:locked/>
    <w:rsid w:val="007D7AD6"/>
    <w:rPr>
      <w:i/>
      <w:sz w:val="24"/>
      <w:lang w:val="ru-RU" w:eastAsia="zh-CN"/>
    </w:rPr>
  </w:style>
  <w:style w:type="character" w:customStyle="1" w:styleId="9110">
    <w:name w:val="Знак Знак911"/>
    <w:uiPriority w:val="99"/>
    <w:locked/>
    <w:rsid w:val="007D7AD6"/>
    <w:rPr>
      <w:rFonts w:ascii="Arial" w:hAnsi="Arial"/>
      <w:sz w:val="22"/>
      <w:lang w:val="ru-RU" w:eastAsia="zh-CN"/>
    </w:rPr>
  </w:style>
  <w:style w:type="character" w:customStyle="1" w:styleId="31f6">
    <w:name w:val="Знак3 Знак Знак1"/>
    <w:uiPriority w:val="99"/>
    <w:locked/>
    <w:rsid w:val="007D7AD6"/>
    <w:rPr>
      <w:rFonts w:ascii="Arial" w:hAnsi="Arial"/>
      <w:b/>
      <w:i/>
      <w:sz w:val="28"/>
      <w:lang w:val="ru-RU" w:eastAsia="zh-CN"/>
    </w:rPr>
  </w:style>
  <w:style w:type="character" w:customStyle="1" w:styleId="890">
    <w:name w:val="Знак Знак89"/>
    <w:uiPriority w:val="99"/>
    <w:locked/>
    <w:rsid w:val="007D7AD6"/>
    <w:rPr>
      <w:sz w:val="28"/>
      <w:lang w:val="ru-RU" w:eastAsia="ru-RU"/>
    </w:rPr>
  </w:style>
  <w:style w:type="character" w:customStyle="1" w:styleId="2312">
    <w:name w:val="Знак2 Знак Знак31"/>
    <w:uiPriority w:val="99"/>
    <w:locked/>
    <w:rsid w:val="007D7AD6"/>
    <w:rPr>
      <w:b/>
      <w:sz w:val="27"/>
      <w:lang w:val="ru-RU" w:eastAsia="zh-CN"/>
    </w:rPr>
  </w:style>
  <w:style w:type="paragraph" w:customStyle="1" w:styleId="Pa9">
    <w:name w:val="Pa9"/>
    <w:basedOn w:val="a2"/>
    <w:next w:val="a2"/>
    <w:rsid w:val="007D7AD6"/>
    <w:pPr>
      <w:widowControl/>
      <w:autoSpaceDE w:val="0"/>
      <w:autoSpaceDN w:val="0"/>
      <w:adjustRightInd w:val="0"/>
      <w:snapToGrid/>
      <w:spacing w:before="0" w:after="0" w:line="201" w:lineRule="atLeast"/>
    </w:pPr>
    <w:rPr>
      <w:rFonts w:ascii="Helios" w:eastAsia="Times New Roman" w:hAnsi="Helios"/>
      <w:szCs w:val="24"/>
    </w:rPr>
  </w:style>
  <w:style w:type="character" w:customStyle="1" w:styleId="b-">
    <w:name w:val="b-"/>
    <w:rsid w:val="007D7A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8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yberleninka.ru/article/n/korrelyatsionno-regressionnyy-analiz-v-otsenke-vzaimosvyazi-pokazateley-sotsialno-ekonomicheskogo-razvitiya-munitsipalnyh" TargetMode="External"/><Relationship Id="rId13" Type="http://schemas.openxmlformats.org/officeDocument/2006/relationships/hyperlink" Target="http://www.infolex.narod.ru/gpl_gnu/gplrus.html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hyperlink" Target="http://qsp.su/tools/onlinehelp/about_license_gpl_russian.htm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iprbookshop.ru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hyperlink" Target="http://qsp.su/tools/onlinehelp/about_license_gpl_russian.html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elibrary.ru" TargetMode="External"/><Relationship Id="rId10" Type="http://schemas.openxmlformats.org/officeDocument/2006/relationships/hyperlink" Target="http://qsp.su/tools/onlinehelp/about_license_gpl_russian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qsp.su/tools/onlinehelp/about_license_gpl_russian.html" TargetMode="External"/><Relationship Id="rId14" Type="http://schemas.openxmlformats.org/officeDocument/2006/relationships/hyperlink" Target="https://arb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13</Pages>
  <Words>5748</Words>
  <Characters>32764</Characters>
  <Application>Microsoft Office Word</Application>
  <DocSecurity>0</DocSecurity>
  <Lines>273</Lines>
  <Paragraphs>76</Paragraphs>
  <ScaleCrop>false</ScaleCrop>
  <Company/>
  <LinksUpToDate>false</LinksUpToDate>
  <CharactersWithSpaces>38436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iagaeva</dc:creator>
  <cp:keywords/>
  <dc:description/>
  <cp:lastModifiedBy>Базелюк Кира Сергеевна</cp:lastModifiedBy>
  <cp:revision>21</cp:revision>
  <dcterms:created xsi:type="dcterms:W3CDTF">2022-01-27T13:34:00Z</dcterms:created>
  <dcterms:modified xsi:type="dcterms:W3CDTF">2023-04-24T18:43:00Z</dcterms:modified>
</cp:coreProperties>
</file>